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03C978" w14:textId="77777777" w:rsidR="00E74D60" w:rsidRDefault="007C0E40">
      <w:pPr>
        <w:spacing w:line="391" w:lineRule="auto"/>
        <w:jc w:val="center"/>
        <w:rPr>
          <w:spacing w:val="-68"/>
          <w:szCs w:val="28"/>
        </w:rPr>
      </w:pPr>
      <w:r>
        <w:rPr>
          <w:szCs w:val="28"/>
        </w:rPr>
        <w:t xml:space="preserve">Федеральное государственное образовательное бюджетное учреждение </w:t>
      </w:r>
    </w:p>
    <w:p w14:paraId="165503CC" w14:textId="77777777" w:rsidR="00E74D60" w:rsidRDefault="007C0E40">
      <w:pPr>
        <w:spacing w:line="391" w:lineRule="auto"/>
        <w:jc w:val="center"/>
        <w:rPr>
          <w:szCs w:val="28"/>
        </w:rPr>
      </w:pPr>
      <w:r>
        <w:rPr>
          <w:szCs w:val="28"/>
        </w:rPr>
        <w:t>высшего образования</w:t>
      </w:r>
    </w:p>
    <w:p w14:paraId="567F759C" w14:textId="29030E4E" w:rsidR="00E74D60" w:rsidRPr="00D74E66" w:rsidRDefault="007C0E40" w:rsidP="00D74E66">
      <w:pPr>
        <w:jc w:val="center"/>
        <w:rPr>
          <w:b/>
          <w:bCs/>
        </w:rPr>
      </w:pPr>
      <w:r w:rsidRPr="00D74E66">
        <w:rPr>
          <w:b/>
          <w:bCs/>
        </w:rPr>
        <w:t>«ФИНАНСОВЫЙ УНИВЕРСИТЕТ ПРИ ПРАВИТЕЛЬСТВЕ</w:t>
      </w:r>
    </w:p>
    <w:p w14:paraId="72CFCCF7" w14:textId="77777777" w:rsidR="00E74D60" w:rsidRPr="00D74E66" w:rsidRDefault="007C0E40" w:rsidP="00D74E66">
      <w:pPr>
        <w:jc w:val="center"/>
        <w:rPr>
          <w:b/>
          <w:bCs/>
        </w:rPr>
      </w:pPr>
      <w:r w:rsidRPr="00D74E66">
        <w:rPr>
          <w:b/>
          <w:bCs/>
        </w:rPr>
        <w:t>РОССИЙСКОЙ ФЕДЕРАЦИИ»</w:t>
      </w:r>
    </w:p>
    <w:p w14:paraId="28F72421" w14:textId="77777777" w:rsidR="00E74D60" w:rsidRDefault="007C0E40" w:rsidP="00D74E66">
      <w:pPr>
        <w:jc w:val="center"/>
        <w:rPr>
          <w:b/>
          <w:bCs/>
          <w:szCs w:val="28"/>
        </w:rPr>
      </w:pPr>
      <w:r>
        <w:rPr>
          <w:b/>
          <w:bCs/>
          <w:szCs w:val="28"/>
        </w:rPr>
        <w:t>(Финансовый университет)</w:t>
      </w:r>
    </w:p>
    <w:p w14:paraId="2C31DE55" w14:textId="77777777" w:rsidR="00E74D60" w:rsidRDefault="007C0E40" w:rsidP="00D74E66">
      <w:pPr>
        <w:jc w:val="center"/>
        <w:rPr>
          <w:b/>
        </w:rPr>
      </w:pPr>
      <w:r>
        <w:t>Департамент иностранных языков и межкультурной коммуникации</w:t>
      </w:r>
    </w:p>
    <w:p w14:paraId="102B1C47" w14:textId="77777777" w:rsidR="00E74D60" w:rsidRDefault="007C0E40" w:rsidP="00D74E66">
      <w:pPr>
        <w:jc w:val="center"/>
        <w:rPr>
          <w:bCs/>
          <w:szCs w:val="28"/>
        </w:rPr>
      </w:pPr>
      <w:r>
        <w:rPr>
          <w:bCs/>
          <w:szCs w:val="28"/>
        </w:rPr>
        <w:t>Факультета Международных экономических отношений</w:t>
      </w:r>
    </w:p>
    <w:p w14:paraId="60E88883" w14:textId="77777777" w:rsidR="00E74D60" w:rsidRDefault="00E74D60">
      <w:pPr>
        <w:jc w:val="right"/>
        <w:rPr>
          <w:szCs w:val="28"/>
        </w:rPr>
      </w:pPr>
    </w:p>
    <w:p w14:paraId="53C9F6AF" w14:textId="77777777" w:rsidR="00E74D60" w:rsidRDefault="007C0E40">
      <w:pPr>
        <w:jc w:val="center"/>
        <w:rPr>
          <w:rFonts w:eastAsia="Calibri"/>
          <w:bCs/>
          <w:szCs w:val="28"/>
        </w:rPr>
      </w:pPr>
      <w:r>
        <w:rPr>
          <w:rFonts w:eastAsia="Calibri"/>
          <w:bCs/>
          <w:szCs w:val="28"/>
        </w:rPr>
        <w:t xml:space="preserve">                                                              УТВЕРЖДАЮ</w:t>
      </w:r>
    </w:p>
    <w:p w14:paraId="06098366" w14:textId="77777777" w:rsidR="00E74D60" w:rsidRDefault="007C0E40">
      <w:pPr>
        <w:widowControl/>
        <w:jc w:val="center"/>
        <w:rPr>
          <w:rFonts w:eastAsia="Calibri"/>
          <w:bCs/>
          <w:szCs w:val="28"/>
        </w:rPr>
      </w:pPr>
      <w:r>
        <w:rPr>
          <w:rFonts w:eastAsia="Calibri"/>
          <w:bCs/>
          <w:szCs w:val="28"/>
        </w:rPr>
        <w:t xml:space="preserve">                                                                            Проректор по учебной </w:t>
      </w:r>
    </w:p>
    <w:p w14:paraId="3602A224" w14:textId="77777777" w:rsidR="00E74D60" w:rsidRDefault="007C0E40">
      <w:pPr>
        <w:widowControl/>
        <w:jc w:val="center"/>
        <w:rPr>
          <w:rFonts w:eastAsia="Calibri"/>
          <w:bCs/>
          <w:szCs w:val="28"/>
        </w:rPr>
      </w:pPr>
      <w:r>
        <w:rPr>
          <w:rFonts w:eastAsia="Calibri"/>
          <w:bCs/>
          <w:szCs w:val="28"/>
        </w:rPr>
        <w:t xml:space="preserve">                                                                             и методической работе </w:t>
      </w:r>
    </w:p>
    <w:p w14:paraId="1E1320DD" w14:textId="77777777" w:rsidR="00E74D60" w:rsidRDefault="00E74D60">
      <w:pPr>
        <w:widowControl/>
        <w:jc w:val="center"/>
        <w:rPr>
          <w:rFonts w:eastAsia="Calibri"/>
          <w:bCs/>
          <w:szCs w:val="28"/>
        </w:rPr>
      </w:pPr>
    </w:p>
    <w:p w14:paraId="5EE07355" w14:textId="77777777" w:rsidR="00E74D60" w:rsidRDefault="00E74D60">
      <w:pPr>
        <w:widowControl/>
        <w:jc w:val="center"/>
        <w:rPr>
          <w:rFonts w:eastAsia="Calibri"/>
          <w:bCs/>
          <w:szCs w:val="28"/>
        </w:rPr>
      </w:pPr>
    </w:p>
    <w:p w14:paraId="63B574CB" w14:textId="77777777" w:rsidR="00E74D60" w:rsidRDefault="007C0E40">
      <w:pPr>
        <w:widowControl/>
        <w:jc w:val="center"/>
        <w:rPr>
          <w:rFonts w:eastAsia="Calibri"/>
          <w:bCs/>
          <w:szCs w:val="28"/>
          <w:highlight w:val="yellow"/>
        </w:rPr>
      </w:pPr>
      <w:r>
        <w:rPr>
          <w:rFonts w:eastAsia="Calibri"/>
          <w:bCs/>
          <w:szCs w:val="28"/>
        </w:rPr>
        <w:t xml:space="preserve">                                                                                    ___________Е.А. Каменева</w:t>
      </w:r>
    </w:p>
    <w:p w14:paraId="434E85AF" w14:textId="3ED4856A" w:rsidR="00E5775F" w:rsidRPr="008D6983" w:rsidRDefault="007C0E40" w:rsidP="00E5775F">
      <w:pPr>
        <w:widowControl/>
        <w:jc w:val="right"/>
      </w:pPr>
      <w:r>
        <w:rPr>
          <w:rFonts w:eastAsia="Calibri"/>
          <w:bCs/>
          <w:szCs w:val="28"/>
        </w:rPr>
        <w:t xml:space="preserve">                                                                               </w:t>
      </w:r>
      <w:r w:rsidR="00E5775F" w:rsidRPr="008D6983">
        <w:rPr>
          <w:rFonts w:eastAsia="Calibri"/>
          <w:bCs/>
          <w:szCs w:val="28"/>
        </w:rPr>
        <w:t xml:space="preserve">                                                                               «</w:t>
      </w:r>
      <w:r w:rsidR="00F95715">
        <w:rPr>
          <w:rFonts w:eastAsia="Calibri"/>
          <w:bCs/>
          <w:szCs w:val="28"/>
        </w:rPr>
        <w:t>18</w:t>
      </w:r>
      <w:r w:rsidR="00E5775F" w:rsidRPr="008D6983">
        <w:rPr>
          <w:rFonts w:eastAsia="Calibri"/>
          <w:bCs/>
          <w:szCs w:val="28"/>
        </w:rPr>
        <w:t>»</w:t>
      </w:r>
      <w:r w:rsidR="00F95715">
        <w:rPr>
          <w:rFonts w:eastAsia="Calibri"/>
          <w:bCs/>
          <w:szCs w:val="28"/>
        </w:rPr>
        <w:t xml:space="preserve"> </w:t>
      </w:r>
      <w:bookmarkStart w:id="0" w:name="_GoBack"/>
      <w:bookmarkEnd w:id="0"/>
      <w:r w:rsidR="00F95715">
        <w:rPr>
          <w:rFonts w:eastAsia="Calibri"/>
          <w:bCs/>
          <w:szCs w:val="28"/>
        </w:rPr>
        <w:t>марта</w:t>
      </w:r>
      <w:r w:rsidR="00E5775F">
        <w:rPr>
          <w:rFonts w:eastAsia="Calibri"/>
          <w:bCs/>
          <w:szCs w:val="28"/>
        </w:rPr>
        <w:t xml:space="preserve"> </w:t>
      </w:r>
      <w:r w:rsidR="00E5775F" w:rsidRPr="008D6983">
        <w:rPr>
          <w:rFonts w:eastAsia="Calibri"/>
          <w:bCs/>
          <w:szCs w:val="28"/>
        </w:rPr>
        <w:t>202</w:t>
      </w:r>
      <w:r w:rsidR="00DE02F6">
        <w:rPr>
          <w:rFonts w:eastAsia="Calibri"/>
          <w:bCs/>
          <w:szCs w:val="28"/>
        </w:rPr>
        <w:t>4</w:t>
      </w:r>
      <w:r w:rsidR="00E5775F" w:rsidRPr="008D6983">
        <w:rPr>
          <w:rFonts w:eastAsia="Calibri"/>
          <w:bCs/>
          <w:szCs w:val="28"/>
        </w:rPr>
        <w:t xml:space="preserve"> г.</w:t>
      </w:r>
    </w:p>
    <w:p w14:paraId="50684EA5" w14:textId="77777777" w:rsidR="00E74D60" w:rsidRDefault="00E74D60" w:rsidP="00D74E66">
      <w:pPr>
        <w:pStyle w:val="1"/>
        <w:numPr>
          <w:ilvl w:val="0"/>
          <w:numId w:val="0"/>
        </w:numPr>
      </w:pPr>
    </w:p>
    <w:p w14:paraId="4C9DF791" w14:textId="6F0CE7E5" w:rsidR="00E74D60" w:rsidRPr="00DE02F6" w:rsidRDefault="001906EF" w:rsidP="00DE02F6">
      <w:pPr>
        <w:spacing w:line="240" w:lineRule="auto"/>
        <w:jc w:val="center"/>
        <w:rPr>
          <w:b/>
          <w:szCs w:val="28"/>
          <w:lang w:eastAsia="ru-RU"/>
        </w:rPr>
      </w:pPr>
      <w:r w:rsidRPr="001906EF">
        <w:rPr>
          <w:b/>
          <w:szCs w:val="28"/>
          <w:lang w:eastAsia="ru-RU"/>
        </w:rPr>
        <w:t>Л.О. Микаллеф</w:t>
      </w:r>
      <w:r w:rsidR="00DE02F6">
        <w:rPr>
          <w:b/>
          <w:szCs w:val="28"/>
          <w:lang w:eastAsia="ru-RU"/>
        </w:rPr>
        <w:t xml:space="preserve">, </w:t>
      </w:r>
      <w:r w:rsidRPr="001906EF">
        <w:rPr>
          <w:b/>
          <w:szCs w:val="28"/>
          <w:lang w:eastAsia="ru-RU"/>
        </w:rPr>
        <w:t>О.М. Кайяр</w:t>
      </w:r>
      <w:r w:rsidR="00DE02F6">
        <w:rPr>
          <w:b/>
          <w:szCs w:val="28"/>
          <w:lang w:eastAsia="ru-RU"/>
        </w:rPr>
        <w:t xml:space="preserve">, </w:t>
      </w:r>
      <w:r w:rsidRPr="001906EF">
        <w:rPr>
          <w:b/>
          <w:szCs w:val="28"/>
          <w:lang w:eastAsia="ru-RU"/>
        </w:rPr>
        <w:t>Муса Ваэл</w:t>
      </w:r>
    </w:p>
    <w:p w14:paraId="632F5788" w14:textId="77777777" w:rsidR="00E74D60" w:rsidRDefault="00E74D60"/>
    <w:p w14:paraId="2A3DDECA" w14:textId="4EAB8BE5" w:rsidR="00E74D60" w:rsidRDefault="00E42E06">
      <w:pPr>
        <w:spacing w:line="360" w:lineRule="auto"/>
        <w:jc w:val="center"/>
        <w:rPr>
          <w:b/>
          <w:bCs/>
          <w:szCs w:val="28"/>
        </w:rPr>
      </w:pPr>
      <w:r>
        <w:rPr>
          <w:b/>
          <w:bCs/>
          <w:szCs w:val="28"/>
        </w:rPr>
        <w:t>ВОСТОЧНЫЙ ЯЗЫК (</w:t>
      </w:r>
      <w:r w:rsidR="007C0E40">
        <w:rPr>
          <w:b/>
          <w:bCs/>
          <w:szCs w:val="28"/>
        </w:rPr>
        <w:t>ДЕЛОВАЯ КОРРЕСПОНДЕНЦИЯ</w:t>
      </w:r>
      <w:r>
        <w:rPr>
          <w:b/>
          <w:bCs/>
          <w:szCs w:val="28"/>
        </w:rPr>
        <w:t>)</w:t>
      </w:r>
    </w:p>
    <w:p w14:paraId="2298B1D1" w14:textId="77777777" w:rsidR="00E74D60" w:rsidRDefault="007C0E40">
      <w:pPr>
        <w:spacing w:line="360" w:lineRule="auto"/>
        <w:jc w:val="center"/>
        <w:rPr>
          <w:b/>
          <w:bCs/>
          <w:szCs w:val="28"/>
        </w:rPr>
      </w:pPr>
      <w:r>
        <w:rPr>
          <w:b/>
          <w:bCs/>
          <w:szCs w:val="28"/>
        </w:rPr>
        <w:t>Рабочая программа дисциплины</w:t>
      </w:r>
    </w:p>
    <w:p w14:paraId="56EA6EE0" w14:textId="77777777" w:rsidR="00E74D60" w:rsidRDefault="007C0E40">
      <w:pPr>
        <w:spacing w:line="360" w:lineRule="auto"/>
        <w:jc w:val="center"/>
        <w:rPr>
          <w:szCs w:val="28"/>
        </w:rPr>
      </w:pPr>
      <w:r>
        <w:rPr>
          <w:szCs w:val="28"/>
        </w:rPr>
        <w:t xml:space="preserve">для студентов, обучающихся по направлению подготовки </w:t>
      </w:r>
    </w:p>
    <w:p w14:paraId="7D18709D" w14:textId="77777777" w:rsidR="00DE02F6" w:rsidRPr="00DE02F6" w:rsidRDefault="00DE02F6" w:rsidP="00DE02F6">
      <w:pPr>
        <w:spacing w:line="240" w:lineRule="auto"/>
        <w:jc w:val="center"/>
        <w:rPr>
          <w:szCs w:val="28"/>
        </w:rPr>
      </w:pPr>
      <w:r w:rsidRPr="00DE02F6">
        <w:rPr>
          <w:szCs w:val="28"/>
        </w:rPr>
        <w:t xml:space="preserve">38.03.01 «Экономика», </w:t>
      </w:r>
    </w:p>
    <w:p w14:paraId="2DA53E6F" w14:textId="77777777" w:rsidR="00DE02F6" w:rsidRPr="00DE02F6" w:rsidRDefault="00DE02F6" w:rsidP="00DE02F6">
      <w:pPr>
        <w:spacing w:line="240" w:lineRule="auto"/>
        <w:jc w:val="center"/>
        <w:rPr>
          <w:color w:val="000000"/>
          <w:szCs w:val="28"/>
        </w:rPr>
      </w:pPr>
      <w:r w:rsidRPr="00DE02F6">
        <w:rPr>
          <w:color w:val="000000"/>
          <w:szCs w:val="28"/>
        </w:rPr>
        <w:t>ОП «Экономика и бизнес стран Востока (с углубленным изучением иностранного языка)»</w:t>
      </w:r>
    </w:p>
    <w:p w14:paraId="3758E47E" w14:textId="77777777" w:rsidR="00DE02F6" w:rsidRPr="00DE02F6" w:rsidRDefault="00DE02F6" w:rsidP="00DE02F6">
      <w:pPr>
        <w:spacing w:line="240" w:lineRule="auto"/>
        <w:jc w:val="center"/>
        <w:rPr>
          <w:szCs w:val="28"/>
        </w:rPr>
      </w:pPr>
      <w:r w:rsidRPr="00DE02F6">
        <w:rPr>
          <w:color w:val="000000"/>
          <w:szCs w:val="28"/>
        </w:rPr>
        <w:t>профиль: «Экономика и бизнес стран Востока (с углубленным изучением иностранного языка)»</w:t>
      </w:r>
    </w:p>
    <w:p w14:paraId="0F2CB89D" w14:textId="77777777" w:rsidR="003852BA" w:rsidRDefault="003852BA" w:rsidP="00DE02F6">
      <w:pPr>
        <w:spacing w:line="240" w:lineRule="auto"/>
        <w:jc w:val="center"/>
        <w:rPr>
          <w:i/>
          <w:sz w:val="24"/>
          <w:szCs w:val="28"/>
        </w:rPr>
      </w:pPr>
    </w:p>
    <w:p w14:paraId="68428A24" w14:textId="692D6FF3" w:rsidR="00DE02F6" w:rsidRPr="00F95715" w:rsidRDefault="00DE02F6" w:rsidP="00DE02F6">
      <w:pPr>
        <w:spacing w:line="240" w:lineRule="auto"/>
        <w:jc w:val="center"/>
        <w:rPr>
          <w:i/>
          <w:szCs w:val="28"/>
        </w:rPr>
      </w:pPr>
      <w:r w:rsidRPr="00F95715">
        <w:rPr>
          <w:i/>
          <w:szCs w:val="28"/>
        </w:rPr>
        <w:t>Рекомендовано Ученым советом факультета Международных экономических отношений</w:t>
      </w:r>
    </w:p>
    <w:p w14:paraId="5BBA7525" w14:textId="6E11626B" w:rsidR="00DE02F6" w:rsidRPr="00F95715" w:rsidRDefault="00DE02F6" w:rsidP="00DE02F6">
      <w:pPr>
        <w:spacing w:line="240" w:lineRule="auto"/>
        <w:jc w:val="center"/>
        <w:rPr>
          <w:i/>
          <w:szCs w:val="28"/>
        </w:rPr>
      </w:pPr>
      <w:r w:rsidRPr="00F95715">
        <w:rPr>
          <w:i/>
          <w:szCs w:val="28"/>
        </w:rPr>
        <w:t>(протокол от «</w:t>
      </w:r>
      <w:r w:rsidR="00F95715" w:rsidRPr="00F95715">
        <w:rPr>
          <w:i/>
          <w:szCs w:val="28"/>
        </w:rPr>
        <w:t>20</w:t>
      </w:r>
      <w:r w:rsidRPr="00F95715">
        <w:rPr>
          <w:i/>
          <w:szCs w:val="28"/>
        </w:rPr>
        <w:t xml:space="preserve">» </w:t>
      </w:r>
      <w:r w:rsidR="00F95715" w:rsidRPr="00F95715">
        <w:rPr>
          <w:i/>
          <w:szCs w:val="28"/>
        </w:rPr>
        <w:t>февраля</w:t>
      </w:r>
      <w:r w:rsidRPr="00F95715">
        <w:rPr>
          <w:i/>
          <w:szCs w:val="28"/>
        </w:rPr>
        <w:t xml:space="preserve"> 202</w:t>
      </w:r>
      <w:r w:rsidR="002E27E8" w:rsidRPr="00F95715">
        <w:rPr>
          <w:i/>
          <w:szCs w:val="28"/>
        </w:rPr>
        <w:t>4</w:t>
      </w:r>
      <w:r w:rsidRPr="00F95715">
        <w:rPr>
          <w:i/>
          <w:szCs w:val="28"/>
        </w:rPr>
        <w:t xml:space="preserve"> г. </w:t>
      </w:r>
      <w:r w:rsidRPr="00F95715">
        <w:rPr>
          <w:rFonts w:eastAsia="Segoe UI Symbol"/>
          <w:i/>
          <w:szCs w:val="28"/>
        </w:rPr>
        <w:t>№</w:t>
      </w:r>
      <w:r w:rsidRPr="00F95715">
        <w:rPr>
          <w:i/>
          <w:szCs w:val="28"/>
        </w:rPr>
        <w:t xml:space="preserve"> </w:t>
      </w:r>
      <w:r w:rsidR="00F95715" w:rsidRPr="00F95715">
        <w:rPr>
          <w:i/>
          <w:szCs w:val="28"/>
        </w:rPr>
        <w:t>43</w:t>
      </w:r>
      <w:r w:rsidRPr="00F95715">
        <w:rPr>
          <w:i/>
          <w:szCs w:val="28"/>
        </w:rPr>
        <w:t>)</w:t>
      </w:r>
    </w:p>
    <w:p w14:paraId="1B2D0621" w14:textId="77777777" w:rsidR="00DE02F6" w:rsidRPr="00F95715" w:rsidRDefault="00DE02F6" w:rsidP="00DE02F6">
      <w:pPr>
        <w:spacing w:line="240" w:lineRule="auto"/>
        <w:jc w:val="center"/>
        <w:rPr>
          <w:i/>
          <w:szCs w:val="28"/>
        </w:rPr>
      </w:pPr>
    </w:p>
    <w:p w14:paraId="2950D2DE" w14:textId="77777777" w:rsidR="00DE02F6" w:rsidRPr="00F95715" w:rsidRDefault="00DE02F6" w:rsidP="00DE02F6">
      <w:pPr>
        <w:spacing w:line="240" w:lineRule="auto"/>
        <w:jc w:val="center"/>
        <w:rPr>
          <w:szCs w:val="28"/>
        </w:rPr>
      </w:pPr>
      <w:r w:rsidRPr="00F95715">
        <w:rPr>
          <w:i/>
          <w:szCs w:val="28"/>
        </w:rPr>
        <w:t xml:space="preserve">Одобрено Советом учебно-научного Департамента иностранных языков и межкультурной коммуникации </w:t>
      </w:r>
    </w:p>
    <w:p w14:paraId="1CB64EF0" w14:textId="7E34B340" w:rsidR="00DE02F6" w:rsidRPr="002E27E8" w:rsidRDefault="00DE02F6" w:rsidP="00DE02F6">
      <w:pPr>
        <w:spacing w:line="240" w:lineRule="auto"/>
        <w:jc w:val="center"/>
        <w:rPr>
          <w:i/>
          <w:szCs w:val="28"/>
        </w:rPr>
      </w:pPr>
      <w:r w:rsidRPr="00F95715">
        <w:rPr>
          <w:i/>
          <w:szCs w:val="28"/>
        </w:rPr>
        <w:t>(протокол от «</w:t>
      </w:r>
      <w:r w:rsidR="003852BA" w:rsidRPr="00F95715">
        <w:rPr>
          <w:i/>
          <w:szCs w:val="28"/>
        </w:rPr>
        <w:t>31</w:t>
      </w:r>
      <w:r w:rsidRPr="00F95715">
        <w:rPr>
          <w:i/>
          <w:szCs w:val="28"/>
        </w:rPr>
        <w:t xml:space="preserve">» </w:t>
      </w:r>
      <w:r w:rsidR="003852BA" w:rsidRPr="00F95715">
        <w:rPr>
          <w:i/>
          <w:szCs w:val="28"/>
        </w:rPr>
        <w:t xml:space="preserve">января </w:t>
      </w:r>
      <w:r w:rsidRPr="00F95715">
        <w:rPr>
          <w:i/>
          <w:szCs w:val="28"/>
        </w:rPr>
        <w:t>202</w:t>
      </w:r>
      <w:r w:rsidR="002E27E8" w:rsidRPr="00F95715">
        <w:rPr>
          <w:i/>
          <w:szCs w:val="28"/>
        </w:rPr>
        <w:t>4</w:t>
      </w:r>
      <w:r w:rsidRPr="00F95715">
        <w:rPr>
          <w:i/>
          <w:szCs w:val="28"/>
        </w:rPr>
        <w:t xml:space="preserve"> г. </w:t>
      </w:r>
      <w:r w:rsidRPr="00F95715">
        <w:rPr>
          <w:rFonts w:eastAsia="Segoe UI Symbol"/>
          <w:i/>
          <w:szCs w:val="28"/>
        </w:rPr>
        <w:t>№</w:t>
      </w:r>
      <w:r w:rsidRPr="00F95715">
        <w:rPr>
          <w:i/>
          <w:szCs w:val="28"/>
        </w:rPr>
        <w:t xml:space="preserve"> </w:t>
      </w:r>
      <w:r w:rsidR="003852BA" w:rsidRPr="00F95715">
        <w:rPr>
          <w:i/>
          <w:szCs w:val="28"/>
        </w:rPr>
        <w:t>6</w:t>
      </w:r>
      <w:r w:rsidRPr="00F95715">
        <w:rPr>
          <w:i/>
          <w:szCs w:val="28"/>
        </w:rPr>
        <w:t>)</w:t>
      </w:r>
    </w:p>
    <w:p w14:paraId="18FF212F" w14:textId="77777777" w:rsidR="00DE02F6" w:rsidRPr="00DE02F6" w:rsidRDefault="00DE02F6" w:rsidP="00DE02F6">
      <w:pPr>
        <w:spacing w:line="240" w:lineRule="auto"/>
        <w:jc w:val="center"/>
        <w:rPr>
          <w:szCs w:val="28"/>
        </w:rPr>
      </w:pPr>
    </w:p>
    <w:p w14:paraId="7DBF18E5" w14:textId="77777777" w:rsidR="00DE02F6" w:rsidRPr="00DE02F6" w:rsidRDefault="00DE02F6" w:rsidP="00D74E66">
      <w:pPr>
        <w:spacing w:line="240" w:lineRule="auto"/>
        <w:rPr>
          <w:szCs w:val="28"/>
        </w:rPr>
      </w:pPr>
    </w:p>
    <w:p w14:paraId="0EE7774F" w14:textId="0B5CFE16" w:rsidR="00D74E66" w:rsidRDefault="00DE02F6" w:rsidP="002E27E8">
      <w:pPr>
        <w:spacing w:line="240" w:lineRule="auto"/>
        <w:jc w:val="center"/>
        <w:rPr>
          <w:b/>
          <w:szCs w:val="28"/>
        </w:rPr>
      </w:pPr>
      <w:r w:rsidRPr="00DE02F6">
        <w:rPr>
          <w:b/>
          <w:szCs w:val="28"/>
        </w:rPr>
        <w:t>Москва 2024</w:t>
      </w:r>
    </w:p>
    <w:p w14:paraId="098C50A3" w14:textId="77777777" w:rsidR="00D74E66" w:rsidRDefault="00D74E66">
      <w:pPr>
        <w:widowControl/>
        <w:suppressAutoHyphens w:val="0"/>
        <w:spacing w:after="160"/>
        <w:rPr>
          <w:b/>
          <w:szCs w:val="28"/>
        </w:rPr>
      </w:pPr>
      <w:r>
        <w:rPr>
          <w:b/>
          <w:szCs w:val="28"/>
        </w:rPr>
        <w:br w:type="page"/>
      </w:r>
    </w:p>
    <w:p w14:paraId="7EFD0E1D" w14:textId="4B48EA10" w:rsidR="00E74D60" w:rsidRDefault="007C0E40" w:rsidP="00D74E66">
      <w:pPr>
        <w:jc w:val="center"/>
        <w:rPr>
          <w:b/>
          <w:bCs/>
        </w:rPr>
      </w:pPr>
      <w:r w:rsidRPr="00D74E66">
        <w:rPr>
          <w:b/>
          <w:bCs/>
        </w:rPr>
        <w:lastRenderedPageBreak/>
        <w:t>Содержание</w:t>
      </w:r>
    </w:p>
    <w:sdt>
      <w:sdtPr>
        <w:rPr>
          <w:rFonts w:eastAsia="Times New Roman"/>
          <w:szCs w:val="22"/>
          <w:lang w:eastAsia="en-US"/>
        </w:rPr>
        <w:id w:val="-347863118"/>
        <w:docPartObj>
          <w:docPartGallery w:val="Table of Contents"/>
          <w:docPartUnique/>
        </w:docPartObj>
      </w:sdtPr>
      <w:sdtEndPr>
        <w:rPr>
          <w:b/>
          <w:bCs/>
        </w:rPr>
      </w:sdtEndPr>
      <w:sdtContent>
        <w:p w14:paraId="44E3B02F" w14:textId="2C5AC0F0" w:rsidR="00A5648D" w:rsidRPr="006214FC" w:rsidRDefault="00D74E66" w:rsidP="00A5648D">
          <w:pPr>
            <w:pStyle w:val="11"/>
            <w:tabs>
              <w:tab w:val="clear" w:pos="9060"/>
              <w:tab w:val="left" w:pos="567"/>
              <w:tab w:val="right" w:leader="dot" w:pos="9498"/>
            </w:tabs>
            <w:ind w:right="1132"/>
            <w:rPr>
              <w:rFonts w:eastAsiaTheme="minorEastAsia"/>
              <w:noProof/>
              <w:sz w:val="24"/>
              <w:szCs w:val="24"/>
            </w:rPr>
          </w:pPr>
          <w:r>
            <w:fldChar w:fldCharType="begin"/>
          </w:r>
          <w:r>
            <w:instrText xml:space="preserve"> TOC \o "1-3" \h \z \u </w:instrText>
          </w:r>
          <w:r>
            <w:fldChar w:fldCharType="separate"/>
          </w:r>
          <w:hyperlink w:anchor="_Toc156500228" w:history="1">
            <w:r w:rsidR="00A5648D" w:rsidRPr="006214FC">
              <w:rPr>
                <w:rStyle w:val="af2"/>
                <w:noProof/>
                <w:sz w:val="24"/>
                <w:szCs w:val="24"/>
              </w:rPr>
              <w:t>1.</w:t>
            </w:r>
            <w:r w:rsidR="00A5648D" w:rsidRPr="006214FC">
              <w:rPr>
                <w:rFonts w:eastAsiaTheme="minorEastAsia"/>
                <w:noProof/>
                <w:sz w:val="24"/>
                <w:szCs w:val="24"/>
              </w:rPr>
              <w:tab/>
            </w:r>
            <w:r w:rsidR="00A5648D" w:rsidRPr="006214FC">
              <w:rPr>
                <w:rStyle w:val="af2"/>
                <w:noProof/>
                <w:sz w:val="24"/>
                <w:szCs w:val="24"/>
              </w:rPr>
              <w:t>Наименование дисциплины</w:t>
            </w:r>
            <w:r w:rsidR="00A5648D" w:rsidRPr="006214FC">
              <w:rPr>
                <w:noProof/>
                <w:webHidden/>
                <w:sz w:val="24"/>
                <w:szCs w:val="24"/>
              </w:rPr>
              <w:tab/>
            </w:r>
            <w:r w:rsidR="00A5648D" w:rsidRPr="006214FC">
              <w:rPr>
                <w:noProof/>
                <w:webHidden/>
                <w:sz w:val="24"/>
                <w:szCs w:val="24"/>
              </w:rPr>
              <w:fldChar w:fldCharType="begin"/>
            </w:r>
            <w:r w:rsidR="00A5648D" w:rsidRPr="006214FC">
              <w:rPr>
                <w:noProof/>
                <w:webHidden/>
                <w:sz w:val="24"/>
                <w:szCs w:val="24"/>
              </w:rPr>
              <w:instrText xml:space="preserve"> PAGEREF _Toc156500228 \h </w:instrText>
            </w:r>
            <w:r w:rsidR="00A5648D" w:rsidRPr="006214FC">
              <w:rPr>
                <w:noProof/>
                <w:webHidden/>
                <w:sz w:val="24"/>
                <w:szCs w:val="24"/>
              </w:rPr>
            </w:r>
            <w:r w:rsidR="00A5648D" w:rsidRPr="006214FC">
              <w:rPr>
                <w:noProof/>
                <w:webHidden/>
                <w:sz w:val="24"/>
                <w:szCs w:val="24"/>
              </w:rPr>
              <w:fldChar w:fldCharType="separate"/>
            </w:r>
            <w:r w:rsidR="006214FC">
              <w:rPr>
                <w:noProof/>
                <w:webHidden/>
                <w:sz w:val="24"/>
                <w:szCs w:val="24"/>
              </w:rPr>
              <w:t>3</w:t>
            </w:r>
            <w:r w:rsidR="00A5648D" w:rsidRPr="006214FC">
              <w:rPr>
                <w:noProof/>
                <w:webHidden/>
                <w:sz w:val="24"/>
                <w:szCs w:val="24"/>
              </w:rPr>
              <w:fldChar w:fldCharType="end"/>
            </w:r>
          </w:hyperlink>
        </w:p>
        <w:p w14:paraId="6DEADB5B" w14:textId="48DFC41E" w:rsidR="00A5648D" w:rsidRPr="006214FC" w:rsidRDefault="00AA17F7" w:rsidP="00A5648D">
          <w:pPr>
            <w:pStyle w:val="11"/>
            <w:tabs>
              <w:tab w:val="clear" w:pos="9060"/>
              <w:tab w:val="left" w:pos="567"/>
              <w:tab w:val="right" w:leader="dot" w:pos="9498"/>
            </w:tabs>
            <w:ind w:right="1132"/>
            <w:rPr>
              <w:rFonts w:eastAsiaTheme="minorEastAsia"/>
              <w:noProof/>
              <w:sz w:val="24"/>
              <w:szCs w:val="24"/>
            </w:rPr>
          </w:pPr>
          <w:hyperlink w:anchor="_Toc156500229" w:history="1">
            <w:r w:rsidR="00A5648D" w:rsidRPr="006214FC">
              <w:rPr>
                <w:rStyle w:val="af2"/>
                <w:noProof/>
                <w:sz w:val="24"/>
                <w:szCs w:val="24"/>
              </w:rPr>
              <w:t>2.</w:t>
            </w:r>
            <w:r w:rsidR="00A5648D" w:rsidRPr="006214FC">
              <w:rPr>
                <w:rFonts w:eastAsiaTheme="minorEastAsia"/>
                <w:noProof/>
                <w:sz w:val="24"/>
                <w:szCs w:val="24"/>
              </w:rPr>
              <w:tab/>
            </w:r>
            <w:r w:rsidR="00A5648D" w:rsidRPr="006214FC">
              <w:rPr>
                <w:rStyle w:val="af2"/>
                <w:noProof/>
                <w:sz w:val="24"/>
                <w:szCs w:val="24"/>
              </w:rP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r w:rsidR="00A5648D" w:rsidRPr="006214FC">
              <w:rPr>
                <w:noProof/>
                <w:webHidden/>
                <w:sz w:val="24"/>
                <w:szCs w:val="24"/>
              </w:rPr>
              <w:tab/>
            </w:r>
            <w:r w:rsidR="00A5648D" w:rsidRPr="006214FC">
              <w:rPr>
                <w:noProof/>
                <w:webHidden/>
                <w:sz w:val="24"/>
                <w:szCs w:val="24"/>
              </w:rPr>
              <w:fldChar w:fldCharType="begin"/>
            </w:r>
            <w:r w:rsidR="00A5648D" w:rsidRPr="006214FC">
              <w:rPr>
                <w:noProof/>
                <w:webHidden/>
                <w:sz w:val="24"/>
                <w:szCs w:val="24"/>
              </w:rPr>
              <w:instrText xml:space="preserve"> PAGEREF _Toc156500229 \h </w:instrText>
            </w:r>
            <w:r w:rsidR="00A5648D" w:rsidRPr="006214FC">
              <w:rPr>
                <w:noProof/>
                <w:webHidden/>
                <w:sz w:val="24"/>
                <w:szCs w:val="24"/>
              </w:rPr>
            </w:r>
            <w:r w:rsidR="00A5648D" w:rsidRPr="006214FC">
              <w:rPr>
                <w:noProof/>
                <w:webHidden/>
                <w:sz w:val="24"/>
                <w:szCs w:val="24"/>
              </w:rPr>
              <w:fldChar w:fldCharType="separate"/>
            </w:r>
            <w:r w:rsidR="006214FC">
              <w:rPr>
                <w:noProof/>
                <w:webHidden/>
                <w:sz w:val="24"/>
                <w:szCs w:val="24"/>
              </w:rPr>
              <w:t>3</w:t>
            </w:r>
            <w:r w:rsidR="00A5648D" w:rsidRPr="006214FC">
              <w:rPr>
                <w:noProof/>
                <w:webHidden/>
                <w:sz w:val="24"/>
                <w:szCs w:val="24"/>
              </w:rPr>
              <w:fldChar w:fldCharType="end"/>
            </w:r>
          </w:hyperlink>
        </w:p>
        <w:p w14:paraId="65EE1B8E" w14:textId="2C60AF85" w:rsidR="00A5648D" w:rsidRPr="006214FC" w:rsidRDefault="00AA17F7" w:rsidP="00A5648D">
          <w:pPr>
            <w:pStyle w:val="11"/>
            <w:tabs>
              <w:tab w:val="clear" w:pos="9060"/>
              <w:tab w:val="left" w:pos="567"/>
              <w:tab w:val="right" w:leader="dot" w:pos="9498"/>
            </w:tabs>
            <w:ind w:right="1132"/>
            <w:rPr>
              <w:rFonts w:eastAsiaTheme="minorEastAsia"/>
              <w:noProof/>
              <w:sz w:val="24"/>
              <w:szCs w:val="24"/>
            </w:rPr>
          </w:pPr>
          <w:hyperlink w:anchor="_Toc156500230" w:history="1">
            <w:r w:rsidR="00A5648D" w:rsidRPr="006214FC">
              <w:rPr>
                <w:rStyle w:val="af2"/>
                <w:noProof/>
                <w:sz w:val="24"/>
                <w:szCs w:val="24"/>
              </w:rPr>
              <w:t>3.</w:t>
            </w:r>
            <w:r w:rsidR="00A5648D" w:rsidRPr="006214FC">
              <w:rPr>
                <w:rFonts w:eastAsiaTheme="minorEastAsia"/>
                <w:noProof/>
                <w:sz w:val="24"/>
                <w:szCs w:val="24"/>
              </w:rPr>
              <w:tab/>
            </w:r>
            <w:r w:rsidR="00A5648D" w:rsidRPr="006214FC">
              <w:rPr>
                <w:rStyle w:val="af2"/>
                <w:noProof/>
                <w:sz w:val="24"/>
                <w:szCs w:val="24"/>
              </w:rPr>
              <w:t>Место дисциплины в структуре образовательной программы</w:t>
            </w:r>
            <w:r w:rsidR="00A5648D" w:rsidRPr="006214FC">
              <w:rPr>
                <w:noProof/>
                <w:webHidden/>
                <w:sz w:val="24"/>
                <w:szCs w:val="24"/>
              </w:rPr>
              <w:tab/>
            </w:r>
            <w:r w:rsidR="00A5648D" w:rsidRPr="006214FC">
              <w:rPr>
                <w:noProof/>
                <w:webHidden/>
                <w:sz w:val="24"/>
                <w:szCs w:val="24"/>
              </w:rPr>
              <w:fldChar w:fldCharType="begin"/>
            </w:r>
            <w:r w:rsidR="00A5648D" w:rsidRPr="006214FC">
              <w:rPr>
                <w:noProof/>
                <w:webHidden/>
                <w:sz w:val="24"/>
                <w:szCs w:val="24"/>
              </w:rPr>
              <w:instrText xml:space="preserve"> PAGEREF _Toc156500230 \h </w:instrText>
            </w:r>
            <w:r w:rsidR="00A5648D" w:rsidRPr="006214FC">
              <w:rPr>
                <w:noProof/>
                <w:webHidden/>
                <w:sz w:val="24"/>
                <w:szCs w:val="24"/>
              </w:rPr>
            </w:r>
            <w:r w:rsidR="00A5648D" w:rsidRPr="006214FC">
              <w:rPr>
                <w:noProof/>
                <w:webHidden/>
                <w:sz w:val="24"/>
                <w:szCs w:val="24"/>
              </w:rPr>
              <w:fldChar w:fldCharType="separate"/>
            </w:r>
            <w:r w:rsidR="006214FC">
              <w:rPr>
                <w:noProof/>
                <w:webHidden/>
                <w:sz w:val="24"/>
                <w:szCs w:val="24"/>
              </w:rPr>
              <w:t>5</w:t>
            </w:r>
            <w:r w:rsidR="00A5648D" w:rsidRPr="006214FC">
              <w:rPr>
                <w:noProof/>
                <w:webHidden/>
                <w:sz w:val="24"/>
                <w:szCs w:val="24"/>
              </w:rPr>
              <w:fldChar w:fldCharType="end"/>
            </w:r>
          </w:hyperlink>
        </w:p>
        <w:p w14:paraId="7AA40D32" w14:textId="1DEA5DA7" w:rsidR="00A5648D" w:rsidRPr="006214FC" w:rsidRDefault="00AA17F7" w:rsidP="00A5648D">
          <w:pPr>
            <w:pStyle w:val="11"/>
            <w:tabs>
              <w:tab w:val="clear" w:pos="9060"/>
              <w:tab w:val="left" w:pos="567"/>
              <w:tab w:val="right" w:leader="dot" w:pos="9498"/>
            </w:tabs>
            <w:ind w:right="1132"/>
            <w:rPr>
              <w:rFonts w:eastAsiaTheme="minorEastAsia"/>
              <w:noProof/>
              <w:sz w:val="24"/>
              <w:szCs w:val="24"/>
            </w:rPr>
          </w:pPr>
          <w:hyperlink w:anchor="_Toc156500231" w:history="1">
            <w:r w:rsidR="00A5648D" w:rsidRPr="006214FC">
              <w:rPr>
                <w:rStyle w:val="af2"/>
                <w:noProof/>
                <w:sz w:val="24"/>
                <w:szCs w:val="24"/>
              </w:rPr>
              <w:t>4.</w:t>
            </w:r>
            <w:r w:rsidR="00A5648D" w:rsidRPr="006214FC">
              <w:rPr>
                <w:rFonts w:eastAsiaTheme="minorEastAsia"/>
                <w:noProof/>
                <w:sz w:val="24"/>
                <w:szCs w:val="24"/>
              </w:rPr>
              <w:tab/>
            </w:r>
            <w:r w:rsidR="00A5648D" w:rsidRPr="006214FC">
              <w:rPr>
                <w:rStyle w:val="af2"/>
                <w:noProof/>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5648D" w:rsidRPr="006214FC">
              <w:rPr>
                <w:noProof/>
                <w:webHidden/>
                <w:sz w:val="24"/>
                <w:szCs w:val="24"/>
              </w:rPr>
              <w:tab/>
            </w:r>
            <w:r w:rsidR="00A5648D" w:rsidRPr="006214FC">
              <w:rPr>
                <w:noProof/>
                <w:webHidden/>
                <w:sz w:val="24"/>
                <w:szCs w:val="24"/>
              </w:rPr>
              <w:fldChar w:fldCharType="begin"/>
            </w:r>
            <w:r w:rsidR="00A5648D" w:rsidRPr="006214FC">
              <w:rPr>
                <w:noProof/>
                <w:webHidden/>
                <w:sz w:val="24"/>
                <w:szCs w:val="24"/>
              </w:rPr>
              <w:instrText xml:space="preserve"> PAGEREF _Toc156500231 \h </w:instrText>
            </w:r>
            <w:r w:rsidR="00A5648D" w:rsidRPr="006214FC">
              <w:rPr>
                <w:noProof/>
                <w:webHidden/>
                <w:sz w:val="24"/>
                <w:szCs w:val="24"/>
              </w:rPr>
            </w:r>
            <w:r w:rsidR="00A5648D" w:rsidRPr="006214FC">
              <w:rPr>
                <w:noProof/>
                <w:webHidden/>
                <w:sz w:val="24"/>
                <w:szCs w:val="24"/>
              </w:rPr>
              <w:fldChar w:fldCharType="separate"/>
            </w:r>
            <w:r w:rsidR="006214FC">
              <w:rPr>
                <w:noProof/>
                <w:webHidden/>
                <w:sz w:val="24"/>
                <w:szCs w:val="24"/>
              </w:rPr>
              <w:t>5</w:t>
            </w:r>
            <w:r w:rsidR="00A5648D" w:rsidRPr="006214FC">
              <w:rPr>
                <w:noProof/>
                <w:webHidden/>
                <w:sz w:val="24"/>
                <w:szCs w:val="24"/>
              </w:rPr>
              <w:fldChar w:fldCharType="end"/>
            </w:r>
          </w:hyperlink>
        </w:p>
        <w:p w14:paraId="029B259D" w14:textId="7C1405D0" w:rsidR="00A5648D" w:rsidRPr="006214FC" w:rsidRDefault="00AA17F7" w:rsidP="00A5648D">
          <w:pPr>
            <w:pStyle w:val="11"/>
            <w:tabs>
              <w:tab w:val="clear" w:pos="9060"/>
              <w:tab w:val="left" w:pos="567"/>
              <w:tab w:val="right" w:leader="dot" w:pos="9498"/>
            </w:tabs>
            <w:ind w:right="1132"/>
            <w:rPr>
              <w:rFonts w:eastAsiaTheme="minorEastAsia"/>
              <w:noProof/>
              <w:sz w:val="24"/>
              <w:szCs w:val="24"/>
            </w:rPr>
          </w:pPr>
          <w:hyperlink w:anchor="_Toc156500232" w:history="1">
            <w:r w:rsidR="00A5648D" w:rsidRPr="006214FC">
              <w:rPr>
                <w:rStyle w:val="af2"/>
                <w:noProof/>
                <w:sz w:val="24"/>
                <w:szCs w:val="24"/>
              </w:rPr>
              <w:t>5.</w:t>
            </w:r>
            <w:r w:rsidR="00A5648D" w:rsidRPr="006214FC">
              <w:rPr>
                <w:rFonts w:eastAsiaTheme="minorEastAsia"/>
                <w:noProof/>
                <w:sz w:val="24"/>
                <w:szCs w:val="24"/>
              </w:rPr>
              <w:tab/>
            </w:r>
            <w:r w:rsidR="00A5648D" w:rsidRPr="006214FC">
              <w:rPr>
                <w:rStyle w:val="af2"/>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5648D" w:rsidRPr="006214FC">
              <w:rPr>
                <w:noProof/>
                <w:webHidden/>
                <w:sz w:val="24"/>
                <w:szCs w:val="24"/>
              </w:rPr>
              <w:tab/>
            </w:r>
            <w:r w:rsidR="00A5648D" w:rsidRPr="006214FC">
              <w:rPr>
                <w:noProof/>
                <w:webHidden/>
                <w:sz w:val="24"/>
                <w:szCs w:val="24"/>
              </w:rPr>
              <w:fldChar w:fldCharType="begin"/>
            </w:r>
            <w:r w:rsidR="00A5648D" w:rsidRPr="006214FC">
              <w:rPr>
                <w:noProof/>
                <w:webHidden/>
                <w:sz w:val="24"/>
                <w:szCs w:val="24"/>
              </w:rPr>
              <w:instrText xml:space="preserve"> PAGEREF _Toc156500232 \h </w:instrText>
            </w:r>
            <w:r w:rsidR="00A5648D" w:rsidRPr="006214FC">
              <w:rPr>
                <w:noProof/>
                <w:webHidden/>
                <w:sz w:val="24"/>
                <w:szCs w:val="24"/>
              </w:rPr>
            </w:r>
            <w:r w:rsidR="00A5648D" w:rsidRPr="006214FC">
              <w:rPr>
                <w:noProof/>
                <w:webHidden/>
                <w:sz w:val="24"/>
                <w:szCs w:val="24"/>
              </w:rPr>
              <w:fldChar w:fldCharType="separate"/>
            </w:r>
            <w:r w:rsidR="006214FC">
              <w:rPr>
                <w:noProof/>
                <w:webHidden/>
                <w:sz w:val="24"/>
                <w:szCs w:val="24"/>
              </w:rPr>
              <w:t>5</w:t>
            </w:r>
            <w:r w:rsidR="00A5648D" w:rsidRPr="006214FC">
              <w:rPr>
                <w:noProof/>
                <w:webHidden/>
                <w:sz w:val="24"/>
                <w:szCs w:val="24"/>
              </w:rPr>
              <w:fldChar w:fldCharType="end"/>
            </w:r>
          </w:hyperlink>
        </w:p>
        <w:p w14:paraId="14FEA1A0" w14:textId="744EDBFC" w:rsidR="00A5648D" w:rsidRPr="006214FC" w:rsidRDefault="00AA17F7" w:rsidP="00A5648D">
          <w:pPr>
            <w:pStyle w:val="21"/>
            <w:tabs>
              <w:tab w:val="left" w:pos="567"/>
              <w:tab w:val="left" w:pos="880"/>
              <w:tab w:val="right" w:leader="dot" w:pos="9498"/>
              <w:tab w:val="right" w:leader="dot" w:pos="9911"/>
            </w:tabs>
            <w:ind w:right="1132"/>
            <w:rPr>
              <w:rFonts w:ascii="Times New Roman" w:eastAsiaTheme="minorEastAsia" w:hAnsi="Times New Roman" w:cs="Times New Roman"/>
              <w:noProof/>
              <w:sz w:val="24"/>
              <w:szCs w:val="24"/>
              <w:lang w:eastAsia="ru-RU"/>
            </w:rPr>
          </w:pPr>
          <w:hyperlink w:anchor="_Toc156500233" w:history="1">
            <w:r w:rsidR="00A5648D" w:rsidRPr="006214FC">
              <w:rPr>
                <w:rStyle w:val="af2"/>
                <w:rFonts w:ascii="Times New Roman" w:hAnsi="Times New Roman" w:cs="Times New Roman"/>
                <w:noProof/>
                <w:sz w:val="24"/>
                <w:szCs w:val="24"/>
              </w:rPr>
              <w:t>5.1.</w:t>
            </w:r>
            <w:r w:rsidR="00A5648D" w:rsidRPr="006214FC">
              <w:rPr>
                <w:rFonts w:ascii="Times New Roman" w:eastAsiaTheme="minorEastAsia" w:hAnsi="Times New Roman" w:cs="Times New Roman"/>
                <w:noProof/>
                <w:sz w:val="24"/>
                <w:szCs w:val="24"/>
                <w:lang w:eastAsia="ru-RU"/>
              </w:rPr>
              <w:tab/>
            </w:r>
            <w:r w:rsidR="00A5648D" w:rsidRPr="006214FC">
              <w:rPr>
                <w:rStyle w:val="af2"/>
                <w:rFonts w:ascii="Times New Roman" w:hAnsi="Times New Roman" w:cs="Times New Roman"/>
                <w:noProof/>
                <w:sz w:val="24"/>
                <w:szCs w:val="24"/>
              </w:rPr>
              <w:t>Содержание дисциплины</w:t>
            </w:r>
            <w:r w:rsidR="00A5648D" w:rsidRPr="006214FC">
              <w:rPr>
                <w:rFonts w:ascii="Times New Roman" w:hAnsi="Times New Roman" w:cs="Times New Roman"/>
                <w:noProof/>
                <w:webHidden/>
                <w:sz w:val="24"/>
                <w:szCs w:val="24"/>
              </w:rPr>
              <w:tab/>
            </w:r>
            <w:r w:rsidR="00A5648D" w:rsidRPr="006214FC">
              <w:rPr>
                <w:rFonts w:ascii="Times New Roman" w:hAnsi="Times New Roman" w:cs="Times New Roman"/>
                <w:noProof/>
                <w:webHidden/>
                <w:sz w:val="24"/>
                <w:szCs w:val="24"/>
              </w:rPr>
              <w:fldChar w:fldCharType="begin"/>
            </w:r>
            <w:r w:rsidR="00A5648D" w:rsidRPr="006214FC">
              <w:rPr>
                <w:rFonts w:ascii="Times New Roman" w:hAnsi="Times New Roman" w:cs="Times New Roman"/>
                <w:noProof/>
                <w:webHidden/>
                <w:sz w:val="24"/>
                <w:szCs w:val="24"/>
              </w:rPr>
              <w:instrText xml:space="preserve"> PAGEREF _Toc156500233 \h </w:instrText>
            </w:r>
            <w:r w:rsidR="00A5648D" w:rsidRPr="006214FC">
              <w:rPr>
                <w:rFonts w:ascii="Times New Roman" w:hAnsi="Times New Roman" w:cs="Times New Roman"/>
                <w:noProof/>
                <w:webHidden/>
                <w:sz w:val="24"/>
                <w:szCs w:val="24"/>
              </w:rPr>
            </w:r>
            <w:r w:rsidR="00A5648D" w:rsidRPr="006214FC">
              <w:rPr>
                <w:rFonts w:ascii="Times New Roman" w:hAnsi="Times New Roman" w:cs="Times New Roman"/>
                <w:noProof/>
                <w:webHidden/>
                <w:sz w:val="24"/>
                <w:szCs w:val="24"/>
              </w:rPr>
              <w:fldChar w:fldCharType="separate"/>
            </w:r>
            <w:r w:rsidR="006214FC">
              <w:rPr>
                <w:rFonts w:ascii="Times New Roman" w:hAnsi="Times New Roman" w:cs="Times New Roman"/>
                <w:noProof/>
                <w:webHidden/>
                <w:sz w:val="24"/>
                <w:szCs w:val="24"/>
              </w:rPr>
              <w:t>5</w:t>
            </w:r>
            <w:r w:rsidR="00A5648D" w:rsidRPr="006214FC">
              <w:rPr>
                <w:rFonts w:ascii="Times New Roman" w:hAnsi="Times New Roman" w:cs="Times New Roman"/>
                <w:noProof/>
                <w:webHidden/>
                <w:sz w:val="24"/>
                <w:szCs w:val="24"/>
              </w:rPr>
              <w:fldChar w:fldCharType="end"/>
            </w:r>
          </w:hyperlink>
        </w:p>
        <w:p w14:paraId="078B2357" w14:textId="73DD84CD" w:rsidR="00A5648D" w:rsidRPr="006214FC" w:rsidRDefault="00AA17F7" w:rsidP="00A5648D">
          <w:pPr>
            <w:pStyle w:val="21"/>
            <w:tabs>
              <w:tab w:val="left" w:pos="567"/>
              <w:tab w:val="left" w:pos="880"/>
              <w:tab w:val="right" w:leader="dot" w:pos="9498"/>
              <w:tab w:val="right" w:leader="dot" w:pos="9911"/>
            </w:tabs>
            <w:ind w:right="1132"/>
            <w:rPr>
              <w:rFonts w:ascii="Times New Roman" w:eastAsiaTheme="minorEastAsia" w:hAnsi="Times New Roman" w:cs="Times New Roman"/>
              <w:noProof/>
              <w:sz w:val="24"/>
              <w:szCs w:val="24"/>
              <w:lang w:eastAsia="ru-RU"/>
            </w:rPr>
          </w:pPr>
          <w:hyperlink w:anchor="_Toc156500234" w:history="1">
            <w:r w:rsidR="00A5648D" w:rsidRPr="006214FC">
              <w:rPr>
                <w:rStyle w:val="af2"/>
                <w:rFonts w:ascii="Times New Roman" w:hAnsi="Times New Roman" w:cs="Times New Roman"/>
                <w:noProof/>
                <w:sz w:val="24"/>
                <w:szCs w:val="24"/>
              </w:rPr>
              <w:t>5.2.</w:t>
            </w:r>
            <w:r w:rsidR="00A5648D" w:rsidRPr="006214FC">
              <w:rPr>
                <w:rFonts w:ascii="Times New Roman" w:eastAsiaTheme="minorEastAsia" w:hAnsi="Times New Roman" w:cs="Times New Roman"/>
                <w:noProof/>
                <w:sz w:val="24"/>
                <w:szCs w:val="24"/>
                <w:lang w:eastAsia="ru-RU"/>
              </w:rPr>
              <w:tab/>
            </w:r>
            <w:r w:rsidR="00A5648D" w:rsidRPr="006214FC">
              <w:rPr>
                <w:rStyle w:val="af2"/>
                <w:rFonts w:ascii="Times New Roman" w:hAnsi="Times New Roman" w:cs="Times New Roman"/>
                <w:noProof/>
                <w:sz w:val="24"/>
                <w:szCs w:val="24"/>
              </w:rPr>
              <w:t>Учебно-тематический план</w:t>
            </w:r>
            <w:r w:rsidR="00A5648D" w:rsidRPr="006214FC">
              <w:rPr>
                <w:rFonts w:ascii="Times New Roman" w:hAnsi="Times New Roman" w:cs="Times New Roman"/>
                <w:noProof/>
                <w:webHidden/>
                <w:sz w:val="24"/>
                <w:szCs w:val="24"/>
              </w:rPr>
              <w:tab/>
            </w:r>
            <w:r w:rsidR="00A5648D" w:rsidRPr="006214FC">
              <w:rPr>
                <w:rFonts w:ascii="Times New Roman" w:hAnsi="Times New Roman" w:cs="Times New Roman"/>
                <w:noProof/>
                <w:webHidden/>
                <w:sz w:val="24"/>
                <w:szCs w:val="24"/>
              </w:rPr>
              <w:fldChar w:fldCharType="begin"/>
            </w:r>
            <w:r w:rsidR="00A5648D" w:rsidRPr="006214FC">
              <w:rPr>
                <w:rFonts w:ascii="Times New Roman" w:hAnsi="Times New Roman" w:cs="Times New Roman"/>
                <w:noProof/>
                <w:webHidden/>
                <w:sz w:val="24"/>
                <w:szCs w:val="24"/>
              </w:rPr>
              <w:instrText xml:space="preserve"> PAGEREF _Toc156500234 \h </w:instrText>
            </w:r>
            <w:r w:rsidR="00A5648D" w:rsidRPr="006214FC">
              <w:rPr>
                <w:rFonts w:ascii="Times New Roman" w:hAnsi="Times New Roman" w:cs="Times New Roman"/>
                <w:noProof/>
                <w:webHidden/>
                <w:sz w:val="24"/>
                <w:szCs w:val="24"/>
              </w:rPr>
            </w:r>
            <w:r w:rsidR="00A5648D" w:rsidRPr="006214FC">
              <w:rPr>
                <w:rFonts w:ascii="Times New Roman" w:hAnsi="Times New Roman" w:cs="Times New Roman"/>
                <w:noProof/>
                <w:webHidden/>
                <w:sz w:val="24"/>
                <w:szCs w:val="24"/>
              </w:rPr>
              <w:fldChar w:fldCharType="separate"/>
            </w:r>
            <w:r w:rsidR="006214FC">
              <w:rPr>
                <w:rFonts w:ascii="Times New Roman" w:hAnsi="Times New Roman" w:cs="Times New Roman"/>
                <w:noProof/>
                <w:webHidden/>
                <w:sz w:val="24"/>
                <w:szCs w:val="24"/>
              </w:rPr>
              <w:t>6</w:t>
            </w:r>
            <w:r w:rsidR="00A5648D" w:rsidRPr="006214FC">
              <w:rPr>
                <w:rFonts w:ascii="Times New Roman" w:hAnsi="Times New Roman" w:cs="Times New Roman"/>
                <w:noProof/>
                <w:webHidden/>
                <w:sz w:val="24"/>
                <w:szCs w:val="24"/>
              </w:rPr>
              <w:fldChar w:fldCharType="end"/>
            </w:r>
          </w:hyperlink>
        </w:p>
        <w:p w14:paraId="7FD76B29" w14:textId="76EFD836" w:rsidR="00A5648D" w:rsidRPr="006214FC" w:rsidRDefault="00AA17F7" w:rsidP="00A5648D">
          <w:pPr>
            <w:pStyle w:val="21"/>
            <w:tabs>
              <w:tab w:val="left" w:pos="567"/>
              <w:tab w:val="left" w:pos="880"/>
              <w:tab w:val="right" w:leader="dot" w:pos="9498"/>
              <w:tab w:val="right" w:leader="dot" w:pos="9911"/>
            </w:tabs>
            <w:ind w:right="1132"/>
            <w:rPr>
              <w:rFonts w:ascii="Times New Roman" w:eastAsiaTheme="minorEastAsia" w:hAnsi="Times New Roman" w:cs="Times New Roman"/>
              <w:noProof/>
              <w:sz w:val="24"/>
              <w:szCs w:val="24"/>
              <w:lang w:eastAsia="ru-RU"/>
            </w:rPr>
          </w:pPr>
          <w:hyperlink w:anchor="_Toc156500235" w:history="1">
            <w:r w:rsidR="00A5648D" w:rsidRPr="006214FC">
              <w:rPr>
                <w:rStyle w:val="af2"/>
                <w:rFonts w:ascii="Times New Roman" w:hAnsi="Times New Roman" w:cs="Times New Roman"/>
                <w:noProof/>
                <w:sz w:val="24"/>
                <w:szCs w:val="24"/>
              </w:rPr>
              <w:t>5.3.</w:t>
            </w:r>
            <w:r w:rsidR="00A5648D" w:rsidRPr="006214FC">
              <w:rPr>
                <w:rFonts w:ascii="Times New Roman" w:eastAsiaTheme="minorEastAsia" w:hAnsi="Times New Roman" w:cs="Times New Roman"/>
                <w:noProof/>
                <w:sz w:val="24"/>
                <w:szCs w:val="24"/>
                <w:lang w:eastAsia="ru-RU"/>
              </w:rPr>
              <w:tab/>
            </w:r>
            <w:r w:rsidR="00A5648D" w:rsidRPr="006214FC">
              <w:rPr>
                <w:rStyle w:val="af2"/>
                <w:rFonts w:ascii="Times New Roman" w:hAnsi="Times New Roman" w:cs="Times New Roman"/>
                <w:noProof/>
                <w:sz w:val="24"/>
                <w:szCs w:val="24"/>
              </w:rPr>
              <w:t>Содержание семинаров, практических занятий</w:t>
            </w:r>
            <w:r w:rsidR="00A5648D" w:rsidRPr="006214FC">
              <w:rPr>
                <w:rFonts w:ascii="Times New Roman" w:hAnsi="Times New Roman" w:cs="Times New Roman"/>
                <w:noProof/>
                <w:webHidden/>
                <w:sz w:val="24"/>
                <w:szCs w:val="24"/>
              </w:rPr>
              <w:tab/>
            </w:r>
            <w:r w:rsidR="00A5648D" w:rsidRPr="006214FC">
              <w:rPr>
                <w:rFonts w:ascii="Times New Roman" w:hAnsi="Times New Roman" w:cs="Times New Roman"/>
                <w:noProof/>
                <w:webHidden/>
                <w:sz w:val="24"/>
                <w:szCs w:val="24"/>
              </w:rPr>
              <w:fldChar w:fldCharType="begin"/>
            </w:r>
            <w:r w:rsidR="00A5648D" w:rsidRPr="006214FC">
              <w:rPr>
                <w:rFonts w:ascii="Times New Roman" w:hAnsi="Times New Roman" w:cs="Times New Roman"/>
                <w:noProof/>
                <w:webHidden/>
                <w:sz w:val="24"/>
                <w:szCs w:val="24"/>
              </w:rPr>
              <w:instrText xml:space="preserve"> PAGEREF _Toc156500235 \h </w:instrText>
            </w:r>
            <w:r w:rsidR="00A5648D" w:rsidRPr="006214FC">
              <w:rPr>
                <w:rFonts w:ascii="Times New Roman" w:hAnsi="Times New Roman" w:cs="Times New Roman"/>
                <w:noProof/>
                <w:webHidden/>
                <w:sz w:val="24"/>
                <w:szCs w:val="24"/>
              </w:rPr>
            </w:r>
            <w:r w:rsidR="00A5648D" w:rsidRPr="006214FC">
              <w:rPr>
                <w:rFonts w:ascii="Times New Roman" w:hAnsi="Times New Roman" w:cs="Times New Roman"/>
                <w:noProof/>
                <w:webHidden/>
                <w:sz w:val="24"/>
                <w:szCs w:val="24"/>
              </w:rPr>
              <w:fldChar w:fldCharType="separate"/>
            </w:r>
            <w:r w:rsidR="006214FC">
              <w:rPr>
                <w:rFonts w:ascii="Times New Roman" w:hAnsi="Times New Roman" w:cs="Times New Roman"/>
                <w:noProof/>
                <w:webHidden/>
                <w:sz w:val="24"/>
                <w:szCs w:val="24"/>
              </w:rPr>
              <w:t>7</w:t>
            </w:r>
            <w:r w:rsidR="00A5648D" w:rsidRPr="006214FC">
              <w:rPr>
                <w:rFonts w:ascii="Times New Roman" w:hAnsi="Times New Roman" w:cs="Times New Roman"/>
                <w:noProof/>
                <w:webHidden/>
                <w:sz w:val="24"/>
                <w:szCs w:val="24"/>
              </w:rPr>
              <w:fldChar w:fldCharType="end"/>
            </w:r>
          </w:hyperlink>
        </w:p>
        <w:p w14:paraId="06370AB2" w14:textId="2C118AC4" w:rsidR="00A5648D" w:rsidRPr="006214FC" w:rsidRDefault="00AA17F7" w:rsidP="00A5648D">
          <w:pPr>
            <w:pStyle w:val="11"/>
            <w:tabs>
              <w:tab w:val="clear" w:pos="9060"/>
              <w:tab w:val="left" w:pos="567"/>
              <w:tab w:val="right" w:leader="dot" w:pos="9498"/>
            </w:tabs>
            <w:ind w:right="1132"/>
            <w:rPr>
              <w:rFonts w:eastAsiaTheme="minorEastAsia"/>
              <w:noProof/>
              <w:sz w:val="24"/>
              <w:szCs w:val="24"/>
            </w:rPr>
          </w:pPr>
          <w:hyperlink w:anchor="_Toc156500236" w:history="1">
            <w:r w:rsidR="00A5648D" w:rsidRPr="006214FC">
              <w:rPr>
                <w:rStyle w:val="af2"/>
                <w:noProof/>
                <w:sz w:val="24"/>
                <w:szCs w:val="24"/>
              </w:rPr>
              <w:t>6.</w:t>
            </w:r>
            <w:r w:rsidR="00A5648D" w:rsidRPr="006214FC">
              <w:rPr>
                <w:rFonts w:eastAsiaTheme="minorEastAsia"/>
                <w:noProof/>
                <w:sz w:val="24"/>
                <w:szCs w:val="24"/>
              </w:rPr>
              <w:tab/>
            </w:r>
            <w:r w:rsidR="00A5648D" w:rsidRPr="006214FC">
              <w:rPr>
                <w:rStyle w:val="af2"/>
                <w:noProof/>
                <w:sz w:val="24"/>
                <w:szCs w:val="24"/>
              </w:rPr>
              <w:t>Перечень учебно-методического обеспечения для самостоятельной работы обучающихся по дисциплине</w:t>
            </w:r>
            <w:r w:rsidR="00A5648D" w:rsidRPr="006214FC">
              <w:rPr>
                <w:noProof/>
                <w:webHidden/>
                <w:sz w:val="24"/>
                <w:szCs w:val="24"/>
              </w:rPr>
              <w:tab/>
            </w:r>
            <w:r w:rsidR="00A5648D" w:rsidRPr="006214FC">
              <w:rPr>
                <w:noProof/>
                <w:webHidden/>
                <w:sz w:val="24"/>
                <w:szCs w:val="24"/>
              </w:rPr>
              <w:fldChar w:fldCharType="begin"/>
            </w:r>
            <w:r w:rsidR="00A5648D" w:rsidRPr="006214FC">
              <w:rPr>
                <w:noProof/>
                <w:webHidden/>
                <w:sz w:val="24"/>
                <w:szCs w:val="24"/>
              </w:rPr>
              <w:instrText xml:space="preserve"> PAGEREF _Toc156500236 \h </w:instrText>
            </w:r>
            <w:r w:rsidR="00A5648D" w:rsidRPr="006214FC">
              <w:rPr>
                <w:noProof/>
                <w:webHidden/>
                <w:sz w:val="24"/>
                <w:szCs w:val="24"/>
              </w:rPr>
            </w:r>
            <w:r w:rsidR="00A5648D" w:rsidRPr="006214FC">
              <w:rPr>
                <w:noProof/>
                <w:webHidden/>
                <w:sz w:val="24"/>
                <w:szCs w:val="24"/>
              </w:rPr>
              <w:fldChar w:fldCharType="separate"/>
            </w:r>
            <w:r w:rsidR="006214FC">
              <w:rPr>
                <w:noProof/>
                <w:webHidden/>
                <w:sz w:val="24"/>
                <w:szCs w:val="24"/>
              </w:rPr>
              <w:t>9</w:t>
            </w:r>
            <w:r w:rsidR="00A5648D" w:rsidRPr="006214FC">
              <w:rPr>
                <w:noProof/>
                <w:webHidden/>
                <w:sz w:val="24"/>
                <w:szCs w:val="24"/>
              </w:rPr>
              <w:fldChar w:fldCharType="end"/>
            </w:r>
          </w:hyperlink>
        </w:p>
        <w:p w14:paraId="08A1F974" w14:textId="3C5256E8" w:rsidR="00A5648D" w:rsidRPr="006214FC" w:rsidRDefault="00AA17F7" w:rsidP="00A5648D">
          <w:pPr>
            <w:pStyle w:val="21"/>
            <w:tabs>
              <w:tab w:val="left" w:pos="567"/>
              <w:tab w:val="left" w:pos="880"/>
              <w:tab w:val="right" w:leader="dot" w:pos="9498"/>
              <w:tab w:val="right" w:leader="dot" w:pos="9911"/>
            </w:tabs>
            <w:ind w:right="1132"/>
            <w:rPr>
              <w:rFonts w:ascii="Times New Roman" w:eastAsiaTheme="minorEastAsia" w:hAnsi="Times New Roman" w:cs="Times New Roman"/>
              <w:noProof/>
              <w:sz w:val="24"/>
              <w:szCs w:val="24"/>
              <w:lang w:eastAsia="ru-RU"/>
            </w:rPr>
          </w:pPr>
          <w:hyperlink w:anchor="_Toc156500237" w:history="1">
            <w:r w:rsidR="00A5648D" w:rsidRPr="006214FC">
              <w:rPr>
                <w:rStyle w:val="af2"/>
                <w:rFonts w:ascii="Times New Roman" w:hAnsi="Times New Roman" w:cs="Times New Roman"/>
                <w:noProof/>
                <w:sz w:val="24"/>
                <w:szCs w:val="24"/>
              </w:rPr>
              <w:t>6.1.</w:t>
            </w:r>
            <w:r w:rsidR="00A5648D" w:rsidRPr="006214FC">
              <w:rPr>
                <w:rFonts w:ascii="Times New Roman" w:eastAsiaTheme="minorEastAsia" w:hAnsi="Times New Roman" w:cs="Times New Roman"/>
                <w:noProof/>
                <w:sz w:val="24"/>
                <w:szCs w:val="24"/>
                <w:lang w:eastAsia="ru-RU"/>
              </w:rPr>
              <w:tab/>
            </w:r>
            <w:r w:rsidR="00A5648D" w:rsidRPr="006214FC">
              <w:rPr>
                <w:rStyle w:val="af2"/>
                <w:rFonts w:ascii="Times New Roman" w:hAnsi="Times New Roman" w:cs="Times New Roman"/>
                <w:noProof/>
                <w:sz w:val="24"/>
                <w:szCs w:val="24"/>
              </w:rPr>
              <w:t>Перечень вопросов, отводимых на самостоятельное освоение дисциплины, формы внеаудиторной самостоятельной работы</w:t>
            </w:r>
            <w:r w:rsidR="00A5648D" w:rsidRPr="006214FC">
              <w:rPr>
                <w:rFonts w:ascii="Times New Roman" w:hAnsi="Times New Roman" w:cs="Times New Roman"/>
                <w:noProof/>
                <w:webHidden/>
                <w:sz w:val="24"/>
                <w:szCs w:val="24"/>
              </w:rPr>
              <w:tab/>
            </w:r>
            <w:r w:rsidR="00A5648D" w:rsidRPr="006214FC">
              <w:rPr>
                <w:rFonts w:ascii="Times New Roman" w:hAnsi="Times New Roman" w:cs="Times New Roman"/>
                <w:noProof/>
                <w:webHidden/>
                <w:sz w:val="24"/>
                <w:szCs w:val="24"/>
              </w:rPr>
              <w:fldChar w:fldCharType="begin"/>
            </w:r>
            <w:r w:rsidR="00A5648D" w:rsidRPr="006214FC">
              <w:rPr>
                <w:rFonts w:ascii="Times New Roman" w:hAnsi="Times New Roman" w:cs="Times New Roman"/>
                <w:noProof/>
                <w:webHidden/>
                <w:sz w:val="24"/>
                <w:szCs w:val="24"/>
              </w:rPr>
              <w:instrText xml:space="preserve"> PAGEREF _Toc156500237 \h </w:instrText>
            </w:r>
            <w:r w:rsidR="00A5648D" w:rsidRPr="006214FC">
              <w:rPr>
                <w:rFonts w:ascii="Times New Roman" w:hAnsi="Times New Roman" w:cs="Times New Roman"/>
                <w:noProof/>
                <w:webHidden/>
                <w:sz w:val="24"/>
                <w:szCs w:val="24"/>
              </w:rPr>
            </w:r>
            <w:r w:rsidR="00A5648D" w:rsidRPr="006214FC">
              <w:rPr>
                <w:rFonts w:ascii="Times New Roman" w:hAnsi="Times New Roman" w:cs="Times New Roman"/>
                <w:noProof/>
                <w:webHidden/>
                <w:sz w:val="24"/>
                <w:szCs w:val="24"/>
              </w:rPr>
              <w:fldChar w:fldCharType="separate"/>
            </w:r>
            <w:r w:rsidR="006214FC">
              <w:rPr>
                <w:rFonts w:ascii="Times New Roman" w:hAnsi="Times New Roman" w:cs="Times New Roman"/>
                <w:noProof/>
                <w:webHidden/>
                <w:sz w:val="24"/>
                <w:szCs w:val="24"/>
              </w:rPr>
              <w:t>9</w:t>
            </w:r>
            <w:r w:rsidR="00A5648D" w:rsidRPr="006214FC">
              <w:rPr>
                <w:rFonts w:ascii="Times New Roman" w:hAnsi="Times New Roman" w:cs="Times New Roman"/>
                <w:noProof/>
                <w:webHidden/>
                <w:sz w:val="24"/>
                <w:szCs w:val="24"/>
              </w:rPr>
              <w:fldChar w:fldCharType="end"/>
            </w:r>
          </w:hyperlink>
        </w:p>
        <w:p w14:paraId="48EB7FC0" w14:textId="5D48BF2F" w:rsidR="00A5648D" w:rsidRPr="006214FC" w:rsidRDefault="00AA17F7" w:rsidP="00A5648D">
          <w:pPr>
            <w:pStyle w:val="21"/>
            <w:tabs>
              <w:tab w:val="left" w:pos="567"/>
              <w:tab w:val="left" w:pos="880"/>
              <w:tab w:val="right" w:leader="dot" w:pos="9498"/>
              <w:tab w:val="right" w:leader="dot" w:pos="9911"/>
            </w:tabs>
            <w:ind w:right="1132"/>
            <w:rPr>
              <w:rFonts w:ascii="Times New Roman" w:eastAsiaTheme="minorEastAsia" w:hAnsi="Times New Roman" w:cs="Times New Roman"/>
              <w:noProof/>
              <w:sz w:val="24"/>
              <w:szCs w:val="24"/>
              <w:lang w:eastAsia="ru-RU"/>
            </w:rPr>
          </w:pPr>
          <w:hyperlink w:anchor="_Toc156500238" w:history="1">
            <w:r w:rsidR="00A5648D" w:rsidRPr="006214FC">
              <w:rPr>
                <w:rStyle w:val="af2"/>
                <w:rFonts w:ascii="Times New Roman" w:hAnsi="Times New Roman" w:cs="Times New Roman"/>
                <w:noProof/>
                <w:sz w:val="24"/>
                <w:szCs w:val="24"/>
              </w:rPr>
              <w:t>6.2.</w:t>
            </w:r>
            <w:r w:rsidR="00A5648D" w:rsidRPr="006214FC">
              <w:rPr>
                <w:rFonts w:ascii="Times New Roman" w:eastAsiaTheme="minorEastAsia" w:hAnsi="Times New Roman" w:cs="Times New Roman"/>
                <w:noProof/>
                <w:sz w:val="24"/>
                <w:szCs w:val="24"/>
                <w:lang w:eastAsia="ru-RU"/>
              </w:rPr>
              <w:tab/>
            </w:r>
            <w:r w:rsidR="00A5648D" w:rsidRPr="006214FC">
              <w:rPr>
                <w:rStyle w:val="af2"/>
                <w:rFonts w:ascii="Times New Roman" w:hAnsi="Times New Roman" w:cs="Times New Roman"/>
                <w:noProof/>
                <w:sz w:val="24"/>
                <w:szCs w:val="24"/>
              </w:rPr>
              <w:t>Перечень вопросов, заданий, тем для подготовки к текущему контролю</w:t>
            </w:r>
            <w:r w:rsidR="00A5648D" w:rsidRPr="006214FC">
              <w:rPr>
                <w:rFonts w:ascii="Times New Roman" w:hAnsi="Times New Roman" w:cs="Times New Roman"/>
                <w:noProof/>
                <w:webHidden/>
                <w:sz w:val="24"/>
                <w:szCs w:val="24"/>
              </w:rPr>
              <w:tab/>
            </w:r>
            <w:r w:rsidR="00A5648D" w:rsidRPr="006214FC">
              <w:rPr>
                <w:rFonts w:ascii="Times New Roman" w:hAnsi="Times New Roman" w:cs="Times New Roman"/>
                <w:noProof/>
                <w:webHidden/>
                <w:sz w:val="24"/>
                <w:szCs w:val="24"/>
              </w:rPr>
              <w:fldChar w:fldCharType="begin"/>
            </w:r>
            <w:r w:rsidR="00A5648D" w:rsidRPr="006214FC">
              <w:rPr>
                <w:rFonts w:ascii="Times New Roman" w:hAnsi="Times New Roman" w:cs="Times New Roman"/>
                <w:noProof/>
                <w:webHidden/>
                <w:sz w:val="24"/>
                <w:szCs w:val="24"/>
              </w:rPr>
              <w:instrText xml:space="preserve"> PAGEREF _Toc156500238 \h </w:instrText>
            </w:r>
            <w:r w:rsidR="00A5648D" w:rsidRPr="006214FC">
              <w:rPr>
                <w:rFonts w:ascii="Times New Roman" w:hAnsi="Times New Roman" w:cs="Times New Roman"/>
                <w:noProof/>
                <w:webHidden/>
                <w:sz w:val="24"/>
                <w:szCs w:val="24"/>
              </w:rPr>
            </w:r>
            <w:r w:rsidR="00A5648D" w:rsidRPr="006214FC">
              <w:rPr>
                <w:rFonts w:ascii="Times New Roman" w:hAnsi="Times New Roman" w:cs="Times New Roman"/>
                <w:noProof/>
                <w:webHidden/>
                <w:sz w:val="24"/>
                <w:szCs w:val="24"/>
              </w:rPr>
              <w:fldChar w:fldCharType="separate"/>
            </w:r>
            <w:r w:rsidR="006214FC">
              <w:rPr>
                <w:rFonts w:ascii="Times New Roman" w:hAnsi="Times New Roman" w:cs="Times New Roman"/>
                <w:noProof/>
                <w:webHidden/>
                <w:sz w:val="24"/>
                <w:szCs w:val="24"/>
              </w:rPr>
              <w:t>10</w:t>
            </w:r>
            <w:r w:rsidR="00A5648D" w:rsidRPr="006214FC">
              <w:rPr>
                <w:rFonts w:ascii="Times New Roman" w:hAnsi="Times New Roman" w:cs="Times New Roman"/>
                <w:noProof/>
                <w:webHidden/>
                <w:sz w:val="24"/>
                <w:szCs w:val="24"/>
              </w:rPr>
              <w:fldChar w:fldCharType="end"/>
            </w:r>
          </w:hyperlink>
        </w:p>
        <w:p w14:paraId="0D90D3D3" w14:textId="58A7D616" w:rsidR="00A5648D" w:rsidRPr="006214FC" w:rsidRDefault="00AA17F7" w:rsidP="00A5648D">
          <w:pPr>
            <w:pStyle w:val="11"/>
            <w:tabs>
              <w:tab w:val="clear" w:pos="9060"/>
              <w:tab w:val="left" w:pos="567"/>
              <w:tab w:val="right" w:leader="dot" w:pos="9498"/>
            </w:tabs>
            <w:ind w:right="1132"/>
            <w:rPr>
              <w:rFonts w:eastAsiaTheme="minorEastAsia"/>
              <w:noProof/>
              <w:sz w:val="24"/>
              <w:szCs w:val="24"/>
            </w:rPr>
          </w:pPr>
          <w:hyperlink w:anchor="_Toc156500239" w:history="1">
            <w:r w:rsidR="00A5648D" w:rsidRPr="006214FC">
              <w:rPr>
                <w:rStyle w:val="af2"/>
                <w:noProof/>
                <w:sz w:val="24"/>
                <w:szCs w:val="24"/>
              </w:rPr>
              <w:t>7.</w:t>
            </w:r>
            <w:r w:rsidR="00A5648D" w:rsidRPr="006214FC">
              <w:rPr>
                <w:rFonts w:eastAsiaTheme="minorEastAsia"/>
                <w:noProof/>
                <w:sz w:val="24"/>
                <w:szCs w:val="24"/>
              </w:rPr>
              <w:tab/>
            </w:r>
            <w:r w:rsidR="00A5648D" w:rsidRPr="006214FC">
              <w:rPr>
                <w:rStyle w:val="af2"/>
                <w:noProof/>
                <w:sz w:val="24"/>
                <w:szCs w:val="24"/>
              </w:rPr>
              <w:t>Фонд оценочных средств для проведения промежуточной аттестации обучающихся по дисциплине</w:t>
            </w:r>
            <w:r w:rsidR="00A5648D" w:rsidRPr="006214FC">
              <w:rPr>
                <w:noProof/>
                <w:webHidden/>
                <w:sz w:val="24"/>
                <w:szCs w:val="24"/>
              </w:rPr>
              <w:tab/>
            </w:r>
            <w:r w:rsidR="00A5648D" w:rsidRPr="006214FC">
              <w:rPr>
                <w:noProof/>
                <w:webHidden/>
                <w:sz w:val="24"/>
                <w:szCs w:val="24"/>
              </w:rPr>
              <w:fldChar w:fldCharType="begin"/>
            </w:r>
            <w:r w:rsidR="00A5648D" w:rsidRPr="006214FC">
              <w:rPr>
                <w:noProof/>
                <w:webHidden/>
                <w:sz w:val="24"/>
                <w:szCs w:val="24"/>
              </w:rPr>
              <w:instrText xml:space="preserve"> PAGEREF _Toc156500239 \h </w:instrText>
            </w:r>
            <w:r w:rsidR="00A5648D" w:rsidRPr="006214FC">
              <w:rPr>
                <w:noProof/>
                <w:webHidden/>
                <w:sz w:val="24"/>
                <w:szCs w:val="24"/>
              </w:rPr>
            </w:r>
            <w:r w:rsidR="00A5648D" w:rsidRPr="006214FC">
              <w:rPr>
                <w:noProof/>
                <w:webHidden/>
                <w:sz w:val="24"/>
                <w:szCs w:val="24"/>
              </w:rPr>
              <w:fldChar w:fldCharType="separate"/>
            </w:r>
            <w:r w:rsidR="006214FC">
              <w:rPr>
                <w:noProof/>
                <w:webHidden/>
                <w:sz w:val="24"/>
                <w:szCs w:val="24"/>
              </w:rPr>
              <w:t>21</w:t>
            </w:r>
            <w:r w:rsidR="00A5648D" w:rsidRPr="006214FC">
              <w:rPr>
                <w:noProof/>
                <w:webHidden/>
                <w:sz w:val="24"/>
                <w:szCs w:val="24"/>
              </w:rPr>
              <w:fldChar w:fldCharType="end"/>
            </w:r>
          </w:hyperlink>
        </w:p>
        <w:p w14:paraId="081B0EC9" w14:textId="042215FF" w:rsidR="00A5648D" w:rsidRPr="006214FC" w:rsidRDefault="00AA17F7" w:rsidP="00A5648D">
          <w:pPr>
            <w:pStyle w:val="11"/>
            <w:tabs>
              <w:tab w:val="clear" w:pos="9060"/>
              <w:tab w:val="left" w:pos="567"/>
              <w:tab w:val="right" w:leader="dot" w:pos="9498"/>
            </w:tabs>
            <w:ind w:right="1132"/>
            <w:rPr>
              <w:rFonts w:eastAsiaTheme="minorEastAsia"/>
              <w:noProof/>
              <w:sz w:val="24"/>
              <w:szCs w:val="24"/>
            </w:rPr>
          </w:pPr>
          <w:hyperlink w:anchor="_Toc156500240" w:history="1">
            <w:r w:rsidR="00A5648D" w:rsidRPr="006214FC">
              <w:rPr>
                <w:rStyle w:val="af2"/>
                <w:noProof/>
                <w:sz w:val="24"/>
                <w:szCs w:val="24"/>
              </w:rPr>
              <w:t>8.</w:t>
            </w:r>
            <w:r w:rsidR="00A5648D" w:rsidRPr="006214FC">
              <w:rPr>
                <w:rFonts w:eastAsiaTheme="minorEastAsia"/>
                <w:noProof/>
                <w:sz w:val="24"/>
                <w:szCs w:val="24"/>
              </w:rPr>
              <w:tab/>
            </w:r>
            <w:r w:rsidR="00A5648D" w:rsidRPr="006214FC">
              <w:rPr>
                <w:rStyle w:val="af2"/>
                <w:noProof/>
                <w:sz w:val="24"/>
                <w:szCs w:val="24"/>
              </w:rPr>
              <w:t>Перечень основной и дополнительной учебной литературы, необходимой для освоения дисциплины</w:t>
            </w:r>
            <w:r w:rsidR="00A5648D" w:rsidRPr="006214FC">
              <w:rPr>
                <w:noProof/>
                <w:webHidden/>
                <w:sz w:val="24"/>
                <w:szCs w:val="24"/>
              </w:rPr>
              <w:tab/>
            </w:r>
            <w:r w:rsidR="00A5648D" w:rsidRPr="006214FC">
              <w:rPr>
                <w:noProof/>
                <w:webHidden/>
                <w:sz w:val="24"/>
                <w:szCs w:val="24"/>
              </w:rPr>
              <w:fldChar w:fldCharType="begin"/>
            </w:r>
            <w:r w:rsidR="00A5648D" w:rsidRPr="006214FC">
              <w:rPr>
                <w:noProof/>
                <w:webHidden/>
                <w:sz w:val="24"/>
                <w:szCs w:val="24"/>
              </w:rPr>
              <w:instrText xml:space="preserve"> PAGEREF _Toc156500240 \h </w:instrText>
            </w:r>
            <w:r w:rsidR="00A5648D" w:rsidRPr="006214FC">
              <w:rPr>
                <w:noProof/>
                <w:webHidden/>
                <w:sz w:val="24"/>
                <w:szCs w:val="24"/>
              </w:rPr>
            </w:r>
            <w:r w:rsidR="00A5648D" w:rsidRPr="006214FC">
              <w:rPr>
                <w:noProof/>
                <w:webHidden/>
                <w:sz w:val="24"/>
                <w:szCs w:val="24"/>
              </w:rPr>
              <w:fldChar w:fldCharType="separate"/>
            </w:r>
            <w:r w:rsidR="006214FC">
              <w:rPr>
                <w:noProof/>
                <w:webHidden/>
                <w:sz w:val="24"/>
                <w:szCs w:val="24"/>
              </w:rPr>
              <w:t>33</w:t>
            </w:r>
            <w:r w:rsidR="00A5648D" w:rsidRPr="006214FC">
              <w:rPr>
                <w:noProof/>
                <w:webHidden/>
                <w:sz w:val="24"/>
                <w:szCs w:val="24"/>
              </w:rPr>
              <w:fldChar w:fldCharType="end"/>
            </w:r>
          </w:hyperlink>
        </w:p>
        <w:p w14:paraId="1112F34A" w14:textId="1C4263B9" w:rsidR="00A5648D" w:rsidRPr="006214FC" w:rsidRDefault="00AA17F7" w:rsidP="00A5648D">
          <w:pPr>
            <w:pStyle w:val="11"/>
            <w:tabs>
              <w:tab w:val="clear" w:pos="9060"/>
              <w:tab w:val="left" w:pos="567"/>
              <w:tab w:val="right" w:leader="dot" w:pos="9498"/>
            </w:tabs>
            <w:ind w:right="1132"/>
            <w:rPr>
              <w:rFonts w:eastAsiaTheme="minorEastAsia"/>
              <w:noProof/>
              <w:sz w:val="24"/>
              <w:szCs w:val="24"/>
            </w:rPr>
          </w:pPr>
          <w:hyperlink w:anchor="_Toc156500241" w:history="1">
            <w:r w:rsidR="00A5648D" w:rsidRPr="006214FC">
              <w:rPr>
                <w:rStyle w:val="af2"/>
                <w:noProof/>
                <w:sz w:val="24"/>
                <w:szCs w:val="24"/>
              </w:rPr>
              <w:t>9.</w:t>
            </w:r>
            <w:r w:rsidR="00A5648D" w:rsidRPr="006214FC">
              <w:rPr>
                <w:rFonts w:eastAsiaTheme="minorEastAsia"/>
                <w:noProof/>
                <w:sz w:val="24"/>
                <w:szCs w:val="24"/>
              </w:rPr>
              <w:tab/>
            </w:r>
            <w:r w:rsidR="00A5648D" w:rsidRPr="006214FC">
              <w:rPr>
                <w:rStyle w:val="af2"/>
                <w:noProof/>
                <w:sz w:val="24"/>
                <w:szCs w:val="24"/>
              </w:rPr>
              <w:t>Перечень ресурсов информационно-телекоммуникационной сети «Интернет», необходимых для освоения дисциплины</w:t>
            </w:r>
            <w:r w:rsidR="00A5648D" w:rsidRPr="006214FC">
              <w:rPr>
                <w:noProof/>
                <w:webHidden/>
                <w:sz w:val="24"/>
                <w:szCs w:val="24"/>
              </w:rPr>
              <w:tab/>
            </w:r>
            <w:r w:rsidR="00A5648D" w:rsidRPr="006214FC">
              <w:rPr>
                <w:noProof/>
                <w:webHidden/>
                <w:sz w:val="24"/>
                <w:szCs w:val="24"/>
              </w:rPr>
              <w:fldChar w:fldCharType="begin"/>
            </w:r>
            <w:r w:rsidR="00A5648D" w:rsidRPr="006214FC">
              <w:rPr>
                <w:noProof/>
                <w:webHidden/>
                <w:sz w:val="24"/>
                <w:szCs w:val="24"/>
              </w:rPr>
              <w:instrText xml:space="preserve"> PAGEREF _Toc156500241 \h </w:instrText>
            </w:r>
            <w:r w:rsidR="00A5648D" w:rsidRPr="006214FC">
              <w:rPr>
                <w:noProof/>
                <w:webHidden/>
                <w:sz w:val="24"/>
                <w:szCs w:val="24"/>
              </w:rPr>
            </w:r>
            <w:r w:rsidR="00A5648D" w:rsidRPr="006214FC">
              <w:rPr>
                <w:noProof/>
                <w:webHidden/>
                <w:sz w:val="24"/>
                <w:szCs w:val="24"/>
              </w:rPr>
              <w:fldChar w:fldCharType="separate"/>
            </w:r>
            <w:r w:rsidR="006214FC">
              <w:rPr>
                <w:noProof/>
                <w:webHidden/>
                <w:sz w:val="24"/>
                <w:szCs w:val="24"/>
              </w:rPr>
              <w:t>35</w:t>
            </w:r>
            <w:r w:rsidR="00A5648D" w:rsidRPr="006214FC">
              <w:rPr>
                <w:noProof/>
                <w:webHidden/>
                <w:sz w:val="24"/>
                <w:szCs w:val="24"/>
              </w:rPr>
              <w:fldChar w:fldCharType="end"/>
            </w:r>
          </w:hyperlink>
        </w:p>
        <w:p w14:paraId="1F0C0F30" w14:textId="0923619A" w:rsidR="00A5648D" w:rsidRPr="006214FC" w:rsidRDefault="00AA17F7" w:rsidP="00A5648D">
          <w:pPr>
            <w:pStyle w:val="11"/>
            <w:tabs>
              <w:tab w:val="clear" w:pos="9060"/>
              <w:tab w:val="left" w:pos="567"/>
              <w:tab w:val="left" w:pos="660"/>
              <w:tab w:val="right" w:leader="dot" w:pos="9498"/>
            </w:tabs>
            <w:ind w:right="1132"/>
            <w:rPr>
              <w:rFonts w:eastAsiaTheme="minorEastAsia"/>
              <w:noProof/>
              <w:sz w:val="24"/>
              <w:szCs w:val="24"/>
            </w:rPr>
          </w:pPr>
          <w:hyperlink w:anchor="_Toc156500242" w:history="1">
            <w:r w:rsidR="00A5648D" w:rsidRPr="006214FC">
              <w:rPr>
                <w:rStyle w:val="af2"/>
                <w:noProof/>
                <w:sz w:val="24"/>
                <w:szCs w:val="24"/>
              </w:rPr>
              <w:t>10.</w:t>
            </w:r>
            <w:r w:rsidR="00A5648D" w:rsidRPr="006214FC">
              <w:rPr>
                <w:rFonts w:eastAsiaTheme="minorEastAsia"/>
                <w:noProof/>
                <w:sz w:val="24"/>
                <w:szCs w:val="24"/>
              </w:rPr>
              <w:tab/>
            </w:r>
            <w:r w:rsidR="00A5648D" w:rsidRPr="006214FC">
              <w:rPr>
                <w:rStyle w:val="af2"/>
                <w:noProof/>
                <w:sz w:val="24"/>
                <w:szCs w:val="24"/>
              </w:rPr>
              <w:t>Методические указания для обучающихся по освоению дисциплины</w:t>
            </w:r>
            <w:r w:rsidR="00A5648D" w:rsidRPr="006214FC">
              <w:rPr>
                <w:noProof/>
                <w:webHidden/>
                <w:sz w:val="24"/>
                <w:szCs w:val="24"/>
              </w:rPr>
              <w:tab/>
            </w:r>
            <w:r w:rsidR="00A5648D" w:rsidRPr="006214FC">
              <w:rPr>
                <w:noProof/>
                <w:webHidden/>
                <w:sz w:val="24"/>
                <w:szCs w:val="24"/>
              </w:rPr>
              <w:fldChar w:fldCharType="begin"/>
            </w:r>
            <w:r w:rsidR="00A5648D" w:rsidRPr="006214FC">
              <w:rPr>
                <w:noProof/>
                <w:webHidden/>
                <w:sz w:val="24"/>
                <w:szCs w:val="24"/>
              </w:rPr>
              <w:instrText xml:space="preserve"> PAGEREF _Toc156500242 \h </w:instrText>
            </w:r>
            <w:r w:rsidR="00A5648D" w:rsidRPr="006214FC">
              <w:rPr>
                <w:noProof/>
                <w:webHidden/>
                <w:sz w:val="24"/>
                <w:szCs w:val="24"/>
              </w:rPr>
            </w:r>
            <w:r w:rsidR="00A5648D" w:rsidRPr="006214FC">
              <w:rPr>
                <w:noProof/>
                <w:webHidden/>
                <w:sz w:val="24"/>
                <w:szCs w:val="24"/>
              </w:rPr>
              <w:fldChar w:fldCharType="separate"/>
            </w:r>
            <w:r w:rsidR="006214FC">
              <w:rPr>
                <w:noProof/>
                <w:webHidden/>
                <w:sz w:val="24"/>
                <w:szCs w:val="24"/>
              </w:rPr>
              <w:t>36</w:t>
            </w:r>
            <w:r w:rsidR="00A5648D" w:rsidRPr="006214FC">
              <w:rPr>
                <w:noProof/>
                <w:webHidden/>
                <w:sz w:val="24"/>
                <w:szCs w:val="24"/>
              </w:rPr>
              <w:fldChar w:fldCharType="end"/>
            </w:r>
          </w:hyperlink>
        </w:p>
        <w:p w14:paraId="2CAF6BD8" w14:textId="73A27707" w:rsidR="00A5648D" w:rsidRPr="006214FC" w:rsidRDefault="00AA17F7" w:rsidP="00A5648D">
          <w:pPr>
            <w:pStyle w:val="11"/>
            <w:tabs>
              <w:tab w:val="clear" w:pos="9060"/>
              <w:tab w:val="left" w:pos="567"/>
              <w:tab w:val="left" w:pos="660"/>
              <w:tab w:val="right" w:leader="dot" w:pos="9498"/>
            </w:tabs>
            <w:ind w:right="1132"/>
            <w:rPr>
              <w:rFonts w:eastAsiaTheme="minorEastAsia"/>
              <w:noProof/>
              <w:sz w:val="24"/>
              <w:szCs w:val="24"/>
            </w:rPr>
          </w:pPr>
          <w:hyperlink w:anchor="_Toc156500243" w:history="1">
            <w:r w:rsidR="00A5648D" w:rsidRPr="006214FC">
              <w:rPr>
                <w:rStyle w:val="af2"/>
                <w:noProof/>
                <w:sz w:val="24"/>
                <w:szCs w:val="24"/>
              </w:rPr>
              <w:t>11.</w:t>
            </w:r>
            <w:r w:rsidR="00A5648D" w:rsidRPr="006214FC">
              <w:rPr>
                <w:rFonts w:eastAsiaTheme="minorEastAsia"/>
                <w:noProof/>
                <w:sz w:val="24"/>
                <w:szCs w:val="24"/>
              </w:rPr>
              <w:tab/>
            </w:r>
            <w:r w:rsidR="00A5648D" w:rsidRPr="006214FC">
              <w:rPr>
                <w:rStyle w:val="af2"/>
                <w:noProof/>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5648D" w:rsidRPr="006214FC">
              <w:rPr>
                <w:noProof/>
                <w:webHidden/>
                <w:sz w:val="24"/>
                <w:szCs w:val="24"/>
              </w:rPr>
              <w:tab/>
            </w:r>
            <w:r w:rsidR="00A5648D" w:rsidRPr="006214FC">
              <w:rPr>
                <w:noProof/>
                <w:webHidden/>
                <w:sz w:val="24"/>
                <w:szCs w:val="24"/>
              </w:rPr>
              <w:fldChar w:fldCharType="begin"/>
            </w:r>
            <w:r w:rsidR="00A5648D" w:rsidRPr="006214FC">
              <w:rPr>
                <w:noProof/>
                <w:webHidden/>
                <w:sz w:val="24"/>
                <w:szCs w:val="24"/>
              </w:rPr>
              <w:instrText xml:space="preserve"> PAGEREF _Toc156500243 \h </w:instrText>
            </w:r>
            <w:r w:rsidR="00A5648D" w:rsidRPr="006214FC">
              <w:rPr>
                <w:noProof/>
                <w:webHidden/>
                <w:sz w:val="24"/>
                <w:szCs w:val="24"/>
              </w:rPr>
            </w:r>
            <w:r w:rsidR="00A5648D" w:rsidRPr="006214FC">
              <w:rPr>
                <w:noProof/>
                <w:webHidden/>
                <w:sz w:val="24"/>
                <w:szCs w:val="24"/>
              </w:rPr>
              <w:fldChar w:fldCharType="separate"/>
            </w:r>
            <w:r w:rsidR="006214FC">
              <w:rPr>
                <w:noProof/>
                <w:webHidden/>
                <w:sz w:val="24"/>
                <w:szCs w:val="24"/>
              </w:rPr>
              <w:t>39</w:t>
            </w:r>
            <w:r w:rsidR="00A5648D" w:rsidRPr="006214FC">
              <w:rPr>
                <w:noProof/>
                <w:webHidden/>
                <w:sz w:val="24"/>
                <w:szCs w:val="24"/>
              </w:rPr>
              <w:fldChar w:fldCharType="end"/>
            </w:r>
          </w:hyperlink>
        </w:p>
        <w:p w14:paraId="60C91B47" w14:textId="0B76108D" w:rsidR="00A5648D" w:rsidRPr="006214FC" w:rsidRDefault="00AA17F7" w:rsidP="00A5648D">
          <w:pPr>
            <w:pStyle w:val="11"/>
            <w:tabs>
              <w:tab w:val="clear" w:pos="9060"/>
              <w:tab w:val="left" w:pos="567"/>
              <w:tab w:val="left" w:pos="660"/>
              <w:tab w:val="right" w:leader="dot" w:pos="9498"/>
            </w:tabs>
            <w:ind w:right="1132"/>
            <w:rPr>
              <w:rFonts w:eastAsiaTheme="minorEastAsia"/>
              <w:noProof/>
              <w:sz w:val="24"/>
              <w:szCs w:val="24"/>
            </w:rPr>
          </w:pPr>
          <w:hyperlink w:anchor="_Toc156500244" w:history="1">
            <w:r w:rsidR="00A5648D" w:rsidRPr="006214FC">
              <w:rPr>
                <w:rStyle w:val="af2"/>
                <w:rFonts w:eastAsia="等? Light"/>
                <w:noProof/>
                <w:sz w:val="24"/>
                <w:szCs w:val="24"/>
              </w:rPr>
              <w:t>12.</w:t>
            </w:r>
            <w:r w:rsidR="00A5648D" w:rsidRPr="006214FC">
              <w:rPr>
                <w:rFonts w:eastAsiaTheme="minorEastAsia"/>
                <w:noProof/>
                <w:sz w:val="24"/>
                <w:szCs w:val="24"/>
              </w:rPr>
              <w:tab/>
            </w:r>
            <w:r w:rsidR="00A5648D" w:rsidRPr="006214FC">
              <w:rPr>
                <w:rStyle w:val="af2"/>
                <w:noProof/>
                <w:sz w:val="24"/>
                <w:szCs w:val="24"/>
              </w:rPr>
              <w:t>Описание материально-технической базы, необходимой для осуществления образовательного процесса по дисциплине</w:t>
            </w:r>
            <w:r w:rsidR="00A5648D" w:rsidRPr="006214FC">
              <w:rPr>
                <w:noProof/>
                <w:webHidden/>
                <w:sz w:val="24"/>
                <w:szCs w:val="24"/>
              </w:rPr>
              <w:tab/>
            </w:r>
            <w:r w:rsidR="00A5648D" w:rsidRPr="006214FC">
              <w:rPr>
                <w:noProof/>
                <w:webHidden/>
                <w:sz w:val="24"/>
                <w:szCs w:val="24"/>
              </w:rPr>
              <w:fldChar w:fldCharType="begin"/>
            </w:r>
            <w:r w:rsidR="00A5648D" w:rsidRPr="006214FC">
              <w:rPr>
                <w:noProof/>
                <w:webHidden/>
                <w:sz w:val="24"/>
                <w:szCs w:val="24"/>
              </w:rPr>
              <w:instrText xml:space="preserve"> PAGEREF _Toc156500244 \h </w:instrText>
            </w:r>
            <w:r w:rsidR="00A5648D" w:rsidRPr="006214FC">
              <w:rPr>
                <w:noProof/>
                <w:webHidden/>
                <w:sz w:val="24"/>
                <w:szCs w:val="24"/>
              </w:rPr>
            </w:r>
            <w:r w:rsidR="00A5648D" w:rsidRPr="006214FC">
              <w:rPr>
                <w:noProof/>
                <w:webHidden/>
                <w:sz w:val="24"/>
                <w:szCs w:val="24"/>
              </w:rPr>
              <w:fldChar w:fldCharType="separate"/>
            </w:r>
            <w:r w:rsidR="006214FC">
              <w:rPr>
                <w:noProof/>
                <w:webHidden/>
                <w:sz w:val="24"/>
                <w:szCs w:val="24"/>
              </w:rPr>
              <w:t>40</w:t>
            </w:r>
            <w:r w:rsidR="00A5648D" w:rsidRPr="006214FC">
              <w:rPr>
                <w:noProof/>
                <w:webHidden/>
                <w:sz w:val="24"/>
                <w:szCs w:val="24"/>
              </w:rPr>
              <w:fldChar w:fldCharType="end"/>
            </w:r>
          </w:hyperlink>
        </w:p>
        <w:p w14:paraId="5612CF68" w14:textId="1E285C85" w:rsidR="00D74E66" w:rsidRDefault="00D74E66" w:rsidP="00A5648D">
          <w:pPr>
            <w:tabs>
              <w:tab w:val="left" w:pos="567"/>
              <w:tab w:val="right" w:leader="dot" w:pos="9214"/>
              <w:tab w:val="right" w:leader="dot" w:pos="9498"/>
            </w:tabs>
            <w:ind w:right="1132"/>
          </w:pPr>
          <w:r>
            <w:rPr>
              <w:b/>
              <w:bCs/>
            </w:rPr>
            <w:fldChar w:fldCharType="end"/>
          </w:r>
        </w:p>
      </w:sdtContent>
    </w:sdt>
    <w:p w14:paraId="487ED88A" w14:textId="77777777" w:rsidR="00E74D60" w:rsidRDefault="007C0E40" w:rsidP="00A5648D">
      <w:pPr>
        <w:pStyle w:val="1"/>
        <w:pageBreakBefore/>
      </w:pPr>
      <w:bookmarkStart w:id="1" w:name="_Toc156500228"/>
      <w:r>
        <w:lastRenderedPageBreak/>
        <w:t>Наименование дисциплины</w:t>
      </w:r>
      <w:bookmarkEnd w:id="1"/>
    </w:p>
    <w:p w14:paraId="4546128E" w14:textId="2AFE1929" w:rsidR="00E74D60" w:rsidRDefault="007C0E40">
      <w:pPr>
        <w:pStyle w:val="aff5"/>
        <w:tabs>
          <w:tab w:val="left" w:pos="1094"/>
        </w:tabs>
        <w:spacing w:before="74"/>
        <w:ind w:left="1093"/>
        <w:rPr>
          <w:szCs w:val="28"/>
        </w:rPr>
      </w:pPr>
      <w:r>
        <w:rPr>
          <w:szCs w:val="28"/>
        </w:rPr>
        <w:t>«</w:t>
      </w:r>
      <w:r w:rsidR="0076357A">
        <w:rPr>
          <w:szCs w:val="28"/>
        </w:rPr>
        <w:t>Восточный язык (д</w:t>
      </w:r>
      <w:r>
        <w:rPr>
          <w:szCs w:val="28"/>
        </w:rPr>
        <w:t>еловая корреспонденция</w:t>
      </w:r>
      <w:r w:rsidR="0076357A">
        <w:rPr>
          <w:szCs w:val="28"/>
        </w:rPr>
        <w:t>)</w:t>
      </w:r>
      <w:r>
        <w:rPr>
          <w:szCs w:val="28"/>
        </w:rPr>
        <w:t>»</w:t>
      </w:r>
    </w:p>
    <w:p w14:paraId="2C42A50F" w14:textId="77777777" w:rsidR="00E74D60" w:rsidRDefault="007C0E40" w:rsidP="00D74E66">
      <w:pPr>
        <w:pStyle w:val="1"/>
      </w:pPr>
      <w:bookmarkStart w:id="2" w:name="_Toc156500229"/>
      <w:r>
        <w:t xml:space="preserve">Перечень планируемых результатов </w:t>
      </w:r>
      <w:r w:rsidRPr="00D74E66">
        <w:t>освоения</w:t>
      </w:r>
      <w:r>
        <w:t xml:space="preserve"> образовательной программы указанием индикаторов их достижения, соотнесенных с планируемыми результатами обучения по дисциплине</w:t>
      </w:r>
      <w:bookmarkEnd w:id="2"/>
    </w:p>
    <w:p w14:paraId="13C2F144" w14:textId="77777777" w:rsidR="00E74D60" w:rsidRDefault="00E74D60">
      <w:pPr>
        <w:rPr>
          <w:b/>
          <w:bCs/>
          <w:sz w:val="24"/>
          <w:szCs w:val="24"/>
        </w:rPr>
      </w:pPr>
    </w:p>
    <w:tbl>
      <w:tblPr>
        <w:tblStyle w:val="af5"/>
        <w:tblW w:w="9910" w:type="dxa"/>
        <w:tblLayout w:type="fixed"/>
        <w:tblLook w:val="04A0" w:firstRow="1" w:lastRow="0" w:firstColumn="1" w:lastColumn="0" w:noHBand="0" w:noVBand="1"/>
      </w:tblPr>
      <w:tblGrid>
        <w:gridCol w:w="1564"/>
        <w:gridCol w:w="2151"/>
        <w:gridCol w:w="2338"/>
        <w:gridCol w:w="3857"/>
      </w:tblGrid>
      <w:tr w:rsidR="00E74D60" w14:paraId="375B88C3" w14:textId="77777777">
        <w:tc>
          <w:tcPr>
            <w:tcW w:w="1564" w:type="dxa"/>
          </w:tcPr>
          <w:p w14:paraId="38AE75C0" w14:textId="77777777" w:rsidR="00E74D60" w:rsidRDefault="007C0E40">
            <w:pPr>
              <w:tabs>
                <w:tab w:val="left" w:pos="540"/>
              </w:tabs>
              <w:contextualSpacing/>
              <w:jc w:val="both"/>
              <w:rPr>
                <w:sz w:val="24"/>
                <w:szCs w:val="24"/>
              </w:rPr>
            </w:pPr>
            <w:r>
              <w:rPr>
                <w:sz w:val="24"/>
                <w:szCs w:val="24"/>
              </w:rPr>
              <w:t>Код компетенции</w:t>
            </w:r>
          </w:p>
        </w:tc>
        <w:tc>
          <w:tcPr>
            <w:tcW w:w="2151" w:type="dxa"/>
          </w:tcPr>
          <w:p w14:paraId="17E81B7F" w14:textId="77777777" w:rsidR="00E74D60" w:rsidRDefault="007C0E40">
            <w:pPr>
              <w:tabs>
                <w:tab w:val="left" w:pos="540"/>
              </w:tabs>
              <w:contextualSpacing/>
              <w:jc w:val="both"/>
              <w:rPr>
                <w:sz w:val="24"/>
                <w:szCs w:val="24"/>
              </w:rPr>
            </w:pPr>
            <w:r>
              <w:rPr>
                <w:sz w:val="24"/>
                <w:szCs w:val="24"/>
              </w:rPr>
              <w:t>Наименование компетенции</w:t>
            </w:r>
          </w:p>
        </w:tc>
        <w:tc>
          <w:tcPr>
            <w:tcW w:w="2338" w:type="dxa"/>
          </w:tcPr>
          <w:p w14:paraId="3E739B52" w14:textId="77777777" w:rsidR="00E74D60" w:rsidRDefault="007C0E40">
            <w:pPr>
              <w:tabs>
                <w:tab w:val="left" w:pos="540"/>
              </w:tabs>
              <w:contextualSpacing/>
              <w:jc w:val="both"/>
              <w:rPr>
                <w:sz w:val="24"/>
                <w:szCs w:val="24"/>
              </w:rPr>
            </w:pPr>
            <w:r>
              <w:rPr>
                <w:sz w:val="24"/>
                <w:szCs w:val="24"/>
              </w:rPr>
              <w:t>Индикаторы достижения компетенции</w:t>
            </w:r>
          </w:p>
        </w:tc>
        <w:tc>
          <w:tcPr>
            <w:tcW w:w="3857" w:type="dxa"/>
          </w:tcPr>
          <w:p w14:paraId="741A7DDD" w14:textId="77777777" w:rsidR="00E74D60" w:rsidRDefault="007C0E40">
            <w:pPr>
              <w:tabs>
                <w:tab w:val="left" w:pos="540"/>
              </w:tabs>
              <w:ind w:firstLine="709"/>
              <w:contextualSpacing/>
              <w:jc w:val="both"/>
              <w:rPr>
                <w:sz w:val="24"/>
                <w:szCs w:val="24"/>
              </w:rPr>
            </w:pPr>
            <w:r>
              <w:rPr>
                <w:sz w:val="24"/>
                <w:szCs w:val="24"/>
              </w:rPr>
              <w:t>Результаты обучения (умения и знания), соотнесенные с компетенциями/индикаторами достижения компетенции</w:t>
            </w:r>
          </w:p>
        </w:tc>
      </w:tr>
      <w:tr w:rsidR="00E74D60" w14:paraId="645794C8" w14:textId="77777777">
        <w:tc>
          <w:tcPr>
            <w:tcW w:w="1564" w:type="dxa"/>
            <w:vMerge w:val="restart"/>
          </w:tcPr>
          <w:p w14:paraId="4D9A75E2" w14:textId="77777777" w:rsidR="00E74D60" w:rsidRDefault="007C0E40">
            <w:pPr>
              <w:tabs>
                <w:tab w:val="left" w:pos="540"/>
              </w:tabs>
              <w:contextualSpacing/>
              <w:rPr>
                <w:sz w:val="24"/>
                <w:szCs w:val="24"/>
              </w:rPr>
            </w:pPr>
            <w:r>
              <w:rPr>
                <w:sz w:val="24"/>
                <w:szCs w:val="24"/>
              </w:rPr>
              <w:t>УК-3</w:t>
            </w:r>
          </w:p>
        </w:tc>
        <w:tc>
          <w:tcPr>
            <w:tcW w:w="2151" w:type="dxa"/>
            <w:vMerge w:val="restart"/>
          </w:tcPr>
          <w:p w14:paraId="39A93F29" w14:textId="77777777" w:rsidR="00E74D60" w:rsidRDefault="007C0E40">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14:paraId="2CE8DC7D" w14:textId="77777777" w:rsidR="00E74D60" w:rsidRDefault="00E74D60">
            <w:pPr>
              <w:tabs>
                <w:tab w:val="left" w:pos="540"/>
              </w:tabs>
              <w:contextualSpacing/>
              <w:jc w:val="both"/>
              <w:rPr>
                <w:sz w:val="24"/>
                <w:szCs w:val="24"/>
              </w:rPr>
            </w:pPr>
          </w:p>
        </w:tc>
        <w:tc>
          <w:tcPr>
            <w:tcW w:w="2338" w:type="dxa"/>
          </w:tcPr>
          <w:p w14:paraId="7C5F8405" w14:textId="77777777" w:rsidR="00E74D60" w:rsidRDefault="007C0E40">
            <w:pPr>
              <w:pStyle w:val="aff5"/>
              <w:numPr>
                <w:ilvl w:val="0"/>
                <w:numId w:val="5"/>
              </w:numPr>
              <w:tabs>
                <w:tab w:val="left" w:pos="540"/>
              </w:tabs>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758A122" w14:textId="77777777" w:rsidR="00E74D60" w:rsidRDefault="00E74D60">
            <w:pPr>
              <w:pStyle w:val="aff5"/>
              <w:tabs>
                <w:tab w:val="left" w:pos="540"/>
              </w:tabs>
              <w:ind w:left="0"/>
              <w:contextualSpacing/>
              <w:rPr>
                <w:sz w:val="24"/>
                <w:szCs w:val="24"/>
              </w:rPr>
            </w:pPr>
          </w:p>
        </w:tc>
        <w:tc>
          <w:tcPr>
            <w:tcW w:w="3857" w:type="dxa"/>
          </w:tcPr>
          <w:p w14:paraId="1E2A9628" w14:textId="77777777" w:rsidR="00E74D60" w:rsidRDefault="007C0E40">
            <w:pPr>
              <w:jc w:val="both"/>
              <w:rPr>
                <w:sz w:val="24"/>
                <w:szCs w:val="24"/>
              </w:rPr>
            </w:pPr>
            <w:r>
              <w:rPr>
                <w:b/>
                <w:bCs/>
                <w:i/>
                <w:sz w:val="24"/>
                <w:szCs w:val="24"/>
              </w:rPr>
              <w:t>1. знать</w:t>
            </w:r>
            <w:r>
              <w:rPr>
                <w:sz w:val="24"/>
                <w:szCs w:val="24"/>
              </w:rPr>
              <w:t xml:space="preserve">: </w:t>
            </w:r>
          </w:p>
          <w:p w14:paraId="62CF394C" w14:textId="77777777" w:rsidR="00E74D60" w:rsidRDefault="007C0E40">
            <w:pPr>
              <w:jc w:val="both"/>
              <w:rPr>
                <w:sz w:val="24"/>
                <w:szCs w:val="24"/>
              </w:rPr>
            </w:pPr>
            <w:r>
              <w:rPr>
                <w:sz w:val="24"/>
                <w:szCs w:val="24"/>
              </w:rPr>
              <w:t xml:space="preserve">- теоретические основы организации коммуникации (психологический и лингвистический аспект); </w:t>
            </w:r>
          </w:p>
          <w:p w14:paraId="42D5FE5D" w14:textId="77777777" w:rsidR="00E74D60" w:rsidRDefault="007C0E40">
            <w:pPr>
              <w:jc w:val="both"/>
              <w:rPr>
                <w:sz w:val="24"/>
                <w:szCs w:val="24"/>
              </w:rPr>
            </w:pPr>
            <w:r>
              <w:rPr>
                <w:b/>
                <w:bCs/>
                <w:i/>
                <w:sz w:val="24"/>
                <w:szCs w:val="24"/>
              </w:rPr>
              <w:t>уметь</w:t>
            </w:r>
            <w:r>
              <w:rPr>
                <w:sz w:val="24"/>
                <w:szCs w:val="24"/>
              </w:rPr>
              <w:t xml:space="preserve">: </w:t>
            </w:r>
          </w:p>
          <w:p w14:paraId="268C02E3" w14:textId="77777777" w:rsidR="00E74D60" w:rsidRDefault="007C0E40">
            <w:pPr>
              <w:jc w:val="both"/>
              <w:rPr>
                <w:sz w:val="24"/>
                <w:szCs w:val="24"/>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Pr>
                <w:sz w:val="24"/>
                <w:szCs w:val="24"/>
              </w:rPr>
              <w:tab/>
            </w:r>
          </w:p>
        </w:tc>
      </w:tr>
      <w:tr w:rsidR="00E74D60" w14:paraId="5DB32CFB" w14:textId="77777777">
        <w:tc>
          <w:tcPr>
            <w:tcW w:w="1564" w:type="dxa"/>
            <w:vMerge/>
          </w:tcPr>
          <w:p w14:paraId="0EF3A017" w14:textId="77777777" w:rsidR="00E74D60" w:rsidRDefault="00E74D60">
            <w:pPr>
              <w:tabs>
                <w:tab w:val="left" w:pos="540"/>
              </w:tabs>
              <w:ind w:firstLine="709"/>
              <w:contextualSpacing/>
              <w:jc w:val="both"/>
              <w:rPr>
                <w:sz w:val="24"/>
                <w:szCs w:val="24"/>
              </w:rPr>
            </w:pPr>
          </w:p>
        </w:tc>
        <w:tc>
          <w:tcPr>
            <w:tcW w:w="2151" w:type="dxa"/>
            <w:vMerge/>
          </w:tcPr>
          <w:p w14:paraId="33514742" w14:textId="77777777" w:rsidR="00E74D60" w:rsidRDefault="00E74D60">
            <w:pPr>
              <w:tabs>
                <w:tab w:val="left" w:pos="540"/>
              </w:tabs>
              <w:ind w:firstLine="709"/>
              <w:contextualSpacing/>
              <w:jc w:val="both"/>
              <w:rPr>
                <w:sz w:val="24"/>
                <w:szCs w:val="24"/>
              </w:rPr>
            </w:pPr>
          </w:p>
        </w:tc>
        <w:tc>
          <w:tcPr>
            <w:tcW w:w="2338" w:type="dxa"/>
          </w:tcPr>
          <w:p w14:paraId="50276B98" w14:textId="77777777" w:rsidR="00E74D60" w:rsidRDefault="007C0E40">
            <w:pPr>
              <w:pStyle w:val="aff5"/>
              <w:numPr>
                <w:ilvl w:val="0"/>
                <w:numId w:val="5"/>
              </w:numPr>
              <w:tabs>
                <w:tab w:val="left" w:pos="540"/>
              </w:tabs>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3857" w:type="dxa"/>
          </w:tcPr>
          <w:p w14:paraId="13577E0A" w14:textId="77777777" w:rsidR="00E74D60" w:rsidRDefault="007C0E40">
            <w:pPr>
              <w:rPr>
                <w:b/>
                <w:bCs/>
                <w:sz w:val="24"/>
                <w:szCs w:val="24"/>
              </w:rPr>
            </w:pPr>
            <w:r>
              <w:rPr>
                <w:b/>
                <w:bCs/>
                <w:i/>
                <w:sz w:val="24"/>
                <w:szCs w:val="24"/>
              </w:rPr>
              <w:t>2. знать</w:t>
            </w:r>
            <w:r>
              <w:rPr>
                <w:b/>
                <w:bCs/>
                <w:sz w:val="24"/>
                <w:szCs w:val="24"/>
              </w:rPr>
              <w:t xml:space="preserve">: </w:t>
            </w:r>
          </w:p>
          <w:p w14:paraId="1E8AF49D" w14:textId="77777777" w:rsidR="00E74D60" w:rsidRDefault="007C0E40">
            <w:pPr>
              <w:rPr>
                <w:sz w:val="24"/>
                <w:szCs w:val="24"/>
              </w:rPr>
            </w:pPr>
            <w:r>
              <w:rPr>
                <w:sz w:val="24"/>
                <w:szCs w:val="24"/>
              </w:rPr>
              <w:t>- правила речевого поведения в профессионально-деловом общении;</w:t>
            </w:r>
          </w:p>
          <w:p w14:paraId="53D7009A" w14:textId="77777777" w:rsidR="00E74D60" w:rsidRDefault="007C0E40">
            <w:pPr>
              <w:rPr>
                <w:sz w:val="24"/>
                <w:szCs w:val="24"/>
              </w:rPr>
            </w:pPr>
            <w:r>
              <w:rPr>
                <w:b/>
                <w:bCs/>
                <w:i/>
                <w:sz w:val="24"/>
                <w:szCs w:val="24"/>
              </w:rPr>
              <w:t>уметь</w:t>
            </w:r>
            <w:r>
              <w:rPr>
                <w:sz w:val="24"/>
                <w:szCs w:val="24"/>
              </w:rPr>
              <w:t>:</w:t>
            </w:r>
          </w:p>
          <w:p w14:paraId="7A3EFE6A" w14:textId="77777777" w:rsidR="00E74D60" w:rsidRDefault="007C0E40">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E74D60" w14:paraId="190AAC84" w14:textId="77777777">
        <w:tc>
          <w:tcPr>
            <w:tcW w:w="1564" w:type="dxa"/>
            <w:vMerge/>
          </w:tcPr>
          <w:p w14:paraId="3DD1786B" w14:textId="77777777" w:rsidR="00E74D60" w:rsidRDefault="00E74D60">
            <w:pPr>
              <w:tabs>
                <w:tab w:val="left" w:pos="540"/>
              </w:tabs>
              <w:ind w:firstLine="709"/>
              <w:contextualSpacing/>
              <w:jc w:val="both"/>
              <w:rPr>
                <w:sz w:val="24"/>
                <w:szCs w:val="24"/>
              </w:rPr>
            </w:pPr>
          </w:p>
        </w:tc>
        <w:tc>
          <w:tcPr>
            <w:tcW w:w="2151" w:type="dxa"/>
            <w:vMerge/>
          </w:tcPr>
          <w:p w14:paraId="2805758B" w14:textId="77777777" w:rsidR="00E74D60" w:rsidRDefault="00E74D60">
            <w:pPr>
              <w:tabs>
                <w:tab w:val="left" w:pos="540"/>
              </w:tabs>
              <w:ind w:firstLine="709"/>
              <w:contextualSpacing/>
              <w:jc w:val="both"/>
              <w:rPr>
                <w:sz w:val="24"/>
                <w:szCs w:val="24"/>
              </w:rPr>
            </w:pPr>
          </w:p>
        </w:tc>
        <w:tc>
          <w:tcPr>
            <w:tcW w:w="2338" w:type="dxa"/>
          </w:tcPr>
          <w:p w14:paraId="747B12B6" w14:textId="77777777" w:rsidR="00E74D60" w:rsidRDefault="007C0E40">
            <w:pPr>
              <w:pStyle w:val="aff5"/>
              <w:numPr>
                <w:ilvl w:val="0"/>
                <w:numId w:val="5"/>
              </w:numPr>
              <w:tabs>
                <w:tab w:val="left" w:pos="540"/>
              </w:tabs>
              <w:ind w:left="0" w:firstLine="0"/>
              <w:rPr>
                <w:sz w:val="24"/>
                <w:szCs w:val="24"/>
              </w:rPr>
            </w:pPr>
            <w:r>
              <w:rPr>
                <w:sz w:val="24"/>
                <w:szCs w:val="24"/>
              </w:rPr>
              <w:t>Использует приёмы публичной речи и делового и профессионального дискурса на иностранном    языке.</w:t>
            </w:r>
          </w:p>
          <w:p w14:paraId="3089B951" w14:textId="77777777" w:rsidR="00E74D60" w:rsidRDefault="00E74D60">
            <w:pPr>
              <w:tabs>
                <w:tab w:val="left" w:pos="540"/>
              </w:tabs>
              <w:contextualSpacing/>
              <w:jc w:val="both"/>
              <w:rPr>
                <w:sz w:val="24"/>
                <w:szCs w:val="24"/>
              </w:rPr>
            </w:pPr>
          </w:p>
        </w:tc>
        <w:tc>
          <w:tcPr>
            <w:tcW w:w="3857" w:type="dxa"/>
          </w:tcPr>
          <w:p w14:paraId="2E97332A" w14:textId="77777777" w:rsidR="00E74D60" w:rsidRDefault="007C0E40">
            <w:pPr>
              <w:tabs>
                <w:tab w:val="left" w:pos="540"/>
              </w:tabs>
              <w:contextualSpacing/>
              <w:rPr>
                <w:sz w:val="24"/>
                <w:szCs w:val="24"/>
              </w:rPr>
            </w:pPr>
            <w:r>
              <w:rPr>
                <w:b/>
                <w:bCs/>
                <w:i/>
                <w:sz w:val="24"/>
                <w:szCs w:val="24"/>
              </w:rPr>
              <w:t>3. знать</w:t>
            </w:r>
            <w:r>
              <w:rPr>
                <w:sz w:val="24"/>
                <w:szCs w:val="24"/>
              </w:rPr>
              <w:t xml:space="preserve">: </w:t>
            </w:r>
          </w:p>
          <w:p w14:paraId="7992AAD2" w14:textId="77777777" w:rsidR="00E74D60" w:rsidRDefault="007C0E40">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14:paraId="0AB02EF5" w14:textId="77777777" w:rsidR="00E74D60" w:rsidRDefault="007C0E40">
            <w:pPr>
              <w:pStyle w:val="TableParagraph"/>
              <w:ind w:left="0"/>
              <w:rPr>
                <w:i/>
                <w:sz w:val="24"/>
                <w:szCs w:val="24"/>
              </w:rPr>
            </w:pPr>
            <w:r>
              <w:rPr>
                <w:b/>
                <w:bCs/>
                <w:i/>
                <w:sz w:val="24"/>
                <w:szCs w:val="24"/>
              </w:rPr>
              <w:t>уметь</w:t>
            </w:r>
            <w:r>
              <w:rPr>
                <w:i/>
                <w:sz w:val="24"/>
                <w:szCs w:val="24"/>
              </w:rPr>
              <w:t xml:space="preserve">: </w:t>
            </w:r>
          </w:p>
          <w:p w14:paraId="24061970" w14:textId="77777777" w:rsidR="00E74D60" w:rsidRDefault="007C0E40">
            <w:pPr>
              <w:pStyle w:val="TableParagraph"/>
              <w:tabs>
                <w:tab w:val="left" w:pos="249"/>
              </w:tabs>
              <w:ind w:left="0"/>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E74D60" w14:paraId="077E2A06" w14:textId="77777777">
        <w:trPr>
          <w:trHeight w:val="90"/>
        </w:trPr>
        <w:tc>
          <w:tcPr>
            <w:tcW w:w="1564" w:type="dxa"/>
            <w:vMerge/>
          </w:tcPr>
          <w:p w14:paraId="4988FABA" w14:textId="77777777" w:rsidR="00E74D60" w:rsidRDefault="00E74D60">
            <w:pPr>
              <w:tabs>
                <w:tab w:val="left" w:pos="540"/>
              </w:tabs>
              <w:ind w:firstLine="709"/>
              <w:contextualSpacing/>
              <w:jc w:val="both"/>
              <w:rPr>
                <w:sz w:val="24"/>
                <w:szCs w:val="24"/>
              </w:rPr>
            </w:pPr>
          </w:p>
        </w:tc>
        <w:tc>
          <w:tcPr>
            <w:tcW w:w="2151" w:type="dxa"/>
            <w:vMerge/>
          </w:tcPr>
          <w:p w14:paraId="270782F2" w14:textId="77777777" w:rsidR="00E74D60" w:rsidRDefault="00E74D60">
            <w:pPr>
              <w:tabs>
                <w:tab w:val="left" w:pos="540"/>
              </w:tabs>
              <w:ind w:firstLine="709"/>
              <w:contextualSpacing/>
              <w:jc w:val="both"/>
              <w:rPr>
                <w:sz w:val="24"/>
                <w:szCs w:val="24"/>
              </w:rPr>
            </w:pPr>
          </w:p>
        </w:tc>
        <w:tc>
          <w:tcPr>
            <w:tcW w:w="2338" w:type="dxa"/>
          </w:tcPr>
          <w:p w14:paraId="66373B6E" w14:textId="77777777" w:rsidR="00E74D60" w:rsidRDefault="007C0E40">
            <w:pPr>
              <w:pStyle w:val="aff5"/>
              <w:numPr>
                <w:ilvl w:val="0"/>
                <w:numId w:val="5"/>
              </w:numPr>
              <w:tabs>
                <w:tab w:val="left" w:pos="540"/>
              </w:tabs>
              <w:ind w:left="0" w:firstLine="0"/>
              <w:rPr>
                <w:sz w:val="24"/>
                <w:szCs w:val="24"/>
              </w:rPr>
            </w:pPr>
            <w:r>
              <w:rPr>
                <w:sz w:val="24"/>
                <w:szCs w:val="24"/>
              </w:rPr>
              <w:t xml:space="preserve">Демонстрирует владения       </w:t>
            </w:r>
            <w:r>
              <w:rPr>
                <w:sz w:val="24"/>
                <w:szCs w:val="24"/>
              </w:rPr>
              <w:lastRenderedPageBreak/>
              <w:t>основами академической коммуникации и речевого этикета изучаемого иностранного языка.</w:t>
            </w:r>
          </w:p>
          <w:p w14:paraId="6FEFC9AB" w14:textId="77777777" w:rsidR="00E74D60" w:rsidRDefault="00E74D60">
            <w:pPr>
              <w:tabs>
                <w:tab w:val="left" w:pos="540"/>
              </w:tabs>
              <w:contextualSpacing/>
              <w:jc w:val="both"/>
              <w:rPr>
                <w:sz w:val="24"/>
                <w:szCs w:val="24"/>
              </w:rPr>
            </w:pPr>
          </w:p>
        </w:tc>
        <w:tc>
          <w:tcPr>
            <w:tcW w:w="3857" w:type="dxa"/>
          </w:tcPr>
          <w:p w14:paraId="5D1895BD" w14:textId="77777777" w:rsidR="00E74D60" w:rsidRDefault="007C0E40">
            <w:pPr>
              <w:pStyle w:val="TableParagraph"/>
              <w:tabs>
                <w:tab w:val="left" w:pos="743"/>
              </w:tabs>
              <w:ind w:left="0"/>
              <w:jc w:val="both"/>
              <w:rPr>
                <w:b/>
                <w:bCs/>
                <w:i/>
                <w:spacing w:val="1"/>
                <w:sz w:val="24"/>
                <w:szCs w:val="24"/>
              </w:rPr>
            </w:pPr>
            <w:r>
              <w:rPr>
                <w:b/>
                <w:bCs/>
                <w:i/>
                <w:sz w:val="24"/>
                <w:szCs w:val="24"/>
              </w:rPr>
              <w:lastRenderedPageBreak/>
              <w:t>4. знать:</w:t>
            </w:r>
            <w:r>
              <w:rPr>
                <w:b/>
                <w:bCs/>
                <w:i/>
                <w:spacing w:val="1"/>
                <w:sz w:val="24"/>
                <w:szCs w:val="24"/>
              </w:rPr>
              <w:t xml:space="preserve"> </w:t>
            </w:r>
          </w:p>
          <w:p w14:paraId="13354DCD" w14:textId="77777777" w:rsidR="00E74D60" w:rsidRDefault="007C0E40">
            <w:pPr>
              <w:rPr>
                <w:sz w:val="24"/>
                <w:szCs w:val="24"/>
              </w:rPr>
            </w:pPr>
            <w:r>
              <w:rPr>
                <w:sz w:val="24"/>
                <w:szCs w:val="24"/>
              </w:rPr>
              <w:t xml:space="preserve">- правила речевого поведения в </w:t>
            </w:r>
            <w:r>
              <w:rPr>
                <w:sz w:val="24"/>
                <w:szCs w:val="24"/>
              </w:rPr>
              <w:lastRenderedPageBreak/>
              <w:t>межличностном профессионально-деловом общении;</w:t>
            </w:r>
          </w:p>
          <w:p w14:paraId="7EF678A7" w14:textId="77777777" w:rsidR="00E74D60" w:rsidRDefault="007C0E40">
            <w:pPr>
              <w:rPr>
                <w:sz w:val="24"/>
                <w:szCs w:val="24"/>
              </w:rPr>
            </w:pPr>
            <w:r>
              <w:rPr>
                <w:sz w:val="24"/>
                <w:szCs w:val="24"/>
              </w:rPr>
              <w:t>- устные и письменные формы коммуникации и их особенности.</w:t>
            </w:r>
          </w:p>
          <w:p w14:paraId="507F8DF0" w14:textId="77777777" w:rsidR="00E74D60" w:rsidRDefault="007C0E40">
            <w:pPr>
              <w:pStyle w:val="TableParagraph"/>
              <w:ind w:left="0"/>
              <w:jc w:val="both"/>
              <w:rPr>
                <w:i/>
                <w:spacing w:val="1"/>
                <w:sz w:val="24"/>
                <w:szCs w:val="24"/>
              </w:rPr>
            </w:pPr>
            <w:r>
              <w:rPr>
                <w:b/>
                <w:bCs/>
                <w:i/>
                <w:sz w:val="24"/>
                <w:szCs w:val="24"/>
              </w:rPr>
              <w:t>уметь:</w:t>
            </w:r>
            <w:r>
              <w:rPr>
                <w:i/>
                <w:spacing w:val="1"/>
                <w:sz w:val="24"/>
                <w:szCs w:val="24"/>
              </w:rPr>
              <w:t xml:space="preserve"> </w:t>
            </w:r>
          </w:p>
          <w:p w14:paraId="4874FFFC" w14:textId="77777777" w:rsidR="00E74D60" w:rsidRDefault="007C0E40">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14:paraId="4B8D518B" w14:textId="77777777" w:rsidR="00E74D60" w:rsidRDefault="00E74D60">
            <w:pPr>
              <w:tabs>
                <w:tab w:val="left" w:pos="540"/>
              </w:tabs>
              <w:ind w:firstLine="709"/>
              <w:contextualSpacing/>
              <w:jc w:val="both"/>
              <w:rPr>
                <w:sz w:val="24"/>
                <w:szCs w:val="24"/>
              </w:rPr>
            </w:pPr>
          </w:p>
        </w:tc>
      </w:tr>
      <w:tr w:rsidR="00E74D60" w14:paraId="1D7075E3" w14:textId="77777777">
        <w:tc>
          <w:tcPr>
            <w:tcW w:w="1564" w:type="dxa"/>
            <w:vMerge/>
          </w:tcPr>
          <w:p w14:paraId="0E1EEA92" w14:textId="77777777" w:rsidR="00E74D60" w:rsidRDefault="00E74D60">
            <w:pPr>
              <w:tabs>
                <w:tab w:val="left" w:pos="540"/>
              </w:tabs>
              <w:ind w:firstLine="709"/>
              <w:contextualSpacing/>
              <w:jc w:val="both"/>
              <w:rPr>
                <w:sz w:val="24"/>
                <w:szCs w:val="24"/>
              </w:rPr>
            </w:pPr>
          </w:p>
        </w:tc>
        <w:tc>
          <w:tcPr>
            <w:tcW w:w="2151" w:type="dxa"/>
            <w:vMerge/>
          </w:tcPr>
          <w:p w14:paraId="531993F7" w14:textId="77777777" w:rsidR="00E74D60" w:rsidRDefault="00E74D60">
            <w:pPr>
              <w:tabs>
                <w:tab w:val="left" w:pos="540"/>
              </w:tabs>
              <w:ind w:firstLine="709"/>
              <w:contextualSpacing/>
              <w:jc w:val="both"/>
              <w:rPr>
                <w:sz w:val="24"/>
                <w:szCs w:val="24"/>
              </w:rPr>
            </w:pPr>
          </w:p>
        </w:tc>
        <w:tc>
          <w:tcPr>
            <w:tcW w:w="2338" w:type="dxa"/>
          </w:tcPr>
          <w:p w14:paraId="174E5C06" w14:textId="77777777" w:rsidR="00E74D60" w:rsidRDefault="007C0E40">
            <w:pPr>
              <w:pStyle w:val="aff5"/>
              <w:tabs>
                <w:tab w:val="left" w:pos="540"/>
              </w:tabs>
              <w:ind w:left="0"/>
              <w:contextualSpacing/>
              <w:rPr>
                <w:sz w:val="24"/>
                <w:szCs w:val="24"/>
              </w:rPr>
            </w:pPr>
            <w:r>
              <w:rPr>
                <w:sz w:val="24"/>
                <w:szCs w:val="24"/>
              </w:rPr>
              <w:t>5. Грамотно и эффективно пользуется иноязычными источниками информации.</w:t>
            </w:r>
          </w:p>
        </w:tc>
        <w:tc>
          <w:tcPr>
            <w:tcW w:w="3857" w:type="dxa"/>
          </w:tcPr>
          <w:p w14:paraId="342D1E3C" w14:textId="77777777" w:rsidR="00E74D60" w:rsidRDefault="007C0E40">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14:paraId="41EDA549" w14:textId="77777777" w:rsidR="00E74D60" w:rsidRDefault="007C0E40">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54EAB1EB" w14:textId="77777777" w:rsidR="00E74D60" w:rsidRDefault="007C0E40">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14:paraId="4AB85A63" w14:textId="77777777" w:rsidR="00E74D60" w:rsidRDefault="007C0E40">
            <w:pPr>
              <w:pStyle w:val="TableParagraph"/>
              <w:tabs>
                <w:tab w:val="left" w:pos="743"/>
              </w:tabs>
              <w:ind w:left="0"/>
              <w:jc w:val="both"/>
              <w:rPr>
                <w:sz w:val="24"/>
                <w:szCs w:val="24"/>
              </w:rPr>
            </w:pPr>
            <w:r>
              <w:rPr>
                <w:sz w:val="24"/>
                <w:szCs w:val="24"/>
              </w:rPr>
              <w:t>- извлекать информацию из различных источников.</w:t>
            </w:r>
          </w:p>
        </w:tc>
      </w:tr>
      <w:tr w:rsidR="00E74D60" w14:paraId="0082EBB5" w14:textId="77777777">
        <w:tc>
          <w:tcPr>
            <w:tcW w:w="1564" w:type="dxa"/>
            <w:vMerge/>
          </w:tcPr>
          <w:p w14:paraId="7E674AD8" w14:textId="77777777" w:rsidR="00E74D60" w:rsidRDefault="00E74D60">
            <w:pPr>
              <w:tabs>
                <w:tab w:val="left" w:pos="540"/>
              </w:tabs>
              <w:ind w:firstLine="709"/>
              <w:contextualSpacing/>
              <w:jc w:val="both"/>
              <w:rPr>
                <w:sz w:val="24"/>
                <w:szCs w:val="24"/>
              </w:rPr>
            </w:pPr>
          </w:p>
        </w:tc>
        <w:tc>
          <w:tcPr>
            <w:tcW w:w="2151" w:type="dxa"/>
            <w:vMerge/>
          </w:tcPr>
          <w:p w14:paraId="5BAF4850" w14:textId="77777777" w:rsidR="00E74D60" w:rsidRDefault="00E74D60">
            <w:pPr>
              <w:tabs>
                <w:tab w:val="left" w:pos="540"/>
              </w:tabs>
              <w:ind w:firstLine="709"/>
              <w:contextualSpacing/>
              <w:jc w:val="both"/>
              <w:rPr>
                <w:sz w:val="24"/>
                <w:szCs w:val="24"/>
              </w:rPr>
            </w:pPr>
          </w:p>
        </w:tc>
        <w:tc>
          <w:tcPr>
            <w:tcW w:w="2338" w:type="dxa"/>
          </w:tcPr>
          <w:p w14:paraId="6E760B0A" w14:textId="77777777" w:rsidR="00E74D60" w:rsidRDefault="007C0E40">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857" w:type="dxa"/>
          </w:tcPr>
          <w:p w14:paraId="419260A4" w14:textId="77777777" w:rsidR="00E74D60" w:rsidRDefault="007C0E40">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14:paraId="27923D89" w14:textId="77777777" w:rsidR="00E74D60" w:rsidRDefault="007C0E40">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14:paraId="304F6EF6" w14:textId="77777777" w:rsidR="00E74D60" w:rsidRDefault="007C0E40">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7260A410" w14:textId="77777777" w:rsidR="00E74D60" w:rsidRDefault="007C0E40">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r>
      <w:tr w:rsidR="00E74D60" w14:paraId="30073908" w14:textId="77777777">
        <w:trPr>
          <w:trHeight w:val="3720"/>
        </w:trPr>
        <w:tc>
          <w:tcPr>
            <w:tcW w:w="1564" w:type="dxa"/>
          </w:tcPr>
          <w:p w14:paraId="399935D4" w14:textId="4E4A2A2B" w:rsidR="002E27E8" w:rsidRPr="00692A76" w:rsidRDefault="002E27E8">
            <w:pPr>
              <w:tabs>
                <w:tab w:val="left" w:pos="540"/>
              </w:tabs>
              <w:contextualSpacing/>
              <w:jc w:val="both"/>
              <w:rPr>
                <w:sz w:val="24"/>
                <w:szCs w:val="24"/>
              </w:rPr>
            </w:pPr>
            <w:r w:rsidRPr="00692A76">
              <w:rPr>
                <w:sz w:val="24"/>
                <w:szCs w:val="24"/>
              </w:rPr>
              <w:t>ПКП-5</w:t>
            </w:r>
          </w:p>
        </w:tc>
        <w:tc>
          <w:tcPr>
            <w:tcW w:w="2151" w:type="dxa"/>
          </w:tcPr>
          <w:p w14:paraId="45B2CCE6" w14:textId="10233623" w:rsidR="002E27E8" w:rsidRPr="00692A76" w:rsidRDefault="002E27E8">
            <w:pPr>
              <w:tabs>
                <w:tab w:val="left" w:pos="540"/>
              </w:tabs>
              <w:contextualSpacing/>
              <w:rPr>
                <w:sz w:val="24"/>
                <w:szCs w:val="24"/>
              </w:rPr>
            </w:pPr>
            <w:r w:rsidRPr="00692A76">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2338" w:type="dxa"/>
          </w:tcPr>
          <w:p w14:paraId="776B7269" w14:textId="21DE0553" w:rsidR="002E27E8" w:rsidRPr="00692A76" w:rsidRDefault="002E27E8" w:rsidP="002E27E8">
            <w:pPr>
              <w:tabs>
                <w:tab w:val="left" w:pos="540"/>
              </w:tabs>
              <w:ind w:left="227"/>
              <w:rPr>
                <w:sz w:val="24"/>
                <w:szCs w:val="24"/>
              </w:rPr>
            </w:pPr>
            <w:r w:rsidRPr="00692A76">
              <w:rPr>
                <w:sz w:val="24"/>
                <w:szCs w:val="24"/>
              </w:rPr>
              <w:t xml:space="preserve">1. </w:t>
            </w:r>
            <w:r w:rsidRPr="00692A76">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3857" w:type="dxa"/>
          </w:tcPr>
          <w:p w14:paraId="701124B2" w14:textId="77777777" w:rsidR="00E74D60" w:rsidRPr="00D820A3" w:rsidRDefault="007C0E40">
            <w:pPr>
              <w:pStyle w:val="TableParagraph"/>
              <w:tabs>
                <w:tab w:val="left" w:pos="474"/>
              </w:tabs>
              <w:ind w:left="0"/>
              <w:jc w:val="both"/>
              <w:rPr>
                <w:b/>
                <w:bCs/>
                <w:i/>
                <w:sz w:val="24"/>
                <w:szCs w:val="24"/>
              </w:rPr>
            </w:pPr>
            <w:r w:rsidRPr="00D820A3">
              <w:rPr>
                <w:b/>
                <w:bCs/>
                <w:i/>
                <w:sz w:val="24"/>
                <w:szCs w:val="24"/>
              </w:rPr>
              <w:t xml:space="preserve">1. знать: </w:t>
            </w:r>
          </w:p>
          <w:p w14:paraId="5CB9B8EC" w14:textId="49F0A5B3" w:rsidR="00E74D60" w:rsidRPr="00D820A3" w:rsidRDefault="00692A76">
            <w:pPr>
              <w:pStyle w:val="TableParagraph"/>
              <w:tabs>
                <w:tab w:val="left" w:pos="474"/>
              </w:tabs>
              <w:ind w:left="0"/>
              <w:jc w:val="both"/>
              <w:rPr>
                <w:sz w:val="24"/>
                <w:szCs w:val="24"/>
              </w:rPr>
            </w:pPr>
            <w:r w:rsidRPr="00D820A3">
              <w:rPr>
                <w:sz w:val="24"/>
                <w:szCs w:val="24"/>
              </w:rPr>
              <w:t>- межкультурные различия, культурные традиции и реалии, культурное наследие своей страны и страны изучаемого языка; - основные нормы социального поведения и речевой этикет, принятый в стране изучаемого языка.</w:t>
            </w:r>
          </w:p>
          <w:p w14:paraId="5BF8241A" w14:textId="77777777" w:rsidR="00E74D60" w:rsidRPr="00D820A3" w:rsidRDefault="007C0E40">
            <w:pPr>
              <w:pStyle w:val="TableParagraph"/>
              <w:tabs>
                <w:tab w:val="left" w:pos="743"/>
              </w:tabs>
              <w:ind w:left="0"/>
              <w:jc w:val="both"/>
              <w:rPr>
                <w:i/>
                <w:sz w:val="24"/>
                <w:szCs w:val="24"/>
              </w:rPr>
            </w:pPr>
            <w:r w:rsidRPr="00D820A3">
              <w:rPr>
                <w:b/>
                <w:bCs/>
                <w:i/>
                <w:sz w:val="24"/>
                <w:szCs w:val="24"/>
              </w:rPr>
              <w:t>уметь</w:t>
            </w:r>
            <w:r w:rsidRPr="00D820A3">
              <w:rPr>
                <w:i/>
                <w:sz w:val="24"/>
                <w:szCs w:val="24"/>
              </w:rPr>
              <w:t xml:space="preserve">: </w:t>
            </w:r>
          </w:p>
          <w:p w14:paraId="3422A456" w14:textId="2888CA9E" w:rsidR="00E74D60" w:rsidRDefault="00692A76">
            <w:pPr>
              <w:pStyle w:val="TableParagraph"/>
              <w:tabs>
                <w:tab w:val="left" w:pos="743"/>
              </w:tabs>
              <w:ind w:left="0"/>
              <w:jc w:val="both"/>
              <w:rPr>
                <w:sz w:val="24"/>
                <w:szCs w:val="24"/>
                <w:highlight w:val="yellow"/>
              </w:rPr>
            </w:pPr>
            <w:r w:rsidRPr="00D820A3">
              <w:rPr>
                <w:sz w:val="24"/>
                <w:szCs w:val="24"/>
              </w:rPr>
              <w:t>- сообщать информацию на основе прочитанного текста в формате подготовленного монологического высказывания; - 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w:t>
            </w:r>
          </w:p>
        </w:tc>
      </w:tr>
    </w:tbl>
    <w:p w14:paraId="7BE0FF52" w14:textId="555C9C0A" w:rsidR="00E74D60" w:rsidRDefault="007C0E40" w:rsidP="00D74E66">
      <w:pPr>
        <w:pStyle w:val="1"/>
      </w:pPr>
      <w:bookmarkStart w:id="3" w:name="_Toc156500230"/>
      <w:r>
        <w:lastRenderedPageBreak/>
        <w:t>Место дисциплины в структуре образовательной программы</w:t>
      </w:r>
      <w:bookmarkEnd w:id="3"/>
    </w:p>
    <w:p w14:paraId="07D3C138" w14:textId="57BA38EF" w:rsidR="00F0703B" w:rsidRPr="00F0703B" w:rsidRDefault="007C0E40" w:rsidP="00F0703B">
      <w:pPr>
        <w:spacing w:line="240" w:lineRule="auto"/>
        <w:jc w:val="both"/>
        <w:rPr>
          <w:color w:val="000000"/>
          <w:szCs w:val="28"/>
        </w:rPr>
      </w:pPr>
      <w:r>
        <w:rPr>
          <w:szCs w:val="28"/>
        </w:rPr>
        <w:t>Дисциплина</w:t>
      </w:r>
      <w:r>
        <w:rPr>
          <w:szCs w:val="28"/>
        </w:rPr>
        <w:tab/>
        <w:t>«</w:t>
      </w:r>
      <w:r w:rsidR="000C2E06">
        <w:rPr>
          <w:szCs w:val="28"/>
        </w:rPr>
        <w:t>Восточный язык (д</w:t>
      </w:r>
      <w:r>
        <w:rPr>
          <w:szCs w:val="28"/>
        </w:rPr>
        <w:t>еловая</w:t>
      </w:r>
      <w:r>
        <w:rPr>
          <w:szCs w:val="28"/>
        </w:rPr>
        <w:tab/>
        <w:t>корреспонденция</w:t>
      </w:r>
      <w:r w:rsidR="000C2E06">
        <w:rPr>
          <w:szCs w:val="28"/>
        </w:rPr>
        <w:t>)</w:t>
      </w:r>
      <w:r>
        <w:rPr>
          <w:szCs w:val="28"/>
        </w:rPr>
        <w:t>» относится к циклу профиля (элективный), к модулю «</w:t>
      </w:r>
      <w:r w:rsidR="00F0703B">
        <w:rPr>
          <w:szCs w:val="28"/>
        </w:rPr>
        <w:t>Восточный</w:t>
      </w:r>
      <w:r>
        <w:rPr>
          <w:szCs w:val="28"/>
        </w:rPr>
        <w:t xml:space="preserve"> язык</w:t>
      </w:r>
      <w:r w:rsidR="002E27E8">
        <w:rPr>
          <w:szCs w:val="28"/>
        </w:rPr>
        <w:t xml:space="preserve"> - 1</w:t>
      </w:r>
      <w:r>
        <w:rPr>
          <w:szCs w:val="28"/>
        </w:rPr>
        <w:t xml:space="preserve">», по направлению подготовки </w:t>
      </w:r>
      <w:r w:rsidR="00F0703B" w:rsidRPr="00F0703B">
        <w:rPr>
          <w:szCs w:val="28"/>
        </w:rPr>
        <w:t xml:space="preserve">38.03.01«Экономика», </w:t>
      </w:r>
      <w:r w:rsidR="00F0703B" w:rsidRPr="00F0703B">
        <w:rPr>
          <w:color w:val="000000"/>
          <w:szCs w:val="28"/>
        </w:rPr>
        <w:t>ОП «Экономика и бизнес стран Востока (с углубленным изучением иностранного языка)»</w:t>
      </w:r>
      <w:r w:rsidR="00F0703B" w:rsidRPr="00F0703B">
        <w:rPr>
          <w:szCs w:val="28"/>
        </w:rPr>
        <w:t xml:space="preserve"> </w:t>
      </w:r>
      <w:r w:rsidR="00F0703B" w:rsidRPr="00F0703B">
        <w:rPr>
          <w:color w:val="000000"/>
          <w:szCs w:val="28"/>
        </w:rPr>
        <w:t>профиль: «Экономика и бизнес стран Востока (с углубленным изучением иностранного языка)».</w:t>
      </w:r>
    </w:p>
    <w:p w14:paraId="01AFE08F" w14:textId="3C7850F0" w:rsidR="00E74D60" w:rsidRDefault="007C0E40">
      <w:pPr>
        <w:jc w:val="both"/>
        <w:rPr>
          <w:szCs w:val="28"/>
        </w:rPr>
      </w:pPr>
      <w:r>
        <w:rPr>
          <w:szCs w:val="28"/>
        </w:rPr>
        <w:t xml:space="preserve"> </w:t>
      </w:r>
    </w:p>
    <w:p w14:paraId="5346737D" w14:textId="77777777" w:rsidR="00E74D60" w:rsidRDefault="00E74D60">
      <w:pPr>
        <w:jc w:val="both"/>
        <w:rPr>
          <w:szCs w:val="28"/>
        </w:rPr>
      </w:pPr>
    </w:p>
    <w:p w14:paraId="364DE572" w14:textId="7414F337" w:rsidR="00E74D60" w:rsidRPr="00D74E66" w:rsidRDefault="007C0E40" w:rsidP="00D74E66">
      <w:pPr>
        <w:pStyle w:val="1"/>
      </w:pPr>
      <w:bookmarkStart w:id="4" w:name="_Toc156500231"/>
      <w: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t xml:space="preserve"> </w:t>
      </w:r>
    </w:p>
    <w:p w14:paraId="656806ED" w14:textId="77777777" w:rsidR="00E74D60" w:rsidRDefault="007C0E40">
      <w:pPr>
        <w:spacing w:before="240" w:line="360" w:lineRule="auto"/>
        <w:ind w:left="6372" w:firstLine="708"/>
        <w:jc w:val="center"/>
        <w:rPr>
          <w:szCs w:val="28"/>
        </w:rPr>
      </w:pPr>
      <w:r>
        <w:rPr>
          <w:szCs w:val="28"/>
        </w:rPr>
        <w:t>Таблица 1</w:t>
      </w:r>
    </w:p>
    <w:tbl>
      <w:tblPr>
        <w:tblW w:w="9666" w:type="dxa"/>
        <w:tblInd w:w="-108" w:type="dxa"/>
        <w:tblLayout w:type="fixed"/>
        <w:tblLook w:val="04A0" w:firstRow="1" w:lastRow="0" w:firstColumn="1" w:lastColumn="0" w:noHBand="0" w:noVBand="1"/>
      </w:tblPr>
      <w:tblGrid>
        <w:gridCol w:w="4993"/>
        <w:gridCol w:w="2362"/>
        <w:gridCol w:w="2311"/>
      </w:tblGrid>
      <w:tr w:rsidR="00E74D60" w14:paraId="39952A42" w14:textId="77777777">
        <w:trPr>
          <w:trHeight w:val="698"/>
        </w:trPr>
        <w:tc>
          <w:tcPr>
            <w:tcW w:w="4993" w:type="dxa"/>
            <w:tcBorders>
              <w:top w:val="single" w:sz="4" w:space="0" w:color="000000"/>
              <w:left w:val="single" w:sz="4" w:space="0" w:color="000000"/>
              <w:bottom w:val="single" w:sz="4" w:space="0" w:color="000000"/>
              <w:right w:val="single" w:sz="4" w:space="0" w:color="000000"/>
            </w:tcBorders>
          </w:tcPr>
          <w:p w14:paraId="62DE9AFF" w14:textId="77777777" w:rsidR="00E74D60" w:rsidRDefault="007C0E40">
            <w:pPr>
              <w:pStyle w:val="aff5"/>
              <w:keepNext/>
              <w:ind w:left="0"/>
              <w:jc w:val="center"/>
              <w:rPr>
                <w:b/>
                <w:bCs/>
                <w:sz w:val="24"/>
                <w:szCs w:val="24"/>
              </w:rPr>
            </w:pPr>
            <w:r>
              <w:rPr>
                <w:b/>
                <w:bCs/>
                <w:sz w:val="24"/>
                <w:szCs w:val="24"/>
              </w:rPr>
              <w:t>Вид учебной работы по дисциплине</w:t>
            </w:r>
          </w:p>
        </w:tc>
        <w:tc>
          <w:tcPr>
            <w:tcW w:w="2362" w:type="dxa"/>
            <w:tcBorders>
              <w:top w:val="single" w:sz="4" w:space="0" w:color="000000"/>
              <w:left w:val="single" w:sz="4" w:space="0" w:color="000000"/>
              <w:bottom w:val="single" w:sz="4" w:space="0" w:color="000000"/>
              <w:right w:val="single" w:sz="4" w:space="0" w:color="000000"/>
            </w:tcBorders>
          </w:tcPr>
          <w:p w14:paraId="10ED0DDE" w14:textId="77777777" w:rsidR="00E74D60" w:rsidRDefault="007C0E40">
            <w:pPr>
              <w:pStyle w:val="aff5"/>
              <w:keepNext/>
              <w:ind w:left="0"/>
              <w:jc w:val="center"/>
              <w:rPr>
                <w:b/>
                <w:bCs/>
                <w:sz w:val="24"/>
                <w:szCs w:val="24"/>
              </w:rPr>
            </w:pPr>
            <w:r>
              <w:rPr>
                <w:b/>
                <w:bCs/>
                <w:sz w:val="24"/>
                <w:szCs w:val="24"/>
              </w:rPr>
              <w:t xml:space="preserve">Всего </w:t>
            </w:r>
          </w:p>
          <w:p w14:paraId="7139C055" w14:textId="77777777" w:rsidR="00E74D60" w:rsidRDefault="007C0E40">
            <w:pPr>
              <w:pStyle w:val="aff5"/>
              <w:keepNext/>
              <w:ind w:left="0"/>
              <w:jc w:val="center"/>
              <w:rPr>
                <w:b/>
                <w:bCs/>
                <w:sz w:val="24"/>
                <w:szCs w:val="24"/>
              </w:rPr>
            </w:pPr>
            <w:r>
              <w:rPr>
                <w:b/>
                <w:bCs/>
                <w:sz w:val="24"/>
                <w:szCs w:val="24"/>
              </w:rPr>
              <w:t>(в з/е и часах)</w:t>
            </w:r>
          </w:p>
        </w:tc>
        <w:tc>
          <w:tcPr>
            <w:tcW w:w="2311" w:type="dxa"/>
            <w:tcBorders>
              <w:top w:val="single" w:sz="4" w:space="0" w:color="000000"/>
              <w:left w:val="single" w:sz="4" w:space="0" w:color="000000"/>
              <w:bottom w:val="single" w:sz="4" w:space="0" w:color="000000"/>
              <w:right w:val="single" w:sz="4" w:space="0" w:color="000000"/>
            </w:tcBorders>
          </w:tcPr>
          <w:p w14:paraId="4F94700B" w14:textId="77777777" w:rsidR="00E74D60" w:rsidRDefault="007C0E40">
            <w:pPr>
              <w:pStyle w:val="aff5"/>
              <w:keepNext/>
              <w:ind w:left="0"/>
              <w:jc w:val="center"/>
              <w:rPr>
                <w:b/>
                <w:bCs/>
                <w:sz w:val="24"/>
                <w:szCs w:val="24"/>
              </w:rPr>
            </w:pPr>
            <w:r>
              <w:rPr>
                <w:b/>
                <w:bCs/>
                <w:sz w:val="24"/>
                <w:szCs w:val="24"/>
              </w:rPr>
              <w:t>Семестр 6</w:t>
            </w:r>
          </w:p>
          <w:p w14:paraId="0C9B36E2" w14:textId="77777777" w:rsidR="00E74D60" w:rsidRDefault="007C0E40">
            <w:pPr>
              <w:pStyle w:val="aff5"/>
              <w:keepNext/>
              <w:ind w:left="0"/>
              <w:jc w:val="center"/>
              <w:rPr>
                <w:b/>
                <w:bCs/>
                <w:sz w:val="24"/>
                <w:szCs w:val="24"/>
              </w:rPr>
            </w:pPr>
            <w:r>
              <w:rPr>
                <w:b/>
                <w:bCs/>
                <w:sz w:val="24"/>
                <w:szCs w:val="24"/>
              </w:rPr>
              <w:t>(в часах)</w:t>
            </w:r>
          </w:p>
        </w:tc>
      </w:tr>
      <w:tr w:rsidR="00E74D60" w14:paraId="6F28F766" w14:textId="77777777">
        <w:trPr>
          <w:trHeight w:val="488"/>
        </w:trPr>
        <w:tc>
          <w:tcPr>
            <w:tcW w:w="4993" w:type="dxa"/>
            <w:tcBorders>
              <w:top w:val="single" w:sz="4" w:space="0" w:color="000000"/>
              <w:left w:val="single" w:sz="4" w:space="0" w:color="000000"/>
              <w:bottom w:val="single" w:sz="4" w:space="0" w:color="000000"/>
              <w:right w:val="single" w:sz="4" w:space="0" w:color="000000"/>
            </w:tcBorders>
          </w:tcPr>
          <w:p w14:paraId="2A82FB9F" w14:textId="77777777" w:rsidR="00E74D60" w:rsidRDefault="007C0E40">
            <w:pPr>
              <w:pStyle w:val="aff5"/>
              <w:keepNext/>
              <w:ind w:left="0"/>
              <w:rPr>
                <w:b/>
                <w:bCs/>
                <w:sz w:val="24"/>
                <w:szCs w:val="24"/>
              </w:rPr>
            </w:pPr>
            <w:r>
              <w:rPr>
                <w:b/>
                <w:bCs/>
                <w:sz w:val="24"/>
                <w:szCs w:val="24"/>
              </w:rPr>
              <w:t xml:space="preserve">Общая трудоемкость дисциплины </w:t>
            </w:r>
          </w:p>
        </w:tc>
        <w:tc>
          <w:tcPr>
            <w:tcW w:w="2362" w:type="dxa"/>
            <w:tcBorders>
              <w:top w:val="single" w:sz="4" w:space="0" w:color="000000"/>
              <w:left w:val="single" w:sz="4" w:space="0" w:color="000000"/>
              <w:bottom w:val="single" w:sz="4" w:space="0" w:color="000000"/>
              <w:right w:val="single" w:sz="4" w:space="0" w:color="000000"/>
            </w:tcBorders>
          </w:tcPr>
          <w:p w14:paraId="7DFBCDD6" w14:textId="77777777" w:rsidR="00E74D60" w:rsidRDefault="007C0E40">
            <w:pPr>
              <w:pStyle w:val="aff5"/>
              <w:keepNext/>
              <w:ind w:left="0"/>
              <w:jc w:val="center"/>
              <w:rPr>
                <w:sz w:val="24"/>
                <w:szCs w:val="24"/>
              </w:rPr>
            </w:pPr>
            <w:r>
              <w:rPr>
                <w:sz w:val="24"/>
                <w:szCs w:val="24"/>
              </w:rPr>
              <w:t>3 з.е. 108</w:t>
            </w:r>
          </w:p>
        </w:tc>
        <w:tc>
          <w:tcPr>
            <w:tcW w:w="2311" w:type="dxa"/>
            <w:tcBorders>
              <w:top w:val="single" w:sz="4" w:space="0" w:color="000000"/>
              <w:left w:val="single" w:sz="4" w:space="0" w:color="000000"/>
              <w:bottom w:val="single" w:sz="4" w:space="0" w:color="000000"/>
              <w:right w:val="single" w:sz="4" w:space="0" w:color="000000"/>
            </w:tcBorders>
          </w:tcPr>
          <w:p w14:paraId="40148B18" w14:textId="77777777" w:rsidR="00E74D60" w:rsidRDefault="007C0E40">
            <w:pPr>
              <w:pStyle w:val="aff5"/>
              <w:keepNext/>
              <w:ind w:left="0"/>
              <w:jc w:val="center"/>
              <w:rPr>
                <w:sz w:val="24"/>
                <w:szCs w:val="24"/>
              </w:rPr>
            </w:pPr>
            <w:r>
              <w:rPr>
                <w:sz w:val="24"/>
                <w:szCs w:val="24"/>
              </w:rPr>
              <w:t>108</w:t>
            </w:r>
          </w:p>
        </w:tc>
      </w:tr>
      <w:tr w:rsidR="00E74D60" w14:paraId="4053AC60" w14:textId="77777777">
        <w:trPr>
          <w:trHeight w:val="425"/>
        </w:trPr>
        <w:tc>
          <w:tcPr>
            <w:tcW w:w="4993" w:type="dxa"/>
            <w:tcBorders>
              <w:top w:val="single" w:sz="4" w:space="0" w:color="000000"/>
              <w:left w:val="single" w:sz="4" w:space="0" w:color="000000"/>
              <w:bottom w:val="single" w:sz="4" w:space="0" w:color="000000"/>
              <w:right w:val="single" w:sz="4" w:space="0" w:color="000000"/>
            </w:tcBorders>
          </w:tcPr>
          <w:p w14:paraId="11A80289" w14:textId="77777777" w:rsidR="00E74D60" w:rsidRDefault="007C0E40">
            <w:pPr>
              <w:pStyle w:val="aff5"/>
              <w:keepNext/>
              <w:ind w:left="0"/>
              <w:rPr>
                <w:b/>
                <w:bCs/>
                <w:i/>
                <w:iCs/>
                <w:sz w:val="24"/>
                <w:szCs w:val="24"/>
              </w:rPr>
            </w:pPr>
            <w:r>
              <w:rPr>
                <w:b/>
                <w:bCs/>
                <w:i/>
                <w:iCs/>
                <w:sz w:val="24"/>
                <w:szCs w:val="24"/>
              </w:rPr>
              <w:t xml:space="preserve">Контактная работа –  Аудиторные занятия </w:t>
            </w:r>
          </w:p>
        </w:tc>
        <w:tc>
          <w:tcPr>
            <w:tcW w:w="2362" w:type="dxa"/>
            <w:tcBorders>
              <w:top w:val="single" w:sz="4" w:space="0" w:color="000000"/>
              <w:left w:val="single" w:sz="4" w:space="0" w:color="000000"/>
              <w:bottom w:val="single" w:sz="4" w:space="0" w:color="000000"/>
              <w:right w:val="single" w:sz="4" w:space="0" w:color="000000"/>
            </w:tcBorders>
          </w:tcPr>
          <w:p w14:paraId="75760C9F" w14:textId="77777777" w:rsidR="00E74D60" w:rsidRDefault="007C0E40">
            <w:pPr>
              <w:pStyle w:val="aff5"/>
              <w:keepNext/>
              <w:ind w:left="0"/>
              <w:jc w:val="center"/>
              <w:rPr>
                <w:sz w:val="24"/>
                <w:szCs w:val="24"/>
              </w:rPr>
            </w:pPr>
            <w:r>
              <w:rPr>
                <w:sz w:val="24"/>
                <w:szCs w:val="24"/>
              </w:rPr>
              <w:t>50</w:t>
            </w:r>
          </w:p>
        </w:tc>
        <w:tc>
          <w:tcPr>
            <w:tcW w:w="2311" w:type="dxa"/>
            <w:tcBorders>
              <w:top w:val="single" w:sz="4" w:space="0" w:color="000000"/>
              <w:left w:val="single" w:sz="4" w:space="0" w:color="000000"/>
              <w:bottom w:val="single" w:sz="4" w:space="0" w:color="000000"/>
              <w:right w:val="single" w:sz="4" w:space="0" w:color="000000"/>
            </w:tcBorders>
          </w:tcPr>
          <w:p w14:paraId="4CCF1B35" w14:textId="77777777" w:rsidR="00E74D60" w:rsidRDefault="007C0E40">
            <w:pPr>
              <w:pStyle w:val="aff5"/>
              <w:keepNext/>
              <w:ind w:left="0"/>
              <w:jc w:val="center"/>
              <w:rPr>
                <w:sz w:val="24"/>
                <w:szCs w:val="24"/>
              </w:rPr>
            </w:pPr>
            <w:r>
              <w:rPr>
                <w:sz w:val="24"/>
                <w:szCs w:val="24"/>
              </w:rPr>
              <w:t>50</w:t>
            </w:r>
          </w:p>
        </w:tc>
      </w:tr>
      <w:tr w:rsidR="002E27E8" w14:paraId="27E20A54" w14:textId="77777777">
        <w:trPr>
          <w:trHeight w:val="423"/>
        </w:trPr>
        <w:tc>
          <w:tcPr>
            <w:tcW w:w="4993" w:type="dxa"/>
            <w:tcBorders>
              <w:top w:val="single" w:sz="4" w:space="0" w:color="000000"/>
              <w:left w:val="single" w:sz="4" w:space="0" w:color="000000"/>
              <w:bottom w:val="single" w:sz="4" w:space="0" w:color="000000"/>
              <w:right w:val="single" w:sz="4" w:space="0" w:color="000000"/>
            </w:tcBorders>
          </w:tcPr>
          <w:p w14:paraId="6508BCD5" w14:textId="77777777" w:rsidR="002E27E8" w:rsidRDefault="002E27E8" w:rsidP="002E27E8">
            <w:pPr>
              <w:pStyle w:val="aff5"/>
              <w:keepNext/>
              <w:ind w:left="0"/>
              <w:rPr>
                <w:i/>
                <w:iCs/>
                <w:sz w:val="24"/>
                <w:szCs w:val="24"/>
              </w:rPr>
            </w:pPr>
            <w:r>
              <w:rPr>
                <w:i/>
                <w:iCs/>
                <w:sz w:val="24"/>
                <w:szCs w:val="24"/>
              </w:rPr>
              <w:t xml:space="preserve">Лекции </w:t>
            </w:r>
          </w:p>
        </w:tc>
        <w:tc>
          <w:tcPr>
            <w:tcW w:w="2362" w:type="dxa"/>
            <w:tcBorders>
              <w:top w:val="single" w:sz="4" w:space="0" w:color="000000"/>
              <w:left w:val="single" w:sz="4" w:space="0" w:color="000000"/>
              <w:bottom w:val="single" w:sz="4" w:space="0" w:color="000000"/>
              <w:right w:val="single" w:sz="4" w:space="0" w:color="000000"/>
            </w:tcBorders>
          </w:tcPr>
          <w:p w14:paraId="1B412F0B" w14:textId="39F0CD6D" w:rsidR="002E27E8" w:rsidRPr="00013E58" w:rsidRDefault="002E27E8" w:rsidP="002E27E8">
            <w:pPr>
              <w:pStyle w:val="aff5"/>
              <w:keepNext/>
              <w:ind w:left="108" w:hangingChars="45" w:hanging="108"/>
              <w:jc w:val="center"/>
              <w:rPr>
                <w:b/>
                <w:bCs/>
                <w:strike/>
                <w:sz w:val="24"/>
                <w:szCs w:val="24"/>
              </w:rPr>
            </w:pPr>
            <w:r w:rsidRPr="00013E58">
              <w:rPr>
                <w:sz w:val="24"/>
                <w:szCs w:val="24"/>
              </w:rPr>
              <w:t>-</w:t>
            </w:r>
          </w:p>
        </w:tc>
        <w:tc>
          <w:tcPr>
            <w:tcW w:w="2311" w:type="dxa"/>
            <w:tcBorders>
              <w:top w:val="single" w:sz="4" w:space="0" w:color="000000"/>
              <w:left w:val="single" w:sz="4" w:space="0" w:color="000000"/>
              <w:bottom w:val="single" w:sz="4" w:space="0" w:color="000000"/>
              <w:right w:val="single" w:sz="4" w:space="0" w:color="000000"/>
            </w:tcBorders>
          </w:tcPr>
          <w:p w14:paraId="2EB66F8C" w14:textId="6605A955" w:rsidR="002E27E8" w:rsidRPr="00013E58" w:rsidRDefault="002E27E8" w:rsidP="002E27E8">
            <w:pPr>
              <w:pStyle w:val="aff5"/>
              <w:keepNext/>
              <w:ind w:left="0"/>
              <w:jc w:val="center"/>
              <w:rPr>
                <w:b/>
                <w:bCs/>
                <w:sz w:val="24"/>
                <w:szCs w:val="24"/>
                <w:lang w:val="en-US"/>
              </w:rPr>
            </w:pPr>
            <w:r w:rsidRPr="00013E58">
              <w:rPr>
                <w:sz w:val="24"/>
                <w:szCs w:val="24"/>
              </w:rPr>
              <w:t>-</w:t>
            </w:r>
          </w:p>
        </w:tc>
      </w:tr>
      <w:tr w:rsidR="002E27E8" w14:paraId="1F85F431" w14:textId="77777777">
        <w:trPr>
          <w:trHeight w:val="419"/>
        </w:trPr>
        <w:tc>
          <w:tcPr>
            <w:tcW w:w="4993" w:type="dxa"/>
            <w:tcBorders>
              <w:top w:val="single" w:sz="4" w:space="0" w:color="000000"/>
              <w:left w:val="single" w:sz="4" w:space="0" w:color="000000"/>
              <w:bottom w:val="single" w:sz="4" w:space="0" w:color="000000"/>
              <w:right w:val="single" w:sz="4" w:space="0" w:color="000000"/>
            </w:tcBorders>
          </w:tcPr>
          <w:p w14:paraId="25B30266" w14:textId="77777777" w:rsidR="002E27E8" w:rsidRDefault="002E27E8" w:rsidP="002E27E8">
            <w:pPr>
              <w:pStyle w:val="aff5"/>
              <w:keepNext/>
              <w:ind w:left="0"/>
              <w:rPr>
                <w:i/>
                <w:iCs/>
                <w:sz w:val="24"/>
                <w:szCs w:val="24"/>
              </w:rPr>
            </w:pPr>
            <w:r>
              <w:rPr>
                <w:i/>
                <w:iCs/>
                <w:sz w:val="24"/>
                <w:szCs w:val="24"/>
              </w:rPr>
              <w:t xml:space="preserve">Семинары, практические занятия  </w:t>
            </w:r>
          </w:p>
        </w:tc>
        <w:tc>
          <w:tcPr>
            <w:tcW w:w="2362" w:type="dxa"/>
            <w:tcBorders>
              <w:top w:val="single" w:sz="4" w:space="0" w:color="000000"/>
              <w:left w:val="single" w:sz="4" w:space="0" w:color="000000"/>
              <w:bottom w:val="single" w:sz="4" w:space="0" w:color="000000"/>
              <w:right w:val="single" w:sz="4" w:space="0" w:color="000000"/>
            </w:tcBorders>
          </w:tcPr>
          <w:p w14:paraId="5F6FBA46" w14:textId="6AC59BA4" w:rsidR="002E27E8" w:rsidRPr="00013E58" w:rsidRDefault="002E27E8" w:rsidP="002E27E8">
            <w:pPr>
              <w:pStyle w:val="aff5"/>
              <w:keepNext/>
              <w:ind w:left="108" w:hangingChars="45" w:hanging="108"/>
              <w:jc w:val="center"/>
              <w:rPr>
                <w:sz w:val="24"/>
                <w:szCs w:val="24"/>
              </w:rPr>
            </w:pPr>
            <w:r w:rsidRPr="00013E58">
              <w:rPr>
                <w:sz w:val="24"/>
                <w:szCs w:val="24"/>
              </w:rPr>
              <w:t>50</w:t>
            </w:r>
          </w:p>
        </w:tc>
        <w:tc>
          <w:tcPr>
            <w:tcW w:w="2311" w:type="dxa"/>
            <w:tcBorders>
              <w:top w:val="single" w:sz="4" w:space="0" w:color="000000"/>
              <w:left w:val="single" w:sz="4" w:space="0" w:color="000000"/>
              <w:bottom w:val="single" w:sz="4" w:space="0" w:color="000000"/>
              <w:right w:val="single" w:sz="4" w:space="0" w:color="000000"/>
            </w:tcBorders>
          </w:tcPr>
          <w:p w14:paraId="5C4A0A9C" w14:textId="023E20D0" w:rsidR="002E27E8" w:rsidRPr="00013E58" w:rsidRDefault="002E27E8" w:rsidP="002E27E8">
            <w:pPr>
              <w:pStyle w:val="aff5"/>
              <w:keepNext/>
              <w:ind w:left="0"/>
              <w:jc w:val="center"/>
              <w:rPr>
                <w:sz w:val="24"/>
                <w:szCs w:val="24"/>
                <w:lang w:val="en-US"/>
              </w:rPr>
            </w:pPr>
            <w:r w:rsidRPr="00013E58">
              <w:rPr>
                <w:sz w:val="24"/>
                <w:szCs w:val="24"/>
              </w:rPr>
              <w:t>50</w:t>
            </w:r>
          </w:p>
        </w:tc>
      </w:tr>
      <w:tr w:rsidR="00E74D60" w14:paraId="00C2C320" w14:textId="77777777">
        <w:trPr>
          <w:trHeight w:val="443"/>
        </w:trPr>
        <w:tc>
          <w:tcPr>
            <w:tcW w:w="4993" w:type="dxa"/>
            <w:tcBorders>
              <w:top w:val="single" w:sz="4" w:space="0" w:color="000000"/>
              <w:left w:val="single" w:sz="4" w:space="0" w:color="000000"/>
              <w:bottom w:val="single" w:sz="4" w:space="0" w:color="000000"/>
              <w:right w:val="single" w:sz="4" w:space="0" w:color="000000"/>
            </w:tcBorders>
          </w:tcPr>
          <w:p w14:paraId="70F5B664" w14:textId="77777777" w:rsidR="00E74D60" w:rsidRDefault="007C0E40">
            <w:pPr>
              <w:pStyle w:val="aff5"/>
              <w:keepNext/>
              <w:ind w:left="0"/>
              <w:rPr>
                <w:b/>
                <w:bCs/>
                <w:i/>
                <w:iCs/>
                <w:sz w:val="24"/>
                <w:szCs w:val="24"/>
              </w:rPr>
            </w:pPr>
            <w:r>
              <w:rPr>
                <w:b/>
                <w:bCs/>
                <w:i/>
                <w:iCs/>
                <w:sz w:val="24"/>
                <w:szCs w:val="24"/>
              </w:rPr>
              <w:t>Самостоятельная работа</w:t>
            </w:r>
          </w:p>
        </w:tc>
        <w:tc>
          <w:tcPr>
            <w:tcW w:w="2362" w:type="dxa"/>
            <w:tcBorders>
              <w:top w:val="single" w:sz="4" w:space="0" w:color="000000"/>
              <w:left w:val="single" w:sz="4" w:space="0" w:color="000000"/>
              <w:bottom w:val="single" w:sz="4" w:space="0" w:color="000000"/>
              <w:right w:val="single" w:sz="4" w:space="0" w:color="000000"/>
            </w:tcBorders>
          </w:tcPr>
          <w:p w14:paraId="1D631C2E" w14:textId="77777777" w:rsidR="00E74D60" w:rsidRDefault="007C0E40">
            <w:pPr>
              <w:pStyle w:val="aff5"/>
              <w:keepNext/>
              <w:ind w:left="0"/>
              <w:jc w:val="center"/>
              <w:rPr>
                <w:sz w:val="24"/>
                <w:szCs w:val="24"/>
              </w:rPr>
            </w:pPr>
            <w:r>
              <w:rPr>
                <w:sz w:val="24"/>
                <w:szCs w:val="24"/>
              </w:rPr>
              <w:t>58</w:t>
            </w:r>
          </w:p>
        </w:tc>
        <w:tc>
          <w:tcPr>
            <w:tcW w:w="2311" w:type="dxa"/>
            <w:tcBorders>
              <w:top w:val="single" w:sz="4" w:space="0" w:color="000000"/>
              <w:left w:val="single" w:sz="4" w:space="0" w:color="000000"/>
              <w:bottom w:val="single" w:sz="4" w:space="0" w:color="000000"/>
              <w:right w:val="single" w:sz="4" w:space="0" w:color="000000"/>
            </w:tcBorders>
          </w:tcPr>
          <w:p w14:paraId="7E3CE24E" w14:textId="77777777" w:rsidR="00E74D60" w:rsidRDefault="007C0E40">
            <w:pPr>
              <w:pStyle w:val="aff5"/>
              <w:keepNext/>
              <w:ind w:left="0"/>
              <w:jc w:val="center"/>
              <w:rPr>
                <w:sz w:val="24"/>
                <w:szCs w:val="24"/>
              </w:rPr>
            </w:pPr>
            <w:r>
              <w:rPr>
                <w:sz w:val="24"/>
                <w:szCs w:val="24"/>
              </w:rPr>
              <w:t>58</w:t>
            </w:r>
          </w:p>
        </w:tc>
      </w:tr>
      <w:tr w:rsidR="00E74D60" w14:paraId="169DB20C" w14:textId="77777777">
        <w:trPr>
          <w:trHeight w:val="408"/>
        </w:trPr>
        <w:tc>
          <w:tcPr>
            <w:tcW w:w="4993" w:type="dxa"/>
            <w:tcBorders>
              <w:top w:val="single" w:sz="4" w:space="0" w:color="000000"/>
              <w:left w:val="single" w:sz="4" w:space="0" w:color="000000"/>
              <w:bottom w:val="single" w:sz="4" w:space="0" w:color="000000"/>
              <w:right w:val="single" w:sz="4" w:space="0" w:color="000000"/>
            </w:tcBorders>
          </w:tcPr>
          <w:p w14:paraId="4AC44E9C" w14:textId="77777777" w:rsidR="00E74D60" w:rsidRDefault="007C0E40">
            <w:pPr>
              <w:pStyle w:val="aff5"/>
              <w:keepNext/>
              <w:ind w:left="0"/>
              <w:rPr>
                <w:sz w:val="24"/>
                <w:szCs w:val="24"/>
              </w:rPr>
            </w:pPr>
            <w:r>
              <w:rPr>
                <w:sz w:val="24"/>
                <w:szCs w:val="24"/>
              </w:rPr>
              <w:t xml:space="preserve">Вид текущего контроля </w:t>
            </w:r>
          </w:p>
        </w:tc>
        <w:tc>
          <w:tcPr>
            <w:tcW w:w="2362" w:type="dxa"/>
            <w:tcBorders>
              <w:top w:val="single" w:sz="4" w:space="0" w:color="000000"/>
              <w:left w:val="single" w:sz="4" w:space="0" w:color="000000"/>
              <w:bottom w:val="single" w:sz="4" w:space="0" w:color="000000"/>
              <w:right w:val="single" w:sz="4" w:space="0" w:color="000000"/>
            </w:tcBorders>
          </w:tcPr>
          <w:p w14:paraId="6808820C" w14:textId="77777777" w:rsidR="00E74D60" w:rsidRDefault="007C0E40">
            <w:pPr>
              <w:pStyle w:val="aff5"/>
              <w:keepNext/>
              <w:ind w:left="109"/>
              <w:jc w:val="center"/>
              <w:rPr>
                <w:sz w:val="24"/>
                <w:szCs w:val="24"/>
                <w:lang w:val="en-US"/>
              </w:rPr>
            </w:pPr>
            <w:r>
              <w:rPr>
                <w:sz w:val="24"/>
                <w:szCs w:val="24"/>
              </w:rPr>
              <w:t>Контрольная работа</w:t>
            </w:r>
          </w:p>
        </w:tc>
        <w:tc>
          <w:tcPr>
            <w:tcW w:w="2311" w:type="dxa"/>
            <w:tcBorders>
              <w:top w:val="single" w:sz="4" w:space="0" w:color="000000"/>
              <w:left w:val="single" w:sz="4" w:space="0" w:color="000000"/>
              <w:bottom w:val="single" w:sz="4" w:space="0" w:color="000000"/>
              <w:right w:val="single" w:sz="4" w:space="0" w:color="000000"/>
            </w:tcBorders>
          </w:tcPr>
          <w:p w14:paraId="297207B0" w14:textId="77777777" w:rsidR="00E74D60" w:rsidRDefault="007C0E40">
            <w:pPr>
              <w:pStyle w:val="aff5"/>
              <w:keepNext/>
              <w:ind w:left="109"/>
              <w:jc w:val="center"/>
              <w:rPr>
                <w:sz w:val="24"/>
                <w:szCs w:val="24"/>
                <w:lang w:val="en-US"/>
              </w:rPr>
            </w:pPr>
            <w:r>
              <w:rPr>
                <w:sz w:val="24"/>
                <w:szCs w:val="24"/>
              </w:rPr>
              <w:t>Контрольная работа</w:t>
            </w:r>
          </w:p>
        </w:tc>
      </w:tr>
      <w:tr w:rsidR="00E74D60" w14:paraId="3C9BB3EA" w14:textId="77777777">
        <w:trPr>
          <w:trHeight w:val="471"/>
        </w:trPr>
        <w:tc>
          <w:tcPr>
            <w:tcW w:w="4993" w:type="dxa"/>
            <w:tcBorders>
              <w:top w:val="single" w:sz="4" w:space="0" w:color="000000"/>
              <w:left w:val="single" w:sz="4" w:space="0" w:color="000000"/>
              <w:bottom w:val="single" w:sz="4" w:space="0" w:color="000000"/>
              <w:right w:val="single" w:sz="4" w:space="0" w:color="000000"/>
            </w:tcBorders>
          </w:tcPr>
          <w:p w14:paraId="3AC4384C" w14:textId="77777777" w:rsidR="00E74D60" w:rsidRDefault="007C0E40">
            <w:pPr>
              <w:pStyle w:val="aff5"/>
              <w:keepNext/>
              <w:ind w:left="0"/>
              <w:rPr>
                <w:sz w:val="24"/>
                <w:szCs w:val="24"/>
              </w:rPr>
            </w:pPr>
            <w:r>
              <w:rPr>
                <w:sz w:val="24"/>
                <w:szCs w:val="24"/>
              </w:rPr>
              <w:t>Вид промежуточной аттестации</w:t>
            </w:r>
          </w:p>
        </w:tc>
        <w:tc>
          <w:tcPr>
            <w:tcW w:w="2362" w:type="dxa"/>
            <w:tcBorders>
              <w:top w:val="single" w:sz="4" w:space="0" w:color="000000"/>
              <w:left w:val="single" w:sz="4" w:space="0" w:color="000000"/>
              <w:bottom w:val="single" w:sz="4" w:space="0" w:color="000000"/>
              <w:right w:val="single" w:sz="4" w:space="0" w:color="000000"/>
            </w:tcBorders>
          </w:tcPr>
          <w:p w14:paraId="14B08F75" w14:textId="77777777" w:rsidR="00E74D60" w:rsidRDefault="007C0E40">
            <w:pPr>
              <w:pStyle w:val="aff5"/>
              <w:keepNext/>
              <w:ind w:left="0"/>
              <w:jc w:val="center"/>
              <w:rPr>
                <w:sz w:val="24"/>
                <w:szCs w:val="24"/>
              </w:rPr>
            </w:pPr>
            <w:r>
              <w:rPr>
                <w:sz w:val="24"/>
                <w:szCs w:val="24"/>
              </w:rPr>
              <w:t>Зачет</w:t>
            </w:r>
          </w:p>
        </w:tc>
        <w:tc>
          <w:tcPr>
            <w:tcW w:w="2311" w:type="dxa"/>
            <w:tcBorders>
              <w:top w:val="single" w:sz="4" w:space="0" w:color="000000"/>
              <w:left w:val="single" w:sz="4" w:space="0" w:color="000000"/>
              <w:bottom w:val="single" w:sz="4" w:space="0" w:color="000000"/>
              <w:right w:val="single" w:sz="4" w:space="0" w:color="000000"/>
            </w:tcBorders>
          </w:tcPr>
          <w:p w14:paraId="547C38CB" w14:textId="77777777" w:rsidR="00E74D60" w:rsidRDefault="007C0E40">
            <w:pPr>
              <w:pStyle w:val="aff5"/>
              <w:keepNext/>
              <w:ind w:left="0"/>
              <w:jc w:val="center"/>
              <w:rPr>
                <w:sz w:val="24"/>
                <w:szCs w:val="24"/>
              </w:rPr>
            </w:pPr>
            <w:r>
              <w:rPr>
                <w:sz w:val="24"/>
                <w:szCs w:val="24"/>
              </w:rPr>
              <w:t>Зачет</w:t>
            </w:r>
          </w:p>
        </w:tc>
      </w:tr>
    </w:tbl>
    <w:p w14:paraId="3C51EEA0" w14:textId="77777777" w:rsidR="00E74D60" w:rsidRDefault="00E74D60">
      <w:pPr>
        <w:rPr>
          <w:b/>
          <w:bCs/>
          <w:szCs w:val="28"/>
        </w:rPr>
      </w:pPr>
    </w:p>
    <w:p w14:paraId="2E3C4911" w14:textId="36A25A44" w:rsidR="00E74D60" w:rsidRDefault="007C0E40" w:rsidP="00DC1BD2">
      <w:pPr>
        <w:pStyle w:val="1"/>
      </w:pPr>
      <w:bookmarkStart w:id="5" w:name="_Toc156500232"/>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59CBDBF4" w14:textId="77777777" w:rsidR="00E74D60" w:rsidRDefault="00E74D60">
      <w:pPr>
        <w:jc w:val="both"/>
        <w:rPr>
          <w:b/>
          <w:bCs/>
          <w:szCs w:val="28"/>
        </w:rPr>
      </w:pPr>
    </w:p>
    <w:p w14:paraId="7CC2041E" w14:textId="4C69A249" w:rsidR="00E74D60" w:rsidRDefault="007C0E40" w:rsidP="00DC1BD2">
      <w:pPr>
        <w:pStyle w:val="2"/>
      </w:pPr>
      <w:bookmarkStart w:id="6" w:name="_Toc156500233"/>
      <w:r>
        <w:t>Содержание дисциплины</w:t>
      </w:r>
      <w:bookmarkEnd w:id="6"/>
      <w:r>
        <w:t xml:space="preserve"> </w:t>
      </w:r>
    </w:p>
    <w:p w14:paraId="3A24E2FE" w14:textId="77777777" w:rsidR="00E74D60" w:rsidRDefault="00E74D60">
      <w:pPr>
        <w:jc w:val="both"/>
        <w:rPr>
          <w:b/>
          <w:bCs/>
          <w:szCs w:val="28"/>
        </w:rPr>
      </w:pPr>
    </w:p>
    <w:p w14:paraId="1DC11C88" w14:textId="77777777" w:rsidR="007B2F77" w:rsidRDefault="007C0E40" w:rsidP="007B2F77">
      <w:pPr>
        <w:jc w:val="both"/>
        <w:rPr>
          <w:szCs w:val="28"/>
        </w:rPr>
      </w:pPr>
      <w:r>
        <w:rPr>
          <w:b/>
          <w:bCs/>
          <w:szCs w:val="28"/>
        </w:rPr>
        <w:t xml:space="preserve">Тема 1. </w:t>
      </w:r>
      <w:r w:rsidR="007B2F77">
        <w:rPr>
          <w:b/>
          <w:bCs/>
          <w:szCs w:val="28"/>
        </w:rPr>
        <w:t>Общие правила написания деловых писем.</w:t>
      </w:r>
    </w:p>
    <w:p w14:paraId="1470405C" w14:textId="60D8CE77" w:rsidR="007B2F77" w:rsidRDefault="007B2F77" w:rsidP="007B2F77">
      <w:pPr>
        <w:jc w:val="both"/>
        <w:rPr>
          <w:szCs w:val="28"/>
        </w:rPr>
      </w:pPr>
      <w:r>
        <w:rPr>
          <w:szCs w:val="28"/>
        </w:rPr>
        <w:t xml:space="preserve">Классификация деловых писем. Правила оформления и реквизиты делового письма. Электронное письмо. Стилистические и лексико-грамматические особенности деловой документации и корреспонденции. </w:t>
      </w:r>
      <w:hyperlink r:id="rId9">
        <w:r>
          <w:rPr>
            <w:szCs w:val="28"/>
          </w:rPr>
          <w:t>Орфография и пунктуация делового письма</w:t>
        </w:r>
      </w:hyperlink>
      <w:r>
        <w:rPr>
          <w:szCs w:val="28"/>
        </w:rPr>
        <w:t>.</w:t>
      </w:r>
    </w:p>
    <w:p w14:paraId="6DEE0612" w14:textId="05EE49CF" w:rsidR="007B2F77" w:rsidRDefault="007C0E40" w:rsidP="007B2F77">
      <w:pPr>
        <w:jc w:val="both"/>
        <w:rPr>
          <w:b/>
          <w:bCs/>
          <w:szCs w:val="28"/>
        </w:rPr>
      </w:pPr>
      <w:r>
        <w:rPr>
          <w:b/>
          <w:bCs/>
          <w:szCs w:val="28"/>
        </w:rPr>
        <w:t xml:space="preserve">Тема 2. </w:t>
      </w:r>
      <w:r w:rsidR="000D1252">
        <w:rPr>
          <w:b/>
          <w:bCs/>
          <w:szCs w:val="28"/>
        </w:rPr>
        <w:t>Р</w:t>
      </w:r>
      <w:r w:rsidR="007B2F77">
        <w:rPr>
          <w:b/>
          <w:bCs/>
          <w:szCs w:val="28"/>
        </w:rPr>
        <w:t>езюме</w:t>
      </w:r>
      <w:r w:rsidR="000D1252">
        <w:rPr>
          <w:b/>
          <w:bCs/>
          <w:szCs w:val="28"/>
        </w:rPr>
        <w:t xml:space="preserve"> и сопроводительное письмо</w:t>
      </w:r>
      <w:r w:rsidR="007B2F77">
        <w:rPr>
          <w:b/>
          <w:bCs/>
          <w:szCs w:val="28"/>
        </w:rPr>
        <w:t>.</w:t>
      </w:r>
    </w:p>
    <w:p w14:paraId="45795C97" w14:textId="098900A5" w:rsidR="00E74D60" w:rsidRDefault="000D1252" w:rsidP="007B2F77">
      <w:pPr>
        <w:jc w:val="both"/>
        <w:rPr>
          <w:szCs w:val="28"/>
        </w:rPr>
      </w:pPr>
      <w:r>
        <w:rPr>
          <w:szCs w:val="28"/>
        </w:rPr>
        <w:lastRenderedPageBreak/>
        <w:t xml:space="preserve">Переписка при устройстве на работу. Формат и содержание резюме и сопроводительного письма. </w:t>
      </w:r>
      <w:r w:rsidR="007B2F77">
        <w:rPr>
          <w:szCs w:val="28"/>
        </w:rPr>
        <w:t xml:space="preserve">Информация об образовании, об опыте работы. </w:t>
      </w:r>
    </w:p>
    <w:p w14:paraId="5BE1EB30" w14:textId="009CE7DF" w:rsidR="00E74D60" w:rsidRDefault="007C0E40">
      <w:pPr>
        <w:jc w:val="both"/>
        <w:rPr>
          <w:b/>
          <w:bCs/>
          <w:szCs w:val="28"/>
        </w:rPr>
      </w:pPr>
      <w:r>
        <w:rPr>
          <w:b/>
          <w:bCs/>
          <w:szCs w:val="28"/>
        </w:rPr>
        <w:t xml:space="preserve">Тема 3. </w:t>
      </w:r>
      <w:r w:rsidR="000D1252">
        <w:rPr>
          <w:b/>
          <w:bCs/>
          <w:szCs w:val="28"/>
        </w:rPr>
        <w:t>Письмо-запрос и письмо-претензия.</w:t>
      </w:r>
    </w:p>
    <w:p w14:paraId="05088495" w14:textId="40A50582" w:rsidR="00E74D60" w:rsidRDefault="000D1252">
      <w:pPr>
        <w:jc w:val="both"/>
        <w:rPr>
          <w:szCs w:val="28"/>
        </w:rPr>
      </w:pPr>
      <w:r>
        <w:rPr>
          <w:szCs w:val="28"/>
        </w:rPr>
        <w:t>Лексические и грамматические особенности официальных писем.</w:t>
      </w:r>
      <w:r w:rsidRPr="000D1252">
        <w:rPr>
          <w:szCs w:val="28"/>
        </w:rPr>
        <w:t xml:space="preserve"> </w:t>
      </w:r>
      <w:r>
        <w:rPr>
          <w:szCs w:val="28"/>
        </w:rPr>
        <w:t xml:space="preserve">Запросы и предложения. Правила написания </w:t>
      </w:r>
      <w:r w:rsidR="00C913EA">
        <w:rPr>
          <w:szCs w:val="28"/>
        </w:rPr>
        <w:t>претензии</w:t>
      </w:r>
      <w:r>
        <w:rPr>
          <w:szCs w:val="28"/>
        </w:rPr>
        <w:t xml:space="preserve"> и жалобы</w:t>
      </w:r>
      <w:r w:rsidR="007C0E40">
        <w:rPr>
          <w:szCs w:val="28"/>
        </w:rPr>
        <w:t>.</w:t>
      </w:r>
      <w:r>
        <w:rPr>
          <w:szCs w:val="28"/>
        </w:rPr>
        <w:t xml:space="preserve"> </w:t>
      </w:r>
    </w:p>
    <w:p w14:paraId="32D2EA13" w14:textId="78E76EAB" w:rsidR="00E74D60" w:rsidRDefault="007C0E40">
      <w:pPr>
        <w:jc w:val="both"/>
        <w:rPr>
          <w:b/>
          <w:bCs/>
          <w:szCs w:val="28"/>
        </w:rPr>
      </w:pPr>
      <w:r>
        <w:rPr>
          <w:b/>
          <w:bCs/>
          <w:szCs w:val="28"/>
        </w:rPr>
        <w:t xml:space="preserve">Тема 4. </w:t>
      </w:r>
      <w:r w:rsidR="000365E7">
        <w:rPr>
          <w:b/>
          <w:bCs/>
          <w:szCs w:val="28"/>
        </w:rPr>
        <w:t>Реклам</w:t>
      </w:r>
      <w:r w:rsidR="004A2837">
        <w:rPr>
          <w:b/>
          <w:bCs/>
          <w:szCs w:val="28"/>
        </w:rPr>
        <w:t>ные письма</w:t>
      </w:r>
      <w:r>
        <w:rPr>
          <w:b/>
          <w:bCs/>
          <w:szCs w:val="28"/>
        </w:rPr>
        <w:t>.</w:t>
      </w:r>
    </w:p>
    <w:p w14:paraId="606A993E" w14:textId="645A786E" w:rsidR="00E74D60" w:rsidRDefault="007C0E40">
      <w:pPr>
        <w:jc w:val="both"/>
        <w:rPr>
          <w:szCs w:val="28"/>
        </w:rPr>
      </w:pPr>
      <w:r>
        <w:rPr>
          <w:szCs w:val="28"/>
        </w:rPr>
        <w:t xml:space="preserve">Коммерческие предложения (оферты). Ответ на запрос/предложение: акцептирование или отклонение предложений. Особенности перевода </w:t>
      </w:r>
      <w:r w:rsidR="000365E7">
        <w:rPr>
          <w:szCs w:val="28"/>
        </w:rPr>
        <w:t>рекламных предложений с изучаемого языка</w:t>
      </w:r>
      <w:r>
        <w:rPr>
          <w:szCs w:val="28"/>
        </w:rPr>
        <w:t xml:space="preserve"> на русский язык.</w:t>
      </w:r>
    </w:p>
    <w:p w14:paraId="7485BE28" w14:textId="0F73A3D6" w:rsidR="00E74D60" w:rsidRDefault="007C0E40">
      <w:pPr>
        <w:jc w:val="both"/>
        <w:rPr>
          <w:szCs w:val="28"/>
        </w:rPr>
      </w:pPr>
      <w:r>
        <w:rPr>
          <w:b/>
          <w:bCs/>
          <w:szCs w:val="28"/>
        </w:rPr>
        <w:t xml:space="preserve">Тема 5. </w:t>
      </w:r>
      <w:r w:rsidR="004A2837">
        <w:rPr>
          <w:b/>
          <w:bCs/>
          <w:szCs w:val="28"/>
        </w:rPr>
        <w:t>Репортаж</w:t>
      </w:r>
      <w:r>
        <w:rPr>
          <w:b/>
          <w:bCs/>
          <w:szCs w:val="28"/>
        </w:rPr>
        <w:t>.</w:t>
      </w:r>
    </w:p>
    <w:p w14:paraId="49DCEE2E" w14:textId="50CABA84" w:rsidR="00E74D60" w:rsidRDefault="004A2837">
      <w:pPr>
        <w:jc w:val="both"/>
        <w:rPr>
          <w:szCs w:val="28"/>
        </w:rPr>
      </w:pPr>
      <w:r>
        <w:rPr>
          <w:szCs w:val="28"/>
        </w:rPr>
        <w:t>Репортаж о путешествии</w:t>
      </w:r>
      <w:r w:rsidR="007C0E40">
        <w:rPr>
          <w:szCs w:val="28"/>
        </w:rPr>
        <w:t xml:space="preserve">. Структура и содержание </w:t>
      </w:r>
      <w:r>
        <w:rPr>
          <w:szCs w:val="28"/>
        </w:rPr>
        <w:t>репортажа. Особенности перевода репортажа с изучаемого языка на русский язык</w:t>
      </w:r>
      <w:r w:rsidR="007C0E40">
        <w:rPr>
          <w:szCs w:val="28"/>
        </w:rPr>
        <w:t xml:space="preserve">. </w:t>
      </w:r>
    </w:p>
    <w:p w14:paraId="0BCD12BC" w14:textId="73091A4D" w:rsidR="00CB290C" w:rsidRDefault="00CB290C" w:rsidP="00CB290C">
      <w:pPr>
        <w:jc w:val="both"/>
        <w:rPr>
          <w:b/>
          <w:bCs/>
          <w:szCs w:val="28"/>
        </w:rPr>
      </w:pPr>
      <w:r>
        <w:rPr>
          <w:b/>
          <w:bCs/>
          <w:szCs w:val="28"/>
        </w:rPr>
        <w:t xml:space="preserve">Тема </w:t>
      </w:r>
      <w:r w:rsidR="00917F49">
        <w:rPr>
          <w:b/>
          <w:bCs/>
          <w:szCs w:val="28"/>
        </w:rPr>
        <w:t>6</w:t>
      </w:r>
      <w:r>
        <w:rPr>
          <w:b/>
          <w:bCs/>
          <w:szCs w:val="28"/>
        </w:rPr>
        <w:t xml:space="preserve">. </w:t>
      </w:r>
      <w:r w:rsidR="00CC73FB">
        <w:rPr>
          <w:b/>
          <w:bCs/>
          <w:szCs w:val="28"/>
        </w:rPr>
        <w:t>Запрос на бронировани</w:t>
      </w:r>
      <w:r w:rsidR="00D16AC0">
        <w:rPr>
          <w:b/>
          <w:bCs/>
          <w:szCs w:val="28"/>
        </w:rPr>
        <w:t>е</w:t>
      </w:r>
      <w:r w:rsidR="00CC73FB">
        <w:rPr>
          <w:b/>
          <w:bCs/>
          <w:szCs w:val="28"/>
        </w:rPr>
        <w:t xml:space="preserve"> </w:t>
      </w:r>
      <w:r w:rsidR="00D16AC0">
        <w:rPr>
          <w:b/>
          <w:bCs/>
          <w:szCs w:val="28"/>
        </w:rPr>
        <w:t>отеля</w:t>
      </w:r>
      <w:r>
        <w:rPr>
          <w:b/>
          <w:bCs/>
          <w:szCs w:val="28"/>
        </w:rPr>
        <w:t>.</w:t>
      </w:r>
    </w:p>
    <w:p w14:paraId="45958FBC" w14:textId="2DC13CC1" w:rsidR="00CC73FB" w:rsidRPr="00CC73FB" w:rsidRDefault="00D16AC0" w:rsidP="00CB290C">
      <w:pPr>
        <w:jc w:val="both"/>
        <w:rPr>
          <w:szCs w:val="28"/>
        </w:rPr>
      </w:pPr>
      <w:r>
        <w:rPr>
          <w:szCs w:val="28"/>
        </w:rPr>
        <w:t>Заявка на</w:t>
      </w:r>
      <w:r w:rsidR="00CC73FB">
        <w:rPr>
          <w:szCs w:val="28"/>
        </w:rPr>
        <w:t xml:space="preserve"> о бронировани</w:t>
      </w:r>
      <w:r>
        <w:rPr>
          <w:szCs w:val="28"/>
        </w:rPr>
        <w:t>е</w:t>
      </w:r>
      <w:r w:rsidR="00CC73FB">
        <w:rPr>
          <w:szCs w:val="28"/>
        </w:rPr>
        <w:t xml:space="preserve"> гостиницы</w:t>
      </w:r>
      <w:r w:rsidR="0074601E">
        <w:rPr>
          <w:szCs w:val="28"/>
        </w:rPr>
        <w:t xml:space="preserve">, описание гостиничных номеров, требования. </w:t>
      </w:r>
      <w:r>
        <w:rPr>
          <w:szCs w:val="28"/>
        </w:rPr>
        <w:t xml:space="preserve">Запросы и потребности. </w:t>
      </w:r>
    </w:p>
    <w:p w14:paraId="55545B9C" w14:textId="57D022A6" w:rsidR="00CB290C" w:rsidRDefault="00CB290C" w:rsidP="00CB290C">
      <w:pPr>
        <w:jc w:val="both"/>
        <w:rPr>
          <w:b/>
          <w:bCs/>
          <w:szCs w:val="28"/>
        </w:rPr>
      </w:pPr>
      <w:r>
        <w:rPr>
          <w:b/>
          <w:bCs/>
          <w:szCs w:val="28"/>
        </w:rPr>
        <w:t xml:space="preserve">Тема </w:t>
      </w:r>
      <w:r w:rsidR="00917F49">
        <w:rPr>
          <w:b/>
          <w:bCs/>
          <w:szCs w:val="28"/>
        </w:rPr>
        <w:t>7</w:t>
      </w:r>
      <w:r>
        <w:rPr>
          <w:b/>
          <w:bCs/>
          <w:szCs w:val="28"/>
        </w:rPr>
        <w:t xml:space="preserve">. </w:t>
      </w:r>
      <w:r w:rsidR="004B39FB">
        <w:rPr>
          <w:b/>
          <w:bCs/>
          <w:szCs w:val="28"/>
        </w:rPr>
        <w:t>Переписка с коммерческими организациями</w:t>
      </w:r>
      <w:r>
        <w:rPr>
          <w:b/>
          <w:bCs/>
          <w:szCs w:val="28"/>
        </w:rPr>
        <w:t>.</w:t>
      </w:r>
    </w:p>
    <w:p w14:paraId="0A5DA753" w14:textId="6CE3D7BD" w:rsidR="004B39FB" w:rsidRPr="004B39FB" w:rsidRDefault="004B39FB" w:rsidP="00CB290C">
      <w:pPr>
        <w:jc w:val="both"/>
        <w:rPr>
          <w:szCs w:val="28"/>
        </w:rPr>
      </w:pPr>
      <w:r w:rsidRPr="004B39FB">
        <w:rPr>
          <w:szCs w:val="28"/>
        </w:rPr>
        <w:t>Заказ и покупка товаров</w:t>
      </w:r>
      <w:r>
        <w:rPr>
          <w:szCs w:val="28"/>
        </w:rPr>
        <w:t xml:space="preserve"> онлайн. </w:t>
      </w:r>
      <w:r w:rsidR="00C26400">
        <w:rPr>
          <w:szCs w:val="28"/>
        </w:rPr>
        <w:t>Возврат товара.</w:t>
      </w:r>
    </w:p>
    <w:p w14:paraId="485BFB86" w14:textId="77777777" w:rsidR="00CB290C" w:rsidRDefault="00CB290C">
      <w:pPr>
        <w:jc w:val="both"/>
        <w:rPr>
          <w:szCs w:val="28"/>
        </w:rPr>
      </w:pPr>
    </w:p>
    <w:p w14:paraId="6F406AF3" w14:textId="77777777" w:rsidR="00E74D60" w:rsidRDefault="00E74D60">
      <w:pPr>
        <w:rPr>
          <w:szCs w:val="28"/>
          <w:u w:val="single"/>
        </w:rPr>
      </w:pPr>
    </w:p>
    <w:p w14:paraId="1553D5EE" w14:textId="742D47C9" w:rsidR="00E74D60" w:rsidRDefault="007C0E40" w:rsidP="00DC1BD2">
      <w:pPr>
        <w:pStyle w:val="2"/>
      </w:pPr>
      <w:bookmarkStart w:id="7" w:name="_Toc156500234"/>
      <w:r>
        <w:t xml:space="preserve">Учебно-тематический </w:t>
      </w:r>
      <w:r w:rsidRPr="00DC1BD2">
        <w:t>план</w:t>
      </w:r>
      <w:bookmarkEnd w:id="7"/>
      <w:r>
        <w:t xml:space="preserve"> </w:t>
      </w:r>
      <w:bookmarkStart w:id="8" w:name="_Toc6853586"/>
      <w:bookmarkEnd w:id="8"/>
    </w:p>
    <w:p w14:paraId="4C42C36F" w14:textId="77777777" w:rsidR="00E74D60" w:rsidRDefault="007C0E40">
      <w:pPr>
        <w:jc w:val="right"/>
      </w:pPr>
      <w:r>
        <w:rPr>
          <w:szCs w:val="28"/>
        </w:rPr>
        <w:t>Таблица 2</w:t>
      </w:r>
    </w:p>
    <w:p w14:paraId="3850471A" w14:textId="77777777" w:rsidR="00E74D60" w:rsidRDefault="00E74D60"/>
    <w:tbl>
      <w:tblPr>
        <w:tblW w:w="10488" w:type="dxa"/>
        <w:tblInd w:w="-106" w:type="dxa"/>
        <w:tblLayout w:type="fixed"/>
        <w:tblLook w:val="04A0" w:firstRow="1" w:lastRow="0" w:firstColumn="1" w:lastColumn="0" w:noHBand="0" w:noVBand="1"/>
      </w:tblPr>
      <w:tblGrid>
        <w:gridCol w:w="424"/>
        <w:gridCol w:w="2304"/>
        <w:gridCol w:w="900"/>
        <w:gridCol w:w="1038"/>
        <w:gridCol w:w="862"/>
        <w:gridCol w:w="1663"/>
        <w:gridCol w:w="1318"/>
        <w:gridCol w:w="1979"/>
      </w:tblGrid>
      <w:tr w:rsidR="00E74D60" w14:paraId="5C55353B" w14:textId="77777777">
        <w:trPr>
          <w:trHeight w:val="699"/>
        </w:trPr>
        <w:tc>
          <w:tcPr>
            <w:tcW w:w="424" w:type="dxa"/>
            <w:vMerge w:val="restart"/>
            <w:tcBorders>
              <w:top w:val="single" w:sz="4" w:space="0" w:color="000000"/>
              <w:left w:val="single" w:sz="4" w:space="0" w:color="000000"/>
              <w:bottom w:val="single" w:sz="4" w:space="0" w:color="000000"/>
              <w:right w:val="single" w:sz="4" w:space="0" w:color="000000"/>
            </w:tcBorders>
          </w:tcPr>
          <w:p w14:paraId="7AC478BF" w14:textId="77777777" w:rsidR="00E74D60" w:rsidRDefault="007C0E40">
            <w:pPr>
              <w:rPr>
                <w:sz w:val="24"/>
                <w:szCs w:val="24"/>
                <w:lang w:eastAsia="ru-RU"/>
              </w:rPr>
            </w:pPr>
            <w:r>
              <w:rPr>
                <w:sz w:val="24"/>
                <w:szCs w:val="24"/>
                <w:lang w:eastAsia="ru-RU"/>
              </w:rPr>
              <w:t>№</w:t>
            </w:r>
          </w:p>
          <w:p w14:paraId="5E594274" w14:textId="77777777" w:rsidR="00E74D60" w:rsidRDefault="007C0E40">
            <w:pPr>
              <w:rPr>
                <w:sz w:val="24"/>
                <w:szCs w:val="24"/>
                <w:lang w:eastAsia="ru-RU"/>
              </w:rPr>
            </w:pPr>
            <w:r>
              <w:rPr>
                <w:sz w:val="24"/>
                <w:szCs w:val="24"/>
                <w:lang w:eastAsia="ru-RU"/>
              </w:rPr>
              <w:t>п/п</w:t>
            </w:r>
          </w:p>
        </w:tc>
        <w:tc>
          <w:tcPr>
            <w:tcW w:w="2304" w:type="dxa"/>
            <w:vMerge w:val="restart"/>
            <w:tcBorders>
              <w:top w:val="single" w:sz="4" w:space="0" w:color="000000"/>
              <w:left w:val="single" w:sz="4" w:space="0" w:color="000000"/>
              <w:bottom w:val="single" w:sz="4" w:space="0" w:color="000000"/>
              <w:right w:val="single" w:sz="4" w:space="0" w:color="000000"/>
            </w:tcBorders>
          </w:tcPr>
          <w:p w14:paraId="21573AC7" w14:textId="77777777" w:rsidR="00E74D60" w:rsidRPr="00CB290C" w:rsidRDefault="00E74D60">
            <w:pPr>
              <w:rPr>
                <w:sz w:val="24"/>
                <w:szCs w:val="24"/>
                <w:lang w:eastAsia="ru-RU"/>
              </w:rPr>
            </w:pPr>
          </w:p>
          <w:p w14:paraId="2A76A795" w14:textId="77777777" w:rsidR="00E74D60" w:rsidRPr="00CB290C" w:rsidRDefault="007C0E40">
            <w:pPr>
              <w:rPr>
                <w:sz w:val="24"/>
                <w:szCs w:val="24"/>
              </w:rPr>
            </w:pPr>
            <w:r w:rsidRPr="00CB290C">
              <w:rPr>
                <w:sz w:val="24"/>
                <w:szCs w:val="24"/>
              </w:rPr>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14:paraId="2507B6F4" w14:textId="77777777" w:rsidR="00E74D60" w:rsidRDefault="007C0E40">
            <w:pPr>
              <w:jc w:val="center"/>
              <w:rPr>
                <w:b/>
                <w:bCs/>
                <w:sz w:val="24"/>
                <w:szCs w:val="24"/>
                <w:lang w:eastAsia="ru-RU"/>
              </w:rPr>
            </w:pPr>
            <w:r>
              <w:rPr>
                <w:b/>
                <w:bCs/>
                <w:sz w:val="24"/>
                <w:szCs w:val="24"/>
                <w:lang w:eastAsia="ru-RU"/>
              </w:rPr>
              <w:t>Трудоемкость в часах</w:t>
            </w:r>
          </w:p>
        </w:tc>
        <w:tc>
          <w:tcPr>
            <w:tcW w:w="1979" w:type="dxa"/>
            <w:vMerge w:val="restart"/>
            <w:tcBorders>
              <w:top w:val="single" w:sz="4" w:space="0" w:color="000000"/>
              <w:left w:val="single" w:sz="4" w:space="0" w:color="000000"/>
              <w:bottom w:val="single" w:sz="4" w:space="0" w:color="000000"/>
              <w:right w:val="single" w:sz="4" w:space="0" w:color="000000"/>
            </w:tcBorders>
          </w:tcPr>
          <w:p w14:paraId="34026E7B" w14:textId="77777777" w:rsidR="00E74D60" w:rsidRDefault="007C0E40">
            <w:pPr>
              <w:rPr>
                <w:b/>
                <w:bCs/>
                <w:sz w:val="24"/>
                <w:szCs w:val="24"/>
                <w:lang w:eastAsia="ru-RU"/>
              </w:rPr>
            </w:pPr>
            <w:r>
              <w:rPr>
                <w:b/>
                <w:bCs/>
                <w:sz w:val="24"/>
                <w:szCs w:val="24"/>
                <w:lang w:eastAsia="ru-RU"/>
              </w:rPr>
              <w:t>Формы текущего контроля успеваемости</w:t>
            </w:r>
          </w:p>
        </w:tc>
      </w:tr>
      <w:tr w:rsidR="00E74D60" w14:paraId="06E84FD4" w14:textId="77777777">
        <w:trPr>
          <w:trHeight w:val="1125"/>
        </w:trPr>
        <w:tc>
          <w:tcPr>
            <w:tcW w:w="424" w:type="dxa"/>
            <w:vMerge/>
            <w:tcBorders>
              <w:top w:val="single" w:sz="4" w:space="0" w:color="000000"/>
              <w:left w:val="single" w:sz="4" w:space="0" w:color="000000"/>
              <w:bottom w:val="single" w:sz="4" w:space="0" w:color="000000"/>
              <w:right w:val="single" w:sz="4" w:space="0" w:color="000000"/>
            </w:tcBorders>
          </w:tcPr>
          <w:p w14:paraId="4BE7FC63" w14:textId="77777777" w:rsidR="00E74D60" w:rsidRDefault="00E74D60">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1DCA47A5" w14:textId="77777777" w:rsidR="00E74D60" w:rsidRPr="00CB290C" w:rsidRDefault="00E74D60">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742B4B12" w14:textId="77777777" w:rsidR="00E74D60" w:rsidRDefault="007C0E40">
            <w:pPr>
              <w:rPr>
                <w:b/>
                <w:bCs/>
                <w:sz w:val="24"/>
                <w:szCs w:val="24"/>
                <w:lang w:eastAsia="ru-RU"/>
              </w:rPr>
            </w:pPr>
            <w:r>
              <w:rPr>
                <w:b/>
                <w:bCs/>
                <w:sz w:val="24"/>
                <w:szCs w:val="24"/>
                <w:lang w:eastAsia="ru-RU"/>
              </w:rPr>
              <w:t xml:space="preserve">Всего     </w:t>
            </w:r>
          </w:p>
        </w:tc>
        <w:tc>
          <w:tcPr>
            <w:tcW w:w="3563" w:type="dxa"/>
            <w:gridSpan w:val="3"/>
            <w:tcBorders>
              <w:top w:val="single" w:sz="4" w:space="0" w:color="000000"/>
              <w:left w:val="single" w:sz="4" w:space="0" w:color="000000"/>
              <w:bottom w:val="single" w:sz="4" w:space="0" w:color="000000"/>
              <w:right w:val="single" w:sz="4" w:space="0" w:color="000000"/>
            </w:tcBorders>
          </w:tcPr>
          <w:p w14:paraId="3BEBF257" w14:textId="77777777" w:rsidR="00E74D60" w:rsidRDefault="007C0E40">
            <w:pPr>
              <w:jc w:val="center"/>
              <w:rPr>
                <w:b/>
                <w:bCs/>
                <w:sz w:val="24"/>
                <w:szCs w:val="24"/>
                <w:lang w:eastAsia="ru-RU"/>
              </w:rPr>
            </w:pPr>
            <w:r>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14:paraId="65BCD6BC" w14:textId="77777777" w:rsidR="00E74D60" w:rsidRDefault="007C0E40">
            <w:pPr>
              <w:rPr>
                <w:sz w:val="24"/>
                <w:szCs w:val="24"/>
                <w:lang w:eastAsia="ru-RU"/>
              </w:rPr>
            </w:pPr>
            <w:r>
              <w:rPr>
                <w:b/>
                <w:bCs/>
                <w:sz w:val="24"/>
                <w:szCs w:val="24"/>
                <w:lang w:eastAsia="ru-RU"/>
              </w:rPr>
              <w:t>Самостоятельная работа</w:t>
            </w:r>
          </w:p>
        </w:tc>
        <w:tc>
          <w:tcPr>
            <w:tcW w:w="1979" w:type="dxa"/>
            <w:vMerge/>
            <w:tcBorders>
              <w:top w:val="single" w:sz="4" w:space="0" w:color="000000"/>
              <w:left w:val="single" w:sz="4" w:space="0" w:color="000000"/>
              <w:bottom w:val="single" w:sz="4" w:space="0" w:color="000000"/>
              <w:right w:val="single" w:sz="4" w:space="0" w:color="000000"/>
            </w:tcBorders>
          </w:tcPr>
          <w:p w14:paraId="1886D00D" w14:textId="77777777" w:rsidR="00E74D60" w:rsidRDefault="00E74D60">
            <w:pPr>
              <w:rPr>
                <w:b/>
                <w:bCs/>
                <w:sz w:val="24"/>
                <w:szCs w:val="24"/>
                <w:lang w:eastAsia="ru-RU"/>
              </w:rPr>
            </w:pPr>
          </w:p>
        </w:tc>
      </w:tr>
      <w:tr w:rsidR="00E74D60" w14:paraId="3B8FC3FB" w14:textId="77777777">
        <w:trPr>
          <w:trHeight w:val="982"/>
        </w:trPr>
        <w:tc>
          <w:tcPr>
            <w:tcW w:w="424" w:type="dxa"/>
            <w:vMerge/>
            <w:tcBorders>
              <w:top w:val="single" w:sz="4" w:space="0" w:color="000000"/>
              <w:left w:val="single" w:sz="4" w:space="0" w:color="000000"/>
              <w:bottom w:val="single" w:sz="4" w:space="0" w:color="000000"/>
              <w:right w:val="single" w:sz="4" w:space="0" w:color="000000"/>
            </w:tcBorders>
          </w:tcPr>
          <w:p w14:paraId="194B27F9" w14:textId="77777777" w:rsidR="00E74D60" w:rsidRDefault="00E74D60">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73493885" w14:textId="77777777" w:rsidR="00E74D60" w:rsidRPr="00CB290C" w:rsidRDefault="00E74D60">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5B0A47F1" w14:textId="77777777" w:rsidR="00E74D60" w:rsidRDefault="00E74D60">
            <w:pPr>
              <w:rPr>
                <w:sz w:val="24"/>
                <w:szCs w:val="24"/>
                <w:lang w:eastAsia="ru-RU"/>
              </w:rPr>
            </w:pPr>
          </w:p>
        </w:tc>
        <w:tc>
          <w:tcPr>
            <w:tcW w:w="1038" w:type="dxa"/>
            <w:tcBorders>
              <w:top w:val="single" w:sz="4" w:space="0" w:color="000000"/>
              <w:left w:val="single" w:sz="4" w:space="0" w:color="000000"/>
              <w:bottom w:val="single" w:sz="4" w:space="0" w:color="000000"/>
              <w:right w:val="single" w:sz="4" w:space="0" w:color="000000"/>
            </w:tcBorders>
          </w:tcPr>
          <w:p w14:paraId="3476CBAF" w14:textId="77777777" w:rsidR="00E74D60" w:rsidRDefault="007C0E40">
            <w:pPr>
              <w:rPr>
                <w:sz w:val="24"/>
                <w:szCs w:val="24"/>
              </w:rPr>
            </w:pPr>
            <w:r>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14:paraId="4C70B7F7" w14:textId="77777777" w:rsidR="00E74D60" w:rsidRDefault="007C0E40">
            <w:pPr>
              <w:rPr>
                <w:sz w:val="24"/>
                <w:szCs w:val="24"/>
                <w:lang w:eastAsia="ru-RU"/>
              </w:rPr>
            </w:pPr>
            <w:r>
              <w:rPr>
                <w:sz w:val="24"/>
                <w:szCs w:val="24"/>
                <w:lang w:eastAsia="ru-RU"/>
              </w:rPr>
              <w:t>Лекции</w:t>
            </w:r>
          </w:p>
        </w:tc>
        <w:tc>
          <w:tcPr>
            <w:tcW w:w="1663" w:type="dxa"/>
            <w:tcBorders>
              <w:top w:val="single" w:sz="4" w:space="0" w:color="000000"/>
              <w:left w:val="single" w:sz="4" w:space="0" w:color="000000"/>
              <w:bottom w:val="single" w:sz="4" w:space="0" w:color="000000"/>
              <w:right w:val="single" w:sz="4" w:space="0" w:color="000000"/>
            </w:tcBorders>
          </w:tcPr>
          <w:p w14:paraId="1B4E4BD6" w14:textId="77777777" w:rsidR="00E74D60" w:rsidRDefault="007C0E40">
            <w:pPr>
              <w:rPr>
                <w:sz w:val="24"/>
                <w:szCs w:val="24"/>
              </w:rPr>
            </w:pPr>
            <w:r>
              <w:rPr>
                <w:sz w:val="24"/>
                <w:szCs w:val="24"/>
              </w:rPr>
              <w:t>Семинары, практические   занятия</w:t>
            </w:r>
          </w:p>
        </w:tc>
        <w:tc>
          <w:tcPr>
            <w:tcW w:w="1318" w:type="dxa"/>
            <w:vMerge/>
            <w:tcBorders>
              <w:top w:val="single" w:sz="4" w:space="0" w:color="000000"/>
              <w:left w:val="single" w:sz="4" w:space="0" w:color="000000"/>
              <w:bottom w:val="single" w:sz="4" w:space="0" w:color="000000"/>
              <w:right w:val="single" w:sz="4" w:space="0" w:color="000000"/>
            </w:tcBorders>
          </w:tcPr>
          <w:p w14:paraId="25C000B3" w14:textId="77777777" w:rsidR="00E74D60" w:rsidRDefault="00E74D60">
            <w:pPr>
              <w:rPr>
                <w:sz w:val="24"/>
                <w:szCs w:val="24"/>
                <w:lang w:eastAsia="ru-RU"/>
              </w:rPr>
            </w:pPr>
          </w:p>
        </w:tc>
        <w:tc>
          <w:tcPr>
            <w:tcW w:w="1979" w:type="dxa"/>
            <w:vMerge/>
            <w:tcBorders>
              <w:top w:val="single" w:sz="4" w:space="0" w:color="000000"/>
              <w:left w:val="single" w:sz="4" w:space="0" w:color="000000"/>
              <w:bottom w:val="single" w:sz="4" w:space="0" w:color="000000"/>
              <w:right w:val="single" w:sz="4" w:space="0" w:color="000000"/>
            </w:tcBorders>
          </w:tcPr>
          <w:p w14:paraId="51E79018" w14:textId="77777777" w:rsidR="00E74D60" w:rsidRDefault="00E74D60">
            <w:pPr>
              <w:rPr>
                <w:sz w:val="24"/>
                <w:szCs w:val="24"/>
                <w:lang w:eastAsia="ru-RU"/>
              </w:rPr>
            </w:pPr>
          </w:p>
        </w:tc>
      </w:tr>
      <w:tr w:rsidR="00E74D60" w14:paraId="0A1544A8" w14:textId="77777777">
        <w:trPr>
          <w:trHeight w:val="570"/>
        </w:trPr>
        <w:tc>
          <w:tcPr>
            <w:tcW w:w="424" w:type="dxa"/>
            <w:tcBorders>
              <w:top w:val="single" w:sz="4" w:space="0" w:color="000000"/>
              <w:left w:val="single" w:sz="4" w:space="0" w:color="000000"/>
              <w:bottom w:val="single" w:sz="4" w:space="0" w:color="000000"/>
              <w:right w:val="single" w:sz="4" w:space="0" w:color="000000"/>
            </w:tcBorders>
          </w:tcPr>
          <w:p w14:paraId="155E572B" w14:textId="77777777" w:rsidR="00E74D60" w:rsidRDefault="007C0E40">
            <w:pPr>
              <w:rPr>
                <w:sz w:val="24"/>
                <w:szCs w:val="24"/>
                <w:lang w:eastAsia="ru-RU"/>
              </w:rPr>
            </w:pPr>
            <w:r>
              <w:rPr>
                <w:sz w:val="24"/>
                <w:szCs w:val="24"/>
                <w:lang w:eastAsia="ru-RU"/>
              </w:rPr>
              <w:t>1.</w:t>
            </w:r>
          </w:p>
        </w:tc>
        <w:tc>
          <w:tcPr>
            <w:tcW w:w="2304" w:type="dxa"/>
            <w:tcBorders>
              <w:top w:val="single" w:sz="4" w:space="0" w:color="000000"/>
              <w:left w:val="single" w:sz="4" w:space="0" w:color="000000"/>
              <w:bottom w:val="single" w:sz="4" w:space="0" w:color="000000"/>
              <w:right w:val="single" w:sz="4" w:space="0" w:color="000000"/>
            </w:tcBorders>
          </w:tcPr>
          <w:p w14:paraId="5F42BE12" w14:textId="4EFA4C48" w:rsidR="00E74D60" w:rsidRPr="00CB290C" w:rsidRDefault="007C0E40">
            <w:pPr>
              <w:pStyle w:val="aff6"/>
              <w:widowControl w:val="0"/>
              <w:rPr>
                <w:rFonts w:ascii="Times New Roman" w:hAnsi="Times New Roman" w:cs="Times New Roman"/>
                <w:sz w:val="24"/>
                <w:szCs w:val="24"/>
              </w:rPr>
            </w:pPr>
            <w:r w:rsidRPr="00CB290C">
              <w:rPr>
                <w:rFonts w:ascii="Times New Roman" w:hAnsi="Times New Roman" w:cs="Times New Roman"/>
                <w:sz w:val="24"/>
                <w:szCs w:val="24"/>
              </w:rPr>
              <w:t xml:space="preserve">Тема 1. </w:t>
            </w:r>
            <w:r w:rsidR="00CB290C" w:rsidRPr="00CB290C">
              <w:rPr>
                <w:rFonts w:ascii="Times New Roman" w:hAnsi="Times New Roman" w:cs="Times New Roman"/>
                <w:sz w:val="24"/>
                <w:szCs w:val="24"/>
              </w:rPr>
              <w:t>Общие правила написания деловых писем.</w:t>
            </w:r>
          </w:p>
        </w:tc>
        <w:tc>
          <w:tcPr>
            <w:tcW w:w="900" w:type="dxa"/>
            <w:tcBorders>
              <w:top w:val="single" w:sz="4" w:space="0" w:color="000000"/>
              <w:left w:val="single" w:sz="4" w:space="0" w:color="000000"/>
              <w:bottom w:val="single" w:sz="4" w:space="0" w:color="000000"/>
              <w:right w:val="single" w:sz="4" w:space="0" w:color="000000"/>
            </w:tcBorders>
          </w:tcPr>
          <w:p w14:paraId="1E82B43F" w14:textId="77777777" w:rsidR="00E74D60" w:rsidRDefault="007C0E40">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14:paraId="1749AA75" w14:textId="77777777" w:rsidR="00E74D60" w:rsidRDefault="007C0E40">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8</w:t>
            </w:r>
          </w:p>
        </w:tc>
        <w:tc>
          <w:tcPr>
            <w:tcW w:w="862" w:type="dxa"/>
            <w:tcBorders>
              <w:top w:val="single" w:sz="4" w:space="0" w:color="000000"/>
              <w:left w:val="single" w:sz="4" w:space="0" w:color="000000"/>
              <w:bottom w:val="single" w:sz="4" w:space="0" w:color="000000"/>
              <w:right w:val="single" w:sz="4" w:space="0" w:color="000000"/>
            </w:tcBorders>
          </w:tcPr>
          <w:p w14:paraId="001D0E9E" w14:textId="6D1A72D8" w:rsidR="00E74D60" w:rsidRPr="007B290E" w:rsidRDefault="007B290E">
            <w:pPr>
              <w:jc w:val="center"/>
              <w:rPr>
                <w:strike/>
                <w:sz w:val="24"/>
                <w:szCs w:val="24"/>
              </w:rPr>
            </w:pPr>
            <w:r w:rsidRPr="007B290E">
              <w:rPr>
                <w:strike/>
                <w:sz w:val="24"/>
                <w:szCs w:val="24"/>
                <w:lang w:val="en-GB"/>
              </w:rPr>
              <w:t>-</w:t>
            </w:r>
          </w:p>
        </w:tc>
        <w:tc>
          <w:tcPr>
            <w:tcW w:w="1663" w:type="dxa"/>
            <w:tcBorders>
              <w:top w:val="single" w:sz="4" w:space="0" w:color="000000"/>
              <w:left w:val="single" w:sz="4" w:space="0" w:color="000000"/>
              <w:bottom w:val="single" w:sz="4" w:space="0" w:color="000000"/>
              <w:right w:val="single" w:sz="4" w:space="0" w:color="000000"/>
            </w:tcBorders>
          </w:tcPr>
          <w:p w14:paraId="75C67B24" w14:textId="6C47C9EA" w:rsidR="00E74D60" w:rsidRPr="007B290E" w:rsidRDefault="002E27E8">
            <w:pPr>
              <w:jc w:val="center"/>
              <w:rPr>
                <w:sz w:val="24"/>
                <w:szCs w:val="24"/>
              </w:rPr>
            </w:pPr>
            <w:r w:rsidRPr="007B290E">
              <w:rPr>
                <w:sz w:val="24"/>
                <w:szCs w:val="24"/>
              </w:rPr>
              <w:t>8</w:t>
            </w:r>
          </w:p>
        </w:tc>
        <w:tc>
          <w:tcPr>
            <w:tcW w:w="1318" w:type="dxa"/>
            <w:tcBorders>
              <w:top w:val="single" w:sz="4" w:space="0" w:color="000000"/>
              <w:left w:val="single" w:sz="4" w:space="0" w:color="000000"/>
              <w:bottom w:val="single" w:sz="4" w:space="0" w:color="000000"/>
              <w:right w:val="single" w:sz="4" w:space="0" w:color="000000"/>
            </w:tcBorders>
          </w:tcPr>
          <w:p w14:paraId="5A6F19AD" w14:textId="77777777" w:rsidR="00E74D60" w:rsidRDefault="007C0E40">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6</w:t>
            </w:r>
          </w:p>
        </w:tc>
        <w:tc>
          <w:tcPr>
            <w:tcW w:w="1979" w:type="dxa"/>
            <w:tcBorders>
              <w:top w:val="single" w:sz="4" w:space="0" w:color="000000"/>
              <w:left w:val="single" w:sz="4" w:space="0" w:color="000000"/>
              <w:bottom w:val="single" w:sz="4" w:space="0" w:color="000000"/>
              <w:right w:val="single" w:sz="4" w:space="0" w:color="000000"/>
            </w:tcBorders>
            <w:vAlign w:val="center"/>
          </w:tcPr>
          <w:p w14:paraId="7338E4FA" w14:textId="77777777" w:rsidR="00E74D60" w:rsidRDefault="007C0E40">
            <w:pPr>
              <w:tabs>
                <w:tab w:val="left" w:pos="1143"/>
              </w:tabs>
              <w:spacing w:after="200"/>
              <w:rPr>
                <w:sz w:val="24"/>
                <w:szCs w:val="24"/>
              </w:rPr>
            </w:pPr>
            <w:r>
              <w:rPr>
                <w:sz w:val="24"/>
                <w:szCs w:val="24"/>
              </w:rPr>
              <w:t>Фронтальный опрос.</w:t>
            </w:r>
          </w:p>
          <w:p w14:paraId="68B53092" w14:textId="77777777" w:rsidR="00E74D60" w:rsidRDefault="007C0E40">
            <w:pPr>
              <w:tabs>
                <w:tab w:val="left" w:pos="1143"/>
              </w:tabs>
              <w:spacing w:after="200"/>
              <w:rPr>
                <w:sz w:val="24"/>
                <w:szCs w:val="24"/>
              </w:rPr>
            </w:pPr>
            <w:r>
              <w:rPr>
                <w:sz w:val="24"/>
                <w:szCs w:val="24"/>
              </w:rPr>
              <w:t>Презентация.</w:t>
            </w:r>
          </w:p>
        </w:tc>
      </w:tr>
      <w:tr w:rsidR="00E74D60" w14:paraId="382AA324" w14:textId="77777777">
        <w:trPr>
          <w:trHeight w:val="416"/>
        </w:trPr>
        <w:tc>
          <w:tcPr>
            <w:tcW w:w="424" w:type="dxa"/>
            <w:tcBorders>
              <w:top w:val="single" w:sz="4" w:space="0" w:color="000000"/>
              <w:left w:val="single" w:sz="4" w:space="0" w:color="000000"/>
              <w:bottom w:val="single" w:sz="4" w:space="0" w:color="000000"/>
              <w:right w:val="single" w:sz="4" w:space="0" w:color="000000"/>
            </w:tcBorders>
          </w:tcPr>
          <w:p w14:paraId="6CF79EEB" w14:textId="77777777" w:rsidR="00E74D60" w:rsidRDefault="007C0E40">
            <w:pPr>
              <w:rPr>
                <w:sz w:val="24"/>
                <w:szCs w:val="24"/>
                <w:lang w:eastAsia="ru-RU"/>
              </w:rPr>
            </w:pPr>
            <w:r>
              <w:rPr>
                <w:sz w:val="24"/>
                <w:szCs w:val="24"/>
                <w:lang w:eastAsia="ru-RU"/>
              </w:rPr>
              <w:t>2.</w:t>
            </w:r>
          </w:p>
        </w:tc>
        <w:tc>
          <w:tcPr>
            <w:tcW w:w="2304" w:type="dxa"/>
            <w:tcBorders>
              <w:top w:val="single" w:sz="4" w:space="0" w:color="000000"/>
              <w:left w:val="single" w:sz="4" w:space="0" w:color="000000"/>
              <w:bottom w:val="single" w:sz="4" w:space="0" w:color="000000"/>
              <w:right w:val="single" w:sz="4" w:space="0" w:color="000000"/>
            </w:tcBorders>
          </w:tcPr>
          <w:p w14:paraId="72989EEB" w14:textId="7AC11BFC" w:rsidR="00E74D60" w:rsidRPr="00CB290C" w:rsidRDefault="007C0E40">
            <w:pPr>
              <w:rPr>
                <w:sz w:val="24"/>
                <w:szCs w:val="24"/>
              </w:rPr>
            </w:pPr>
            <w:r w:rsidRPr="00CB290C">
              <w:rPr>
                <w:sz w:val="24"/>
                <w:szCs w:val="24"/>
              </w:rPr>
              <w:t xml:space="preserve">Тема 2. </w:t>
            </w:r>
            <w:r w:rsidR="00CB290C" w:rsidRPr="00CB290C">
              <w:rPr>
                <w:sz w:val="24"/>
                <w:szCs w:val="24"/>
              </w:rPr>
              <w:t>Резюме и сопроводительное письмо.</w:t>
            </w:r>
          </w:p>
        </w:tc>
        <w:tc>
          <w:tcPr>
            <w:tcW w:w="900" w:type="dxa"/>
            <w:tcBorders>
              <w:top w:val="single" w:sz="4" w:space="0" w:color="000000"/>
              <w:left w:val="single" w:sz="4" w:space="0" w:color="000000"/>
              <w:bottom w:val="single" w:sz="4" w:space="0" w:color="000000"/>
              <w:right w:val="single" w:sz="4" w:space="0" w:color="000000"/>
            </w:tcBorders>
          </w:tcPr>
          <w:p w14:paraId="64159FD2" w14:textId="77777777" w:rsidR="00E74D60" w:rsidRDefault="007C0E40">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2CA11E45" w14:textId="77777777" w:rsidR="00E74D60" w:rsidRDefault="007C0E40">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8</w:t>
            </w:r>
          </w:p>
        </w:tc>
        <w:tc>
          <w:tcPr>
            <w:tcW w:w="862" w:type="dxa"/>
            <w:tcBorders>
              <w:top w:val="single" w:sz="4" w:space="0" w:color="000000"/>
              <w:left w:val="single" w:sz="4" w:space="0" w:color="000000"/>
              <w:bottom w:val="single" w:sz="4" w:space="0" w:color="000000"/>
              <w:right w:val="single" w:sz="4" w:space="0" w:color="000000"/>
            </w:tcBorders>
          </w:tcPr>
          <w:p w14:paraId="3C1314E2" w14:textId="720ADCAE" w:rsidR="00E74D60" w:rsidRPr="007B290E" w:rsidRDefault="007B290E">
            <w:pPr>
              <w:jc w:val="center"/>
              <w:rPr>
                <w:strike/>
                <w:sz w:val="24"/>
                <w:szCs w:val="24"/>
                <w:lang w:val="en-GB"/>
              </w:rPr>
            </w:pPr>
            <w:r w:rsidRPr="007B290E">
              <w:rPr>
                <w:strike/>
                <w:sz w:val="24"/>
                <w:szCs w:val="24"/>
                <w:lang w:val="en-GB"/>
              </w:rPr>
              <w:t>-</w:t>
            </w:r>
          </w:p>
        </w:tc>
        <w:tc>
          <w:tcPr>
            <w:tcW w:w="1663" w:type="dxa"/>
            <w:tcBorders>
              <w:top w:val="single" w:sz="4" w:space="0" w:color="000000"/>
              <w:left w:val="single" w:sz="4" w:space="0" w:color="000000"/>
              <w:bottom w:val="single" w:sz="4" w:space="0" w:color="000000"/>
              <w:right w:val="single" w:sz="4" w:space="0" w:color="000000"/>
            </w:tcBorders>
          </w:tcPr>
          <w:p w14:paraId="4314F772" w14:textId="045FDA56" w:rsidR="00E74D60" w:rsidRPr="007B290E" w:rsidRDefault="002E27E8">
            <w:pPr>
              <w:jc w:val="center"/>
              <w:rPr>
                <w:sz w:val="24"/>
                <w:szCs w:val="24"/>
              </w:rPr>
            </w:pPr>
            <w:r w:rsidRPr="007B290E">
              <w:rPr>
                <w:sz w:val="24"/>
                <w:szCs w:val="24"/>
              </w:rPr>
              <w:t>8</w:t>
            </w:r>
          </w:p>
        </w:tc>
        <w:tc>
          <w:tcPr>
            <w:tcW w:w="1318" w:type="dxa"/>
            <w:tcBorders>
              <w:top w:val="single" w:sz="4" w:space="0" w:color="000000"/>
              <w:left w:val="single" w:sz="4" w:space="0" w:color="000000"/>
              <w:bottom w:val="single" w:sz="4" w:space="0" w:color="000000"/>
              <w:right w:val="single" w:sz="4" w:space="0" w:color="000000"/>
            </w:tcBorders>
          </w:tcPr>
          <w:p w14:paraId="1665A5FC" w14:textId="77777777" w:rsidR="00E74D60" w:rsidRDefault="007C0E40">
            <w:pPr>
              <w:jc w:val="center"/>
              <w:rPr>
                <w:sz w:val="24"/>
                <w:szCs w:val="24"/>
              </w:rPr>
            </w:pPr>
            <w:r>
              <w:rPr>
                <w:sz w:val="24"/>
                <w:szCs w:val="24"/>
                <w:lang w:val="en-GB"/>
              </w:rPr>
              <w:t>8</w:t>
            </w:r>
          </w:p>
        </w:tc>
        <w:tc>
          <w:tcPr>
            <w:tcW w:w="1979" w:type="dxa"/>
            <w:tcBorders>
              <w:top w:val="single" w:sz="4" w:space="0" w:color="000000"/>
              <w:left w:val="single" w:sz="4" w:space="0" w:color="000000"/>
              <w:bottom w:val="single" w:sz="4" w:space="0" w:color="000000"/>
              <w:right w:val="single" w:sz="4" w:space="0" w:color="000000"/>
            </w:tcBorders>
            <w:vAlign w:val="center"/>
          </w:tcPr>
          <w:p w14:paraId="549D78A8" w14:textId="77777777" w:rsidR="00E74D60" w:rsidRDefault="007C0E40">
            <w:pPr>
              <w:tabs>
                <w:tab w:val="left" w:pos="1143"/>
              </w:tabs>
              <w:spacing w:after="200"/>
              <w:rPr>
                <w:sz w:val="24"/>
                <w:szCs w:val="24"/>
              </w:rPr>
            </w:pPr>
            <w:r>
              <w:rPr>
                <w:sz w:val="24"/>
                <w:szCs w:val="24"/>
              </w:rPr>
              <w:t>Диктант. Тест.</w:t>
            </w:r>
          </w:p>
        </w:tc>
      </w:tr>
      <w:tr w:rsidR="00E74D60" w14:paraId="410C3C6A"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56C17B50" w14:textId="77777777" w:rsidR="00E74D60" w:rsidRDefault="007C0E40">
            <w:pPr>
              <w:rPr>
                <w:sz w:val="24"/>
                <w:szCs w:val="24"/>
                <w:lang w:eastAsia="ru-RU"/>
              </w:rPr>
            </w:pPr>
            <w:r>
              <w:rPr>
                <w:sz w:val="24"/>
                <w:szCs w:val="24"/>
                <w:lang w:eastAsia="ru-RU"/>
              </w:rPr>
              <w:t>3.</w:t>
            </w:r>
          </w:p>
        </w:tc>
        <w:tc>
          <w:tcPr>
            <w:tcW w:w="2304" w:type="dxa"/>
            <w:tcBorders>
              <w:top w:val="single" w:sz="4" w:space="0" w:color="000000"/>
              <w:left w:val="single" w:sz="4" w:space="0" w:color="000000"/>
              <w:bottom w:val="single" w:sz="4" w:space="0" w:color="000000"/>
              <w:right w:val="single" w:sz="4" w:space="0" w:color="000000"/>
            </w:tcBorders>
          </w:tcPr>
          <w:p w14:paraId="57A480BB" w14:textId="0505BA53" w:rsidR="00E74D60" w:rsidRPr="00CB290C" w:rsidRDefault="007C0E40">
            <w:pPr>
              <w:pStyle w:val="aff6"/>
              <w:widowControl w:val="0"/>
              <w:rPr>
                <w:rFonts w:ascii="Times New Roman" w:hAnsi="Times New Roman" w:cs="Times New Roman"/>
                <w:sz w:val="24"/>
                <w:szCs w:val="24"/>
              </w:rPr>
            </w:pPr>
            <w:r w:rsidRPr="00CB290C">
              <w:rPr>
                <w:rFonts w:ascii="Times New Roman" w:hAnsi="Times New Roman" w:cs="Times New Roman"/>
                <w:sz w:val="24"/>
                <w:szCs w:val="24"/>
              </w:rPr>
              <w:t xml:space="preserve">Тема 3. </w:t>
            </w:r>
            <w:r w:rsidR="00CB290C" w:rsidRPr="00CB290C">
              <w:rPr>
                <w:rFonts w:ascii="Times New Roman" w:hAnsi="Times New Roman" w:cs="Times New Roman"/>
                <w:sz w:val="24"/>
                <w:szCs w:val="24"/>
              </w:rPr>
              <w:t>Письмо-запрос и письмо-претензия.</w:t>
            </w:r>
          </w:p>
        </w:tc>
        <w:tc>
          <w:tcPr>
            <w:tcW w:w="900" w:type="dxa"/>
            <w:tcBorders>
              <w:top w:val="single" w:sz="4" w:space="0" w:color="000000"/>
              <w:left w:val="single" w:sz="4" w:space="0" w:color="000000"/>
              <w:bottom w:val="single" w:sz="4" w:space="0" w:color="000000"/>
              <w:right w:val="single" w:sz="4" w:space="0" w:color="000000"/>
            </w:tcBorders>
          </w:tcPr>
          <w:p w14:paraId="5CEB6983" w14:textId="77777777" w:rsidR="00E74D60" w:rsidRDefault="007C0E40">
            <w:pPr>
              <w:jc w:val="center"/>
              <w:rPr>
                <w:sz w:val="24"/>
                <w:szCs w:val="24"/>
                <w:lang w:val="en-GB"/>
              </w:rPr>
            </w:pPr>
            <w:r>
              <w:rPr>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14:paraId="4E3BAFCA" w14:textId="77777777" w:rsidR="00E74D60" w:rsidRDefault="007C0E40">
            <w:pPr>
              <w:jc w:val="center"/>
              <w:rPr>
                <w:sz w:val="24"/>
                <w:szCs w:val="24"/>
                <w:lang w:val="en-GB"/>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62D3B31F" w14:textId="76F10463" w:rsidR="00E74D60" w:rsidRPr="007B290E" w:rsidRDefault="007B290E">
            <w:pPr>
              <w:pStyle w:val="aff6"/>
              <w:widowControl w:val="0"/>
              <w:jc w:val="center"/>
              <w:rPr>
                <w:rFonts w:ascii="Times New Roman" w:hAnsi="Times New Roman" w:cs="Times New Roman"/>
                <w:strike/>
                <w:sz w:val="24"/>
                <w:szCs w:val="24"/>
                <w:lang w:val="en-GB"/>
              </w:rPr>
            </w:pPr>
            <w:r w:rsidRPr="007B290E">
              <w:rPr>
                <w:rFonts w:ascii="Times New Roman" w:hAnsi="Times New Roman" w:cs="Times New Roman"/>
                <w:strike/>
                <w:sz w:val="24"/>
                <w:szCs w:val="24"/>
                <w:lang w:val="en-GB"/>
              </w:rPr>
              <w:t>-</w:t>
            </w:r>
          </w:p>
        </w:tc>
        <w:tc>
          <w:tcPr>
            <w:tcW w:w="1663" w:type="dxa"/>
            <w:tcBorders>
              <w:top w:val="single" w:sz="4" w:space="0" w:color="000000"/>
              <w:left w:val="single" w:sz="4" w:space="0" w:color="000000"/>
              <w:bottom w:val="single" w:sz="4" w:space="0" w:color="000000"/>
              <w:right w:val="single" w:sz="4" w:space="0" w:color="000000"/>
            </w:tcBorders>
          </w:tcPr>
          <w:p w14:paraId="6E8B84D3" w14:textId="6814E346" w:rsidR="00E74D60" w:rsidRPr="007B290E" w:rsidRDefault="002E27E8">
            <w:pPr>
              <w:pStyle w:val="aff6"/>
              <w:widowControl w:val="0"/>
              <w:jc w:val="center"/>
              <w:rPr>
                <w:rFonts w:ascii="Times New Roman" w:hAnsi="Times New Roman" w:cs="Times New Roman"/>
                <w:sz w:val="24"/>
                <w:szCs w:val="24"/>
              </w:rPr>
            </w:pPr>
            <w:r w:rsidRPr="007B290E">
              <w:rPr>
                <w:rFonts w:ascii="Times New Roman" w:hAnsi="Times New Roman" w:cs="Times New Roman"/>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79738750" w14:textId="77777777" w:rsidR="00E74D60" w:rsidRDefault="007C0E40">
            <w:pPr>
              <w:jc w:val="center"/>
              <w:rPr>
                <w:sz w:val="24"/>
                <w:szCs w:val="24"/>
              </w:rPr>
            </w:pPr>
            <w:r>
              <w:rPr>
                <w:sz w:val="24"/>
                <w:szCs w:val="24"/>
                <w:lang w:val="en-GB"/>
              </w:rPr>
              <w:t>8</w:t>
            </w:r>
          </w:p>
        </w:tc>
        <w:tc>
          <w:tcPr>
            <w:tcW w:w="1979" w:type="dxa"/>
            <w:tcBorders>
              <w:top w:val="single" w:sz="4" w:space="0" w:color="000000"/>
              <w:left w:val="single" w:sz="4" w:space="0" w:color="000000"/>
              <w:bottom w:val="single" w:sz="4" w:space="0" w:color="000000"/>
              <w:right w:val="single" w:sz="4" w:space="0" w:color="000000"/>
            </w:tcBorders>
            <w:vAlign w:val="center"/>
          </w:tcPr>
          <w:p w14:paraId="601B0138" w14:textId="77777777" w:rsidR="00E74D60" w:rsidRDefault="007C0E40">
            <w:pPr>
              <w:tabs>
                <w:tab w:val="left" w:pos="1143"/>
              </w:tabs>
              <w:spacing w:after="200"/>
              <w:rPr>
                <w:sz w:val="24"/>
                <w:szCs w:val="24"/>
              </w:rPr>
            </w:pPr>
            <w:r>
              <w:rPr>
                <w:sz w:val="24"/>
                <w:szCs w:val="24"/>
              </w:rPr>
              <w:t>Обратный перевод.</w:t>
            </w:r>
          </w:p>
          <w:p w14:paraId="070AB69C" w14:textId="77777777" w:rsidR="00E74D60" w:rsidRDefault="007C0E40">
            <w:pPr>
              <w:tabs>
                <w:tab w:val="left" w:pos="1143"/>
              </w:tabs>
              <w:spacing w:after="200"/>
              <w:rPr>
                <w:sz w:val="24"/>
                <w:szCs w:val="24"/>
              </w:rPr>
            </w:pPr>
            <w:r>
              <w:rPr>
                <w:sz w:val="24"/>
                <w:szCs w:val="24"/>
              </w:rPr>
              <w:t xml:space="preserve">Контрольная </w:t>
            </w:r>
            <w:r>
              <w:rPr>
                <w:sz w:val="24"/>
                <w:szCs w:val="24"/>
              </w:rPr>
              <w:lastRenderedPageBreak/>
              <w:t>работа.</w:t>
            </w:r>
          </w:p>
        </w:tc>
      </w:tr>
      <w:tr w:rsidR="00E74D60" w14:paraId="199BCE5D"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0D767BC3" w14:textId="77777777" w:rsidR="00E74D60" w:rsidRDefault="007C0E40">
            <w:pPr>
              <w:rPr>
                <w:sz w:val="24"/>
                <w:szCs w:val="24"/>
              </w:rPr>
            </w:pPr>
            <w:r>
              <w:rPr>
                <w:sz w:val="24"/>
                <w:szCs w:val="24"/>
              </w:rPr>
              <w:lastRenderedPageBreak/>
              <w:t>4.</w:t>
            </w:r>
          </w:p>
        </w:tc>
        <w:tc>
          <w:tcPr>
            <w:tcW w:w="2304" w:type="dxa"/>
            <w:tcBorders>
              <w:top w:val="single" w:sz="4" w:space="0" w:color="000000"/>
              <w:left w:val="single" w:sz="4" w:space="0" w:color="000000"/>
              <w:bottom w:val="single" w:sz="4" w:space="0" w:color="000000"/>
              <w:right w:val="single" w:sz="4" w:space="0" w:color="000000"/>
            </w:tcBorders>
          </w:tcPr>
          <w:p w14:paraId="791F7EB1" w14:textId="77777777" w:rsidR="00CB290C" w:rsidRPr="00CB290C" w:rsidRDefault="007C0E40" w:rsidP="00CB290C">
            <w:pPr>
              <w:jc w:val="both"/>
              <w:rPr>
                <w:sz w:val="24"/>
                <w:szCs w:val="24"/>
              </w:rPr>
            </w:pPr>
            <w:r w:rsidRPr="00CB290C">
              <w:rPr>
                <w:sz w:val="24"/>
                <w:szCs w:val="24"/>
              </w:rPr>
              <w:t xml:space="preserve">Тема 4. </w:t>
            </w:r>
            <w:r w:rsidR="00CB290C" w:rsidRPr="00CB290C">
              <w:rPr>
                <w:sz w:val="24"/>
                <w:szCs w:val="24"/>
              </w:rPr>
              <w:t>Рекламные письма.</w:t>
            </w:r>
          </w:p>
          <w:p w14:paraId="1576A5BC" w14:textId="484C3CFE" w:rsidR="00E74D60" w:rsidRPr="00CB290C" w:rsidRDefault="00E74D60">
            <w:pPr>
              <w:pStyle w:val="aff6"/>
              <w:widowControl w:val="0"/>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14:paraId="03C0D220" w14:textId="77777777" w:rsidR="00E74D60" w:rsidRDefault="007C0E40">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1749CB47" w14:textId="77777777" w:rsidR="00E74D60" w:rsidRDefault="007C0E40">
            <w:pPr>
              <w:jc w:val="center"/>
              <w:rPr>
                <w:sz w:val="24"/>
                <w:szCs w:val="24"/>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0508185F" w14:textId="664C381F" w:rsidR="00E74D60" w:rsidRPr="007B290E" w:rsidRDefault="007B290E">
            <w:pPr>
              <w:pStyle w:val="aff6"/>
              <w:widowControl w:val="0"/>
              <w:jc w:val="center"/>
              <w:rPr>
                <w:rFonts w:ascii="Times New Roman" w:hAnsi="Times New Roman" w:cs="Times New Roman"/>
                <w:strike/>
                <w:sz w:val="24"/>
                <w:szCs w:val="24"/>
                <w:lang w:val="en-GB"/>
              </w:rPr>
            </w:pPr>
            <w:r w:rsidRPr="007B290E">
              <w:rPr>
                <w:rFonts w:ascii="Times New Roman" w:hAnsi="Times New Roman" w:cs="Times New Roman"/>
                <w:strike/>
                <w:sz w:val="24"/>
                <w:szCs w:val="24"/>
                <w:lang w:val="en-GB"/>
              </w:rPr>
              <w:t>-</w:t>
            </w:r>
          </w:p>
        </w:tc>
        <w:tc>
          <w:tcPr>
            <w:tcW w:w="1663" w:type="dxa"/>
            <w:tcBorders>
              <w:top w:val="single" w:sz="4" w:space="0" w:color="000000"/>
              <w:left w:val="single" w:sz="4" w:space="0" w:color="000000"/>
              <w:bottom w:val="single" w:sz="4" w:space="0" w:color="000000"/>
              <w:right w:val="single" w:sz="4" w:space="0" w:color="000000"/>
            </w:tcBorders>
          </w:tcPr>
          <w:p w14:paraId="229BA31F" w14:textId="06A0F648" w:rsidR="00E74D60" w:rsidRPr="007B290E" w:rsidRDefault="002E27E8">
            <w:pPr>
              <w:pStyle w:val="aff6"/>
              <w:widowControl w:val="0"/>
              <w:jc w:val="center"/>
              <w:rPr>
                <w:rFonts w:ascii="Times New Roman" w:hAnsi="Times New Roman" w:cs="Times New Roman"/>
                <w:sz w:val="24"/>
                <w:szCs w:val="24"/>
              </w:rPr>
            </w:pPr>
            <w:r w:rsidRPr="007B290E">
              <w:rPr>
                <w:rFonts w:ascii="Times New Roman" w:hAnsi="Times New Roman" w:cs="Times New Roman"/>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47CD8EFD" w14:textId="77777777" w:rsidR="00E74D60" w:rsidRDefault="007C0E40">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14:paraId="33F358A0" w14:textId="77777777" w:rsidR="00E74D60" w:rsidRDefault="007C0E40">
            <w:pPr>
              <w:rPr>
                <w:sz w:val="24"/>
                <w:szCs w:val="24"/>
              </w:rPr>
            </w:pPr>
            <w:r>
              <w:rPr>
                <w:sz w:val="24"/>
                <w:szCs w:val="24"/>
              </w:rPr>
              <w:t>Написание письма и ответа на него.</w:t>
            </w:r>
          </w:p>
        </w:tc>
      </w:tr>
      <w:tr w:rsidR="00E74D60" w14:paraId="523B6836" w14:textId="77777777">
        <w:trPr>
          <w:trHeight w:val="710"/>
        </w:trPr>
        <w:tc>
          <w:tcPr>
            <w:tcW w:w="424" w:type="dxa"/>
            <w:tcBorders>
              <w:top w:val="single" w:sz="4" w:space="0" w:color="000000"/>
              <w:left w:val="single" w:sz="4" w:space="0" w:color="000000"/>
              <w:bottom w:val="single" w:sz="4" w:space="0" w:color="000000"/>
              <w:right w:val="single" w:sz="4" w:space="0" w:color="000000"/>
            </w:tcBorders>
          </w:tcPr>
          <w:p w14:paraId="09489044" w14:textId="77777777" w:rsidR="00E74D60" w:rsidRDefault="007C0E40">
            <w:pPr>
              <w:rPr>
                <w:sz w:val="24"/>
                <w:szCs w:val="24"/>
              </w:rPr>
            </w:pPr>
            <w:r>
              <w:rPr>
                <w:sz w:val="24"/>
                <w:szCs w:val="24"/>
                <w:lang w:val="en-US" w:eastAsia="ru-RU"/>
              </w:rPr>
              <w:t>5</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3FD3494F" w14:textId="0AE9A0CC"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5. </w:t>
            </w:r>
            <w:r w:rsidR="00CB290C">
              <w:rPr>
                <w:rFonts w:ascii="Times New Roman" w:hAnsi="Times New Roman" w:cs="Times New Roman"/>
                <w:sz w:val="24"/>
                <w:szCs w:val="24"/>
              </w:rPr>
              <w:t>Репортаж</w:t>
            </w:r>
            <w:r w:rsidR="00825EAF">
              <w:rPr>
                <w:rFonts w:ascii="Times New Roman" w:hAnsi="Times New Roman" w:cs="Times New Roman"/>
                <w:sz w:val="24"/>
                <w:szCs w:val="24"/>
              </w:rPr>
              <w:t>.</w:t>
            </w:r>
          </w:p>
        </w:tc>
        <w:tc>
          <w:tcPr>
            <w:tcW w:w="900" w:type="dxa"/>
            <w:tcBorders>
              <w:top w:val="single" w:sz="4" w:space="0" w:color="000000"/>
              <w:left w:val="single" w:sz="4" w:space="0" w:color="000000"/>
              <w:bottom w:val="single" w:sz="4" w:space="0" w:color="000000"/>
              <w:right w:val="single" w:sz="4" w:space="0" w:color="000000"/>
            </w:tcBorders>
          </w:tcPr>
          <w:p w14:paraId="27B035EA" w14:textId="77777777" w:rsidR="00E74D60" w:rsidRDefault="007C0E40">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2E112029" w14:textId="77777777" w:rsidR="00E74D60" w:rsidRDefault="007C0E40">
            <w:pPr>
              <w:jc w:val="center"/>
              <w:rPr>
                <w:sz w:val="24"/>
                <w:szCs w:val="24"/>
                <w:lang w:val="en-GB"/>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620B89AD" w14:textId="6A1C5F1B" w:rsidR="00E74D60" w:rsidRPr="007B290E" w:rsidRDefault="007B290E">
            <w:pPr>
              <w:pStyle w:val="aff6"/>
              <w:widowControl w:val="0"/>
              <w:jc w:val="center"/>
              <w:rPr>
                <w:rFonts w:ascii="Times New Roman" w:hAnsi="Times New Roman" w:cs="Times New Roman"/>
                <w:strike/>
                <w:sz w:val="24"/>
                <w:szCs w:val="24"/>
                <w:lang w:val="en-GB"/>
              </w:rPr>
            </w:pPr>
            <w:r w:rsidRPr="007B290E">
              <w:rPr>
                <w:rFonts w:ascii="Times New Roman" w:hAnsi="Times New Roman" w:cs="Times New Roman"/>
                <w:strike/>
                <w:sz w:val="24"/>
                <w:szCs w:val="24"/>
                <w:lang w:val="en-GB"/>
              </w:rPr>
              <w:t>-</w:t>
            </w:r>
          </w:p>
        </w:tc>
        <w:tc>
          <w:tcPr>
            <w:tcW w:w="1663" w:type="dxa"/>
            <w:tcBorders>
              <w:top w:val="single" w:sz="4" w:space="0" w:color="000000"/>
              <w:left w:val="single" w:sz="4" w:space="0" w:color="000000"/>
              <w:bottom w:val="single" w:sz="4" w:space="0" w:color="000000"/>
              <w:right w:val="single" w:sz="4" w:space="0" w:color="000000"/>
            </w:tcBorders>
          </w:tcPr>
          <w:p w14:paraId="6FADA84F" w14:textId="78238B39" w:rsidR="00E74D60" w:rsidRPr="007B290E" w:rsidRDefault="002E27E8">
            <w:pPr>
              <w:pStyle w:val="aff6"/>
              <w:widowControl w:val="0"/>
              <w:jc w:val="center"/>
              <w:rPr>
                <w:rFonts w:ascii="Times New Roman" w:hAnsi="Times New Roman" w:cs="Times New Roman"/>
                <w:sz w:val="24"/>
                <w:szCs w:val="24"/>
              </w:rPr>
            </w:pPr>
            <w:r w:rsidRPr="007B290E">
              <w:rPr>
                <w:rFonts w:ascii="Times New Roman" w:hAnsi="Times New Roman" w:cs="Times New Roman"/>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741EBF34" w14:textId="77777777" w:rsidR="00E74D60" w:rsidRDefault="007C0E40">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14:paraId="5A9A2C4B" w14:textId="77777777" w:rsidR="00E74D60" w:rsidRDefault="007C0E40">
            <w:pPr>
              <w:rPr>
                <w:sz w:val="24"/>
                <w:szCs w:val="24"/>
              </w:rPr>
            </w:pPr>
            <w:r>
              <w:rPr>
                <w:sz w:val="24"/>
                <w:szCs w:val="24"/>
              </w:rPr>
              <w:t>Ролевая игра с письменной частью.</w:t>
            </w:r>
          </w:p>
          <w:p w14:paraId="67A22391" w14:textId="77777777" w:rsidR="00E74D60" w:rsidRDefault="00E74D60">
            <w:pPr>
              <w:rPr>
                <w:sz w:val="24"/>
                <w:szCs w:val="24"/>
                <w:lang w:eastAsia="ru-RU"/>
              </w:rPr>
            </w:pPr>
          </w:p>
        </w:tc>
      </w:tr>
      <w:tr w:rsidR="00E74D60" w14:paraId="756E5E14"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4C19C718" w14:textId="77777777" w:rsidR="00E74D60" w:rsidRDefault="007C0E40">
            <w:pPr>
              <w:rPr>
                <w:sz w:val="24"/>
                <w:szCs w:val="24"/>
              </w:rPr>
            </w:pPr>
            <w:r>
              <w:rPr>
                <w:sz w:val="24"/>
                <w:szCs w:val="24"/>
                <w:lang w:val="en-US" w:eastAsia="ru-RU"/>
              </w:rPr>
              <w:t>6</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13F7B7A4" w14:textId="72C5DF9E"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6. </w:t>
            </w:r>
            <w:r w:rsidR="00D16AC0">
              <w:rPr>
                <w:rFonts w:ascii="Times New Roman" w:hAnsi="Times New Roman" w:cs="Times New Roman"/>
                <w:sz w:val="24"/>
                <w:szCs w:val="24"/>
              </w:rPr>
              <w:t>Запрос на бронирование отеля.</w:t>
            </w:r>
          </w:p>
        </w:tc>
        <w:tc>
          <w:tcPr>
            <w:tcW w:w="900" w:type="dxa"/>
            <w:tcBorders>
              <w:top w:val="single" w:sz="4" w:space="0" w:color="000000"/>
              <w:left w:val="single" w:sz="4" w:space="0" w:color="000000"/>
              <w:bottom w:val="single" w:sz="4" w:space="0" w:color="000000"/>
              <w:right w:val="single" w:sz="4" w:space="0" w:color="000000"/>
            </w:tcBorders>
          </w:tcPr>
          <w:p w14:paraId="214CD2D7" w14:textId="77777777" w:rsidR="00E74D60" w:rsidRDefault="007C0E40">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1B4147CB" w14:textId="77777777" w:rsidR="00E74D60" w:rsidRDefault="007C0E40">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326BE760" w14:textId="16D2CCEB" w:rsidR="00E74D60" w:rsidRPr="007B290E" w:rsidRDefault="007B290E">
            <w:pPr>
              <w:jc w:val="center"/>
              <w:rPr>
                <w:strike/>
                <w:sz w:val="24"/>
                <w:szCs w:val="24"/>
              </w:rPr>
            </w:pPr>
            <w:r w:rsidRPr="007B290E">
              <w:rPr>
                <w:strike/>
                <w:sz w:val="24"/>
                <w:szCs w:val="24"/>
                <w:lang w:val="en-GB"/>
              </w:rPr>
              <w:t>-</w:t>
            </w:r>
          </w:p>
        </w:tc>
        <w:tc>
          <w:tcPr>
            <w:tcW w:w="1663" w:type="dxa"/>
            <w:tcBorders>
              <w:top w:val="single" w:sz="4" w:space="0" w:color="000000"/>
              <w:left w:val="single" w:sz="4" w:space="0" w:color="000000"/>
              <w:bottom w:val="single" w:sz="4" w:space="0" w:color="000000"/>
              <w:right w:val="single" w:sz="4" w:space="0" w:color="000000"/>
            </w:tcBorders>
          </w:tcPr>
          <w:p w14:paraId="7098234A" w14:textId="2ACC3BEC" w:rsidR="00E74D60" w:rsidRPr="007B290E" w:rsidRDefault="002E27E8">
            <w:pPr>
              <w:jc w:val="center"/>
              <w:rPr>
                <w:sz w:val="24"/>
                <w:szCs w:val="24"/>
              </w:rPr>
            </w:pPr>
            <w:r w:rsidRPr="007B290E">
              <w:rPr>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178ED0C9" w14:textId="77777777" w:rsidR="00E74D60" w:rsidRDefault="007C0E40">
            <w:pPr>
              <w:jc w:val="center"/>
              <w:rPr>
                <w:sz w:val="24"/>
                <w:szCs w:val="24"/>
                <w:lang w:val="en-GB"/>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14:paraId="5CEC6F15" w14:textId="77777777" w:rsidR="00E74D60" w:rsidRDefault="007C0E40">
            <w:pPr>
              <w:tabs>
                <w:tab w:val="left" w:pos="1143"/>
              </w:tabs>
              <w:spacing w:after="200"/>
              <w:rPr>
                <w:sz w:val="24"/>
                <w:szCs w:val="24"/>
              </w:rPr>
            </w:pPr>
            <w:r>
              <w:rPr>
                <w:sz w:val="24"/>
                <w:szCs w:val="24"/>
              </w:rPr>
              <w:t>Написание письма и ответа на него.</w:t>
            </w:r>
          </w:p>
        </w:tc>
      </w:tr>
      <w:tr w:rsidR="00E74D60" w14:paraId="1286BDC6"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261C2339" w14:textId="77777777" w:rsidR="00E74D60" w:rsidRDefault="007C0E40">
            <w:pPr>
              <w:rPr>
                <w:sz w:val="24"/>
                <w:szCs w:val="24"/>
              </w:rPr>
            </w:pPr>
            <w:r>
              <w:rPr>
                <w:sz w:val="24"/>
                <w:szCs w:val="24"/>
                <w:lang w:val="en-US" w:eastAsia="ru-RU"/>
              </w:rPr>
              <w:t>7</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20800239" w14:textId="4133CBCC"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7. </w:t>
            </w:r>
            <w:r w:rsidR="00D16AC0">
              <w:rPr>
                <w:rFonts w:ascii="Times New Roman" w:hAnsi="Times New Roman" w:cs="Times New Roman"/>
                <w:sz w:val="24"/>
                <w:szCs w:val="24"/>
              </w:rPr>
              <w:t>Переписка с коммерческими организациями.</w:t>
            </w:r>
          </w:p>
        </w:tc>
        <w:tc>
          <w:tcPr>
            <w:tcW w:w="900" w:type="dxa"/>
            <w:tcBorders>
              <w:top w:val="single" w:sz="4" w:space="0" w:color="000000"/>
              <w:left w:val="single" w:sz="4" w:space="0" w:color="000000"/>
              <w:bottom w:val="single" w:sz="4" w:space="0" w:color="000000"/>
              <w:right w:val="single" w:sz="4" w:space="0" w:color="000000"/>
            </w:tcBorders>
          </w:tcPr>
          <w:p w14:paraId="69E2073E" w14:textId="77777777" w:rsidR="00E74D60" w:rsidRDefault="007C0E40">
            <w:pPr>
              <w:jc w:val="center"/>
              <w:rPr>
                <w:sz w:val="24"/>
                <w:szCs w:val="24"/>
                <w:lang w:val="en-GB"/>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1F3CBAC1" w14:textId="77777777" w:rsidR="00E74D60" w:rsidRDefault="007C0E40">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10</w:t>
            </w:r>
          </w:p>
        </w:tc>
        <w:tc>
          <w:tcPr>
            <w:tcW w:w="862" w:type="dxa"/>
            <w:tcBorders>
              <w:top w:val="single" w:sz="4" w:space="0" w:color="000000"/>
              <w:left w:val="single" w:sz="4" w:space="0" w:color="000000"/>
              <w:bottom w:val="single" w:sz="4" w:space="0" w:color="000000"/>
              <w:right w:val="single" w:sz="4" w:space="0" w:color="000000"/>
            </w:tcBorders>
          </w:tcPr>
          <w:p w14:paraId="77D540CC" w14:textId="593B9B52" w:rsidR="00E74D60" w:rsidRPr="007B290E" w:rsidRDefault="007B290E">
            <w:pPr>
              <w:jc w:val="center"/>
              <w:rPr>
                <w:strike/>
                <w:sz w:val="24"/>
                <w:szCs w:val="24"/>
                <w:lang w:val="en-GB"/>
              </w:rPr>
            </w:pPr>
            <w:r w:rsidRPr="007B290E">
              <w:rPr>
                <w:strike/>
                <w:sz w:val="24"/>
                <w:szCs w:val="24"/>
                <w:lang w:val="en-GB"/>
              </w:rPr>
              <w:t>-</w:t>
            </w:r>
          </w:p>
        </w:tc>
        <w:tc>
          <w:tcPr>
            <w:tcW w:w="1663" w:type="dxa"/>
            <w:tcBorders>
              <w:top w:val="single" w:sz="4" w:space="0" w:color="000000"/>
              <w:left w:val="single" w:sz="4" w:space="0" w:color="000000"/>
              <w:bottom w:val="single" w:sz="4" w:space="0" w:color="000000"/>
              <w:right w:val="single" w:sz="4" w:space="0" w:color="000000"/>
            </w:tcBorders>
          </w:tcPr>
          <w:p w14:paraId="4B23C546" w14:textId="2359101F" w:rsidR="00E74D60" w:rsidRPr="007B290E" w:rsidRDefault="002E27E8">
            <w:pPr>
              <w:jc w:val="center"/>
              <w:rPr>
                <w:sz w:val="24"/>
                <w:szCs w:val="24"/>
              </w:rPr>
            </w:pPr>
            <w:r w:rsidRPr="007B290E">
              <w:rPr>
                <w:sz w:val="24"/>
                <w:szCs w:val="24"/>
              </w:rPr>
              <w:t>10</w:t>
            </w:r>
          </w:p>
        </w:tc>
        <w:tc>
          <w:tcPr>
            <w:tcW w:w="1318" w:type="dxa"/>
            <w:tcBorders>
              <w:top w:val="single" w:sz="4" w:space="0" w:color="000000"/>
              <w:left w:val="single" w:sz="4" w:space="0" w:color="000000"/>
              <w:bottom w:val="single" w:sz="4" w:space="0" w:color="000000"/>
              <w:right w:val="single" w:sz="4" w:space="0" w:color="000000"/>
            </w:tcBorders>
          </w:tcPr>
          <w:p w14:paraId="3653EF50" w14:textId="77777777" w:rsidR="00E74D60" w:rsidRDefault="007C0E40">
            <w:pPr>
              <w:jc w:val="center"/>
              <w:rPr>
                <w:sz w:val="24"/>
                <w:szCs w:val="24"/>
                <w:lang w:val="en-GB"/>
              </w:rPr>
            </w:pPr>
            <w:r>
              <w:rPr>
                <w:sz w:val="24"/>
                <w:szCs w:val="24"/>
                <w:lang w:val="en-GB"/>
              </w:rPr>
              <w:t>6</w:t>
            </w:r>
          </w:p>
        </w:tc>
        <w:tc>
          <w:tcPr>
            <w:tcW w:w="1979" w:type="dxa"/>
            <w:tcBorders>
              <w:top w:val="single" w:sz="4" w:space="0" w:color="000000"/>
              <w:left w:val="single" w:sz="4" w:space="0" w:color="000000"/>
              <w:bottom w:val="single" w:sz="4" w:space="0" w:color="000000"/>
              <w:right w:val="single" w:sz="4" w:space="0" w:color="000000"/>
            </w:tcBorders>
            <w:vAlign w:val="center"/>
          </w:tcPr>
          <w:p w14:paraId="4D10A495" w14:textId="60DCE501" w:rsidR="00E74D60" w:rsidRDefault="007C0E40">
            <w:pPr>
              <w:tabs>
                <w:tab w:val="left" w:pos="1143"/>
              </w:tabs>
              <w:spacing w:after="200"/>
              <w:rPr>
                <w:sz w:val="24"/>
                <w:szCs w:val="24"/>
              </w:rPr>
            </w:pPr>
            <w:r>
              <w:rPr>
                <w:sz w:val="24"/>
                <w:szCs w:val="24"/>
              </w:rPr>
              <w:t xml:space="preserve">Ролевая игра (переговоры) и составление </w:t>
            </w:r>
            <w:r w:rsidR="00EF0F57">
              <w:rPr>
                <w:sz w:val="24"/>
                <w:szCs w:val="24"/>
              </w:rPr>
              <w:t>письма</w:t>
            </w:r>
            <w:r>
              <w:rPr>
                <w:sz w:val="24"/>
                <w:szCs w:val="24"/>
              </w:rPr>
              <w:t xml:space="preserve">. </w:t>
            </w:r>
          </w:p>
        </w:tc>
      </w:tr>
      <w:tr w:rsidR="002E27E8" w14:paraId="0FC244EB"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562B2002" w14:textId="77777777" w:rsidR="002E27E8" w:rsidRDefault="002E27E8" w:rsidP="002E27E8">
            <w:pPr>
              <w:rPr>
                <w:sz w:val="24"/>
                <w:szCs w:val="24"/>
                <w:lang w:eastAsia="ru-RU"/>
              </w:rPr>
            </w:pPr>
          </w:p>
        </w:tc>
        <w:tc>
          <w:tcPr>
            <w:tcW w:w="2304" w:type="dxa"/>
            <w:tcBorders>
              <w:top w:val="single" w:sz="4" w:space="0" w:color="000000"/>
              <w:left w:val="single" w:sz="4" w:space="0" w:color="000000"/>
              <w:bottom w:val="single" w:sz="4" w:space="0" w:color="000000"/>
              <w:right w:val="single" w:sz="4" w:space="0" w:color="000000"/>
            </w:tcBorders>
          </w:tcPr>
          <w:p w14:paraId="4F77C6B7" w14:textId="77777777" w:rsidR="002E27E8" w:rsidRDefault="002E27E8" w:rsidP="002E27E8">
            <w:pPr>
              <w:pStyle w:val="aff6"/>
              <w:widowControl w:val="0"/>
              <w:rPr>
                <w:rFonts w:ascii="Times New Roman" w:hAnsi="Times New Roman" w:cs="Times New Roman"/>
                <w:b/>
                <w:bCs/>
                <w:sz w:val="24"/>
                <w:szCs w:val="24"/>
              </w:rPr>
            </w:pPr>
            <w:r>
              <w:rPr>
                <w:rFonts w:ascii="Times New Roman" w:hAnsi="Times New Roman" w:cs="Times New Roman"/>
                <w:b/>
                <w:bCs/>
                <w:sz w:val="24"/>
                <w:szCs w:val="24"/>
              </w:rPr>
              <w:t>Итого 6 семестр</w:t>
            </w:r>
          </w:p>
        </w:tc>
        <w:tc>
          <w:tcPr>
            <w:tcW w:w="900" w:type="dxa"/>
            <w:tcBorders>
              <w:top w:val="single" w:sz="4" w:space="0" w:color="000000"/>
              <w:left w:val="single" w:sz="4" w:space="0" w:color="000000"/>
              <w:bottom w:val="single" w:sz="4" w:space="0" w:color="000000"/>
              <w:right w:val="single" w:sz="4" w:space="0" w:color="000000"/>
            </w:tcBorders>
          </w:tcPr>
          <w:p w14:paraId="410F3A17" w14:textId="77777777" w:rsidR="002E27E8" w:rsidRDefault="002E27E8" w:rsidP="002E27E8">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14:paraId="00345582" w14:textId="77777777" w:rsidR="002E27E8" w:rsidRDefault="002E27E8" w:rsidP="002E27E8">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50</w:t>
            </w:r>
          </w:p>
        </w:tc>
        <w:tc>
          <w:tcPr>
            <w:tcW w:w="862" w:type="dxa"/>
            <w:tcBorders>
              <w:top w:val="single" w:sz="4" w:space="0" w:color="000000"/>
              <w:left w:val="single" w:sz="4" w:space="0" w:color="000000"/>
              <w:bottom w:val="single" w:sz="4" w:space="0" w:color="000000"/>
              <w:right w:val="single" w:sz="4" w:space="0" w:color="000000"/>
            </w:tcBorders>
          </w:tcPr>
          <w:p w14:paraId="72C104D6" w14:textId="66C8243C" w:rsidR="002E27E8" w:rsidRPr="007B290E" w:rsidRDefault="007B290E" w:rsidP="002E27E8">
            <w:pPr>
              <w:pStyle w:val="aff6"/>
              <w:widowControl w:val="0"/>
              <w:jc w:val="center"/>
              <w:rPr>
                <w:rFonts w:ascii="Times New Roman" w:hAnsi="Times New Roman" w:cs="Times New Roman"/>
                <w:b/>
                <w:bCs/>
                <w:sz w:val="24"/>
                <w:szCs w:val="24"/>
              </w:rPr>
            </w:pPr>
            <w:r w:rsidRPr="007B290E">
              <w:rPr>
                <w:rFonts w:ascii="Times New Roman" w:hAnsi="Times New Roman" w:cs="Times New Roman"/>
                <w:b/>
                <w:bCs/>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71E370D0" w14:textId="74D4D0BE" w:rsidR="002E27E8" w:rsidRPr="007B290E" w:rsidRDefault="002E27E8" w:rsidP="002E27E8">
            <w:pPr>
              <w:pStyle w:val="aff6"/>
              <w:widowControl w:val="0"/>
              <w:jc w:val="center"/>
              <w:rPr>
                <w:rFonts w:ascii="Times New Roman" w:hAnsi="Times New Roman" w:cs="Times New Roman"/>
                <w:b/>
                <w:bCs/>
                <w:sz w:val="24"/>
                <w:szCs w:val="24"/>
              </w:rPr>
            </w:pPr>
            <w:r w:rsidRPr="007B290E">
              <w:rPr>
                <w:rFonts w:ascii="Times New Roman" w:hAnsi="Times New Roman" w:cs="Times New Roman"/>
                <w:b/>
                <w:bCs/>
                <w:sz w:val="24"/>
                <w:szCs w:val="24"/>
              </w:rPr>
              <w:t>50</w:t>
            </w:r>
          </w:p>
        </w:tc>
        <w:tc>
          <w:tcPr>
            <w:tcW w:w="1318" w:type="dxa"/>
            <w:tcBorders>
              <w:top w:val="single" w:sz="4" w:space="0" w:color="000000"/>
              <w:left w:val="single" w:sz="4" w:space="0" w:color="000000"/>
              <w:bottom w:val="single" w:sz="4" w:space="0" w:color="000000"/>
              <w:right w:val="single" w:sz="4" w:space="0" w:color="000000"/>
            </w:tcBorders>
          </w:tcPr>
          <w:p w14:paraId="3D6BD984" w14:textId="77777777" w:rsidR="002E27E8" w:rsidRDefault="002E27E8" w:rsidP="002E27E8">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58</w:t>
            </w:r>
          </w:p>
        </w:tc>
        <w:tc>
          <w:tcPr>
            <w:tcW w:w="1979" w:type="dxa"/>
            <w:tcBorders>
              <w:top w:val="single" w:sz="4" w:space="0" w:color="000000"/>
              <w:left w:val="single" w:sz="4" w:space="0" w:color="000000"/>
              <w:bottom w:val="single" w:sz="4" w:space="0" w:color="000000"/>
              <w:right w:val="single" w:sz="4" w:space="0" w:color="000000"/>
            </w:tcBorders>
          </w:tcPr>
          <w:p w14:paraId="6D8483D4" w14:textId="77777777" w:rsidR="002E27E8" w:rsidRDefault="002E27E8" w:rsidP="002E27E8">
            <w:pPr>
              <w:rPr>
                <w:b/>
                <w:bCs/>
                <w:sz w:val="24"/>
                <w:szCs w:val="24"/>
                <w:lang w:eastAsia="ru-RU"/>
              </w:rPr>
            </w:pPr>
            <w:r>
              <w:rPr>
                <w:b/>
                <w:bCs/>
                <w:sz w:val="24"/>
                <w:szCs w:val="24"/>
                <w:lang w:eastAsia="ru-RU"/>
              </w:rPr>
              <w:t>Контрольная работа</w:t>
            </w:r>
          </w:p>
        </w:tc>
      </w:tr>
      <w:tr w:rsidR="00E74D60" w14:paraId="4F29342B" w14:textId="77777777">
        <w:tc>
          <w:tcPr>
            <w:tcW w:w="424" w:type="dxa"/>
            <w:tcBorders>
              <w:top w:val="single" w:sz="4" w:space="0" w:color="000000"/>
              <w:left w:val="single" w:sz="4" w:space="0" w:color="000000"/>
              <w:bottom w:val="single" w:sz="4" w:space="0" w:color="000000"/>
              <w:right w:val="single" w:sz="4" w:space="0" w:color="000000"/>
            </w:tcBorders>
          </w:tcPr>
          <w:p w14:paraId="2ADAAA3D" w14:textId="77777777" w:rsidR="00E74D60" w:rsidRDefault="00E74D60">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tcPr>
          <w:p w14:paraId="21C1A8D9" w14:textId="77777777" w:rsidR="00E74D60" w:rsidRDefault="007C0E40">
            <w:pPr>
              <w:tabs>
                <w:tab w:val="right" w:pos="851"/>
              </w:tabs>
              <w:rPr>
                <w:sz w:val="24"/>
                <w:szCs w:val="24"/>
              </w:rPr>
            </w:pPr>
            <w:r>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14:paraId="1D7759A3"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14:paraId="06B67CAA"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50</w:t>
            </w:r>
          </w:p>
        </w:tc>
        <w:tc>
          <w:tcPr>
            <w:tcW w:w="862" w:type="dxa"/>
            <w:tcBorders>
              <w:top w:val="single" w:sz="4" w:space="0" w:color="000000"/>
              <w:left w:val="single" w:sz="4" w:space="0" w:color="000000"/>
              <w:bottom w:val="single" w:sz="4" w:space="0" w:color="000000"/>
              <w:right w:val="single" w:sz="4" w:space="0" w:color="000000"/>
            </w:tcBorders>
          </w:tcPr>
          <w:p w14:paraId="21D92CF3" w14:textId="02603643" w:rsidR="00E74D60" w:rsidRPr="007B290E" w:rsidRDefault="007B290E">
            <w:pPr>
              <w:pStyle w:val="aff6"/>
              <w:widowControl w:val="0"/>
              <w:jc w:val="center"/>
              <w:rPr>
                <w:rFonts w:ascii="Times New Roman" w:hAnsi="Times New Roman" w:cs="Times New Roman"/>
                <w:b/>
                <w:bCs/>
                <w:sz w:val="24"/>
                <w:szCs w:val="24"/>
              </w:rPr>
            </w:pPr>
            <w:r w:rsidRPr="007B290E">
              <w:rPr>
                <w:rFonts w:ascii="Times New Roman" w:hAnsi="Times New Roman" w:cs="Times New Roman"/>
                <w:b/>
                <w:bCs/>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239E19AE" w14:textId="413BBA41" w:rsidR="00E74D60" w:rsidRPr="007B290E" w:rsidRDefault="002E27E8">
            <w:pPr>
              <w:pStyle w:val="aff6"/>
              <w:widowControl w:val="0"/>
              <w:jc w:val="center"/>
              <w:rPr>
                <w:rFonts w:ascii="Times New Roman" w:hAnsi="Times New Roman" w:cs="Times New Roman"/>
                <w:b/>
                <w:bCs/>
                <w:sz w:val="24"/>
                <w:szCs w:val="24"/>
              </w:rPr>
            </w:pPr>
            <w:r w:rsidRPr="007B290E">
              <w:rPr>
                <w:rFonts w:ascii="Times New Roman" w:hAnsi="Times New Roman" w:cs="Times New Roman"/>
                <w:b/>
                <w:bCs/>
                <w:sz w:val="24"/>
                <w:szCs w:val="24"/>
              </w:rPr>
              <w:t>50</w:t>
            </w:r>
          </w:p>
        </w:tc>
        <w:tc>
          <w:tcPr>
            <w:tcW w:w="1318" w:type="dxa"/>
            <w:tcBorders>
              <w:top w:val="single" w:sz="4" w:space="0" w:color="000000"/>
              <w:left w:val="single" w:sz="4" w:space="0" w:color="000000"/>
              <w:bottom w:val="single" w:sz="4" w:space="0" w:color="000000"/>
              <w:right w:val="single" w:sz="4" w:space="0" w:color="000000"/>
            </w:tcBorders>
          </w:tcPr>
          <w:p w14:paraId="034BF2EB"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58</w:t>
            </w:r>
          </w:p>
        </w:tc>
        <w:tc>
          <w:tcPr>
            <w:tcW w:w="1979" w:type="dxa"/>
            <w:tcBorders>
              <w:top w:val="single" w:sz="4" w:space="0" w:color="000000"/>
              <w:left w:val="single" w:sz="4" w:space="0" w:color="000000"/>
              <w:bottom w:val="single" w:sz="4" w:space="0" w:color="000000"/>
              <w:right w:val="single" w:sz="4" w:space="0" w:color="000000"/>
            </w:tcBorders>
          </w:tcPr>
          <w:p w14:paraId="13B2D885" w14:textId="77777777" w:rsidR="00E74D60" w:rsidRDefault="007C0E40">
            <w:pPr>
              <w:tabs>
                <w:tab w:val="right" w:pos="851"/>
              </w:tabs>
              <w:rPr>
                <w:sz w:val="24"/>
                <w:szCs w:val="24"/>
              </w:rPr>
            </w:pPr>
            <w:r>
              <w:rPr>
                <w:sz w:val="24"/>
                <w:szCs w:val="24"/>
              </w:rPr>
              <w:t>Согласно учебному плану: Контрольная работа</w:t>
            </w:r>
          </w:p>
        </w:tc>
      </w:tr>
      <w:tr w:rsidR="00E74D60" w14:paraId="278B2C83" w14:textId="77777777">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7AC33BE5" w14:textId="77777777" w:rsidR="00E74D60" w:rsidRDefault="00E74D60">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auto"/>
          </w:tcPr>
          <w:p w14:paraId="2EDDBE13" w14:textId="77777777" w:rsidR="00E74D60" w:rsidRDefault="007C0E40">
            <w:pPr>
              <w:tabs>
                <w:tab w:val="right" w:pos="851"/>
              </w:tabs>
              <w:rPr>
                <w:sz w:val="24"/>
                <w:szCs w:val="24"/>
              </w:rPr>
            </w:pPr>
            <w:r>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0BD19860" w14:textId="77777777" w:rsidR="00E74D60" w:rsidRDefault="007C0E40">
            <w:pPr>
              <w:tabs>
                <w:tab w:val="right" w:pos="851"/>
              </w:tabs>
              <w:jc w:val="center"/>
              <w:rPr>
                <w:sz w:val="24"/>
                <w:szCs w:val="24"/>
              </w:rPr>
            </w:pPr>
            <w:r>
              <w:rPr>
                <w:sz w:val="24"/>
                <w:szCs w:val="24"/>
              </w:rPr>
              <w:t>100</w:t>
            </w:r>
          </w:p>
        </w:tc>
        <w:tc>
          <w:tcPr>
            <w:tcW w:w="1038" w:type="dxa"/>
            <w:tcBorders>
              <w:top w:val="single" w:sz="4" w:space="0" w:color="000000"/>
              <w:left w:val="single" w:sz="4" w:space="0" w:color="000000"/>
              <w:bottom w:val="single" w:sz="4" w:space="0" w:color="000000"/>
              <w:right w:val="single" w:sz="4" w:space="0" w:color="000000"/>
            </w:tcBorders>
            <w:shd w:val="clear" w:color="auto" w:fill="auto"/>
          </w:tcPr>
          <w:p w14:paraId="02CF5A91" w14:textId="77777777" w:rsidR="00E74D60" w:rsidRDefault="007C0E40">
            <w:pPr>
              <w:tabs>
                <w:tab w:val="right" w:pos="851"/>
              </w:tabs>
              <w:jc w:val="center"/>
              <w:rPr>
                <w:sz w:val="24"/>
                <w:szCs w:val="24"/>
                <w:lang w:val="en-GB"/>
              </w:rPr>
            </w:pPr>
            <w:r>
              <w:rPr>
                <w:sz w:val="24"/>
                <w:szCs w:val="24"/>
                <w:lang w:val="en-GB"/>
              </w:rPr>
              <w:t>46</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7D22F49" w14:textId="7FE2A9BF" w:rsidR="00E74D60" w:rsidRPr="007B290E" w:rsidRDefault="007B290E">
            <w:pPr>
              <w:tabs>
                <w:tab w:val="right" w:pos="851"/>
              </w:tabs>
              <w:rPr>
                <w:strike/>
                <w:sz w:val="24"/>
                <w:szCs w:val="24"/>
                <w:lang w:val="en-GB"/>
              </w:rPr>
            </w:pPr>
            <w:r w:rsidRPr="007B290E">
              <w:rPr>
                <w:strike/>
                <w:sz w:val="24"/>
                <w:szCs w:val="24"/>
                <w:lang w:val="en-GB"/>
              </w:rPr>
              <w:t>-</w:t>
            </w:r>
          </w:p>
        </w:tc>
        <w:tc>
          <w:tcPr>
            <w:tcW w:w="1663" w:type="dxa"/>
            <w:tcBorders>
              <w:top w:val="single" w:sz="4" w:space="0" w:color="000000"/>
              <w:left w:val="single" w:sz="4" w:space="0" w:color="000000"/>
              <w:bottom w:val="single" w:sz="4" w:space="0" w:color="000000"/>
              <w:right w:val="single" w:sz="4" w:space="0" w:color="000000"/>
            </w:tcBorders>
            <w:shd w:val="clear" w:color="auto" w:fill="auto"/>
          </w:tcPr>
          <w:p w14:paraId="056CEFB9" w14:textId="2B65257C" w:rsidR="00E74D60" w:rsidRPr="007B290E" w:rsidRDefault="002E27E8">
            <w:pPr>
              <w:tabs>
                <w:tab w:val="right" w:pos="851"/>
              </w:tabs>
              <w:jc w:val="center"/>
              <w:rPr>
                <w:sz w:val="24"/>
                <w:szCs w:val="24"/>
              </w:rPr>
            </w:pPr>
            <w:r w:rsidRPr="007B290E">
              <w:rPr>
                <w:sz w:val="24"/>
                <w:szCs w:val="24"/>
              </w:rPr>
              <w:t>100</w:t>
            </w:r>
          </w:p>
        </w:tc>
        <w:tc>
          <w:tcPr>
            <w:tcW w:w="1318" w:type="dxa"/>
            <w:tcBorders>
              <w:top w:val="single" w:sz="4" w:space="0" w:color="000000"/>
              <w:left w:val="single" w:sz="4" w:space="0" w:color="000000"/>
              <w:bottom w:val="single" w:sz="4" w:space="0" w:color="000000"/>
              <w:right w:val="single" w:sz="4" w:space="0" w:color="000000"/>
            </w:tcBorders>
            <w:shd w:val="clear" w:color="auto" w:fill="auto"/>
          </w:tcPr>
          <w:p w14:paraId="3F353B6A" w14:textId="77777777" w:rsidR="00E74D60" w:rsidRDefault="007C0E40">
            <w:pPr>
              <w:tabs>
                <w:tab w:val="right" w:pos="851"/>
              </w:tabs>
              <w:jc w:val="center"/>
              <w:rPr>
                <w:sz w:val="24"/>
                <w:szCs w:val="24"/>
                <w:lang w:val="en-GB"/>
              </w:rPr>
            </w:pPr>
            <w:r>
              <w:rPr>
                <w:color w:val="000000"/>
                <w:sz w:val="24"/>
                <w:szCs w:val="24"/>
              </w:rPr>
              <w:t>54</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14:paraId="7835159D" w14:textId="77777777" w:rsidR="00E74D60" w:rsidRDefault="00E74D60">
            <w:pPr>
              <w:tabs>
                <w:tab w:val="right" w:pos="851"/>
              </w:tabs>
              <w:rPr>
                <w:sz w:val="24"/>
                <w:szCs w:val="24"/>
              </w:rPr>
            </w:pPr>
          </w:p>
        </w:tc>
      </w:tr>
    </w:tbl>
    <w:p w14:paraId="5C79CD41" w14:textId="77777777" w:rsidR="002E27E8" w:rsidRPr="00FD1E45" w:rsidRDefault="002E27E8" w:rsidP="002E27E8">
      <w:pPr>
        <w:keepNext/>
        <w:ind w:firstLine="709"/>
        <w:jc w:val="both"/>
        <w:rPr>
          <w:b/>
          <w:color w:val="FF0000"/>
          <w:szCs w:val="28"/>
        </w:rPr>
      </w:pPr>
      <w:r w:rsidRPr="006214FC">
        <w:rPr>
          <w:color w:val="000000"/>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1375676" w14:textId="77777777" w:rsidR="00E74D60" w:rsidRDefault="00E74D60">
      <w:pPr>
        <w:rPr>
          <w:b/>
          <w:bCs/>
          <w:i/>
          <w:iCs/>
          <w:szCs w:val="28"/>
        </w:rPr>
      </w:pPr>
    </w:p>
    <w:p w14:paraId="62FCC189" w14:textId="228A7C4D" w:rsidR="00E74D60" w:rsidRDefault="007C0E40" w:rsidP="00DC1BD2">
      <w:pPr>
        <w:pStyle w:val="2"/>
      </w:pPr>
      <w:bookmarkStart w:id="9" w:name="_Toc6853587"/>
      <w:bookmarkStart w:id="10" w:name="_Toc156500235"/>
      <w:r>
        <w:t xml:space="preserve">Содержание </w:t>
      </w:r>
      <w:r w:rsidRPr="00DC1BD2">
        <w:t>семинаров</w:t>
      </w:r>
      <w:r>
        <w:t>, практических занятий</w:t>
      </w:r>
      <w:bookmarkEnd w:id="9"/>
      <w:bookmarkEnd w:id="10"/>
    </w:p>
    <w:p w14:paraId="1599885A" w14:textId="77777777" w:rsidR="00E74D60" w:rsidRDefault="007C0E40">
      <w:pPr>
        <w:pStyle w:val="aff5"/>
        <w:ind w:left="375"/>
        <w:jc w:val="right"/>
      </w:pPr>
      <w:r>
        <w:rPr>
          <w:szCs w:val="28"/>
        </w:rPr>
        <w:t>Таблица 3</w:t>
      </w:r>
    </w:p>
    <w:p w14:paraId="3E10A788" w14:textId="77777777" w:rsidR="00E74D60" w:rsidRDefault="00E74D60">
      <w:pPr>
        <w:pStyle w:val="aff5"/>
        <w:ind w:left="1019"/>
      </w:pPr>
    </w:p>
    <w:tbl>
      <w:tblPr>
        <w:tblW w:w="10166" w:type="dxa"/>
        <w:tblInd w:w="-106" w:type="dxa"/>
        <w:tblLayout w:type="fixed"/>
        <w:tblLook w:val="04A0" w:firstRow="1" w:lastRow="0" w:firstColumn="1" w:lastColumn="0" w:noHBand="0" w:noVBand="1"/>
      </w:tblPr>
      <w:tblGrid>
        <w:gridCol w:w="2672"/>
        <w:gridCol w:w="5508"/>
        <w:gridCol w:w="1986"/>
      </w:tblGrid>
      <w:tr w:rsidR="00E74D60" w14:paraId="0366B545" w14:textId="77777777">
        <w:tc>
          <w:tcPr>
            <w:tcW w:w="2672" w:type="dxa"/>
            <w:tcBorders>
              <w:top w:val="single" w:sz="4" w:space="0" w:color="000000"/>
              <w:left w:val="single" w:sz="4" w:space="0" w:color="000000"/>
              <w:bottom w:val="single" w:sz="4" w:space="0" w:color="000000"/>
              <w:right w:val="single" w:sz="4" w:space="0" w:color="000000"/>
            </w:tcBorders>
          </w:tcPr>
          <w:p w14:paraId="1FF7E726" w14:textId="77777777" w:rsidR="00E74D60" w:rsidRDefault="007C0E40">
            <w:pPr>
              <w:keepNext/>
              <w:jc w:val="both"/>
              <w:rPr>
                <w:b/>
                <w:bCs/>
                <w:sz w:val="24"/>
                <w:szCs w:val="24"/>
              </w:rPr>
            </w:pPr>
            <w:r>
              <w:rPr>
                <w:b/>
                <w:bCs/>
                <w:sz w:val="24"/>
                <w:szCs w:val="24"/>
              </w:rPr>
              <w:t>Наименование тем (разделов) дисциплины</w:t>
            </w:r>
          </w:p>
        </w:tc>
        <w:tc>
          <w:tcPr>
            <w:tcW w:w="5508" w:type="dxa"/>
            <w:tcBorders>
              <w:top w:val="single" w:sz="4" w:space="0" w:color="000000"/>
              <w:left w:val="single" w:sz="4" w:space="0" w:color="000000"/>
              <w:bottom w:val="single" w:sz="4" w:space="0" w:color="000000"/>
              <w:right w:val="single" w:sz="4" w:space="0" w:color="000000"/>
            </w:tcBorders>
          </w:tcPr>
          <w:p w14:paraId="046B4F03" w14:textId="77777777" w:rsidR="00E74D60" w:rsidRDefault="007C0E40">
            <w:pPr>
              <w:keepNext/>
              <w:jc w:val="both"/>
              <w:rPr>
                <w:b/>
                <w:bCs/>
                <w:sz w:val="24"/>
                <w:szCs w:val="24"/>
              </w:rPr>
            </w:pPr>
            <w:r>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6" w:type="dxa"/>
            <w:tcBorders>
              <w:top w:val="single" w:sz="4" w:space="0" w:color="000000"/>
              <w:left w:val="single" w:sz="4" w:space="0" w:color="000000"/>
              <w:bottom w:val="single" w:sz="4" w:space="0" w:color="000000"/>
              <w:right w:val="single" w:sz="4" w:space="0" w:color="000000"/>
            </w:tcBorders>
          </w:tcPr>
          <w:p w14:paraId="23C2CE07" w14:textId="77777777" w:rsidR="00E74D60" w:rsidRDefault="007C0E40">
            <w:pPr>
              <w:keepNext/>
              <w:jc w:val="both"/>
              <w:rPr>
                <w:b/>
                <w:bCs/>
                <w:sz w:val="24"/>
                <w:szCs w:val="24"/>
              </w:rPr>
            </w:pPr>
            <w:r>
              <w:rPr>
                <w:b/>
                <w:bCs/>
                <w:sz w:val="24"/>
                <w:szCs w:val="24"/>
              </w:rPr>
              <w:t>Формы проведения занятий</w:t>
            </w:r>
          </w:p>
        </w:tc>
      </w:tr>
      <w:tr w:rsidR="00E74D60" w14:paraId="43744660" w14:textId="77777777">
        <w:tc>
          <w:tcPr>
            <w:tcW w:w="2672" w:type="dxa"/>
            <w:tcBorders>
              <w:top w:val="single" w:sz="4" w:space="0" w:color="000000"/>
              <w:left w:val="single" w:sz="4" w:space="0" w:color="000000"/>
              <w:bottom w:val="single" w:sz="4" w:space="0" w:color="000000"/>
              <w:right w:val="single" w:sz="4" w:space="0" w:color="000000"/>
            </w:tcBorders>
          </w:tcPr>
          <w:p w14:paraId="1644B990" w14:textId="74276BD1"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1. </w:t>
            </w:r>
            <w:r w:rsidR="00DD0446" w:rsidRPr="00DD0446">
              <w:rPr>
                <w:rFonts w:ascii="Times New Roman" w:hAnsi="Times New Roman" w:cs="Times New Roman"/>
                <w:sz w:val="24"/>
                <w:szCs w:val="24"/>
              </w:rPr>
              <w:t>Общие правила написания деловых писем.</w:t>
            </w:r>
          </w:p>
        </w:tc>
        <w:tc>
          <w:tcPr>
            <w:tcW w:w="5508" w:type="dxa"/>
            <w:tcBorders>
              <w:top w:val="single" w:sz="4" w:space="0" w:color="000000"/>
              <w:left w:val="single" w:sz="4" w:space="0" w:color="000000"/>
              <w:bottom w:val="single" w:sz="4" w:space="0" w:color="000000"/>
              <w:right w:val="single" w:sz="4" w:space="0" w:color="000000"/>
            </w:tcBorders>
          </w:tcPr>
          <w:p w14:paraId="30C24B4E" w14:textId="3466AEE4" w:rsidR="00DD0446" w:rsidRPr="00AE74D3" w:rsidRDefault="00DD0446" w:rsidP="00DD0446">
            <w:pPr>
              <w:rPr>
                <w:sz w:val="24"/>
                <w:szCs w:val="24"/>
              </w:rPr>
            </w:pPr>
            <w:r w:rsidRPr="00AE74D3">
              <w:rPr>
                <w:color w:val="000000"/>
                <w:sz w:val="24"/>
                <w:szCs w:val="24"/>
              </w:rPr>
              <w:t xml:space="preserve">Классификация деловых писем. Правила оформления и реквизиты делового письма. Электронное письмо. Стилистические и лексико- грамматические особенности деловой документации и корреспонденции. </w:t>
            </w:r>
          </w:p>
          <w:p w14:paraId="4DCFB640" w14:textId="77777777" w:rsidR="00E74D60" w:rsidRPr="00AE74D3" w:rsidRDefault="00E74D60">
            <w:pPr>
              <w:rPr>
                <w:color w:val="000000"/>
                <w:sz w:val="24"/>
                <w:szCs w:val="24"/>
              </w:rPr>
            </w:pPr>
          </w:p>
          <w:p w14:paraId="348F9CA7" w14:textId="77777777" w:rsidR="00E74D60" w:rsidRPr="00AE74D3" w:rsidRDefault="007C0E40">
            <w:pPr>
              <w:tabs>
                <w:tab w:val="left" w:pos="4252"/>
              </w:tabs>
              <w:jc w:val="both"/>
              <w:rPr>
                <w:color w:val="000000"/>
                <w:sz w:val="24"/>
                <w:szCs w:val="24"/>
              </w:rPr>
            </w:pPr>
            <w:r w:rsidRPr="00AE74D3">
              <w:rPr>
                <w:b/>
                <w:bCs/>
                <w:color w:val="000000"/>
                <w:sz w:val="24"/>
                <w:szCs w:val="24"/>
              </w:rPr>
              <w:t>Рекомендуемые источники:</w:t>
            </w:r>
          </w:p>
          <w:p w14:paraId="6ED1AC5D" w14:textId="2668B6E4" w:rsidR="00E74D60" w:rsidRPr="00AE74D3" w:rsidRDefault="003852BA">
            <w:pPr>
              <w:tabs>
                <w:tab w:val="left" w:pos="4252"/>
              </w:tabs>
              <w:jc w:val="both"/>
              <w:rPr>
                <w:color w:val="000000"/>
                <w:sz w:val="24"/>
                <w:szCs w:val="24"/>
              </w:rPr>
            </w:pPr>
            <w:r w:rsidRPr="00AE74D3">
              <w:rPr>
                <w:color w:val="000000"/>
                <w:sz w:val="24"/>
                <w:szCs w:val="24"/>
              </w:rPr>
              <w:t xml:space="preserve">Турецкий язык: </w:t>
            </w:r>
            <w:r w:rsidR="007C0E40" w:rsidRPr="00AE74D3">
              <w:rPr>
                <w:color w:val="000000"/>
                <w:sz w:val="24"/>
                <w:szCs w:val="24"/>
              </w:rPr>
              <w:t xml:space="preserve">8.1, 8.2, 9.3 </w:t>
            </w:r>
          </w:p>
          <w:p w14:paraId="4421BF24" w14:textId="2B1347DD" w:rsidR="003852BA" w:rsidRPr="00AE74D3" w:rsidRDefault="003852BA">
            <w:pPr>
              <w:tabs>
                <w:tab w:val="left" w:pos="4252"/>
              </w:tabs>
              <w:jc w:val="both"/>
              <w:rPr>
                <w:color w:val="000000"/>
                <w:sz w:val="24"/>
                <w:szCs w:val="24"/>
              </w:rPr>
            </w:pPr>
            <w:r w:rsidRPr="00AE74D3">
              <w:rPr>
                <w:color w:val="000000"/>
                <w:sz w:val="24"/>
                <w:szCs w:val="24"/>
              </w:rPr>
              <w:t>Арабский язык:</w:t>
            </w:r>
            <w:r w:rsidR="00AE74D3">
              <w:rPr>
                <w:color w:val="000000"/>
                <w:sz w:val="24"/>
                <w:szCs w:val="24"/>
              </w:rPr>
              <w:t xml:space="preserve"> 8.1, 8.4, 9.1</w:t>
            </w:r>
          </w:p>
        </w:tc>
        <w:tc>
          <w:tcPr>
            <w:tcW w:w="1986" w:type="dxa"/>
            <w:tcBorders>
              <w:top w:val="single" w:sz="4" w:space="0" w:color="000000"/>
              <w:left w:val="single" w:sz="4" w:space="0" w:color="000000"/>
              <w:bottom w:val="single" w:sz="4" w:space="0" w:color="000000"/>
              <w:right w:val="single" w:sz="4" w:space="0" w:color="000000"/>
            </w:tcBorders>
          </w:tcPr>
          <w:p w14:paraId="5DAEB3C0" w14:textId="77777777" w:rsidR="00E74D60" w:rsidRDefault="007C0E40">
            <w:pPr>
              <w:keepNext/>
              <w:jc w:val="both"/>
              <w:rPr>
                <w:sz w:val="24"/>
                <w:szCs w:val="24"/>
              </w:rPr>
            </w:pPr>
            <w:r>
              <w:rPr>
                <w:sz w:val="24"/>
                <w:szCs w:val="24"/>
              </w:rPr>
              <w:t>Лекции.</w:t>
            </w:r>
          </w:p>
          <w:p w14:paraId="1232A744" w14:textId="77777777" w:rsidR="00E74D60" w:rsidRDefault="007C0E40">
            <w:pPr>
              <w:keepNext/>
              <w:jc w:val="both"/>
              <w:rPr>
                <w:sz w:val="24"/>
                <w:szCs w:val="24"/>
              </w:rPr>
            </w:pPr>
            <w:r>
              <w:rPr>
                <w:sz w:val="24"/>
                <w:szCs w:val="24"/>
              </w:rPr>
              <w:t>Практические</w:t>
            </w:r>
          </w:p>
          <w:p w14:paraId="3C479F5D" w14:textId="77777777" w:rsidR="00E74D60" w:rsidRDefault="007C0E40">
            <w:pPr>
              <w:keepNext/>
              <w:jc w:val="both"/>
              <w:rPr>
                <w:sz w:val="24"/>
                <w:szCs w:val="24"/>
              </w:rPr>
            </w:pPr>
            <w:r>
              <w:rPr>
                <w:sz w:val="24"/>
                <w:szCs w:val="24"/>
              </w:rPr>
              <w:t>Занятия.</w:t>
            </w:r>
          </w:p>
          <w:p w14:paraId="22B98D73" w14:textId="77777777" w:rsidR="00E74D60" w:rsidRDefault="00E74D60">
            <w:pPr>
              <w:keepNext/>
              <w:jc w:val="both"/>
              <w:rPr>
                <w:sz w:val="24"/>
                <w:szCs w:val="24"/>
              </w:rPr>
            </w:pPr>
          </w:p>
        </w:tc>
      </w:tr>
      <w:tr w:rsidR="00E74D60" w14:paraId="1A4E7265" w14:textId="77777777">
        <w:tc>
          <w:tcPr>
            <w:tcW w:w="2672" w:type="dxa"/>
            <w:tcBorders>
              <w:top w:val="single" w:sz="4" w:space="0" w:color="000000"/>
              <w:left w:val="single" w:sz="4" w:space="0" w:color="000000"/>
              <w:bottom w:val="single" w:sz="4" w:space="0" w:color="000000"/>
              <w:right w:val="single" w:sz="4" w:space="0" w:color="000000"/>
            </w:tcBorders>
          </w:tcPr>
          <w:p w14:paraId="5EBCA34B" w14:textId="18A563A2" w:rsidR="00E74D60" w:rsidRDefault="007C0E40">
            <w:pPr>
              <w:rPr>
                <w:sz w:val="24"/>
                <w:szCs w:val="24"/>
              </w:rPr>
            </w:pPr>
            <w:r>
              <w:rPr>
                <w:sz w:val="24"/>
                <w:szCs w:val="24"/>
              </w:rPr>
              <w:t xml:space="preserve">Тема 2. </w:t>
            </w:r>
            <w:r w:rsidR="00BC7A01" w:rsidRPr="00CB290C">
              <w:rPr>
                <w:sz w:val="24"/>
                <w:szCs w:val="24"/>
              </w:rPr>
              <w:t xml:space="preserve">Резюме и </w:t>
            </w:r>
            <w:r w:rsidR="00BC7A01" w:rsidRPr="00CB290C">
              <w:rPr>
                <w:sz w:val="24"/>
                <w:szCs w:val="24"/>
              </w:rPr>
              <w:lastRenderedPageBreak/>
              <w:t>сопроводительное письмо.</w:t>
            </w:r>
          </w:p>
        </w:tc>
        <w:tc>
          <w:tcPr>
            <w:tcW w:w="5508" w:type="dxa"/>
            <w:tcBorders>
              <w:top w:val="single" w:sz="4" w:space="0" w:color="000000"/>
              <w:left w:val="single" w:sz="4" w:space="0" w:color="000000"/>
              <w:bottom w:val="single" w:sz="4" w:space="0" w:color="000000"/>
              <w:right w:val="single" w:sz="4" w:space="0" w:color="000000"/>
            </w:tcBorders>
          </w:tcPr>
          <w:p w14:paraId="4E4DBE62" w14:textId="6BC21DD7" w:rsidR="00E74D60" w:rsidRPr="00AE74D3" w:rsidRDefault="00B04A66">
            <w:pPr>
              <w:rPr>
                <w:color w:val="000000"/>
                <w:sz w:val="24"/>
                <w:szCs w:val="24"/>
              </w:rPr>
            </w:pPr>
            <w:r w:rsidRPr="00AE74D3">
              <w:rPr>
                <w:sz w:val="24"/>
                <w:szCs w:val="24"/>
              </w:rPr>
              <w:lastRenderedPageBreak/>
              <w:t xml:space="preserve">Формат и содержание резюме и </w:t>
            </w:r>
            <w:r w:rsidRPr="00AE74D3">
              <w:rPr>
                <w:sz w:val="24"/>
                <w:szCs w:val="24"/>
              </w:rPr>
              <w:lastRenderedPageBreak/>
              <w:t xml:space="preserve">сопроводительного письма. </w:t>
            </w:r>
            <w:r w:rsidR="00BC7A01" w:rsidRPr="00AE74D3">
              <w:rPr>
                <w:color w:val="000000"/>
                <w:sz w:val="24"/>
                <w:szCs w:val="24"/>
              </w:rPr>
              <w:t xml:space="preserve">Правила составления резюме и написания сопроводительного письма. Изложения информации об образовании, квалификации и опыте работы. </w:t>
            </w:r>
            <w:r w:rsidRPr="00AE74D3">
              <w:rPr>
                <w:sz w:val="24"/>
                <w:szCs w:val="24"/>
              </w:rPr>
              <w:t>Переписка при устройстве на работу.</w:t>
            </w:r>
          </w:p>
          <w:p w14:paraId="178D851A" w14:textId="77777777" w:rsidR="00E74D60" w:rsidRPr="00AE74D3" w:rsidRDefault="007C0E40">
            <w:pPr>
              <w:keepNext/>
              <w:rPr>
                <w:b/>
                <w:bCs/>
                <w:color w:val="000000"/>
                <w:sz w:val="24"/>
                <w:szCs w:val="24"/>
              </w:rPr>
            </w:pPr>
            <w:r w:rsidRPr="00AE74D3">
              <w:rPr>
                <w:b/>
                <w:bCs/>
                <w:color w:val="000000"/>
                <w:sz w:val="24"/>
                <w:szCs w:val="24"/>
              </w:rPr>
              <w:t>Рекомендуемые источники:</w:t>
            </w:r>
          </w:p>
          <w:p w14:paraId="30606BE2" w14:textId="6D0ED1D4" w:rsidR="003852BA" w:rsidRPr="00AE74D3" w:rsidRDefault="003852BA" w:rsidP="003852BA">
            <w:pPr>
              <w:tabs>
                <w:tab w:val="left" w:pos="4252"/>
              </w:tabs>
              <w:jc w:val="both"/>
              <w:rPr>
                <w:color w:val="000000"/>
                <w:sz w:val="24"/>
                <w:szCs w:val="24"/>
              </w:rPr>
            </w:pPr>
            <w:r w:rsidRPr="00AE74D3">
              <w:rPr>
                <w:color w:val="000000"/>
                <w:sz w:val="24"/>
                <w:szCs w:val="24"/>
              </w:rPr>
              <w:t>Турецкий язык: 8.1, 8.2., 9.</w:t>
            </w:r>
            <w:r w:rsidR="00AE74D3">
              <w:rPr>
                <w:color w:val="000000"/>
                <w:sz w:val="24"/>
                <w:szCs w:val="24"/>
              </w:rPr>
              <w:t>6</w:t>
            </w:r>
            <w:r w:rsidRPr="00AE74D3">
              <w:rPr>
                <w:color w:val="000000"/>
                <w:sz w:val="24"/>
                <w:szCs w:val="24"/>
              </w:rPr>
              <w:t xml:space="preserve"> </w:t>
            </w:r>
          </w:p>
          <w:p w14:paraId="1F3A84B0" w14:textId="79631282" w:rsidR="003852BA" w:rsidRPr="00AE74D3" w:rsidRDefault="003852BA" w:rsidP="003852BA">
            <w:pPr>
              <w:tabs>
                <w:tab w:val="left" w:pos="4252"/>
              </w:tabs>
              <w:rPr>
                <w:color w:val="000000"/>
                <w:sz w:val="24"/>
                <w:szCs w:val="24"/>
              </w:rPr>
            </w:pPr>
            <w:r w:rsidRPr="00AE74D3">
              <w:rPr>
                <w:color w:val="000000"/>
                <w:sz w:val="24"/>
                <w:szCs w:val="24"/>
              </w:rPr>
              <w:t>Арабский язык:</w:t>
            </w:r>
            <w:r w:rsidR="00AE74D3">
              <w:rPr>
                <w:color w:val="000000"/>
                <w:sz w:val="24"/>
                <w:szCs w:val="24"/>
              </w:rPr>
              <w:t xml:space="preserve"> 8.1, 8.2, 9.2</w:t>
            </w:r>
          </w:p>
        </w:tc>
        <w:tc>
          <w:tcPr>
            <w:tcW w:w="1986" w:type="dxa"/>
            <w:tcBorders>
              <w:top w:val="single" w:sz="4" w:space="0" w:color="000000"/>
              <w:left w:val="single" w:sz="4" w:space="0" w:color="000000"/>
              <w:bottom w:val="single" w:sz="4" w:space="0" w:color="000000"/>
              <w:right w:val="single" w:sz="4" w:space="0" w:color="000000"/>
            </w:tcBorders>
          </w:tcPr>
          <w:p w14:paraId="230114D4" w14:textId="77777777" w:rsidR="00E74D60" w:rsidRDefault="007C0E40">
            <w:pPr>
              <w:rPr>
                <w:sz w:val="24"/>
                <w:szCs w:val="24"/>
              </w:rPr>
            </w:pPr>
            <w:r>
              <w:rPr>
                <w:sz w:val="24"/>
                <w:szCs w:val="24"/>
              </w:rPr>
              <w:lastRenderedPageBreak/>
              <w:t>Лекции.</w:t>
            </w:r>
          </w:p>
          <w:p w14:paraId="7B88C807" w14:textId="77777777" w:rsidR="00E74D60" w:rsidRDefault="007C0E40">
            <w:pPr>
              <w:rPr>
                <w:sz w:val="24"/>
                <w:szCs w:val="24"/>
              </w:rPr>
            </w:pPr>
            <w:r>
              <w:rPr>
                <w:sz w:val="24"/>
                <w:szCs w:val="24"/>
              </w:rPr>
              <w:lastRenderedPageBreak/>
              <w:t>Практические</w:t>
            </w:r>
          </w:p>
          <w:p w14:paraId="496EAB87" w14:textId="77777777" w:rsidR="00E74D60" w:rsidRDefault="007C0E40">
            <w:pPr>
              <w:rPr>
                <w:sz w:val="24"/>
                <w:szCs w:val="24"/>
              </w:rPr>
            </w:pPr>
            <w:r>
              <w:rPr>
                <w:sz w:val="24"/>
                <w:szCs w:val="24"/>
              </w:rPr>
              <w:t>занятия.</w:t>
            </w:r>
          </w:p>
          <w:p w14:paraId="35B744F7" w14:textId="77777777" w:rsidR="00E74D60" w:rsidRDefault="007C0E40">
            <w:pPr>
              <w:rPr>
                <w:sz w:val="24"/>
                <w:szCs w:val="24"/>
              </w:rPr>
            </w:pPr>
            <w:r>
              <w:rPr>
                <w:sz w:val="24"/>
                <w:szCs w:val="24"/>
              </w:rPr>
              <w:t>Командная  работа: мозговой штурм.</w:t>
            </w:r>
          </w:p>
          <w:p w14:paraId="52DD9949" w14:textId="77777777" w:rsidR="00E74D60" w:rsidRDefault="00E74D60">
            <w:pPr>
              <w:rPr>
                <w:sz w:val="24"/>
                <w:szCs w:val="24"/>
              </w:rPr>
            </w:pPr>
          </w:p>
        </w:tc>
      </w:tr>
      <w:tr w:rsidR="00E74D60" w14:paraId="72A57302" w14:textId="77777777">
        <w:tc>
          <w:tcPr>
            <w:tcW w:w="2672" w:type="dxa"/>
            <w:tcBorders>
              <w:top w:val="single" w:sz="4" w:space="0" w:color="000000"/>
              <w:left w:val="single" w:sz="4" w:space="0" w:color="000000"/>
              <w:bottom w:val="single" w:sz="4" w:space="0" w:color="000000"/>
              <w:right w:val="single" w:sz="4" w:space="0" w:color="000000"/>
            </w:tcBorders>
          </w:tcPr>
          <w:p w14:paraId="4E873D3F" w14:textId="16A4784B"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lastRenderedPageBreak/>
              <w:t xml:space="preserve">Тема 3. </w:t>
            </w:r>
            <w:r w:rsidR="00B04A66" w:rsidRPr="00CB290C">
              <w:rPr>
                <w:rFonts w:ascii="Times New Roman" w:hAnsi="Times New Roman" w:cs="Times New Roman"/>
                <w:sz w:val="24"/>
                <w:szCs w:val="24"/>
              </w:rPr>
              <w:t>Письмо-запрос и письмо-претензия.</w:t>
            </w:r>
          </w:p>
        </w:tc>
        <w:tc>
          <w:tcPr>
            <w:tcW w:w="5508" w:type="dxa"/>
            <w:tcBorders>
              <w:top w:val="single" w:sz="4" w:space="0" w:color="000000"/>
              <w:left w:val="single" w:sz="4" w:space="0" w:color="000000"/>
              <w:bottom w:val="single" w:sz="4" w:space="0" w:color="000000"/>
              <w:right w:val="single" w:sz="4" w:space="0" w:color="000000"/>
            </w:tcBorders>
          </w:tcPr>
          <w:p w14:paraId="7A9A6634" w14:textId="0592FBF8" w:rsidR="00B04A66" w:rsidRDefault="00B04A66" w:rsidP="00B04A66">
            <w:pPr>
              <w:rPr>
                <w:sz w:val="24"/>
                <w:szCs w:val="24"/>
              </w:rPr>
            </w:pPr>
            <w:r>
              <w:rPr>
                <w:sz w:val="24"/>
                <w:szCs w:val="24"/>
              </w:rPr>
              <w:t xml:space="preserve">Запросы и </w:t>
            </w:r>
            <w:r w:rsidR="00772B38">
              <w:rPr>
                <w:sz w:val="24"/>
                <w:szCs w:val="24"/>
              </w:rPr>
              <w:t>жалобы</w:t>
            </w:r>
            <w:r>
              <w:rPr>
                <w:sz w:val="24"/>
                <w:szCs w:val="24"/>
              </w:rPr>
              <w:t>. Коммерческие предложения (оферты). Ответ на запрос/</w:t>
            </w:r>
            <w:r w:rsidR="00772B38">
              <w:rPr>
                <w:sz w:val="24"/>
                <w:szCs w:val="24"/>
              </w:rPr>
              <w:t>претензия</w:t>
            </w:r>
            <w:r>
              <w:rPr>
                <w:sz w:val="24"/>
                <w:szCs w:val="24"/>
              </w:rPr>
              <w:t>. Особенности перевода письма-запроса с изучаемого языка на русский язык. Основные фразы из текстов- образцов деловых писем</w:t>
            </w:r>
          </w:p>
          <w:p w14:paraId="6FC3DC88" w14:textId="77777777" w:rsidR="00E74D60" w:rsidRDefault="00E74D60">
            <w:pPr>
              <w:rPr>
                <w:color w:val="000000"/>
                <w:sz w:val="24"/>
                <w:szCs w:val="24"/>
              </w:rPr>
            </w:pPr>
          </w:p>
          <w:p w14:paraId="47F02F6A" w14:textId="77777777" w:rsidR="00E74D60" w:rsidRDefault="007C0E40">
            <w:pPr>
              <w:rPr>
                <w:b/>
                <w:bCs/>
                <w:color w:val="000000"/>
                <w:sz w:val="24"/>
                <w:szCs w:val="24"/>
              </w:rPr>
            </w:pPr>
            <w:r>
              <w:rPr>
                <w:b/>
                <w:bCs/>
                <w:color w:val="000000"/>
                <w:sz w:val="24"/>
                <w:szCs w:val="24"/>
              </w:rPr>
              <w:t>Рекомендуемые источники:</w:t>
            </w:r>
          </w:p>
          <w:p w14:paraId="08F79FE5" w14:textId="01293790" w:rsidR="003852BA" w:rsidRPr="00AE74D3" w:rsidRDefault="003852BA" w:rsidP="003852BA">
            <w:pPr>
              <w:tabs>
                <w:tab w:val="left" w:pos="4252"/>
              </w:tabs>
              <w:jc w:val="both"/>
              <w:rPr>
                <w:color w:val="000000"/>
                <w:sz w:val="24"/>
                <w:szCs w:val="24"/>
              </w:rPr>
            </w:pPr>
            <w:r w:rsidRPr="00AE74D3">
              <w:rPr>
                <w:color w:val="000000"/>
                <w:sz w:val="24"/>
                <w:szCs w:val="24"/>
              </w:rPr>
              <w:t>Турецкий язык: 8.1, 8.2., 9.</w:t>
            </w:r>
            <w:r w:rsidR="00AE74D3">
              <w:rPr>
                <w:color w:val="000000"/>
                <w:sz w:val="24"/>
                <w:szCs w:val="24"/>
              </w:rPr>
              <w:t>1</w:t>
            </w:r>
            <w:r w:rsidRPr="00AE74D3">
              <w:rPr>
                <w:color w:val="000000"/>
                <w:sz w:val="24"/>
                <w:szCs w:val="24"/>
              </w:rPr>
              <w:t xml:space="preserve"> </w:t>
            </w:r>
          </w:p>
          <w:p w14:paraId="1558F66D" w14:textId="280E6C6B" w:rsidR="003852BA" w:rsidRPr="009C4254" w:rsidRDefault="003852BA" w:rsidP="003852BA">
            <w:pPr>
              <w:rPr>
                <w:color w:val="000000"/>
                <w:sz w:val="24"/>
                <w:szCs w:val="24"/>
              </w:rPr>
            </w:pPr>
            <w:r w:rsidRPr="00AE74D3">
              <w:rPr>
                <w:color w:val="000000"/>
                <w:sz w:val="24"/>
                <w:szCs w:val="24"/>
              </w:rPr>
              <w:t>Арабский язык:</w:t>
            </w:r>
            <w:r w:rsidR="00AE74D3">
              <w:rPr>
                <w:color w:val="000000"/>
                <w:sz w:val="24"/>
                <w:szCs w:val="24"/>
              </w:rPr>
              <w:t xml:space="preserve"> 8.1, 8.4, 9.1</w:t>
            </w:r>
          </w:p>
        </w:tc>
        <w:tc>
          <w:tcPr>
            <w:tcW w:w="1986" w:type="dxa"/>
            <w:tcBorders>
              <w:top w:val="single" w:sz="4" w:space="0" w:color="000000"/>
              <w:left w:val="single" w:sz="4" w:space="0" w:color="000000"/>
              <w:bottom w:val="single" w:sz="4" w:space="0" w:color="000000"/>
              <w:right w:val="single" w:sz="4" w:space="0" w:color="000000"/>
            </w:tcBorders>
          </w:tcPr>
          <w:p w14:paraId="10F25DEF" w14:textId="77777777" w:rsidR="00E74D60" w:rsidRDefault="007C0E40">
            <w:pPr>
              <w:rPr>
                <w:sz w:val="24"/>
                <w:szCs w:val="24"/>
              </w:rPr>
            </w:pPr>
            <w:r>
              <w:rPr>
                <w:sz w:val="24"/>
                <w:szCs w:val="24"/>
              </w:rPr>
              <w:t>Лекции.</w:t>
            </w:r>
          </w:p>
          <w:p w14:paraId="3D0A655A" w14:textId="77777777" w:rsidR="00E74D60" w:rsidRDefault="007C0E40">
            <w:pPr>
              <w:rPr>
                <w:sz w:val="24"/>
                <w:szCs w:val="24"/>
              </w:rPr>
            </w:pPr>
            <w:r>
              <w:rPr>
                <w:sz w:val="24"/>
                <w:szCs w:val="24"/>
              </w:rPr>
              <w:t>Практические</w:t>
            </w:r>
          </w:p>
          <w:p w14:paraId="52DF0B21" w14:textId="77777777" w:rsidR="00E74D60" w:rsidRDefault="007C0E40">
            <w:pPr>
              <w:rPr>
                <w:sz w:val="24"/>
                <w:szCs w:val="24"/>
              </w:rPr>
            </w:pPr>
            <w:r>
              <w:rPr>
                <w:sz w:val="24"/>
                <w:szCs w:val="24"/>
              </w:rPr>
              <w:t>занятия.</w:t>
            </w:r>
          </w:p>
          <w:p w14:paraId="51BADE3C" w14:textId="77777777" w:rsidR="00E74D60" w:rsidRDefault="007C0E40">
            <w:pPr>
              <w:rPr>
                <w:sz w:val="24"/>
                <w:szCs w:val="24"/>
              </w:rPr>
            </w:pPr>
            <w:r>
              <w:rPr>
                <w:sz w:val="24"/>
                <w:szCs w:val="24"/>
              </w:rPr>
              <w:t>Обратный перевод.</w:t>
            </w:r>
          </w:p>
          <w:p w14:paraId="08EC7732" w14:textId="77777777" w:rsidR="00E74D60" w:rsidRDefault="00E74D60">
            <w:pPr>
              <w:rPr>
                <w:sz w:val="24"/>
                <w:szCs w:val="24"/>
              </w:rPr>
            </w:pPr>
          </w:p>
        </w:tc>
      </w:tr>
      <w:tr w:rsidR="00E74D60" w14:paraId="3E7C5216" w14:textId="77777777">
        <w:tc>
          <w:tcPr>
            <w:tcW w:w="2672" w:type="dxa"/>
            <w:tcBorders>
              <w:top w:val="single" w:sz="4" w:space="0" w:color="000000"/>
              <w:left w:val="single" w:sz="4" w:space="0" w:color="000000"/>
              <w:bottom w:val="single" w:sz="4" w:space="0" w:color="000000"/>
              <w:right w:val="single" w:sz="4" w:space="0" w:color="000000"/>
            </w:tcBorders>
          </w:tcPr>
          <w:p w14:paraId="0B09AD6B" w14:textId="77777777" w:rsidR="00772B38" w:rsidRPr="00CB290C" w:rsidRDefault="007C0E40" w:rsidP="00772B38">
            <w:pPr>
              <w:jc w:val="both"/>
              <w:rPr>
                <w:sz w:val="24"/>
                <w:szCs w:val="24"/>
              </w:rPr>
            </w:pPr>
            <w:r>
              <w:rPr>
                <w:sz w:val="24"/>
                <w:szCs w:val="24"/>
              </w:rPr>
              <w:t xml:space="preserve">Тема 4. </w:t>
            </w:r>
            <w:r w:rsidR="00772B38" w:rsidRPr="00CB290C">
              <w:rPr>
                <w:sz w:val="24"/>
                <w:szCs w:val="24"/>
              </w:rPr>
              <w:t>Рекламные письма.</w:t>
            </w:r>
          </w:p>
          <w:p w14:paraId="5039F642" w14:textId="0D4E8D2F" w:rsidR="00E74D60" w:rsidRDefault="00E74D60">
            <w:pPr>
              <w:pStyle w:val="aff6"/>
              <w:widowControl w:val="0"/>
              <w:rPr>
                <w:rFonts w:ascii="Times New Roman" w:hAnsi="Times New Roman" w:cs="Times New Roman"/>
                <w:sz w:val="24"/>
                <w:szCs w:val="24"/>
              </w:rPr>
            </w:pPr>
          </w:p>
        </w:tc>
        <w:tc>
          <w:tcPr>
            <w:tcW w:w="5508" w:type="dxa"/>
            <w:tcBorders>
              <w:top w:val="single" w:sz="4" w:space="0" w:color="000000"/>
              <w:left w:val="single" w:sz="4" w:space="0" w:color="000000"/>
              <w:bottom w:val="single" w:sz="4" w:space="0" w:color="000000"/>
              <w:right w:val="single" w:sz="4" w:space="0" w:color="000000"/>
            </w:tcBorders>
          </w:tcPr>
          <w:p w14:paraId="2A43E0BF" w14:textId="4682EC30" w:rsidR="00B04A66" w:rsidRDefault="00B04A66" w:rsidP="00B04A66">
            <w:pPr>
              <w:rPr>
                <w:color w:val="000000"/>
                <w:sz w:val="24"/>
                <w:szCs w:val="24"/>
              </w:rPr>
            </w:pPr>
            <w:r>
              <w:rPr>
                <w:color w:val="000000"/>
                <w:sz w:val="24"/>
                <w:szCs w:val="24"/>
              </w:rPr>
              <w:t xml:space="preserve">Рекламное письмо. </w:t>
            </w:r>
            <w:r w:rsidR="00772B38">
              <w:rPr>
                <w:color w:val="000000"/>
                <w:sz w:val="24"/>
                <w:szCs w:val="24"/>
              </w:rPr>
              <w:t>Составления рекламных писем и особенности перевода рекламных писем на русский язык.</w:t>
            </w:r>
          </w:p>
          <w:p w14:paraId="23CDFBE9" w14:textId="77777777" w:rsidR="00E74D60" w:rsidRDefault="00E74D60">
            <w:pPr>
              <w:rPr>
                <w:color w:val="000000"/>
                <w:sz w:val="24"/>
                <w:szCs w:val="24"/>
              </w:rPr>
            </w:pPr>
          </w:p>
          <w:p w14:paraId="3045E8D8" w14:textId="77777777" w:rsidR="00E74D60" w:rsidRDefault="007C0E40">
            <w:pPr>
              <w:rPr>
                <w:b/>
                <w:bCs/>
                <w:color w:val="000000"/>
                <w:sz w:val="24"/>
                <w:szCs w:val="24"/>
              </w:rPr>
            </w:pPr>
            <w:r>
              <w:rPr>
                <w:b/>
                <w:bCs/>
                <w:color w:val="000000"/>
                <w:sz w:val="24"/>
                <w:szCs w:val="24"/>
              </w:rPr>
              <w:t>Рекомендуемые источники:</w:t>
            </w:r>
          </w:p>
          <w:p w14:paraId="3C74408B" w14:textId="19155689" w:rsidR="003852BA" w:rsidRPr="00AE74D3" w:rsidRDefault="003852BA" w:rsidP="003852BA">
            <w:pPr>
              <w:tabs>
                <w:tab w:val="left" w:pos="4252"/>
              </w:tabs>
              <w:jc w:val="both"/>
              <w:rPr>
                <w:color w:val="000000"/>
                <w:sz w:val="24"/>
                <w:szCs w:val="24"/>
              </w:rPr>
            </w:pPr>
            <w:r w:rsidRPr="00AE74D3">
              <w:rPr>
                <w:color w:val="000000"/>
                <w:sz w:val="24"/>
                <w:szCs w:val="24"/>
              </w:rPr>
              <w:t>Турецкий язык: 8.1, 8.</w:t>
            </w:r>
            <w:r w:rsidR="00AE74D3">
              <w:rPr>
                <w:color w:val="000000"/>
                <w:sz w:val="24"/>
                <w:szCs w:val="24"/>
              </w:rPr>
              <w:t>3</w:t>
            </w:r>
            <w:r w:rsidRPr="00AE74D3">
              <w:rPr>
                <w:color w:val="000000"/>
                <w:sz w:val="24"/>
                <w:szCs w:val="24"/>
              </w:rPr>
              <w:t>., 9.</w:t>
            </w:r>
            <w:r w:rsidR="00AE74D3">
              <w:rPr>
                <w:color w:val="000000"/>
                <w:sz w:val="24"/>
                <w:szCs w:val="24"/>
              </w:rPr>
              <w:t>2</w:t>
            </w:r>
            <w:r w:rsidRPr="00AE74D3">
              <w:rPr>
                <w:color w:val="000000"/>
                <w:sz w:val="24"/>
                <w:szCs w:val="24"/>
              </w:rPr>
              <w:t xml:space="preserve"> </w:t>
            </w:r>
          </w:p>
          <w:p w14:paraId="05028016" w14:textId="05C9979C" w:rsidR="003852BA" w:rsidRDefault="003852BA" w:rsidP="003852BA">
            <w:pPr>
              <w:rPr>
                <w:color w:val="000000"/>
                <w:sz w:val="24"/>
                <w:szCs w:val="24"/>
              </w:rPr>
            </w:pPr>
            <w:r w:rsidRPr="00AE74D3">
              <w:rPr>
                <w:color w:val="000000"/>
                <w:sz w:val="24"/>
                <w:szCs w:val="24"/>
              </w:rPr>
              <w:t>Арабский язык:</w:t>
            </w:r>
            <w:r w:rsidR="00AE74D3">
              <w:rPr>
                <w:color w:val="000000"/>
                <w:sz w:val="24"/>
                <w:szCs w:val="24"/>
              </w:rPr>
              <w:t xml:space="preserve"> 8.1, 8.4, 9.3</w:t>
            </w:r>
          </w:p>
        </w:tc>
        <w:tc>
          <w:tcPr>
            <w:tcW w:w="1986" w:type="dxa"/>
            <w:tcBorders>
              <w:top w:val="single" w:sz="4" w:space="0" w:color="000000"/>
              <w:left w:val="single" w:sz="4" w:space="0" w:color="000000"/>
              <w:bottom w:val="single" w:sz="4" w:space="0" w:color="000000"/>
              <w:right w:val="single" w:sz="4" w:space="0" w:color="000000"/>
            </w:tcBorders>
          </w:tcPr>
          <w:p w14:paraId="4BF888C2" w14:textId="77777777" w:rsidR="00E74D60" w:rsidRDefault="007C0E40">
            <w:pPr>
              <w:rPr>
                <w:sz w:val="24"/>
                <w:szCs w:val="24"/>
              </w:rPr>
            </w:pPr>
            <w:r>
              <w:rPr>
                <w:sz w:val="24"/>
                <w:szCs w:val="24"/>
              </w:rPr>
              <w:t>Лекции.</w:t>
            </w:r>
          </w:p>
          <w:p w14:paraId="18A3603B" w14:textId="77777777" w:rsidR="00E74D60" w:rsidRDefault="007C0E40">
            <w:pPr>
              <w:rPr>
                <w:sz w:val="24"/>
                <w:szCs w:val="24"/>
              </w:rPr>
            </w:pPr>
            <w:r>
              <w:rPr>
                <w:sz w:val="24"/>
                <w:szCs w:val="24"/>
              </w:rPr>
              <w:t>Практические занятия.</w:t>
            </w:r>
          </w:p>
          <w:p w14:paraId="4EAF8489" w14:textId="77777777" w:rsidR="00E74D60" w:rsidRDefault="007C0E40">
            <w:pPr>
              <w:rPr>
                <w:sz w:val="24"/>
                <w:szCs w:val="24"/>
              </w:rPr>
            </w:pPr>
            <w:r>
              <w:rPr>
                <w:sz w:val="24"/>
                <w:szCs w:val="24"/>
              </w:rPr>
              <w:t>Презентация. Ролевая игра.</w:t>
            </w:r>
          </w:p>
        </w:tc>
      </w:tr>
      <w:tr w:rsidR="00E74D60" w14:paraId="386B5108" w14:textId="77777777">
        <w:tc>
          <w:tcPr>
            <w:tcW w:w="2672" w:type="dxa"/>
            <w:tcBorders>
              <w:top w:val="single" w:sz="4" w:space="0" w:color="000000"/>
              <w:left w:val="single" w:sz="4" w:space="0" w:color="000000"/>
              <w:bottom w:val="single" w:sz="4" w:space="0" w:color="000000"/>
              <w:right w:val="single" w:sz="4" w:space="0" w:color="000000"/>
            </w:tcBorders>
          </w:tcPr>
          <w:p w14:paraId="4265F96C" w14:textId="79DC7406"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5. </w:t>
            </w:r>
            <w:r w:rsidR="00825EAF">
              <w:rPr>
                <w:rFonts w:ascii="Times New Roman" w:hAnsi="Times New Roman" w:cs="Times New Roman"/>
                <w:sz w:val="24"/>
                <w:szCs w:val="24"/>
              </w:rPr>
              <w:t>Репортаж.</w:t>
            </w:r>
          </w:p>
        </w:tc>
        <w:tc>
          <w:tcPr>
            <w:tcW w:w="5508" w:type="dxa"/>
            <w:tcBorders>
              <w:top w:val="single" w:sz="4" w:space="0" w:color="000000"/>
              <w:left w:val="single" w:sz="4" w:space="0" w:color="000000"/>
              <w:bottom w:val="single" w:sz="4" w:space="0" w:color="000000"/>
              <w:right w:val="single" w:sz="4" w:space="0" w:color="000000"/>
            </w:tcBorders>
          </w:tcPr>
          <w:p w14:paraId="137128A4" w14:textId="77777777" w:rsidR="00825EAF" w:rsidRPr="00AE74D3" w:rsidRDefault="00825EAF" w:rsidP="00825EAF">
            <w:pPr>
              <w:jc w:val="both"/>
              <w:rPr>
                <w:sz w:val="24"/>
                <w:szCs w:val="24"/>
              </w:rPr>
            </w:pPr>
            <w:bookmarkStart w:id="11" w:name="_Hlk119600520"/>
            <w:bookmarkEnd w:id="11"/>
            <w:r w:rsidRPr="00AE74D3">
              <w:rPr>
                <w:sz w:val="24"/>
                <w:szCs w:val="24"/>
              </w:rPr>
              <w:t xml:space="preserve">Репортаж о путешествии. Структура и содержание репортажа. Особенности перевода репортажа с изучаемого языка на русский язык. </w:t>
            </w:r>
          </w:p>
          <w:p w14:paraId="760E0E1D" w14:textId="77777777" w:rsidR="00E74D60" w:rsidRPr="00AE74D3" w:rsidRDefault="00E74D60">
            <w:pPr>
              <w:tabs>
                <w:tab w:val="left" w:pos="4252"/>
              </w:tabs>
              <w:rPr>
                <w:color w:val="000000"/>
                <w:sz w:val="24"/>
                <w:szCs w:val="24"/>
              </w:rPr>
            </w:pPr>
          </w:p>
          <w:p w14:paraId="14406CB8" w14:textId="77777777" w:rsidR="00E74D60" w:rsidRPr="00AE74D3" w:rsidRDefault="007C0E40">
            <w:pPr>
              <w:keepNext/>
              <w:rPr>
                <w:b/>
                <w:bCs/>
                <w:color w:val="000000"/>
                <w:sz w:val="24"/>
                <w:szCs w:val="24"/>
              </w:rPr>
            </w:pPr>
            <w:r w:rsidRPr="00AE74D3">
              <w:rPr>
                <w:b/>
                <w:bCs/>
                <w:color w:val="000000"/>
                <w:sz w:val="24"/>
                <w:szCs w:val="24"/>
              </w:rPr>
              <w:t>Рекомендуемые источники:</w:t>
            </w:r>
          </w:p>
          <w:p w14:paraId="64E28231" w14:textId="74AC4221" w:rsidR="003852BA" w:rsidRPr="00AE74D3" w:rsidRDefault="003852BA" w:rsidP="003852BA">
            <w:pPr>
              <w:tabs>
                <w:tab w:val="left" w:pos="4252"/>
              </w:tabs>
              <w:jc w:val="both"/>
              <w:rPr>
                <w:color w:val="000000"/>
                <w:sz w:val="24"/>
                <w:szCs w:val="24"/>
              </w:rPr>
            </w:pPr>
            <w:r w:rsidRPr="00AE74D3">
              <w:rPr>
                <w:color w:val="000000"/>
                <w:sz w:val="24"/>
                <w:szCs w:val="24"/>
              </w:rPr>
              <w:t>Турецкий язык: 8.1, 8.2., 9.</w:t>
            </w:r>
            <w:r w:rsidR="00B01D59">
              <w:rPr>
                <w:color w:val="000000"/>
                <w:sz w:val="24"/>
                <w:szCs w:val="24"/>
              </w:rPr>
              <w:t>1</w:t>
            </w:r>
            <w:r w:rsidRPr="00AE74D3">
              <w:rPr>
                <w:color w:val="000000"/>
                <w:sz w:val="24"/>
                <w:szCs w:val="24"/>
              </w:rPr>
              <w:t xml:space="preserve"> </w:t>
            </w:r>
          </w:p>
          <w:p w14:paraId="7CC2DD38" w14:textId="27773C68" w:rsidR="003852BA" w:rsidRPr="00AE74D3" w:rsidRDefault="003852BA" w:rsidP="003852BA">
            <w:pPr>
              <w:rPr>
                <w:color w:val="000000"/>
                <w:sz w:val="24"/>
                <w:szCs w:val="24"/>
              </w:rPr>
            </w:pPr>
            <w:r w:rsidRPr="00AE74D3">
              <w:rPr>
                <w:color w:val="000000"/>
                <w:sz w:val="24"/>
                <w:szCs w:val="24"/>
              </w:rPr>
              <w:t>Арабский язык:</w:t>
            </w:r>
            <w:r w:rsidR="00AE74D3" w:rsidRPr="00AE74D3">
              <w:rPr>
                <w:color w:val="000000"/>
                <w:sz w:val="24"/>
                <w:szCs w:val="24"/>
              </w:rPr>
              <w:t xml:space="preserve"> 8.1, 8.</w:t>
            </w:r>
            <w:r w:rsidR="00B01D59">
              <w:rPr>
                <w:color w:val="000000"/>
                <w:sz w:val="24"/>
                <w:szCs w:val="24"/>
              </w:rPr>
              <w:t>2</w:t>
            </w:r>
            <w:r w:rsidR="00AE74D3" w:rsidRPr="00AE74D3">
              <w:rPr>
                <w:color w:val="000000"/>
                <w:sz w:val="24"/>
                <w:szCs w:val="24"/>
              </w:rPr>
              <w:t>, 9.</w:t>
            </w:r>
            <w:r w:rsidR="00B01D59">
              <w:rPr>
                <w:color w:val="000000"/>
                <w:sz w:val="24"/>
                <w:szCs w:val="24"/>
              </w:rPr>
              <w:t>2</w:t>
            </w:r>
          </w:p>
        </w:tc>
        <w:tc>
          <w:tcPr>
            <w:tcW w:w="1986" w:type="dxa"/>
            <w:tcBorders>
              <w:top w:val="single" w:sz="4" w:space="0" w:color="000000"/>
              <w:left w:val="single" w:sz="4" w:space="0" w:color="000000"/>
              <w:bottom w:val="single" w:sz="4" w:space="0" w:color="000000"/>
              <w:right w:val="single" w:sz="4" w:space="0" w:color="000000"/>
            </w:tcBorders>
          </w:tcPr>
          <w:p w14:paraId="5AAD97D1" w14:textId="77777777" w:rsidR="00E74D60" w:rsidRDefault="007C0E40">
            <w:pPr>
              <w:rPr>
                <w:sz w:val="24"/>
                <w:szCs w:val="24"/>
              </w:rPr>
            </w:pPr>
            <w:r>
              <w:rPr>
                <w:sz w:val="24"/>
                <w:szCs w:val="24"/>
              </w:rPr>
              <w:t>Лекции.</w:t>
            </w:r>
          </w:p>
          <w:p w14:paraId="50A60B1C" w14:textId="77777777" w:rsidR="00E74D60" w:rsidRDefault="007C0E40">
            <w:pPr>
              <w:rPr>
                <w:sz w:val="24"/>
                <w:szCs w:val="24"/>
              </w:rPr>
            </w:pPr>
            <w:r>
              <w:rPr>
                <w:sz w:val="24"/>
                <w:szCs w:val="24"/>
              </w:rPr>
              <w:t>Практические</w:t>
            </w:r>
          </w:p>
          <w:p w14:paraId="0D051761" w14:textId="77777777" w:rsidR="00E74D60" w:rsidRDefault="007C0E40">
            <w:pPr>
              <w:rPr>
                <w:sz w:val="24"/>
                <w:szCs w:val="24"/>
              </w:rPr>
            </w:pPr>
            <w:r>
              <w:rPr>
                <w:sz w:val="24"/>
                <w:szCs w:val="24"/>
              </w:rPr>
              <w:t>занятия.</w:t>
            </w:r>
          </w:p>
          <w:p w14:paraId="175E8E6D" w14:textId="77777777" w:rsidR="00E74D60" w:rsidRDefault="007C0E40">
            <w:pPr>
              <w:rPr>
                <w:sz w:val="24"/>
                <w:szCs w:val="24"/>
              </w:rPr>
            </w:pPr>
            <w:r>
              <w:rPr>
                <w:sz w:val="24"/>
                <w:szCs w:val="24"/>
              </w:rPr>
              <w:t>Диалог.</w:t>
            </w:r>
          </w:p>
          <w:p w14:paraId="218AA931" w14:textId="77777777" w:rsidR="00E74D60" w:rsidRDefault="007C0E40">
            <w:pPr>
              <w:rPr>
                <w:sz w:val="24"/>
                <w:szCs w:val="24"/>
              </w:rPr>
            </w:pPr>
            <w:r>
              <w:rPr>
                <w:sz w:val="24"/>
                <w:szCs w:val="24"/>
              </w:rPr>
              <w:t xml:space="preserve">Ролевая игра. </w:t>
            </w:r>
          </w:p>
          <w:p w14:paraId="5F897C1D" w14:textId="77777777" w:rsidR="00E74D60" w:rsidRDefault="00E74D60">
            <w:pPr>
              <w:rPr>
                <w:sz w:val="24"/>
                <w:szCs w:val="24"/>
              </w:rPr>
            </w:pPr>
          </w:p>
        </w:tc>
      </w:tr>
      <w:tr w:rsidR="00E74D60" w14:paraId="11DB52E6" w14:textId="77777777">
        <w:tc>
          <w:tcPr>
            <w:tcW w:w="2672" w:type="dxa"/>
            <w:tcBorders>
              <w:top w:val="single" w:sz="4" w:space="0" w:color="000000"/>
              <w:left w:val="single" w:sz="4" w:space="0" w:color="000000"/>
              <w:bottom w:val="single" w:sz="4" w:space="0" w:color="000000"/>
              <w:right w:val="single" w:sz="4" w:space="0" w:color="000000"/>
            </w:tcBorders>
          </w:tcPr>
          <w:p w14:paraId="08107A59" w14:textId="5DBC2A03"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6. </w:t>
            </w:r>
            <w:r w:rsidR="00825EAF">
              <w:rPr>
                <w:rFonts w:ascii="Times New Roman" w:hAnsi="Times New Roman" w:cs="Times New Roman"/>
                <w:sz w:val="24"/>
                <w:szCs w:val="24"/>
              </w:rPr>
              <w:t>Запрос на бронирование отеля.</w:t>
            </w:r>
          </w:p>
        </w:tc>
        <w:tc>
          <w:tcPr>
            <w:tcW w:w="5508" w:type="dxa"/>
            <w:tcBorders>
              <w:top w:val="single" w:sz="4" w:space="0" w:color="000000"/>
              <w:left w:val="single" w:sz="4" w:space="0" w:color="000000"/>
              <w:bottom w:val="single" w:sz="4" w:space="0" w:color="000000"/>
              <w:right w:val="single" w:sz="4" w:space="0" w:color="000000"/>
            </w:tcBorders>
          </w:tcPr>
          <w:p w14:paraId="7B326505" w14:textId="09F0ED3F" w:rsidR="00E74D60" w:rsidRPr="00AE74D3" w:rsidRDefault="00825EAF" w:rsidP="00825EAF">
            <w:pPr>
              <w:jc w:val="both"/>
              <w:rPr>
                <w:sz w:val="24"/>
                <w:szCs w:val="24"/>
              </w:rPr>
            </w:pPr>
            <w:r w:rsidRPr="00AE74D3">
              <w:rPr>
                <w:sz w:val="24"/>
                <w:szCs w:val="24"/>
              </w:rPr>
              <w:t>Заявка на о бронирование гостиницы, описание гостиничных номеров, требования. Запросы и потребности</w:t>
            </w:r>
            <w:r w:rsidR="007C0E40" w:rsidRPr="00AE74D3">
              <w:rPr>
                <w:color w:val="000000"/>
                <w:sz w:val="24"/>
                <w:szCs w:val="24"/>
              </w:rPr>
              <w:t xml:space="preserve">. </w:t>
            </w:r>
          </w:p>
          <w:p w14:paraId="575A75F6" w14:textId="77777777" w:rsidR="00E74D60" w:rsidRPr="00AE74D3" w:rsidRDefault="00E74D60">
            <w:pPr>
              <w:rPr>
                <w:b/>
                <w:bCs/>
                <w:color w:val="000000"/>
                <w:sz w:val="24"/>
                <w:szCs w:val="24"/>
              </w:rPr>
            </w:pPr>
          </w:p>
          <w:p w14:paraId="446C5607" w14:textId="77777777" w:rsidR="00E74D60" w:rsidRPr="00AE74D3" w:rsidRDefault="007C0E40">
            <w:pPr>
              <w:rPr>
                <w:b/>
                <w:bCs/>
                <w:color w:val="000000"/>
                <w:sz w:val="24"/>
                <w:szCs w:val="24"/>
              </w:rPr>
            </w:pPr>
            <w:r w:rsidRPr="00AE74D3">
              <w:rPr>
                <w:b/>
                <w:bCs/>
                <w:color w:val="000000"/>
                <w:sz w:val="24"/>
                <w:szCs w:val="24"/>
              </w:rPr>
              <w:t>Рекомендуемые источники:</w:t>
            </w:r>
          </w:p>
          <w:p w14:paraId="25F47025" w14:textId="219FC884" w:rsidR="003852BA" w:rsidRPr="00AE74D3" w:rsidRDefault="003852BA" w:rsidP="003852BA">
            <w:pPr>
              <w:tabs>
                <w:tab w:val="left" w:pos="4252"/>
              </w:tabs>
              <w:jc w:val="both"/>
              <w:rPr>
                <w:color w:val="000000"/>
                <w:sz w:val="24"/>
                <w:szCs w:val="24"/>
              </w:rPr>
            </w:pPr>
            <w:r w:rsidRPr="00AE74D3">
              <w:rPr>
                <w:color w:val="000000"/>
                <w:sz w:val="24"/>
                <w:szCs w:val="24"/>
              </w:rPr>
              <w:t>Турецкий язык: 8.1, 8.2., 9.</w:t>
            </w:r>
            <w:r w:rsidR="00B01D59">
              <w:rPr>
                <w:color w:val="000000"/>
                <w:sz w:val="24"/>
                <w:szCs w:val="24"/>
              </w:rPr>
              <w:t>1</w:t>
            </w:r>
            <w:r w:rsidRPr="00AE74D3">
              <w:rPr>
                <w:color w:val="000000"/>
                <w:sz w:val="24"/>
                <w:szCs w:val="24"/>
              </w:rPr>
              <w:t xml:space="preserve"> </w:t>
            </w:r>
          </w:p>
          <w:p w14:paraId="5E4F6FF8" w14:textId="64B816A5" w:rsidR="003852BA" w:rsidRPr="00AE74D3" w:rsidRDefault="003852BA" w:rsidP="003852BA">
            <w:pPr>
              <w:tabs>
                <w:tab w:val="left" w:pos="4252"/>
              </w:tabs>
              <w:rPr>
                <w:color w:val="000000"/>
                <w:sz w:val="24"/>
                <w:szCs w:val="24"/>
              </w:rPr>
            </w:pPr>
            <w:r w:rsidRPr="00AE74D3">
              <w:rPr>
                <w:color w:val="000000"/>
                <w:sz w:val="24"/>
                <w:szCs w:val="24"/>
              </w:rPr>
              <w:t>Арабский язык:</w:t>
            </w:r>
            <w:r w:rsidR="00B01D59" w:rsidRPr="00AE74D3">
              <w:rPr>
                <w:color w:val="000000"/>
                <w:sz w:val="24"/>
                <w:szCs w:val="24"/>
              </w:rPr>
              <w:t xml:space="preserve"> 8.1, 8.</w:t>
            </w:r>
            <w:r w:rsidR="00B01D59">
              <w:rPr>
                <w:color w:val="000000"/>
                <w:sz w:val="24"/>
                <w:szCs w:val="24"/>
              </w:rPr>
              <w:t>2</w:t>
            </w:r>
            <w:r w:rsidR="00B01D59" w:rsidRPr="00AE74D3">
              <w:rPr>
                <w:color w:val="000000"/>
                <w:sz w:val="24"/>
                <w:szCs w:val="24"/>
              </w:rPr>
              <w:t>, 9.</w:t>
            </w:r>
            <w:r w:rsidR="00B01D59">
              <w:rPr>
                <w:color w:val="000000"/>
                <w:sz w:val="24"/>
                <w:szCs w:val="24"/>
              </w:rPr>
              <w:t>4</w:t>
            </w:r>
          </w:p>
        </w:tc>
        <w:tc>
          <w:tcPr>
            <w:tcW w:w="1986" w:type="dxa"/>
            <w:tcBorders>
              <w:top w:val="single" w:sz="4" w:space="0" w:color="000000"/>
              <w:left w:val="single" w:sz="4" w:space="0" w:color="000000"/>
              <w:bottom w:val="single" w:sz="4" w:space="0" w:color="000000"/>
              <w:right w:val="single" w:sz="4" w:space="0" w:color="000000"/>
            </w:tcBorders>
          </w:tcPr>
          <w:p w14:paraId="28876D57" w14:textId="77777777" w:rsidR="00E74D60" w:rsidRDefault="007C0E40">
            <w:pPr>
              <w:rPr>
                <w:sz w:val="24"/>
                <w:szCs w:val="24"/>
              </w:rPr>
            </w:pPr>
            <w:r>
              <w:rPr>
                <w:sz w:val="24"/>
                <w:szCs w:val="24"/>
              </w:rPr>
              <w:t>Лекции.</w:t>
            </w:r>
          </w:p>
          <w:p w14:paraId="6E7A59D3" w14:textId="77777777" w:rsidR="00E74D60" w:rsidRDefault="007C0E40">
            <w:pPr>
              <w:rPr>
                <w:sz w:val="24"/>
                <w:szCs w:val="24"/>
              </w:rPr>
            </w:pPr>
            <w:r>
              <w:rPr>
                <w:sz w:val="24"/>
                <w:szCs w:val="24"/>
              </w:rPr>
              <w:t>Практические занятия.</w:t>
            </w:r>
          </w:p>
          <w:p w14:paraId="66D4EED5" w14:textId="77777777" w:rsidR="00E74D60" w:rsidRDefault="007C0E40">
            <w:pPr>
              <w:rPr>
                <w:sz w:val="24"/>
                <w:szCs w:val="24"/>
              </w:rPr>
            </w:pPr>
            <w:r>
              <w:rPr>
                <w:sz w:val="24"/>
                <w:szCs w:val="24"/>
              </w:rPr>
              <w:t xml:space="preserve">Презентации.  Ролевая игра. </w:t>
            </w:r>
          </w:p>
        </w:tc>
      </w:tr>
      <w:tr w:rsidR="00E74D60" w14:paraId="25CCDDA8" w14:textId="77777777">
        <w:tc>
          <w:tcPr>
            <w:tcW w:w="2672" w:type="dxa"/>
            <w:tcBorders>
              <w:top w:val="single" w:sz="4" w:space="0" w:color="000000"/>
              <w:left w:val="single" w:sz="4" w:space="0" w:color="000000"/>
              <w:bottom w:val="single" w:sz="4" w:space="0" w:color="000000"/>
              <w:right w:val="single" w:sz="4" w:space="0" w:color="000000"/>
            </w:tcBorders>
          </w:tcPr>
          <w:p w14:paraId="2607FC27" w14:textId="032AB6A6"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7. </w:t>
            </w:r>
            <w:r w:rsidR="00825EAF">
              <w:rPr>
                <w:rFonts w:ascii="Times New Roman" w:hAnsi="Times New Roman" w:cs="Times New Roman"/>
                <w:sz w:val="24"/>
                <w:szCs w:val="24"/>
              </w:rPr>
              <w:t>Переписка с коммерческими организациями.</w:t>
            </w:r>
          </w:p>
        </w:tc>
        <w:tc>
          <w:tcPr>
            <w:tcW w:w="5508" w:type="dxa"/>
            <w:tcBorders>
              <w:top w:val="single" w:sz="4" w:space="0" w:color="000000"/>
              <w:left w:val="single" w:sz="4" w:space="0" w:color="000000"/>
              <w:bottom w:val="single" w:sz="4" w:space="0" w:color="000000"/>
              <w:right w:val="single" w:sz="4" w:space="0" w:color="000000"/>
            </w:tcBorders>
          </w:tcPr>
          <w:p w14:paraId="53F242B4" w14:textId="77777777" w:rsidR="00825EAF" w:rsidRPr="00AE74D3" w:rsidRDefault="00825EAF" w:rsidP="00825EAF">
            <w:pPr>
              <w:jc w:val="both"/>
              <w:rPr>
                <w:sz w:val="24"/>
                <w:szCs w:val="24"/>
              </w:rPr>
            </w:pPr>
            <w:r w:rsidRPr="00AE74D3">
              <w:rPr>
                <w:sz w:val="24"/>
                <w:szCs w:val="24"/>
              </w:rPr>
              <w:t>Заказ и покупка товаров онлайн. Возврат товара.</w:t>
            </w:r>
          </w:p>
          <w:p w14:paraId="0FF5C344" w14:textId="77777777" w:rsidR="00825EAF" w:rsidRPr="00AE74D3" w:rsidRDefault="00825EAF" w:rsidP="00825EAF">
            <w:pPr>
              <w:jc w:val="both"/>
              <w:rPr>
                <w:szCs w:val="28"/>
              </w:rPr>
            </w:pPr>
          </w:p>
          <w:p w14:paraId="771423C4" w14:textId="77777777" w:rsidR="00E74D60" w:rsidRPr="00AE74D3" w:rsidRDefault="00E74D60">
            <w:pPr>
              <w:rPr>
                <w:color w:val="000000"/>
                <w:sz w:val="24"/>
                <w:szCs w:val="24"/>
              </w:rPr>
            </w:pPr>
          </w:p>
          <w:p w14:paraId="5AAD0805" w14:textId="77777777" w:rsidR="00E74D60" w:rsidRPr="00AE74D3" w:rsidRDefault="007C0E40">
            <w:pPr>
              <w:rPr>
                <w:b/>
                <w:bCs/>
                <w:color w:val="000000"/>
                <w:sz w:val="24"/>
                <w:szCs w:val="24"/>
              </w:rPr>
            </w:pPr>
            <w:r w:rsidRPr="00AE74D3">
              <w:rPr>
                <w:b/>
                <w:bCs/>
                <w:color w:val="000000"/>
                <w:sz w:val="24"/>
                <w:szCs w:val="24"/>
              </w:rPr>
              <w:t>Рекомендуемые источники и разделы:</w:t>
            </w:r>
          </w:p>
          <w:p w14:paraId="1A2D10F1" w14:textId="67C8C242" w:rsidR="003852BA" w:rsidRPr="00AE74D3" w:rsidRDefault="003852BA" w:rsidP="003852BA">
            <w:pPr>
              <w:tabs>
                <w:tab w:val="left" w:pos="4252"/>
              </w:tabs>
              <w:jc w:val="both"/>
              <w:rPr>
                <w:color w:val="000000"/>
                <w:sz w:val="24"/>
                <w:szCs w:val="24"/>
              </w:rPr>
            </w:pPr>
            <w:r w:rsidRPr="00AE74D3">
              <w:rPr>
                <w:color w:val="000000"/>
                <w:sz w:val="24"/>
                <w:szCs w:val="24"/>
              </w:rPr>
              <w:t>Турецкий язык: 8.</w:t>
            </w:r>
            <w:r w:rsidR="00B01D59">
              <w:rPr>
                <w:color w:val="000000"/>
                <w:sz w:val="24"/>
                <w:szCs w:val="24"/>
              </w:rPr>
              <w:t>2</w:t>
            </w:r>
            <w:r w:rsidRPr="00AE74D3">
              <w:rPr>
                <w:color w:val="000000"/>
                <w:sz w:val="24"/>
                <w:szCs w:val="24"/>
              </w:rPr>
              <w:t>, 8.</w:t>
            </w:r>
            <w:r w:rsidR="00B01D59">
              <w:rPr>
                <w:color w:val="000000"/>
                <w:sz w:val="24"/>
                <w:szCs w:val="24"/>
              </w:rPr>
              <w:t>4</w:t>
            </w:r>
            <w:r w:rsidRPr="00AE74D3">
              <w:rPr>
                <w:color w:val="000000"/>
                <w:sz w:val="24"/>
                <w:szCs w:val="24"/>
              </w:rPr>
              <w:t>., 9.</w:t>
            </w:r>
            <w:r w:rsidR="00B01D59">
              <w:rPr>
                <w:color w:val="000000"/>
                <w:sz w:val="24"/>
                <w:szCs w:val="24"/>
              </w:rPr>
              <w:t>5</w:t>
            </w:r>
            <w:r w:rsidRPr="00AE74D3">
              <w:rPr>
                <w:color w:val="000000"/>
                <w:sz w:val="24"/>
                <w:szCs w:val="24"/>
              </w:rPr>
              <w:t xml:space="preserve"> </w:t>
            </w:r>
          </w:p>
          <w:p w14:paraId="5C116164" w14:textId="4500B6F8" w:rsidR="003852BA" w:rsidRPr="00AE74D3" w:rsidRDefault="003852BA" w:rsidP="003852BA">
            <w:pPr>
              <w:tabs>
                <w:tab w:val="left" w:pos="4252"/>
              </w:tabs>
              <w:rPr>
                <w:color w:val="000000"/>
                <w:sz w:val="24"/>
                <w:szCs w:val="24"/>
              </w:rPr>
            </w:pPr>
            <w:r w:rsidRPr="00AE74D3">
              <w:rPr>
                <w:color w:val="000000"/>
                <w:sz w:val="24"/>
                <w:szCs w:val="24"/>
              </w:rPr>
              <w:t>Арабский язык:</w:t>
            </w:r>
            <w:r w:rsidR="00B01D59" w:rsidRPr="00AE74D3">
              <w:rPr>
                <w:color w:val="000000"/>
                <w:sz w:val="24"/>
                <w:szCs w:val="24"/>
              </w:rPr>
              <w:t xml:space="preserve"> 8.</w:t>
            </w:r>
            <w:r w:rsidR="00B01D59">
              <w:rPr>
                <w:color w:val="000000"/>
                <w:sz w:val="24"/>
                <w:szCs w:val="24"/>
              </w:rPr>
              <w:t>2</w:t>
            </w:r>
            <w:r w:rsidR="00B01D59" w:rsidRPr="00AE74D3">
              <w:rPr>
                <w:color w:val="000000"/>
                <w:sz w:val="24"/>
                <w:szCs w:val="24"/>
              </w:rPr>
              <w:t>, 8.</w:t>
            </w:r>
            <w:r w:rsidR="00B01D59">
              <w:rPr>
                <w:color w:val="000000"/>
                <w:sz w:val="24"/>
                <w:szCs w:val="24"/>
              </w:rPr>
              <w:t>4</w:t>
            </w:r>
            <w:r w:rsidR="00B01D59" w:rsidRPr="00AE74D3">
              <w:rPr>
                <w:color w:val="000000"/>
                <w:sz w:val="24"/>
                <w:szCs w:val="24"/>
              </w:rPr>
              <w:t>, 9.</w:t>
            </w:r>
            <w:r w:rsidR="00B01D59">
              <w:rPr>
                <w:color w:val="000000"/>
                <w:sz w:val="24"/>
                <w:szCs w:val="24"/>
              </w:rPr>
              <w:t>4</w:t>
            </w:r>
          </w:p>
        </w:tc>
        <w:tc>
          <w:tcPr>
            <w:tcW w:w="1986" w:type="dxa"/>
            <w:tcBorders>
              <w:top w:val="single" w:sz="4" w:space="0" w:color="000000"/>
              <w:left w:val="single" w:sz="4" w:space="0" w:color="000000"/>
              <w:bottom w:val="single" w:sz="4" w:space="0" w:color="000000"/>
              <w:right w:val="single" w:sz="4" w:space="0" w:color="000000"/>
            </w:tcBorders>
          </w:tcPr>
          <w:p w14:paraId="21D22E98" w14:textId="77777777" w:rsidR="00E74D60" w:rsidRDefault="007C0E40">
            <w:pPr>
              <w:rPr>
                <w:sz w:val="24"/>
                <w:szCs w:val="24"/>
              </w:rPr>
            </w:pPr>
            <w:r>
              <w:rPr>
                <w:sz w:val="24"/>
                <w:szCs w:val="24"/>
              </w:rPr>
              <w:t xml:space="preserve">Лекции. </w:t>
            </w:r>
          </w:p>
          <w:p w14:paraId="17523AF6" w14:textId="77777777" w:rsidR="00E74D60" w:rsidRDefault="007C0E40">
            <w:pPr>
              <w:rPr>
                <w:sz w:val="24"/>
                <w:szCs w:val="24"/>
              </w:rPr>
            </w:pPr>
            <w:r>
              <w:rPr>
                <w:sz w:val="24"/>
                <w:szCs w:val="24"/>
              </w:rPr>
              <w:t>Практические занятия.</w:t>
            </w:r>
          </w:p>
          <w:p w14:paraId="48ACBC9E" w14:textId="77777777" w:rsidR="00E74D60" w:rsidRDefault="007C0E40">
            <w:pPr>
              <w:rPr>
                <w:sz w:val="24"/>
                <w:szCs w:val="24"/>
              </w:rPr>
            </w:pPr>
            <w:r>
              <w:rPr>
                <w:sz w:val="24"/>
                <w:szCs w:val="24"/>
              </w:rPr>
              <w:t xml:space="preserve">Ролевая игра. </w:t>
            </w:r>
          </w:p>
        </w:tc>
      </w:tr>
    </w:tbl>
    <w:p w14:paraId="6758EF92" w14:textId="3D001AE8" w:rsidR="00E74D60" w:rsidRDefault="007C0E40" w:rsidP="00DC1BD2">
      <w:pPr>
        <w:pStyle w:val="1"/>
      </w:pPr>
      <w:bookmarkStart w:id="12" w:name="_Toc6853588"/>
      <w:bookmarkStart w:id="13" w:name="_Toc156500236"/>
      <w:r>
        <w:lastRenderedPageBreak/>
        <w:t>Перечень учебно-</w:t>
      </w:r>
      <w:r w:rsidRPr="00DC1BD2">
        <w:t>методического</w:t>
      </w:r>
      <w:r>
        <w:t xml:space="preserve"> обеспечения для самостоятельной работы обучающихся по дисциплине</w:t>
      </w:r>
      <w:bookmarkEnd w:id="12"/>
      <w:bookmarkEnd w:id="13"/>
    </w:p>
    <w:p w14:paraId="3CFF3ECA" w14:textId="40D16AEF" w:rsidR="00E74D60" w:rsidRDefault="007C0E40" w:rsidP="00DC1BD2">
      <w:pPr>
        <w:pStyle w:val="2"/>
      </w:pPr>
      <w:bookmarkStart w:id="14" w:name="_Toc6853589"/>
      <w:bookmarkStart w:id="15" w:name="_Toc156500237"/>
      <w:r>
        <w:t>Перечень вопросов, отводимых на самостоятельное освоение дисциплины, формы внеаудиторной самостоятельной работы</w:t>
      </w:r>
      <w:bookmarkEnd w:id="14"/>
      <w:bookmarkEnd w:id="15"/>
    </w:p>
    <w:p w14:paraId="2718A479" w14:textId="77777777" w:rsidR="00E74D60" w:rsidRDefault="00E74D60"/>
    <w:p w14:paraId="776A8EAB" w14:textId="77777777" w:rsidR="00E74D60" w:rsidRDefault="007C0E40">
      <w:pPr>
        <w:jc w:val="right"/>
      </w:pPr>
      <w:r>
        <w:rPr>
          <w:szCs w:val="28"/>
        </w:rPr>
        <w:t>Таблица 4</w:t>
      </w:r>
    </w:p>
    <w:tbl>
      <w:tblPr>
        <w:tblW w:w="9911" w:type="dxa"/>
        <w:tblInd w:w="-106" w:type="dxa"/>
        <w:tblLayout w:type="fixed"/>
        <w:tblLook w:val="04A0" w:firstRow="1" w:lastRow="0" w:firstColumn="1" w:lastColumn="0" w:noHBand="0" w:noVBand="1"/>
      </w:tblPr>
      <w:tblGrid>
        <w:gridCol w:w="2313"/>
        <w:gridCol w:w="2797"/>
        <w:gridCol w:w="4801"/>
      </w:tblGrid>
      <w:tr w:rsidR="00E74D60" w14:paraId="0888939B" w14:textId="77777777">
        <w:tc>
          <w:tcPr>
            <w:tcW w:w="2313" w:type="dxa"/>
            <w:tcBorders>
              <w:top w:val="single" w:sz="4" w:space="0" w:color="000000"/>
              <w:left w:val="single" w:sz="4" w:space="0" w:color="000000"/>
              <w:bottom w:val="single" w:sz="4" w:space="0" w:color="000000"/>
              <w:right w:val="single" w:sz="4" w:space="0" w:color="000000"/>
            </w:tcBorders>
          </w:tcPr>
          <w:p w14:paraId="4DF038B8" w14:textId="77777777" w:rsidR="00E74D60" w:rsidRPr="006214FC" w:rsidRDefault="007C0E40">
            <w:pPr>
              <w:keepNext/>
              <w:jc w:val="center"/>
              <w:rPr>
                <w:sz w:val="24"/>
                <w:szCs w:val="24"/>
              </w:rPr>
            </w:pPr>
            <w:r w:rsidRPr="006214FC">
              <w:rPr>
                <w:b/>
                <w:bCs/>
                <w:sz w:val="24"/>
                <w:szCs w:val="24"/>
              </w:rPr>
              <w:t>Наименование тем (разделов) дисциплины</w:t>
            </w:r>
          </w:p>
        </w:tc>
        <w:tc>
          <w:tcPr>
            <w:tcW w:w="2797" w:type="dxa"/>
            <w:tcBorders>
              <w:top w:val="single" w:sz="4" w:space="0" w:color="000000"/>
              <w:left w:val="single" w:sz="4" w:space="0" w:color="000000"/>
              <w:bottom w:val="single" w:sz="4" w:space="0" w:color="000000"/>
              <w:right w:val="single" w:sz="4" w:space="0" w:color="000000"/>
            </w:tcBorders>
          </w:tcPr>
          <w:p w14:paraId="13BCDBC4" w14:textId="77777777" w:rsidR="00E74D60" w:rsidRPr="006214FC" w:rsidRDefault="007C0E40">
            <w:pPr>
              <w:keepNext/>
              <w:jc w:val="center"/>
              <w:rPr>
                <w:b/>
                <w:bCs/>
                <w:sz w:val="24"/>
                <w:szCs w:val="24"/>
              </w:rPr>
            </w:pPr>
            <w:r w:rsidRPr="006214FC">
              <w:rPr>
                <w:b/>
                <w:bCs/>
                <w:sz w:val="24"/>
                <w:szCs w:val="24"/>
              </w:rPr>
              <w:t xml:space="preserve">Перечень вопросов, отводимых на самостоятельное освоение </w:t>
            </w:r>
          </w:p>
        </w:tc>
        <w:tc>
          <w:tcPr>
            <w:tcW w:w="4801" w:type="dxa"/>
            <w:tcBorders>
              <w:top w:val="single" w:sz="4" w:space="0" w:color="000000"/>
              <w:left w:val="single" w:sz="4" w:space="0" w:color="000000"/>
              <w:bottom w:val="single" w:sz="4" w:space="0" w:color="000000"/>
              <w:right w:val="single" w:sz="4" w:space="0" w:color="000000"/>
            </w:tcBorders>
          </w:tcPr>
          <w:p w14:paraId="4F47976A" w14:textId="77777777" w:rsidR="00E74D60" w:rsidRPr="006214FC" w:rsidRDefault="007C0E40">
            <w:pPr>
              <w:keepNext/>
              <w:jc w:val="center"/>
              <w:rPr>
                <w:b/>
                <w:bCs/>
                <w:sz w:val="24"/>
                <w:szCs w:val="24"/>
              </w:rPr>
            </w:pPr>
            <w:r w:rsidRPr="006214FC">
              <w:rPr>
                <w:b/>
                <w:bCs/>
                <w:sz w:val="24"/>
                <w:szCs w:val="24"/>
              </w:rPr>
              <w:t>Формы внеаудиторной самостоятельной работы</w:t>
            </w:r>
          </w:p>
        </w:tc>
      </w:tr>
      <w:tr w:rsidR="00E74D60" w14:paraId="735B02A7" w14:textId="77777777">
        <w:tc>
          <w:tcPr>
            <w:tcW w:w="2313" w:type="dxa"/>
            <w:tcBorders>
              <w:top w:val="single" w:sz="4" w:space="0" w:color="000000"/>
              <w:left w:val="single" w:sz="4" w:space="0" w:color="000000"/>
              <w:bottom w:val="single" w:sz="4" w:space="0" w:color="000000"/>
              <w:right w:val="single" w:sz="4" w:space="0" w:color="000000"/>
            </w:tcBorders>
          </w:tcPr>
          <w:p w14:paraId="7A934978" w14:textId="15B85EF8" w:rsidR="00E74D60" w:rsidRPr="006214FC" w:rsidRDefault="007C0E40">
            <w:pPr>
              <w:pStyle w:val="aff6"/>
              <w:widowControl w:val="0"/>
              <w:rPr>
                <w:rFonts w:ascii="Times New Roman" w:hAnsi="Times New Roman" w:cs="Times New Roman"/>
                <w:sz w:val="24"/>
                <w:szCs w:val="24"/>
              </w:rPr>
            </w:pPr>
            <w:r w:rsidRPr="006214FC">
              <w:rPr>
                <w:rFonts w:ascii="Times New Roman" w:hAnsi="Times New Roman" w:cs="Times New Roman"/>
                <w:sz w:val="24"/>
                <w:szCs w:val="24"/>
              </w:rPr>
              <w:t xml:space="preserve">Тема 1. </w:t>
            </w:r>
            <w:r w:rsidR="005B2D05" w:rsidRPr="006214FC">
              <w:rPr>
                <w:rFonts w:ascii="Times New Roman" w:hAnsi="Times New Roman" w:cs="Times New Roman"/>
                <w:sz w:val="24"/>
                <w:szCs w:val="24"/>
              </w:rPr>
              <w:t>Общие правила написания деловых писем.</w:t>
            </w:r>
          </w:p>
        </w:tc>
        <w:tc>
          <w:tcPr>
            <w:tcW w:w="2797" w:type="dxa"/>
            <w:tcBorders>
              <w:top w:val="single" w:sz="4" w:space="0" w:color="000000"/>
              <w:left w:val="single" w:sz="4" w:space="0" w:color="000000"/>
              <w:bottom w:val="single" w:sz="4" w:space="0" w:color="000000"/>
              <w:right w:val="single" w:sz="4" w:space="0" w:color="000000"/>
            </w:tcBorders>
          </w:tcPr>
          <w:p w14:paraId="7F766837" w14:textId="1AF0E4F8" w:rsidR="00E74D60" w:rsidRPr="006214FC" w:rsidRDefault="005B2D05">
            <w:pPr>
              <w:tabs>
                <w:tab w:val="left" w:pos="4252"/>
              </w:tabs>
              <w:rPr>
                <w:sz w:val="24"/>
                <w:szCs w:val="24"/>
              </w:rPr>
            </w:pPr>
            <w:r w:rsidRPr="006214FC">
              <w:rPr>
                <w:sz w:val="24"/>
                <w:szCs w:val="24"/>
              </w:rPr>
              <w:t>Формальная и неформальная деловая переписка.</w:t>
            </w:r>
          </w:p>
        </w:tc>
        <w:tc>
          <w:tcPr>
            <w:tcW w:w="4801" w:type="dxa"/>
            <w:vMerge w:val="restart"/>
            <w:tcBorders>
              <w:top w:val="single" w:sz="4" w:space="0" w:color="000000"/>
              <w:left w:val="single" w:sz="4" w:space="0" w:color="000000"/>
              <w:bottom w:val="single" w:sz="4" w:space="0" w:color="000000"/>
              <w:right w:val="single" w:sz="4" w:space="0" w:color="000000"/>
            </w:tcBorders>
          </w:tcPr>
          <w:p w14:paraId="7C890E46" w14:textId="77777777" w:rsidR="00E74D60" w:rsidRPr="006214FC" w:rsidRDefault="007C0E40">
            <w:pPr>
              <w:jc w:val="both"/>
              <w:rPr>
                <w:b/>
                <w:bCs/>
                <w:sz w:val="24"/>
                <w:szCs w:val="24"/>
                <w:lang w:eastAsia="ru-RU"/>
              </w:rPr>
            </w:pPr>
            <w:r w:rsidRPr="006214FC">
              <w:rPr>
                <w:b/>
                <w:bCs/>
                <w:sz w:val="24"/>
                <w:szCs w:val="24"/>
                <w:lang w:eastAsia="ru-RU"/>
              </w:rPr>
              <w:t>обязательная самостоятельная работа студентов под руководством преподавателя:</w:t>
            </w:r>
          </w:p>
          <w:p w14:paraId="30F57CDB" w14:textId="77777777" w:rsidR="00E74D60" w:rsidRPr="006214FC" w:rsidRDefault="007C0E40">
            <w:pPr>
              <w:numPr>
                <w:ilvl w:val="0"/>
                <w:numId w:val="7"/>
              </w:numPr>
              <w:jc w:val="both"/>
              <w:rPr>
                <w:sz w:val="24"/>
                <w:szCs w:val="24"/>
                <w:lang w:eastAsia="ru-RU"/>
              </w:rPr>
            </w:pPr>
            <w:r w:rsidRPr="006214FC">
              <w:rPr>
                <w:sz w:val="24"/>
                <w:szCs w:val="24"/>
                <w:lang w:eastAsia="ru-RU"/>
              </w:rPr>
              <w:t>выполнение заданий, предусмотренных в учебных пособиях</w:t>
            </w:r>
          </w:p>
          <w:p w14:paraId="54C3A6EA" w14:textId="77777777" w:rsidR="00E74D60" w:rsidRPr="006214FC" w:rsidRDefault="007C0E40">
            <w:pPr>
              <w:numPr>
                <w:ilvl w:val="0"/>
                <w:numId w:val="7"/>
              </w:numPr>
              <w:jc w:val="both"/>
              <w:rPr>
                <w:sz w:val="24"/>
                <w:szCs w:val="24"/>
                <w:lang w:eastAsia="ru-RU"/>
              </w:rPr>
            </w:pPr>
            <w:r w:rsidRPr="006214FC">
              <w:rPr>
                <w:sz w:val="24"/>
                <w:szCs w:val="24"/>
                <w:lang w:eastAsia="ru-RU"/>
              </w:rPr>
              <w:t>выполнение лексико-грамматических заданий, представленных в печатном виде;</w:t>
            </w:r>
          </w:p>
          <w:p w14:paraId="70E7322D" w14:textId="77777777" w:rsidR="00E74D60" w:rsidRPr="006214FC" w:rsidRDefault="007C0E40">
            <w:pPr>
              <w:numPr>
                <w:ilvl w:val="0"/>
                <w:numId w:val="7"/>
              </w:numPr>
              <w:jc w:val="both"/>
              <w:rPr>
                <w:sz w:val="24"/>
                <w:szCs w:val="24"/>
                <w:lang w:eastAsia="ru-RU"/>
              </w:rPr>
            </w:pPr>
            <w:r w:rsidRPr="006214FC">
              <w:rPr>
                <w:sz w:val="24"/>
                <w:szCs w:val="24"/>
                <w:lang w:eastAsia="ru-RU"/>
              </w:rPr>
              <w:t>работа с мультимедийными средствами</w:t>
            </w:r>
          </w:p>
          <w:p w14:paraId="707CDA03" w14:textId="77777777" w:rsidR="00E74D60" w:rsidRPr="006214FC" w:rsidRDefault="007C0E40">
            <w:pPr>
              <w:numPr>
                <w:ilvl w:val="0"/>
                <w:numId w:val="7"/>
              </w:numPr>
              <w:jc w:val="both"/>
              <w:rPr>
                <w:sz w:val="24"/>
                <w:szCs w:val="24"/>
              </w:rPr>
            </w:pPr>
            <w:r w:rsidRPr="006214FC">
              <w:rPr>
                <w:sz w:val="24"/>
                <w:szCs w:val="24"/>
              </w:rPr>
              <w:t>перевод учебных текстов в рамках пройденной тематики.</w:t>
            </w:r>
          </w:p>
          <w:p w14:paraId="00C49410" w14:textId="77777777" w:rsidR="00E74D60" w:rsidRPr="006214FC" w:rsidRDefault="007C0E40">
            <w:pPr>
              <w:jc w:val="both"/>
              <w:rPr>
                <w:b/>
                <w:bCs/>
                <w:sz w:val="24"/>
                <w:szCs w:val="24"/>
                <w:lang w:eastAsia="ru-RU"/>
              </w:rPr>
            </w:pPr>
            <w:r w:rsidRPr="006214FC">
              <w:rPr>
                <w:b/>
                <w:bCs/>
                <w:sz w:val="24"/>
                <w:szCs w:val="24"/>
                <w:lang w:eastAsia="ru-RU"/>
              </w:rPr>
              <w:t>индивидуальная самостоятельная работа студентов под руководством преподавателя:</w:t>
            </w:r>
          </w:p>
          <w:p w14:paraId="1070DDBE" w14:textId="77777777" w:rsidR="00E74D60" w:rsidRPr="006214FC" w:rsidRDefault="007C0E40">
            <w:pPr>
              <w:numPr>
                <w:ilvl w:val="0"/>
                <w:numId w:val="8"/>
              </w:numPr>
              <w:jc w:val="both"/>
              <w:rPr>
                <w:sz w:val="24"/>
                <w:szCs w:val="24"/>
                <w:lang w:eastAsia="ru-RU"/>
              </w:rPr>
            </w:pPr>
            <w:r w:rsidRPr="006214FC">
              <w:rPr>
                <w:sz w:val="24"/>
                <w:szCs w:val="24"/>
                <w:lang w:eastAsia="ru-RU"/>
              </w:rPr>
              <w:t>работа с использованием оригинальных источников (прослушивание аудиоматериала);</w:t>
            </w:r>
          </w:p>
          <w:p w14:paraId="54F770C7" w14:textId="77777777" w:rsidR="00E74D60" w:rsidRPr="006214FC" w:rsidRDefault="007C0E40">
            <w:pPr>
              <w:numPr>
                <w:ilvl w:val="0"/>
                <w:numId w:val="8"/>
              </w:numPr>
              <w:jc w:val="both"/>
              <w:rPr>
                <w:sz w:val="24"/>
                <w:szCs w:val="24"/>
                <w:lang w:eastAsia="ru-RU"/>
              </w:rPr>
            </w:pPr>
            <w:r w:rsidRPr="006214FC">
              <w:rPr>
                <w:sz w:val="24"/>
                <w:szCs w:val="24"/>
                <w:lang w:eastAsia="ru-RU"/>
              </w:rPr>
              <w:t>подготовка ролевых игр</w:t>
            </w:r>
          </w:p>
          <w:p w14:paraId="33AE74D2" w14:textId="77777777" w:rsidR="00E74D60" w:rsidRPr="006214FC" w:rsidRDefault="007C0E40">
            <w:pPr>
              <w:numPr>
                <w:ilvl w:val="0"/>
                <w:numId w:val="8"/>
              </w:numPr>
              <w:jc w:val="both"/>
              <w:rPr>
                <w:sz w:val="24"/>
                <w:szCs w:val="24"/>
                <w:lang w:eastAsia="ru-RU"/>
              </w:rPr>
            </w:pPr>
            <w:r w:rsidRPr="006214FC">
              <w:rPr>
                <w:sz w:val="24"/>
                <w:szCs w:val="24"/>
                <w:lang w:eastAsia="ru-RU"/>
              </w:rPr>
              <w:t>написание соответствующих</w:t>
            </w:r>
            <w:r w:rsidRPr="006214FC">
              <w:rPr>
                <w:sz w:val="24"/>
                <w:szCs w:val="24"/>
                <w:lang w:val="en-US" w:eastAsia="ru-RU"/>
              </w:rPr>
              <w:t xml:space="preserve"> писем</w:t>
            </w:r>
          </w:p>
          <w:p w14:paraId="46C47B73" w14:textId="77777777" w:rsidR="00E74D60" w:rsidRPr="006214FC" w:rsidRDefault="007C0E40">
            <w:pPr>
              <w:numPr>
                <w:ilvl w:val="0"/>
                <w:numId w:val="8"/>
              </w:numPr>
              <w:jc w:val="both"/>
              <w:rPr>
                <w:sz w:val="24"/>
                <w:szCs w:val="24"/>
                <w:lang w:eastAsia="ru-RU"/>
              </w:rPr>
            </w:pPr>
            <w:r w:rsidRPr="006214FC">
              <w:rPr>
                <w:sz w:val="24"/>
                <w:szCs w:val="24"/>
                <w:lang w:eastAsia="ru-RU"/>
              </w:rPr>
              <w:t>работа с интернет-ресурсами</w:t>
            </w:r>
          </w:p>
          <w:p w14:paraId="7AC0B87A" w14:textId="77777777" w:rsidR="00E74D60" w:rsidRPr="006214FC" w:rsidRDefault="007C0E40">
            <w:pPr>
              <w:jc w:val="both"/>
              <w:rPr>
                <w:b/>
                <w:bCs/>
                <w:sz w:val="24"/>
                <w:szCs w:val="24"/>
                <w:lang w:eastAsia="ru-RU"/>
              </w:rPr>
            </w:pPr>
            <w:r w:rsidRPr="006214FC">
              <w:rPr>
                <w:b/>
                <w:bCs/>
                <w:sz w:val="24"/>
                <w:szCs w:val="24"/>
                <w:lang w:eastAsia="ru-RU"/>
              </w:rPr>
              <w:t>внеаудиторная самостоятельная работа:</w:t>
            </w:r>
          </w:p>
          <w:p w14:paraId="4E720805" w14:textId="77777777" w:rsidR="00E74D60" w:rsidRPr="006214FC" w:rsidRDefault="007C0E40">
            <w:pPr>
              <w:numPr>
                <w:ilvl w:val="0"/>
                <w:numId w:val="9"/>
              </w:numPr>
              <w:rPr>
                <w:sz w:val="24"/>
                <w:szCs w:val="24"/>
                <w:lang w:eastAsia="ru-RU"/>
              </w:rPr>
            </w:pPr>
            <w:r w:rsidRPr="006214FC">
              <w:rPr>
                <w:sz w:val="24"/>
                <w:szCs w:val="24"/>
                <w:lang w:eastAsia="ru-RU"/>
              </w:rPr>
              <w:t>подготовка монологических и диалогических высказываний; обсуждения в группах</w:t>
            </w:r>
          </w:p>
          <w:p w14:paraId="07AA90A5" w14:textId="77777777" w:rsidR="00E74D60" w:rsidRPr="006214FC" w:rsidRDefault="007C0E40">
            <w:pPr>
              <w:numPr>
                <w:ilvl w:val="0"/>
                <w:numId w:val="9"/>
              </w:numPr>
              <w:rPr>
                <w:sz w:val="24"/>
                <w:szCs w:val="24"/>
                <w:lang w:eastAsia="ru-RU"/>
              </w:rPr>
            </w:pPr>
            <w:r w:rsidRPr="006214FC">
              <w:rPr>
                <w:sz w:val="24"/>
                <w:szCs w:val="24"/>
                <w:lang w:eastAsia="ru-RU"/>
              </w:rPr>
              <w:t>подготовка ролевых игр и презентаций по теме;</w:t>
            </w:r>
          </w:p>
          <w:p w14:paraId="357BC1D7" w14:textId="77777777" w:rsidR="00E74D60" w:rsidRPr="006214FC" w:rsidRDefault="007C0E40">
            <w:pPr>
              <w:numPr>
                <w:ilvl w:val="0"/>
                <w:numId w:val="9"/>
              </w:numPr>
              <w:rPr>
                <w:sz w:val="24"/>
                <w:szCs w:val="24"/>
                <w:lang w:eastAsia="ru-RU"/>
              </w:rPr>
            </w:pPr>
            <w:r w:rsidRPr="006214FC">
              <w:rPr>
                <w:sz w:val="24"/>
                <w:szCs w:val="24"/>
                <w:lang w:eastAsia="ru-RU"/>
              </w:rPr>
              <w:t>выполнение домашних заданий;</w:t>
            </w:r>
          </w:p>
          <w:p w14:paraId="67C81BE9" w14:textId="77777777" w:rsidR="00E74D60" w:rsidRPr="006214FC" w:rsidRDefault="007C0E40">
            <w:pPr>
              <w:numPr>
                <w:ilvl w:val="0"/>
                <w:numId w:val="9"/>
              </w:numPr>
              <w:rPr>
                <w:sz w:val="24"/>
                <w:szCs w:val="24"/>
                <w:lang w:eastAsia="ru-RU"/>
              </w:rPr>
            </w:pPr>
            <w:r w:rsidRPr="006214FC">
              <w:rPr>
                <w:sz w:val="24"/>
                <w:szCs w:val="24"/>
                <w:lang w:eastAsia="ru-RU"/>
              </w:rPr>
              <w:t>описание различных</w:t>
            </w:r>
            <w:r w:rsidRPr="006214FC">
              <w:rPr>
                <w:sz w:val="24"/>
                <w:szCs w:val="24"/>
                <w:lang w:val="en-US" w:eastAsia="ru-RU"/>
              </w:rPr>
              <w:t xml:space="preserve"> видов корреспонденции</w:t>
            </w:r>
            <w:r w:rsidRPr="006214FC">
              <w:rPr>
                <w:sz w:val="24"/>
                <w:szCs w:val="24"/>
                <w:lang w:eastAsia="ru-RU"/>
              </w:rPr>
              <w:t>;</w:t>
            </w:r>
          </w:p>
          <w:p w14:paraId="02E3AC70" w14:textId="77777777" w:rsidR="00E74D60" w:rsidRPr="006214FC" w:rsidRDefault="00E74D60">
            <w:pPr>
              <w:pStyle w:val="aff6"/>
              <w:widowControl w:val="0"/>
              <w:jc w:val="both"/>
              <w:rPr>
                <w:rFonts w:ascii="Times New Roman" w:hAnsi="Times New Roman" w:cs="Times New Roman"/>
                <w:sz w:val="24"/>
                <w:szCs w:val="24"/>
              </w:rPr>
            </w:pPr>
          </w:p>
        </w:tc>
      </w:tr>
      <w:tr w:rsidR="00E74D60" w14:paraId="3E5EFCF9" w14:textId="77777777">
        <w:tc>
          <w:tcPr>
            <w:tcW w:w="2313" w:type="dxa"/>
            <w:tcBorders>
              <w:top w:val="single" w:sz="4" w:space="0" w:color="000000"/>
              <w:left w:val="single" w:sz="4" w:space="0" w:color="000000"/>
              <w:bottom w:val="single" w:sz="4" w:space="0" w:color="000000"/>
              <w:right w:val="single" w:sz="4" w:space="0" w:color="000000"/>
            </w:tcBorders>
          </w:tcPr>
          <w:p w14:paraId="0581A2D5" w14:textId="4966DCBA" w:rsidR="00E74D60" w:rsidRPr="006214FC" w:rsidRDefault="007C0E40">
            <w:pPr>
              <w:rPr>
                <w:sz w:val="24"/>
                <w:szCs w:val="24"/>
              </w:rPr>
            </w:pPr>
            <w:r w:rsidRPr="006214FC">
              <w:rPr>
                <w:sz w:val="24"/>
                <w:szCs w:val="24"/>
              </w:rPr>
              <w:t xml:space="preserve">Тема 2. </w:t>
            </w:r>
            <w:r w:rsidR="005B2D05" w:rsidRPr="006214FC">
              <w:rPr>
                <w:sz w:val="24"/>
                <w:szCs w:val="24"/>
              </w:rPr>
              <w:t>Резюме и сопроводительное письмо.</w:t>
            </w:r>
          </w:p>
        </w:tc>
        <w:tc>
          <w:tcPr>
            <w:tcW w:w="2797" w:type="dxa"/>
            <w:tcBorders>
              <w:top w:val="single" w:sz="4" w:space="0" w:color="000000"/>
              <w:left w:val="single" w:sz="4" w:space="0" w:color="000000"/>
              <w:bottom w:val="single" w:sz="4" w:space="0" w:color="000000"/>
              <w:right w:val="single" w:sz="4" w:space="0" w:color="000000"/>
            </w:tcBorders>
          </w:tcPr>
          <w:p w14:paraId="5950679F" w14:textId="624CC4BB" w:rsidR="00E74D60" w:rsidRPr="006214FC" w:rsidRDefault="005B2D05">
            <w:pPr>
              <w:rPr>
                <w:sz w:val="24"/>
                <w:szCs w:val="24"/>
              </w:rPr>
            </w:pPr>
            <w:r w:rsidRPr="006214FC">
              <w:rPr>
                <w:sz w:val="24"/>
                <w:szCs w:val="24"/>
              </w:rPr>
              <w:t xml:space="preserve">Письмо-запрос на </w:t>
            </w:r>
            <w:r w:rsidR="000518AF" w:rsidRPr="006214FC">
              <w:rPr>
                <w:sz w:val="24"/>
                <w:szCs w:val="24"/>
              </w:rPr>
              <w:t>прохождение практики</w:t>
            </w:r>
            <w:r w:rsidRPr="006214FC">
              <w:rPr>
                <w:sz w:val="24"/>
                <w:szCs w:val="24"/>
              </w:rPr>
              <w:t xml:space="preserve"> в иностранном университете</w:t>
            </w:r>
          </w:p>
        </w:tc>
        <w:tc>
          <w:tcPr>
            <w:tcW w:w="4801" w:type="dxa"/>
            <w:vMerge/>
            <w:tcBorders>
              <w:top w:val="single" w:sz="4" w:space="0" w:color="000000"/>
              <w:left w:val="single" w:sz="4" w:space="0" w:color="000000"/>
              <w:bottom w:val="single" w:sz="4" w:space="0" w:color="000000"/>
              <w:right w:val="single" w:sz="4" w:space="0" w:color="000000"/>
            </w:tcBorders>
          </w:tcPr>
          <w:p w14:paraId="7CA418F9" w14:textId="77777777" w:rsidR="00E74D60" w:rsidRPr="006214FC" w:rsidRDefault="00E74D60">
            <w:pPr>
              <w:pStyle w:val="aff6"/>
              <w:widowControl w:val="0"/>
              <w:jc w:val="both"/>
              <w:rPr>
                <w:rFonts w:ascii="Times New Roman" w:hAnsi="Times New Roman" w:cs="Times New Roman"/>
                <w:sz w:val="24"/>
                <w:szCs w:val="24"/>
              </w:rPr>
            </w:pPr>
          </w:p>
        </w:tc>
      </w:tr>
      <w:tr w:rsidR="00E74D60" w14:paraId="034F7250" w14:textId="77777777">
        <w:tc>
          <w:tcPr>
            <w:tcW w:w="2313" w:type="dxa"/>
            <w:tcBorders>
              <w:top w:val="single" w:sz="4" w:space="0" w:color="000000"/>
              <w:left w:val="single" w:sz="4" w:space="0" w:color="000000"/>
              <w:bottom w:val="single" w:sz="4" w:space="0" w:color="000000"/>
              <w:right w:val="single" w:sz="4" w:space="0" w:color="000000"/>
            </w:tcBorders>
          </w:tcPr>
          <w:p w14:paraId="5D1BA151" w14:textId="5A9F396A" w:rsidR="00E74D60" w:rsidRPr="006214FC" w:rsidRDefault="007C0E40">
            <w:pPr>
              <w:pStyle w:val="aff6"/>
              <w:widowControl w:val="0"/>
              <w:rPr>
                <w:rFonts w:ascii="Times New Roman" w:hAnsi="Times New Roman" w:cs="Times New Roman"/>
                <w:sz w:val="24"/>
                <w:szCs w:val="24"/>
              </w:rPr>
            </w:pPr>
            <w:r w:rsidRPr="006214FC">
              <w:rPr>
                <w:rFonts w:ascii="Times New Roman" w:hAnsi="Times New Roman" w:cs="Times New Roman"/>
                <w:sz w:val="24"/>
                <w:szCs w:val="24"/>
              </w:rPr>
              <w:t xml:space="preserve">Тема 3. </w:t>
            </w:r>
            <w:r w:rsidR="000518AF" w:rsidRPr="006214FC">
              <w:rPr>
                <w:rFonts w:ascii="Times New Roman" w:hAnsi="Times New Roman" w:cs="Times New Roman"/>
                <w:sz w:val="24"/>
                <w:szCs w:val="24"/>
              </w:rPr>
              <w:t>Письмо-запрос и письмо-претензия.</w:t>
            </w:r>
          </w:p>
        </w:tc>
        <w:tc>
          <w:tcPr>
            <w:tcW w:w="2797" w:type="dxa"/>
            <w:tcBorders>
              <w:top w:val="single" w:sz="4" w:space="0" w:color="000000"/>
              <w:left w:val="single" w:sz="4" w:space="0" w:color="000000"/>
              <w:bottom w:val="single" w:sz="4" w:space="0" w:color="000000"/>
              <w:right w:val="single" w:sz="4" w:space="0" w:color="000000"/>
            </w:tcBorders>
          </w:tcPr>
          <w:p w14:paraId="0808777F" w14:textId="776DC841" w:rsidR="00E74D60" w:rsidRPr="006214FC" w:rsidRDefault="007C0E40">
            <w:pPr>
              <w:ind w:left="120" w:hangingChars="50" w:hanging="120"/>
              <w:rPr>
                <w:sz w:val="24"/>
                <w:szCs w:val="24"/>
              </w:rPr>
            </w:pPr>
            <w:r w:rsidRPr="006214FC">
              <w:rPr>
                <w:sz w:val="24"/>
                <w:szCs w:val="24"/>
              </w:rPr>
              <w:t>Навыки успешного</w:t>
            </w:r>
            <w:r w:rsidR="000518AF" w:rsidRPr="006214FC">
              <w:rPr>
                <w:sz w:val="24"/>
                <w:szCs w:val="24"/>
              </w:rPr>
              <w:t xml:space="preserve"> </w:t>
            </w:r>
            <w:r w:rsidRPr="006214FC">
              <w:rPr>
                <w:sz w:val="24"/>
                <w:szCs w:val="24"/>
              </w:rPr>
              <w:t xml:space="preserve">делового  сотрудничества и налаживания контактов.  </w:t>
            </w:r>
          </w:p>
        </w:tc>
        <w:tc>
          <w:tcPr>
            <w:tcW w:w="4801" w:type="dxa"/>
            <w:vMerge/>
            <w:tcBorders>
              <w:top w:val="single" w:sz="4" w:space="0" w:color="000000"/>
              <w:left w:val="single" w:sz="4" w:space="0" w:color="000000"/>
              <w:bottom w:val="single" w:sz="4" w:space="0" w:color="000000"/>
              <w:right w:val="single" w:sz="4" w:space="0" w:color="000000"/>
            </w:tcBorders>
          </w:tcPr>
          <w:p w14:paraId="47DCF929" w14:textId="77777777" w:rsidR="00E74D60" w:rsidRPr="006214FC" w:rsidRDefault="00E74D60">
            <w:pPr>
              <w:pStyle w:val="aff6"/>
              <w:widowControl w:val="0"/>
              <w:jc w:val="both"/>
              <w:rPr>
                <w:rFonts w:ascii="Times New Roman" w:hAnsi="Times New Roman" w:cs="Times New Roman"/>
                <w:sz w:val="24"/>
                <w:szCs w:val="24"/>
              </w:rPr>
            </w:pPr>
          </w:p>
        </w:tc>
      </w:tr>
      <w:tr w:rsidR="00E74D60" w14:paraId="0B8A2F57" w14:textId="77777777">
        <w:tc>
          <w:tcPr>
            <w:tcW w:w="2313" w:type="dxa"/>
            <w:tcBorders>
              <w:top w:val="single" w:sz="4" w:space="0" w:color="000000"/>
              <w:left w:val="single" w:sz="4" w:space="0" w:color="000000"/>
              <w:bottom w:val="single" w:sz="4" w:space="0" w:color="000000"/>
              <w:right w:val="single" w:sz="4" w:space="0" w:color="000000"/>
            </w:tcBorders>
          </w:tcPr>
          <w:p w14:paraId="1EFC8515" w14:textId="77777777" w:rsidR="009B730A" w:rsidRPr="006214FC" w:rsidRDefault="007C0E40" w:rsidP="009B730A">
            <w:pPr>
              <w:jc w:val="both"/>
              <w:rPr>
                <w:sz w:val="24"/>
                <w:szCs w:val="24"/>
              </w:rPr>
            </w:pPr>
            <w:r w:rsidRPr="006214FC">
              <w:rPr>
                <w:sz w:val="24"/>
                <w:szCs w:val="24"/>
              </w:rPr>
              <w:t xml:space="preserve">Тема 4. </w:t>
            </w:r>
            <w:r w:rsidR="009B730A" w:rsidRPr="006214FC">
              <w:rPr>
                <w:sz w:val="24"/>
                <w:szCs w:val="24"/>
              </w:rPr>
              <w:t>Рекламные письма.</w:t>
            </w:r>
          </w:p>
          <w:p w14:paraId="19E1276E" w14:textId="588A3053" w:rsidR="00E74D60" w:rsidRPr="006214FC" w:rsidRDefault="00E74D60">
            <w:pPr>
              <w:pStyle w:val="aff6"/>
              <w:widowControl w:val="0"/>
              <w:rPr>
                <w:rFonts w:ascii="Times New Roman" w:hAnsi="Times New Roman" w:cs="Times New Roman"/>
                <w:sz w:val="24"/>
                <w:szCs w:val="24"/>
              </w:rPr>
            </w:pPr>
          </w:p>
        </w:tc>
        <w:tc>
          <w:tcPr>
            <w:tcW w:w="2797" w:type="dxa"/>
            <w:tcBorders>
              <w:top w:val="single" w:sz="4" w:space="0" w:color="000000"/>
              <w:left w:val="single" w:sz="4" w:space="0" w:color="000000"/>
              <w:bottom w:val="single" w:sz="4" w:space="0" w:color="000000"/>
              <w:right w:val="single" w:sz="4" w:space="0" w:color="000000"/>
            </w:tcBorders>
          </w:tcPr>
          <w:p w14:paraId="6DB25B8F" w14:textId="15BFBE67" w:rsidR="00E74D60" w:rsidRPr="006214FC" w:rsidRDefault="009B730A">
            <w:pPr>
              <w:rPr>
                <w:sz w:val="24"/>
                <w:szCs w:val="24"/>
              </w:rPr>
            </w:pPr>
            <w:r w:rsidRPr="006214FC">
              <w:rPr>
                <w:sz w:val="24"/>
                <w:szCs w:val="24"/>
              </w:rPr>
              <w:t xml:space="preserve">Рекламные формальности. Язык рекламы. </w:t>
            </w:r>
          </w:p>
          <w:p w14:paraId="6E6F816C" w14:textId="77777777" w:rsidR="00E74D60" w:rsidRPr="006214FC" w:rsidRDefault="00E74D60">
            <w:pPr>
              <w:rPr>
                <w:sz w:val="24"/>
                <w:szCs w:val="24"/>
                <w:lang w:eastAsia="ru-RU"/>
              </w:rPr>
            </w:pPr>
          </w:p>
        </w:tc>
        <w:tc>
          <w:tcPr>
            <w:tcW w:w="4801" w:type="dxa"/>
            <w:vMerge/>
            <w:tcBorders>
              <w:top w:val="single" w:sz="4" w:space="0" w:color="000000"/>
              <w:left w:val="single" w:sz="4" w:space="0" w:color="000000"/>
              <w:bottom w:val="single" w:sz="4" w:space="0" w:color="000000"/>
              <w:right w:val="single" w:sz="4" w:space="0" w:color="000000"/>
            </w:tcBorders>
          </w:tcPr>
          <w:p w14:paraId="46C4EB78" w14:textId="77777777" w:rsidR="00E74D60" w:rsidRPr="006214FC" w:rsidRDefault="00E74D60">
            <w:pPr>
              <w:pStyle w:val="aff6"/>
              <w:widowControl w:val="0"/>
              <w:jc w:val="both"/>
              <w:rPr>
                <w:rFonts w:ascii="Times New Roman" w:hAnsi="Times New Roman" w:cs="Times New Roman"/>
                <w:sz w:val="24"/>
                <w:szCs w:val="24"/>
              </w:rPr>
            </w:pPr>
          </w:p>
        </w:tc>
      </w:tr>
      <w:tr w:rsidR="00E74D60" w14:paraId="11E8913B" w14:textId="77777777">
        <w:tc>
          <w:tcPr>
            <w:tcW w:w="2313" w:type="dxa"/>
            <w:tcBorders>
              <w:top w:val="single" w:sz="4" w:space="0" w:color="000000"/>
              <w:left w:val="single" w:sz="4" w:space="0" w:color="000000"/>
              <w:bottom w:val="single" w:sz="4" w:space="0" w:color="000000"/>
              <w:right w:val="single" w:sz="4" w:space="0" w:color="000000"/>
            </w:tcBorders>
          </w:tcPr>
          <w:p w14:paraId="4F46E0CA" w14:textId="25BAE855" w:rsidR="00E74D60" w:rsidRPr="006214FC" w:rsidRDefault="007C0E40">
            <w:pPr>
              <w:pStyle w:val="aff6"/>
              <w:widowControl w:val="0"/>
              <w:rPr>
                <w:rFonts w:ascii="Times New Roman" w:hAnsi="Times New Roman" w:cs="Times New Roman"/>
                <w:sz w:val="24"/>
                <w:szCs w:val="24"/>
              </w:rPr>
            </w:pPr>
            <w:r w:rsidRPr="006214FC">
              <w:rPr>
                <w:rFonts w:ascii="Times New Roman" w:hAnsi="Times New Roman" w:cs="Times New Roman"/>
                <w:sz w:val="24"/>
                <w:szCs w:val="24"/>
              </w:rPr>
              <w:t xml:space="preserve">Тема 5. </w:t>
            </w:r>
            <w:r w:rsidR="009B730A" w:rsidRPr="006214FC">
              <w:rPr>
                <w:rFonts w:ascii="Times New Roman" w:hAnsi="Times New Roman" w:cs="Times New Roman"/>
                <w:sz w:val="24"/>
                <w:szCs w:val="24"/>
              </w:rPr>
              <w:t>Репортаж.</w:t>
            </w:r>
          </w:p>
        </w:tc>
        <w:tc>
          <w:tcPr>
            <w:tcW w:w="2797" w:type="dxa"/>
            <w:tcBorders>
              <w:top w:val="single" w:sz="4" w:space="0" w:color="000000"/>
              <w:left w:val="single" w:sz="4" w:space="0" w:color="000000"/>
              <w:bottom w:val="single" w:sz="4" w:space="0" w:color="000000"/>
              <w:right w:val="single" w:sz="4" w:space="0" w:color="000000"/>
            </w:tcBorders>
          </w:tcPr>
          <w:p w14:paraId="6D2A8A75" w14:textId="1FF706F0" w:rsidR="00E74D60" w:rsidRPr="006214FC" w:rsidRDefault="009B730A">
            <w:pPr>
              <w:ind w:left="120" w:hangingChars="50" w:hanging="120"/>
              <w:rPr>
                <w:sz w:val="24"/>
                <w:szCs w:val="24"/>
              </w:rPr>
            </w:pPr>
            <w:r w:rsidRPr="006214FC">
              <w:rPr>
                <w:sz w:val="24"/>
                <w:szCs w:val="24"/>
              </w:rPr>
              <w:t>Критерии создания репортажа.</w:t>
            </w:r>
          </w:p>
        </w:tc>
        <w:tc>
          <w:tcPr>
            <w:tcW w:w="4801" w:type="dxa"/>
            <w:vMerge/>
            <w:tcBorders>
              <w:top w:val="single" w:sz="4" w:space="0" w:color="000000"/>
              <w:left w:val="single" w:sz="4" w:space="0" w:color="000000"/>
              <w:bottom w:val="single" w:sz="4" w:space="0" w:color="000000"/>
              <w:right w:val="single" w:sz="4" w:space="0" w:color="000000"/>
            </w:tcBorders>
          </w:tcPr>
          <w:p w14:paraId="140EABFC" w14:textId="77777777" w:rsidR="00E74D60" w:rsidRPr="006214FC" w:rsidRDefault="00E74D60">
            <w:pPr>
              <w:pStyle w:val="aff6"/>
              <w:widowControl w:val="0"/>
              <w:jc w:val="both"/>
              <w:rPr>
                <w:rFonts w:ascii="Times New Roman" w:hAnsi="Times New Roman" w:cs="Times New Roman"/>
                <w:sz w:val="24"/>
                <w:szCs w:val="24"/>
              </w:rPr>
            </w:pPr>
          </w:p>
        </w:tc>
      </w:tr>
      <w:tr w:rsidR="00E74D60" w14:paraId="7F1D5BFA" w14:textId="77777777">
        <w:tc>
          <w:tcPr>
            <w:tcW w:w="2313" w:type="dxa"/>
            <w:tcBorders>
              <w:top w:val="single" w:sz="4" w:space="0" w:color="000000"/>
              <w:left w:val="single" w:sz="4" w:space="0" w:color="000000"/>
              <w:bottom w:val="single" w:sz="4" w:space="0" w:color="000000"/>
              <w:right w:val="single" w:sz="4" w:space="0" w:color="000000"/>
            </w:tcBorders>
            <w:shd w:val="clear" w:color="auto" w:fill="auto"/>
          </w:tcPr>
          <w:p w14:paraId="22183E21" w14:textId="5CAC0073" w:rsidR="00E74D60" w:rsidRPr="006214FC" w:rsidRDefault="007C0E40">
            <w:pPr>
              <w:pStyle w:val="aff6"/>
              <w:widowControl w:val="0"/>
              <w:rPr>
                <w:rFonts w:ascii="Times New Roman" w:hAnsi="Times New Roman" w:cs="Times New Roman"/>
                <w:sz w:val="24"/>
                <w:szCs w:val="24"/>
              </w:rPr>
            </w:pPr>
            <w:r w:rsidRPr="006214FC">
              <w:rPr>
                <w:rFonts w:ascii="Times New Roman" w:hAnsi="Times New Roman" w:cs="Times New Roman"/>
                <w:sz w:val="24"/>
                <w:szCs w:val="24"/>
              </w:rPr>
              <w:t xml:space="preserve">Тема 6. </w:t>
            </w:r>
            <w:r w:rsidR="009B730A" w:rsidRPr="006214FC">
              <w:rPr>
                <w:rFonts w:ascii="Times New Roman" w:hAnsi="Times New Roman" w:cs="Times New Roman"/>
                <w:sz w:val="24"/>
                <w:szCs w:val="24"/>
              </w:rPr>
              <w:t>Запрос на бронирование отеля.</w:t>
            </w:r>
          </w:p>
        </w:tc>
        <w:tc>
          <w:tcPr>
            <w:tcW w:w="2797" w:type="dxa"/>
            <w:tcBorders>
              <w:top w:val="single" w:sz="4" w:space="0" w:color="000000"/>
              <w:left w:val="single" w:sz="4" w:space="0" w:color="000000"/>
              <w:bottom w:val="single" w:sz="4" w:space="0" w:color="000000"/>
              <w:right w:val="single" w:sz="4" w:space="0" w:color="000000"/>
            </w:tcBorders>
          </w:tcPr>
          <w:p w14:paraId="17144C96" w14:textId="59F86D17" w:rsidR="00E74D60" w:rsidRPr="006214FC" w:rsidRDefault="009B730A">
            <w:pPr>
              <w:rPr>
                <w:sz w:val="24"/>
                <w:szCs w:val="24"/>
                <w:lang w:val="en-US" w:eastAsia="ru-RU"/>
              </w:rPr>
            </w:pPr>
            <w:r w:rsidRPr="006214FC">
              <w:rPr>
                <w:sz w:val="24"/>
                <w:szCs w:val="24"/>
              </w:rPr>
              <w:t xml:space="preserve">Документы для бронирования. </w:t>
            </w:r>
          </w:p>
        </w:tc>
        <w:tc>
          <w:tcPr>
            <w:tcW w:w="4801" w:type="dxa"/>
            <w:vMerge/>
            <w:tcBorders>
              <w:top w:val="single" w:sz="4" w:space="0" w:color="000000"/>
              <w:left w:val="single" w:sz="4" w:space="0" w:color="000000"/>
              <w:bottom w:val="single" w:sz="4" w:space="0" w:color="000000"/>
              <w:right w:val="single" w:sz="4" w:space="0" w:color="000000"/>
            </w:tcBorders>
          </w:tcPr>
          <w:p w14:paraId="00CACCBF" w14:textId="77777777" w:rsidR="00E74D60" w:rsidRPr="006214FC" w:rsidRDefault="00E74D60">
            <w:pPr>
              <w:pStyle w:val="aff6"/>
              <w:widowControl w:val="0"/>
              <w:jc w:val="both"/>
              <w:rPr>
                <w:rFonts w:ascii="Times New Roman" w:hAnsi="Times New Roman" w:cs="Times New Roman"/>
                <w:sz w:val="24"/>
                <w:szCs w:val="24"/>
              </w:rPr>
            </w:pPr>
          </w:p>
        </w:tc>
      </w:tr>
      <w:tr w:rsidR="00E74D60" w14:paraId="111E6E4D" w14:textId="77777777">
        <w:tc>
          <w:tcPr>
            <w:tcW w:w="2313" w:type="dxa"/>
            <w:tcBorders>
              <w:top w:val="single" w:sz="4" w:space="0" w:color="000000"/>
              <w:left w:val="single" w:sz="4" w:space="0" w:color="000000"/>
              <w:bottom w:val="single" w:sz="4" w:space="0" w:color="000000"/>
              <w:right w:val="single" w:sz="4" w:space="0" w:color="000000"/>
            </w:tcBorders>
          </w:tcPr>
          <w:p w14:paraId="245E868D" w14:textId="0DE428BE" w:rsidR="00E74D60" w:rsidRPr="006214FC" w:rsidRDefault="007C0E40">
            <w:pPr>
              <w:pStyle w:val="aff6"/>
              <w:widowControl w:val="0"/>
              <w:rPr>
                <w:rFonts w:ascii="Times New Roman" w:hAnsi="Times New Roman" w:cs="Times New Roman"/>
                <w:sz w:val="24"/>
                <w:szCs w:val="24"/>
              </w:rPr>
            </w:pPr>
            <w:r w:rsidRPr="006214FC">
              <w:rPr>
                <w:rFonts w:ascii="Times New Roman" w:hAnsi="Times New Roman" w:cs="Times New Roman"/>
                <w:sz w:val="24"/>
                <w:szCs w:val="24"/>
              </w:rPr>
              <w:t xml:space="preserve">Тема 7. </w:t>
            </w:r>
            <w:r w:rsidR="009B730A" w:rsidRPr="006214FC">
              <w:rPr>
                <w:rFonts w:ascii="Times New Roman" w:hAnsi="Times New Roman" w:cs="Times New Roman"/>
                <w:sz w:val="24"/>
                <w:szCs w:val="24"/>
              </w:rPr>
              <w:t>Переписка с коммерческими организациями.</w:t>
            </w:r>
          </w:p>
        </w:tc>
        <w:tc>
          <w:tcPr>
            <w:tcW w:w="2797" w:type="dxa"/>
            <w:tcBorders>
              <w:top w:val="single" w:sz="4" w:space="0" w:color="000000"/>
              <w:left w:val="single" w:sz="4" w:space="0" w:color="000000"/>
              <w:bottom w:val="single" w:sz="4" w:space="0" w:color="000000"/>
              <w:right w:val="single" w:sz="4" w:space="0" w:color="000000"/>
            </w:tcBorders>
          </w:tcPr>
          <w:p w14:paraId="595C907C" w14:textId="2A7DFE39" w:rsidR="00E74D60" w:rsidRPr="006214FC" w:rsidRDefault="007C0E40">
            <w:pPr>
              <w:pStyle w:val="aff6"/>
              <w:widowControl w:val="0"/>
              <w:rPr>
                <w:rFonts w:ascii="Times New Roman" w:hAnsi="Times New Roman" w:cs="Times New Roman"/>
                <w:sz w:val="24"/>
                <w:szCs w:val="24"/>
              </w:rPr>
            </w:pPr>
            <w:r w:rsidRPr="006214FC">
              <w:rPr>
                <w:rFonts w:ascii="Times New Roman" w:hAnsi="Times New Roman" w:cs="Times New Roman"/>
                <w:sz w:val="24"/>
                <w:szCs w:val="24"/>
              </w:rPr>
              <w:t>Документы</w:t>
            </w:r>
            <w:r w:rsidRPr="006214FC">
              <w:rPr>
                <w:rFonts w:ascii="Times New Roman" w:hAnsi="Times New Roman" w:cs="Times New Roman"/>
                <w:sz w:val="24"/>
                <w:szCs w:val="24"/>
                <w:lang w:val="en-US"/>
              </w:rPr>
              <w:t xml:space="preserve"> </w:t>
            </w:r>
            <w:r w:rsidRPr="006214FC">
              <w:rPr>
                <w:rFonts w:ascii="Times New Roman" w:hAnsi="Times New Roman" w:cs="Times New Roman"/>
                <w:sz w:val="24"/>
                <w:szCs w:val="24"/>
              </w:rPr>
              <w:t>по страхованию</w:t>
            </w:r>
            <w:r w:rsidRPr="006214FC">
              <w:rPr>
                <w:rFonts w:ascii="Times New Roman" w:hAnsi="Times New Roman" w:cs="Times New Roman"/>
                <w:sz w:val="24"/>
                <w:szCs w:val="24"/>
                <w:lang w:val="en-US"/>
              </w:rPr>
              <w:t xml:space="preserve">. </w:t>
            </w:r>
          </w:p>
        </w:tc>
        <w:tc>
          <w:tcPr>
            <w:tcW w:w="4801" w:type="dxa"/>
            <w:vMerge/>
            <w:tcBorders>
              <w:top w:val="single" w:sz="4" w:space="0" w:color="000000"/>
              <w:left w:val="single" w:sz="4" w:space="0" w:color="000000"/>
              <w:bottom w:val="single" w:sz="4" w:space="0" w:color="000000"/>
              <w:right w:val="single" w:sz="4" w:space="0" w:color="000000"/>
            </w:tcBorders>
          </w:tcPr>
          <w:p w14:paraId="4F1FC6E7" w14:textId="77777777" w:rsidR="00E74D60" w:rsidRPr="006214FC" w:rsidRDefault="00E74D60">
            <w:pPr>
              <w:pStyle w:val="aff6"/>
              <w:widowControl w:val="0"/>
              <w:jc w:val="both"/>
              <w:rPr>
                <w:rFonts w:ascii="Times New Roman" w:hAnsi="Times New Roman" w:cs="Times New Roman"/>
                <w:sz w:val="24"/>
                <w:szCs w:val="24"/>
              </w:rPr>
            </w:pPr>
          </w:p>
        </w:tc>
      </w:tr>
    </w:tbl>
    <w:p w14:paraId="577A4667" w14:textId="77777777" w:rsidR="00E74D60" w:rsidRDefault="00E74D60">
      <w:pPr>
        <w:rPr>
          <w:szCs w:val="28"/>
        </w:rPr>
      </w:pPr>
    </w:p>
    <w:p w14:paraId="08EBD3BC" w14:textId="77777777" w:rsidR="00E74D60" w:rsidRDefault="00E74D60">
      <w:pPr>
        <w:rPr>
          <w:szCs w:val="28"/>
        </w:rPr>
      </w:pPr>
    </w:p>
    <w:p w14:paraId="5A267F81" w14:textId="48150614" w:rsidR="00E74D60" w:rsidRDefault="007C0E40" w:rsidP="00DC1BD2">
      <w:pPr>
        <w:pStyle w:val="2"/>
      </w:pPr>
      <w:bookmarkStart w:id="16" w:name="_Toc156500238"/>
      <w:r>
        <w:lastRenderedPageBreak/>
        <w:t>Перечень вопросов, заданий, тем для подготовки к текущему контролю</w:t>
      </w:r>
      <w:bookmarkEnd w:id="16"/>
    </w:p>
    <w:p w14:paraId="11F65826" w14:textId="77777777" w:rsidR="00E74D60" w:rsidRDefault="007C0E40">
      <w:pPr>
        <w:pStyle w:val="a5"/>
        <w:spacing w:line="240" w:lineRule="auto"/>
        <w:ind w:rightChars="254" w:right="711"/>
        <w:jc w:val="both"/>
        <w:rPr>
          <w:sz w:val="28"/>
          <w:szCs w:val="28"/>
        </w:rPr>
      </w:pPr>
      <w:r>
        <w:rPr>
          <w:sz w:val="28"/>
          <w:szCs w:val="28"/>
        </w:rPr>
        <w:t>Текущий контроль основывается на выполнении студентами письменных</w:t>
      </w:r>
      <w:r>
        <w:rPr>
          <w:spacing w:val="1"/>
          <w:sz w:val="28"/>
          <w:szCs w:val="28"/>
        </w:rPr>
        <w:t xml:space="preserve"> </w:t>
      </w:r>
      <w:r>
        <w:rPr>
          <w:sz w:val="28"/>
          <w:szCs w:val="28"/>
        </w:rPr>
        <w:t>заданий</w:t>
      </w:r>
      <w:r>
        <w:rPr>
          <w:spacing w:val="1"/>
          <w:sz w:val="28"/>
          <w:szCs w:val="28"/>
        </w:rPr>
        <w:t xml:space="preserve"> </w:t>
      </w:r>
      <w:r>
        <w:rPr>
          <w:sz w:val="28"/>
          <w:szCs w:val="28"/>
        </w:rPr>
        <w:t>как</w:t>
      </w:r>
      <w:r>
        <w:rPr>
          <w:spacing w:val="1"/>
          <w:sz w:val="28"/>
          <w:szCs w:val="28"/>
        </w:rPr>
        <w:t xml:space="preserve"> </w:t>
      </w:r>
      <w:r>
        <w:rPr>
          <w:sz w:val="28"/>
          <w:szCs w:val="28"/>
        </w:rPr>
        <w:t>в</w:t>
      </w:r>
      <w:r>
        <w:rPr>
          <w:spacing w:val="1"/>
          <w:sz w:val="28"/>
          <w:szCs w:val="28"/>
        </w:rPr>
        <w:t xml:space="preserve"> </w:t>
      </w:r>
      <w:r>
        <w:rPr>
          <w:sz w:val="28"/>
          <w:szCs w:val="28"/>
        </w:rPr>
        <w:t>ходе</w:t>
      </w:r>
      <w:r>
        <w:rPr>
          <w:spacing w:val="1"/>
          <w:sz w:val="28"/>
          <w:szCs w:val="28"/>
        </w:rPr>
        <w:t xml:space="preserve"> </w:t>
      </w:r>
      <w:r>
        <w:rPr>
          <w:sz w:val="28"/>
          <w:szCs w:val="28"/>
        </w:rPr>
        <w:t>занятий,</w:t>
      </w:r>
      <w:r>
        <w:rPr>
          <w:spacing w:val="1"/>
          <w:sz w:val="28"/>
          <w:szCs w:val="28"/>
        </w:rPr>
        <w:t xml:space="preserve"> </w:t>
      </w:r>
      <w:r>
        <w:rPr>
          <w:sz w:val="28"/>
          <w:szCs w:val="28"/>
        </w:rPr>
        <w:t>так</w:t>
      </w:r>
      <w:r>
        <w:rPr>
          <w:spacing w:val="1"/>
          <w:sz w:val="28"/>
          <w:szCs w:val="28"/>
        </w:rPr>
        <w:t xml:space="preserve"> </w:t>
      </w:r>
      <w:r>
        <w:rPr>
          <w:sz w:val="28"/>
          <w:szCs w:val="28"/>
        </w:rPr>
        <w:t>и</w:t>
      </w:r>
      <w:r>
        <w:rPr>
          <w:spacing w:val="1"/>
          <w:sz w:val="28"/>
          <w:szCs w:val="28"/>
        </w:rPr>
        <w:t xml:space="preserve"> </w:t>
      </w:r>
      <w:r>
        <w:rPr>
          <w:sz w:val="28"/>
          <w:szCs w:val="28"/>
        </w:rPr>
        <w:t>при</w:t>
      </w:r>
      <w:r>
        <w:rPr>
          <w:spacing w:val="1"/>
          <w:sz w:val="28"/>
          <w:szCs w:val="28"/>
        </w:rPr>
        <w:t xml:space="preserve"> </w:t>
      </w:r>
      <w:r>
        <w:rPr>
          <w:sz w:val="28"/>
          <w:szCs w:val="28"/>
        </w:rPr>
        <w:t>выполнении</w:t>
      </w:r>
      <w:r>
        <w:rPr>
          <w:spacing w:val="70"/>
          <w:sz w:val="28"/>
          <w:szCs w:val="28"/>
        </w:rPr>
        <w:t xml:space="preserve"> </w:t>
      </w:r>
      <w:r>
        <w:rPr>
          <w:sz w:val="28"/>
          <w:szCs w:val="28"/>
        </w:rPr>
        <w:t>самостоятельной</w:t>
      </w:r>
      <w:r>
        <w:rPr>
          <w:spacing w:val="1"/>
          <w:sz w:val="28"/>
          <w:szCs w:val="28"/>
        </w:rPr>
        <w:t xml:space="preserve"> </w:t>
      </w:r>
      <w:r>
        <w:rPr>
          <w:sz w:val="28"/>
          <w:szCs w:val="28"/>
        </w:rPr>
        <w:t>работы.</w:t>
      </w:r>
    </w:p>
    <w:p w14:paraId="32A06CF1" w14:textId="77777777" w:rsidR="00E74D60" w:rsidRDefault="007C0E40">
      <w:pPr>
        <w:widowControl/>
        <w:tabs>
          <w:tab w:val="left" w:pos="142"/>
          <w:tab w:val="left" w:pos="284"/>
          <w:tab w:val="left" w:pos="426"/>
        </w:tabs>
        <w:spacing w:line="240" w:lineRule="auto"/>
        <w:ind w:rightChars="254" w:right="711"/>
        <w:jc w:val="both"/>
        <w:rPr>
          <w:szCs w:val="28"/>
          <w:lang w:eastAsia="ru-RU"/>
        </w:rPr>
      </w:pPr>
      <w:r>
        <w:rPr>
          <w:szCs w:val="28"/>
          <w:lang w:eastAsia="ru-RU"/>
        </w:rPr>
        <w:t>Темы, проверяемые в текущем контроле, соответствуют темам 1, 2, 3, 4 данной РПД.</w:t>
      </w:r>
    </w:p>
    <w:p w14:paraId="4F8029CC" w14:textId="77777777" w:rsidR="00E74D60" w:rsidRDefault="00E74D60">
      <w:pPr>
        <w:widowControl/>
        <w:tabs>
          <w:tab w:val="left" w:pos="142"/>
          <w:tab w:val="left" w:pos="284"/>
          <w:tab w:val="left" w:pos="426"/>
        </w:tabs>
        <w:spacing w:line="240" w:lineRule="auto"/>
        <w:ind w:rightChars="254" w:right="711"/>
        <w:jc w:val="both"/>
        <w:rPr>
          <w:szCs w:val="28"/>
          <w:lang w:eastAsia="ru-RU"/>
        </w:rPr>
      </w:pPr>
    </w:p>
    <w:p w14:paraId="02D0658F" w14:textId="77777777" w:rsidR="00E74D60" w:rsidRDefault="007C0E40">
      <w:pPr>
        <w:jc w:val="center"/>
        <w:rPr>
          <w:strike/>
        </w:rPr>
      </w:pPr>
      <w:r>
        <w:rPr>
          <w:b/>
          <w:bCs/>
          <w:szCs w:val="28"/>
          <w:lang w:eastAsia="ru-RU"/>
        </w:rPr>
        <w:t xml:space="preserve">Структура контрольной работы </w:t>
      </w:r>
    </w:p>
    <w:p w14:paraId="0FD4C863" w14:textId="77777777" w:rsidR="00E74D60" w:rsidRDefault="00E74D60">
      <w:pPr>
        <w:jc w:val="center"/>
        <w:rPr>
          <w:b/>
          <w:bCs/>
          <w:szCs w:val="28"/>
        </w:rPr>
      </w:pPr>
    </w:p>
    <w:tbl>
      <w:tblPr>
        <w:tblW w:w="10348" w:type="dxa"/>
        <w:tblInd w:w="-106" w:type="dxa"/>
        <w:tblLayout w:type="fixed"/>
        <w:tblLook w:val="04A0" w:firstRow="1" w:lastRow="0" w:firstColumn="1" w:lastColumn="0" w:noHBand="0" w:noVBand="1"/>
      </w:tblPr>
      <w:tblGrid>
        <w:gridCol w:w="1391"/>
        <w:gridCol w:w="8957"/>
      </w:tblGrid>
      <w:tr w:rsidR="00E74D60" w14:paraId="3F11FD01" w14:textId="77777777">
        <w:trPr>
          <w:trHeight w:val="412"/>
        </w:trPr>
        <w:tc>
          <w:tcPr>
            <w:tcW w:w="1391" w:type="dxa"/>
            <w:tcBorders>
              <w:top w:val="single" w:sz="4" w:space="0" w:color="000000"/>
              <w:left w:val="single" w:sz="4" w:space="0" w:color="000000"/>
              <w:bottom w:val="single" w:sz="4" w:space="0" w:color="000000"/>
              <w:right w:val="single" w:sz="4" w:space="0" w:color="000000"/>
            </w:tcBorders>
          </w:tcPr>
          <w:p w14:paraId="71184299" w14:textId="77777777" w:rsidR="00E74D60" w:rsidRDefault="007C0E40">
            <w:pPr>
              <w:jc w:val="center"/>
              <w:rPr>
                <w:b/>
                <w:bCs/>
                <w:sz w:val="24"/>
                <w:szCs w:val="24"/>
              </w:rPr>
            </w:pPr>
            <w:r>
              <w:rPr>
                <w:b/>
                <w:bCs/>
                <w:sz w:val="24"/>
                <w:szCs w:val="24"/>
              </w:rPr>
              <w:t xml:space="preserve">Семестр </w:t>
            </w:r>
          </w:p>
        </w:tc>
        <w:tc>
          <w:tcPr>
            <w:tcW w:w="8957" w:type="dxa"/>
            <w:tcBorders>
              <w:top w:val="single" w:sz="4" w:space="0" w:color="000000"/>
              <w:left w:val="single" w:sz="4" w:space="0" w:color="000000"/>
              <w:bottom w:val="single" w:sz="4" w:space="0" w:color="000000"/>
              <w:right w:val="single" w:sz="4" w:space="0" w:color="000000"/>
            </w:tcBorders>
          </w:tcPr>
          <w:p w14:paraId="4ABFE71C" w14:textId="77777777" w:rsidR="00E74D60" w:rsidRDefault="007C0E40">
            <w:pPr>
              <w:jc w:val="center"/>
              <w:rPr>
                <w:b/>
                <w:bCs/>
                <w:sz w:val="24"/>
                <w:szCs w:val="24"/>
              </w:rPr>
            </w:pPr>
            <w:r>
              <w:rPr>
                <w:b/>
                <w:bCs/>
                <w:sz w:val="24"/>
                <w:szCs w:val="24"/>
              </w:rPr>
              <w:t xml:space="preserve">Структура </w:t>
            </w:r>
          </w:p>
        </w:tc>
      </w:tr>
      <w:tr w:rsidR="00E74D60" w14:paraId="03096781" w14:textId="77777777">
        <w:trPr>
          <w:trHeight w:val="838"/>
        </w:trPr>
        <w:tc>
          <w:tcPr>
            <w:tcW w:w="1391" w:type="dxa"/>
            <w:tcBorders>
              <w:top w:val="single" w:sz="4" w:space="0" w:color="000000"/>
              <w:left w:val="single" w:sz="4" w:space="0" w:color="000000"/>
              <w:bottom w:val="single" w:sz="4" w:space="0" w:color="000000"/>
              <w:right w:val="single" w:sz="4" w:space="0" w:color="000000"/>
            </w:tcBorders>
          </w:tcPr>
          <w:p w14:paraId="3023F56B" w14:textId="77777777" w:rsidR="00E74D60" w:rsidRDefault="007C0E40">
            <w:pPr>
              <w:jc w:val="center"/>
              <w:rPr>
                <w:b/>
                <w:bCs/>
                <w:sz w:val="24"/>
                <w:szCs w:val="24"/>
              </w:rPr>
            </w:pPr>
            <w:r>
              <w:rPr>
                <w:b/>
                <w:bCs/>
                <w:sz w:val="24"/>
                <w:szCs w:val="24"/>
              </w:rPr>
              <w:t>6</w:t>
            </w:r>
          </w:p>
        </w:tc>
        <w:tc>
          <w:tcPr>
            <w:tcW w:w="8957" w:type="dxa"/>
            <w:tcBorders>
              <w:top w:val="single" w:sz="4" w:space="0" w:color="000000"/>
              <w:left w:val="single" w:sz="4" w:space="0" w:color="000000"/>
              <w:bottom w:val="single" w:sz="4" w:space="0" w:color="000000"/>
              <w:right w:val="single" w:sz="4" w:space="0" w:color="000000"/>
            </w:tcBorders>
          </w:tcPr>
          <w:p w14:paraId="6E8ACC7B" w14:textId="77777777" w:rsidR="00E74D60" w:rsidRDefault="007C0E40">
            <w:pPr>
              <w:jc w:val="both"/>
              <w:rPr>
                <w:sz w:val="24"/>
                <w:szCs w:val="24"/>
              </w:rPr>
            </w:pPr>
            <w:r>
              <w:rPr>
                <w:sz w:val="24"/>
                <w:szCs w:val="24"/>
              </w:rPr>
              <w:t>1) Аудирование. Количество заданий – 10 (макс. 2 балла)</w:t>
            </w:r>
          </w:p>
          <w:p w14:paraId="5DD376E1" w14:textId="77777777" w:rsidR="00E74D60" w:rsidRDefault="007C0E40">
            <w:pPr>
              <w:jc w:val="both"/>
              <w:rPr>
                <w:sz w:val="24"/>
                <w:szCs w:val="24"/>
              </w:rPr>
            </w:pPr>
            <w:r>
              <w:rPr>
                <w:sz w:val="24"/>
                <w:szCs w:val="24"/>
              </w:rPr>
              <w:t>2) Лексико-грамматический тест на бумажном носителе /электронный вариант.</w:t>
            </w:r>
          </w:p>
          <w:p w14:paraId="14847AAB" w14:textId="77777777" w:rsidR="00E74D60" w:rsidRDefault="007C0E40">
            <w:pPr>
              <w:jc w:val="both"/>
              <w:rPr>
                <w:sz w:val="24"/>
                <w:szCs w:val="24"/>
              </w:rPr>
            </w:pPr>
            <w:r>
              <w:rPr>
                <w:sz w:val="24"/>
                <w:szCs w:val="24"/>
              </w:rPr>
              <w:t xml:space="preserve">Количество заданий – 40 (макс. 4 балла) </w:t>
            </w:r>
          </w:p>
          <w:p w14:paraId="3962BF4C" w14:textId="77777777" w:rsidR="00E74D60" w:rsidRDefault="007C0E40">
            <w:pPr>
              <w:jc w:val="both"/>
              <w:rPr>
                <w:sz w:val="24"/>
                <w:szCs w:val="24"/>
              </w:rPr>
            </w:pPr>
            <w:r>
              <w:rPr>
                <w:sz w:val="24"/>
                <w:szCs w:val="24"/>
              </w:rPr>
              <w:t>3) Выполнение письменного задания (написание одного из видов письма – 100 -150  слов) (макс. 4 балла).</w:t>
            </w:r>
          </w:p>
          <w:p w14:paraId="1C51A3E6" w14:textId="77777777" w:rsidR="00E74D60" w:rsidRDefault="007C0E40">
            <w:pPr>
              <w:jc w:val="both"/>
              <w:rPr>
                <w:b/>
                <w:bCs/>
                <w:sz w:val="24"/>
                <w:szCs w:val="24"/>
              </w:rPr>
            </w:pPr>
            <w:r>
              <w:rPr>
                <w:b/>
                <w:bCs/>
                <w:sz w:val="24"/>
                <w:szCs w:val="24"/>
              </w:rPr>
              <w:t>Итого макс.: 10 баллов</w:t>
            </w:r>
          </w:p>
        </w:tc>
      </w:tr>
    </w:tbl>
    <w:p w14:paraId="1AD47524" w14:textId="77777777" w:rsidR="00E74D60" w:rsidRDefault="00E74D60">
      <w:pPr>
        <w:keepNext/>
        <w:rPr>
          <w:b/>
          <w:bCs/>
          <w:u w:val="single"/>
          <w:lang w:eastAsia="ru-RU"/>
        </w:rPr>
      </w:pPr>
    </w:p>
    <w:p w14:paraId="639E9F2D" w14:textId="77777777" w:rsidR="00E74D60" w:rsidRDefault="007C0E40">
      <w:pPr>
        <w:ind w:firstLine="709"/>
        <w:jc w:val="center"/>
      </w:pPr>
      <w:r>
        <w:rPr>
          <w:b/>
          <w:bCs/>
          <w:lang w:eastAsia="ru-RU"/>
        </w:rPr>
        <w:t xml:space="preserve"> </w:t>
      </w:r>
      <w:bookmarkStart w:id="17" w:name="_Hlk97717364"/>
      <w:bookmarkEnd w:id="17"/>
    </w:p>
    <w:p w14:paraId="574D5B8F" w14:textId="77777777" w:rsidR="00E74D60" w:rsidRDefault="007C0E40">
      <w:pPr>
        <w:keepNext/>
        <w:jc w:val="center"/>
        <w:rPr>
          <w:szCs w:val="28"/>
        </w:rPr>
      </w:pPr>
      <w:r>
        <w:rPr>
          <w:b/>
          <w:bCs/>
          <w:szCs w:val="28"/>
          <w:u w:val="single"/>
          <w:lang w:eastAsia="ru-RU"/>
        </w:rPr>
        <w:t>Образец титульного листа контрольной работы</w:t>
      </w:r>
    </w:p>
    <w:p w14:paraId="4DBE7176" w14:textId="77777777" w:rsidR="00E74D60" w:rsidRDefault="007C0E40">
      <w:pPr>
        <w:ind w:firstLine="709"/>
        <w:jc w:val="center"/>
        <w:rPr>
          <w:szCs w:val="28"/>
        </w:rPr>
      </w:pPr>
      <w:r>
        <w:rPr>
          <w:b/>
          <w:bCs/>
          <w:szCs w:val="28"/>
          <w:lang w:eastAsia="ru-RU"/>
        </w:rPr>
        <w:t xml:space="preserve">Текущий контроль успеваемости </w:t>
      </w:r>
    </w:p>
    <w:p w14:paraId="1E13A704" w14:textId="77777777" w:rsidR="00E74D60" w:rsidRDefault="00E74D60">
      <w:pPr>
        <w:ind w:firstLine="709"/>
        <w:jc w:val="center"/>
        <w:rPr>
          <w:b/>
          <w:bCs/>
          <w:lang w:eastAsia="ru-RU"/>
        </w:rPr>
      </w:pPr>
    </w:p>
    <w:p w14:paraId="72FB148C" w14:textId="77777777" w:rsidR="00E74D60" w:rsidRDefault="007C0E40">
      <w:pPr>
        <w:ind w:firstLine="709"/>
        <w:jc w:val="center"/>
        <w:rPr>
          <w:szCs w:val="28"/>
        </w:rPr>
      </w:pPr>
      <w:r>
        <w:rPr>
          <w:b/>
          <w:bCs/>
          <w:szCs w:val="28"/>
          <w:lang w:eastAsia="ru-RU"/>
        </w:rPr>
        <w:t>(Контрольная работа)</w:t>
      </w:r>
    </w:p>
    <w:p w14:paraId="255045BB" w14:textId="77777777" w:rsidR="00E74D60" w:rsidRDefault="00E74D60">
      <w:pPr>
        <w:ind w:firstLine="709"/>
        <w:jc w:val="center"/>
        <w:rPr>
          <w:b/>
          <w:bCs/>
          <w:lang w:eastAsia="ru-RU"/>
        </w:rPr>
      </w:pPr>
    </w:p>
    <w:tbl>
      <w:tblPr>
        <w:tblW w:w="9915" w:type="dxa"/>
        <w:tblInd w:w="-106" w:type="dxa"/>
        <w:tblLayout w:type="fixed"/>
        <w:tblLook w:val="04A0" w:firstRow="1" w:lastRow="0" w:firstColumn="1" w:lastColumn="0" w:noHBand="0" w:noVBand="1"/>
      </w:tblPr>
      <w:tblGrid>
        <w:gridCol w:w="9915"/>
      </w:tblGrid>
      <w:tr w:rsidR="00E74D60" w14:paraId="1B77F44A" w14:textId="77777777">
        <w:tc>
          <w:tcPr>
            <w:tcW w:w="9915" w:type="dxa"/>
            <w:tcBorders>
              <w:top w:val="single" w:sz="4" w:space="0" w:color="000000"/>
              <w:left w:val="single" w:sz="4" w:space="0" w:color="000000"/>
              <w:bottom w:val="single" w:sz="4" w:space="0" w:color="000000"/>
              <w:right w:val="single" w:sz="4" w:space="0" w:color="000000"/>
            </w:tcBorders>
          </w:tcPr>
          <w:p w14:paraId="138FEEFA" w14:textId="77777777" w:rsidR="00E74D60" w:rsidRDefault="007C0E40">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14:paraId="13CFB0B5" w14:textId="77777777" w:rsidR="00E74D60" w:rsidRDefault="007C0E40">
            <w:pPr>
              <w:jc w:val="center"/>
              <w:rPr>
                <w:b/>
                <w:bCs/>
                <w:sz w:val="24"/>
                <w:szCs w:val="24"/>
              </w:rPr>
            </w:pPr>
            <w:r>
              <w:rPr>
                <w:b/>
                <w:bCs/>
                <w:sz w:val="24"/>
                <w:szCs w:val="24"/>
              </w:rPr>
              <w:t>«Финансовый университет при Правительстве Российской Федерации» (Финуниверситет)</w:t>
            </w:r>
          </w:p>
          <w:p w14:paraId="21BAD8F6" w14:textId="77777777" w:rsidR="00E74D60" w:rsidRDefault="007C0E40">
            <w:pPr>
              <w:jc w:val="center"/>
              <w:rPr>
                <w:sz w:val="24"/>
                <w:szCs w:val="24"/>
              </w:rPr>
            </w:pPr>
            <w:r>
              <w:rPr>
                <w:sz w:val="24"/>
                <w:szCs w:val="24"/>
              </w:rPr>
              <w:t>---------------------------------------------------------------------------------------------------------------</w:t>
            </w:r>
          </w:p>
          <w:p w14:paraId="18221A9B" w14:textId="77777777" w:rsidR="00E74D60" w:rsidRDefault="007C0E40">
            <w:pPr>
              <w:jc w:val="center"/>
              <w:rPr>
                <w:b/>
                <w:bCs/>
                <w:sz w:val="24"/>
                <w:szCs w:val="24"/>
              </w:rPr>
            </w:pPr>
            <w:r>
              <w:rPr>
                <w:b/>
                <w:bCs/>
                <w:sz w:val="24"/>
                <w:szCs w:val="24"/>
              </w:rPr>
              <w:t>Департамент иностранных языков и межкультурной коммуникации</w:t>
            </w:r>
          </w:p>
          <w:p w14:paraId="6F63597D" w14:textId="77777777" w:rsidR="00E74D60" w:rsidRDefault="007C0E40">
            <w:pPr>
              <w:jc w:val="center"/>
              <w:rPr>
                <w:b/>
                <w:bCs/>
                <w:sz w:val="24"/>
                <w:szCs w:val="24"/>
              </w:rPr>
            </w:pPr>
            <w:r>
              <w:rPr>
                <w:b/>
                <w:bCs/>
                <w:sz w:val="24"/>
                <w:szCs w:val="24"/>
              </w:rPr>
              <w:t>КОНТРОЛЬНАЯ РАБОТА ПО ДИСЦИПЛИНЕ</w:t>
            </w:r>
          </w:p>
          <w:p w14:paraId="516CFE8E" w14:textId="5C617D0F" w:rsidR="00E74D60" w:rsidRDefault="007C0E40">
            <w:pPr>
              <w:jc w:val="center"/>
              <w:rPr>
                <w:b/>
                <w:bCs/>
                <w:sz w:val="24"/>
                <w:szCs w:val="24"/>
              </w:rPr>
            </w:pPr>
            <w:r>
              <w:rPr>
                <w:b/>
                <w:bCs/>
                <w:sz w:val="24"/>
                <w:szCs w:val="24"/>
              </w:rPr>
              <w:t>«</w:t>
            </w:r>
            <w:r w:rsidR="00570509">
              <w:rPr>
                <w:b/>
                <w:bCs/>
                <w:sz w:val="24"/>
                <w:szCs w:val="24"/>
              </w:rPr>
              <w:t>Восточный язык (д</w:t>
            </w:r>
            <w:r>
              <w:rPr>
                <w:b/>
                <w:bCs/>
                <w:sz w:val="24"/>
                <w:szCs w:val="24"/>
              </w:rPr>
              <w:t>еловая корреспонденция</w:t>
            </w:r>
            <w:r w:rsidR="00570509">
              <w:rPr>
                <w:b/>
                <w:bCs/>
                <w:sz w:val="24"/>
                <w:szCs w:val="24"/>
              </w:rPr>
              <w:t>)</w:t>
            </w:r>
            <w:r>
              <w:rPr>
                <w:b/>
                <w:bCs/>
                <w:sz w:val="24"/>
                <w:szCs w:val="24"/>
              </w:rPr>
              <w:t>»</w:t>
            </w:r>
          </w:p>
          <w:p w14:paraId="206FA02C" w14:textId="77777777" w:rsidR="00570509" w:rsidRDefault="00570509" w:rsidP="00570509">
            <w:pPr>
              <w:spacing w:line="240" w:lineRule="auto"/>
              <w:jc w:val="center"/>
              <w:rPr>
                <w:color w:val="000000"/>
                <w:szCs w:val="28"/>
              </w:rPr>
            </w:pPr>
            <w:r w:rsidRPr="007A62CE">
              <w:rPr>
                <w:szCs w:val="28"/>
              </w:rPr>
              <w:t xml:space="preserve">38.03.01«Экономика», </w:t>
            </w:r>
            <w:r w:rsidRPr="003D104F">
              <w:rPr>
                <w:color w:val="000000"/>
                <w:szCs w:val="28"/>
              </w:rPr>
              <w:t>ОП «Экономика и бизнес стран Востока (с углубленным изучением иностранного языка)»</w:t>
            </w:r>
            <w:r>
              <w:rPr>
                <w:szCs w:val="28"/>
              </w:rPr>
              <w:t xml:space="preserve"> </w:t>
            </w:r>
            <w:r w:rsidRPr="003D104F">
              <w:rPr>
                <w:color w:val="000000"/>
                <w:szCs w:val="28"/>
              </w:rPr>
              <w:t>профиль: «Экономика и бизнес стран Востока (с углубленным изучением иностранного языка)»</w:t>
            </w:r>
          </w:p>
          <w:p w14:paraId="6F99913B" w14:textId="77777777" w:rsidR="00E74D60" w:rsidRDefault="007C0E40">
            <w:pPr>
              <w:jc w:val="center"/>
              <w:rPr>
                <w:b/>
                <w:bCs/>
                <w:sz w:val="24"/>
                <w:szCs w:val="24"/>
              </w:rPr>
            </w:pPr>
            <w:r>
              <w:rPr>
                <w:b/>
                <w:bCs/>
                <w:sz w:val="24"/>
                <w:szCs w:val="24"/>
              </w:rPr>
              <w:t>3 курс 6 семестр</w:t>
            </w:r>
          </w:p>
          <w:p w14:paraId="71658994" w14:textId="77777777" w:rsidR="00E74D60" w:rsidRDefault="007C0E40">
            <w:pPr>
              <w:jc w:val="center"/>
              <w:rPr>
                <w:b/>
                <w:bCs/>
                <w:sz w:val="24"/>
                <w:szCs w:val="24"/>
              </w:rPr>
            </w:pPr>
            <w:r>
              <w:rPr>
                <w:b/>
                <w:bCs/>
                <w:sz w:val="24"/>
                <w:szCs w:val="24"/>
              </w:rPr>
              <w:t>20__- 20__ учебный год</w:t>
            </w:r>
          </w:p>
          <w:p w14:paraId="5F5BEA6D" w14:textId="77777777" w:rsidR="00E74D60" w:rsidRDefault="007C0E40">
            <w:pPr>
              <w:jc w:val="center"/>
              <w:rPr>
                <w:sz w:val="24"/>
                <w:szCs w:val="24"/>
              </w:rPr>
            </w:pPr>
            <w:r>
              <w:rPr>
                <w:sz w:val="24"/>
                <w:szCs w:val="24"/>
              </w:rPr>
              <w:t>Вариант 1</w:t>
            </w:r>
          </w:p>
          <w:p w14:paraId="643D3495" w14:textId="77777777" w:rsidR="00E74D60" w:rsidRDefault="00E74D60">
            <w:pPr>
              <w:jc w:val="center"/>
              <w:rPr>
                <w:sz w:val="24"/>
                <w:szCs w:val="24"/>
              </w:rPr>
            </w:pPr>
          </w:p>
          <w:p w14:paraId="1B1721EE" w14:textId="77777777" w:rsidR="00E74D60" w:rsidRDefault="007C0E40">
            <w:pPr>
              <w:jc w:val="center"/>
              <w:rPr>
                <w:sz w:val="24"/>
                <w:szCs w:val="24"/>
              </w:rPr>
            </w:pPr>
            <w:r>
              <w:rPr>
                <w:sz w:val="24"/>
                <w:szCs w:val="24"/>
              </w:rPr>
              <w:t>Работу выполнил/а студент/ка _____________________________________ гр.___________</w:t>
            </w:r>
          </w:p>
          <w:p w14:paraId="617D6D38" w14:textId="77777777" w:rsidR="00E74D60" w:rsidRDefault="00E74D60">
            <w:pPr>
              <w:jc w:val="center"/>
              <w:rPr>
                <w:b/>
                <w:bCs/>
                <w:sz w:val="24"/>
                <w:szCs w:val="24"/>
              </w:rPr>
            </w:pPr>
          </w:p>
          <w:p w14:paraId="23D3DB4E" w14:textId="77777777" w:rsidR="00E74D60" w:rsidRDefault="007C0E40">
            <w:pPr>
              <w:jc w:val="center"/>
              <w:rPr>
                <w:b/>
                <w:bCs/>
                <w:sz w:val="24"/>
                <w:szCs w:val="24"/>
              </w:rPr>
            </w:pPr>
            <w:r>
              <w:rPr>
                <w:b/>
                <w:bCs/>
                <w:sz w:val="24"/>
                <w:szCs w:val="24"/>
              </w:rPr>
              <w:t xml:space="preserve">Система оценки знаний по учебной дисциплине </w:t>
            </w:r>
          </w:p>
          <w:p w14:paraId="119110A3" w14:textId="0DC120EA" w:rsidR="00E74D60" w:rsidRDefault="007C0E40">
            <w:pPr>
              <w:jc w:val="center"/>
              <w:rPr>
                <w:b/>
                <w:bCs/>
                <w:sz w:val="24"/>
                <w:szCs w:val="24"/>
              </w:rPr>
            </w:pPr>
            <w:r w:rsidRPr="00AC37E5">
              <w:rPr>
                <w:b/>
                <w:bCs/>
                <w:sz w:val="24"/>
                <w:szCs w:val="24"/>
              </w:rPr>
              <w:t>«</w:t>
            </w:r>
            <w:r w:rsidR="002E27E8" w:rsidRPr="00AC37E5">
              <w:rPr>
                <w:b/>
                <w:bCs/>
                <w:sz w:val="24"/>
                <w:szCs w:val="24"/>
              </w:rPr>
              <w:t>Восточный язык (д</w:t>
            </w:r>
            <w:r w:rsidRPr="00AC37E5">
              <w:rPr>
                <w:b/>
                <w:bCs/>
                <w:sz w:val="24"/>
                <w:szCs w:val="24"/>
              </w:rPr>
              <w:t>еловая</w:t>
            </w:r>
            <w:r>
              <w:rPr>
                <w:b/>
                <w:bCs/>
                <w:sz w:val="24"/>
                <w:szCs w:val="24"/>
              </w:rPr>
              <w:t xml:space="preserve"> корреспонденция</w:t>
            </w:r>
            <w:r w:rsidR="002E27E8">
              <w:rPr>
                <w:b/>
                <w:bCs/>
                <w:sz w:val="24"/>
                <w:szCs w:val="24"/>
              </w:rPr>
              <w:t>)</w:t>
            </w:r>
            <w:r>
              <w:rPr>
                <w:b/>
                <w:bCs/>
                <w:sz w:val="24"/>
                <w:szCs w:val="24"/>
              </w:rPr>
              <w:t>»</w:t>
            </w:r>
          </w:p>
          <w:p w14:paraId="0537F3C4" w14:textId="77777777" w:rsidR="00E74D60" w:rsidRDefault="007C0E40">
            <w:pPr>
              <w:jc w:val="center"/>
              <w:rPr>
                <w:b/>
                <w:bCs/>
                <w:sz w:val="24"/>
                <w:szCs w:val="24"/>
              </w:rPr>
            </w:pPr>
            <w:r>
              <w:rPr>
                <w:b/>
                <w:bCs/>
                <w:sz w:val="24"/>
                <w:szCs w:val="24"/>
              </w:rPr>
              <w:t xml:space="preserve"> </w:t>
            </w:r>
          </w:p>
          <w:tbl>
            <w:tblPr>
              <w:tblW w:w="9795" w:type="dxa"/>
              <w:tblInd w:w="3" w:type="dxa"/>
              <w:tblLayout w:type="fixed"/>
              <w:tblLook w:val="04A0" w:firstRow="1" w:lastRow="0" w:firstColumn="1" w:lastColumn="0" w:noHBand="0" w:noVBand="1"/>
            </w:tblPr>
            <w:tblGrid>
              <w:gridCol w:w="2421"/>
              <w:gridCol w:w="1680"/>
              <w:gridCol w:w="2040"/>
              <w:gridCol w:w="1530"/>
              <w:gridCol w:w="2124"/>
            </w:tblGrid>
            <w:tr w:rsidR="00E74D60" w14:paraId="3D4CF580" w14:textId="77777777">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4E8F62AB" w14:textId="77777777" w:rsidR="00E74D60" w:rsidRDefault="007C0E40">
                  <w:pPr>
                    <w:jc w:val="center"/>
                    <w:rPr>
                      <w:sz w:val="24"/>
                      <w:szCs w:val="24"/>
                    </w:rPr>
                  </w:pPr>
                  <w:r>
                    <w:rPr>
                      <w:sz w:val="24"/>
                      <w:szCs w:val="24"/>
                    </w:rPr>
                    <w:lastRenderedPageBreak/>
                    <w:t>Текущая семестровая оценка</w:t>
                  </w:r>
                </w:p>
                <w:p w14:paraId="6DC92A5C" w14:textId="77777777" w:rsidR="00E74D60" w:rsidRDefault="007C0E40">
                  <w:pPr>
                    <w:jc w:val="center"/>
                    <w:rPr>
                      <w:sz w:val="24"/>
                      <w:szCs w:val="24"/>
                    </w:rPr>
                  </w:pPr>
                  <w:r>
                    <w:rPr>
                      <w:sz w:val="24"/>
                      <w:szCs w:val="24"/>
                    </w:rPr>
                    <w:t>сентябрь-октябрь/</w:t>
                  </w:r>
                </w:p>
                <w:p w14:paraId="596B0F5F" w14:textId="77777777" w:rsidR="00E74D60" w:rsidRDefault="007C0E40">
                  <w:pPr>
                    <w:jc w:val="center"/>
                    <w:rPr>
                      <w:sz w:val="24"/>
                      <w:szCs w:val="24"/>
                    </w:rPr>
                  </w:pPr>
                  <w:r>
                    <w:rPr>
                      <w:sz w:val="24"/>
                      <w:szCs w:val="24"/>
                    </w:rPr>
                    <w:t xml:space="preserve">февраль-март </w:t>
                  </w:r>
                </w:p>
                <w:p w14:paraId="7B398467" w14:textId="77777777" w:rsidR="00E74D60" w:rsidRDefault="007C0E40">
                  <w:pPr>
                    <w:jc w:val="center"/>
                    <w:rPr>
                      <w:sz w:val="24"/>
                      <w:szCs w:val="24"/>
                    </w:rPr>
                  </w:pPr>
                  <w:r>
                    <w:rPr>
                      <w:sz w:val="24"/>
                      <w:szCs w:val="24"/>
                    </w:rPr>
                    <w:t xml:space="preserve"> 20__/20__ уч.г.</w:t>
                  </w:r>
                </w:p>
                <w:p w14:paraId="68995BE7" w14:textId="77777777" w:rsidR="00E74D60" w:rsidRDefault="00E74D60">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5E6789C1" w14:textId="77777777" w:rsidR="00E74D60" w:rsidRDefault="007C0E40">
                  <w:pPr>
                    <w:jc w:val="center"/>
                    <w:rPr>
                      <w:sz w:val="24"/>
                      <w:szCs w:val="24"/>
                    </w:rPr>
                  </w:pPr>
                  <w:r>
                    <w:rPr>
                      <w:sz w:val="24"/>
                      <w:szCs w:val="24"/>
                    </w:rPr>
                    <w:t>Текущий контроль успеваемости</w:t>
                  </w:r>
                </w:p>
                <w:p w14:paraId="451C8CFA" w14:textId="77777777" w:rsidR="00E74D60" w:rsidRDefault="007C0E40">
                  <w:pPr>
                    <w:jc w:val="center"/>
                    <w:rPr>
                      <w:sz w:val="24"/>
                      <w:szCs w:val="24"/>
                    </w:rPr>
                  </w:pPr>
                  <w:r>
                    <w:rPr>
                      <w:sz w:val="24"/>
                      <w:szCs w:val="24"/>
                    </w:rPr>
                    <w:t>(10 баллов)</w:t>
                  </w:r>
                </w:p>
              </w:tc>
              <w:tc>
                <w:tcPr>
                  <w:tcW w:w="2124" w:type="dxa"/>
                  <w:vMerge w:val="restart"/>
                  <w:tcBorders>
                    <w:top w:val="single" w:sz="8" w:space="0" w:color="000000"/>
                    <w:bottom w:val="single" w:sz="8" w:space="0" w:color="000000"/>
                    <w:right w:val="single" w:sz="8" w:space="0" w:color="000000"/>
                  </w:tcBorders>
                </w:tcPr>
                <w:p w14:paraId="735920D1" w14:textId="77777777" w:rsidR="00E74D60" w:rsidRDefault="007C0E40">
                  <w:pPr>
                    <w:jc w:val="center"/>
                    <w:rPr>
                      <w:sz w:val="24"/>
                      <w:szCs w:val="24"/>
                    </w:rPr>
                  </w:pPr>
                  <w:r>
                    <w:rPr>
                      <w:sz w:val="24"/>
                      <w:szCs w:val="24"/>
                    </w:rPr>
                    <w:t>Итоговая оценка</w:t>
                  </w:r>
                </w:p>
              </w:tc>
            </w:tr>
            <w:tr w:rsidR="00E74D60" w14:paraId="3BA85B17" w14:textId="77777777">
              <w:trPr>
                <w:trHeight w:val="645"/>
              </w:trPr>
              <w:tc>
                <w:tcPr>
                  <w:tcW w:w="2421" w:type="dxa"/>
                  <w:vMerge/>
                  <w:tcBorders>
                    <w:left w:val="single" w:sz="4" w:space="0" w:color="000000"/>
                    <w:bottom w:val="single" w:sz="4" w:space="0" w:color="000000"/>
                    <w:right w:val="single" w:sz="4" w:space="0" w:color="000000"/>
                  </w:tcBorders>
                  <w:vAlign w:val="center"/>
                </w:tcPr>
                <w:p w14:paraId="4C7307D7" w14:textId="77777777" w:rsidR="00E74D60" w:rsidRDefault="00E74D60"/>
              </w:tc>
              <w:tc>
                <w:tcPr>
                  <w:tcW w:w="1680" w:type="dxa"/>
                  <w:tcBorders>
                    <w:top w:val="single" w:sz="8" w:space="0" w:color="000000"/>
                    <w:left w:val="single" w:sz="4" w:space="0" w:color="000000"/>
                    <w:bottom w:val="single" w:sz="8" w:space="0" w:color="000000"/>
                    <w:right w:val="single" w:sz="8" w:space="0" w:color="000000"/>
                  </w:tcBorders>
                </w:tcPr>
                <w:p w14:paraId="7400A2DC" w14:textId="77777777" w:rsidR="00E74D60" w:rsidRDefault="007C0E40">
                  <w:pPr>
                    <w:jc w:val="center"/>
                    <w:rPr>
                      <w:sz w:val="24"/>
                      <w:szCs w:val="24"/>
                    </w:rPr>
                  </w:pPr>
                  <w:r>
                    <w:rPr>
                      <w:sz w:val="24"/>
                      <w:szCs w:val="24"/>
                    </w:rPr>
                    <w:t>Аудирование (10 заданий)</w:t>
                  </w:r>
                </w:p>
                <w:p w14:paraId="5774D75E" w14:textId="77777777" w:rsidR="00E74D60" w:rsidRDefault="00E74D60">
                  <w:pPr>
                    <w:jc w:val="center"/>
                    <w:rPr>
                      <w:sz w:val="24"/>
                      <w:szCs w:val="24"/>
                    </w:rPr>
                  </w:pPr>
                </w:p>
              </w:tc>
              <w:tc>
                <w:tcPr>
                  <w:tcW w:w="2040" w:type="dxa"/>
                  <w:tcBorders>
                    <w:left w:val="single" w:sz="8" w:space="0" w:color="000000"/>
                    <w:bottom w:val="single" w:sz="8" w:space="0" w:color="000000"/>
                    <w:right w:val="single" w:sz="8" w:space="0" w:color="000000"/>
                  </w:tcBorders>
                </w:tcPr>
                <w:p w14:paraId="38771E52" w14:textId="77777777" w:rsidR="00E74D60" w:rsidRDefault="007C0E40">
                  <w:pPr>
                    <w:jc w:val="center"/>
                    <w:rPr>
                      <w:sz w:val="24"/>
                      <w:szCs w:val="24"/>
                    </w:rPr>
                  </w:pPr>
                  <w:r>
                    <w:rPr>
                      <w:sz w:val="24"/>
                      <w:szCs w:val="24"/>
                    </w:rPr>
                    <w:t xml:space="preserve">Лексико-грамматический тест </w:t>
                  </w:r>
                </w:p>
                <w:p w14:paraId="4CD2FC37" w14:textId="77777777" w:rsidR="00E74D60" w:rsidRDefault="007C0E40">
                  <w:pPr>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5522AE4F" w14:textId="77777777" w:rsidR="00E74D60" w:rsidRDefault="007C0E40">
                  <w:pPr>
                    <w:jc w:val="center"/>
                    <w:rPr>
                      <w:sz w:val="24"/>
                      <w:szCs w:val="24"/>
                    </w:rPr>
                  </w:pPr>
                  <w:r>
                    <w:rPr>
                      <w:sz w:val="24"/>
                      <w:szCs w:val="24"/>
                    </w:rPr>
                    <w:t>Письменное задание</w:t>
                  </w:r>
                </w:p>
                <w:p w14:paraId="2E85EEDB" w14:textId="77777777" w:rsidR="00E74D60" w:rsidRDefault="00E74D60">
                  <w:pPr>
                    <w:jc w:val="center"/>
                    <w:rPr>
                      <w:sz w:val="24"/>
                      <w:szCs w:val="24"/>
                    </w:rPr>
                  </w:pPr>
                </w:p>
              </w:tc>
              <w:tc>
                <w:tcPr>
                  <w:tcW w:w="2124" w:type="dxa"/>
                  <w:vMerge/>
                  <w:tcBorders>
                    <w:bottom w:val="single" w:sz="4" w:space="0" w:color="000000"/>
                  </w:tcBorders>
                  <w:vAlign w:val="center"/>
                </w:tcPr>
                <w:p w14:paraId="63291F73" w14:textId="77777777" w:rsidR="00E74D60" w:rsidRDefault="00E74D60"/>
              </w:tc>
            </w:tr>
            <w:tr w:rsidR="00E74D60" w14:paraId="1706D4C6" w14:textId="77777777">
              <w:tc>
                <w:tcPr>
                  <w:tcW w:w="2421" w:type="dxa"/>
                  <w:tcBorders>
                    <w:top w:val="single" w:sz="4" w:space="0" w:color="000000"/>
                    <w:left w:val="single" w:sz="8" w:space="0" w:color="000000"/>
                    <w:bottom w:val="single" w:sz="8" w:space="0" w:color="000000"/>
                    <w:right w:val="single" w:sz="8" w:space="0" w:color="000000"/>
                  </w:tcBorders>
                </w:tcPr>
                <w:p w14:paraId="44BB52CD" w14:textId="77777777" w:rsidR="00E74D60" w:rsidRDefault="007C0E40">
                  <w:pPr>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61646D52" w14:textId="77777777" w:rsidR="00E74D60" w:rsidRDefault="007C0E40">
                  <w:pPr>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64C2BD60" w14:textId="77777777" w:rsidR="00E74D60" w:rsidRDefault="007C0E40">
                  <w:pPr>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1DE7FCDF" w14:textId="77777777" w:rsidR="00E74D60" w:rsidRDefault="007C0E40">
                  <w:pPr>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67DCA730" w14:textId="77777777" w:rsidR="00E74D60" w:rsidRDefault="007C0E40">
                  <w:pPr>
                    <w:jc w:val="center"/>
                    <w:rPr>
                      <w:sz w:val="24"/>
                      <w:szCs w:val="24"/>
                    </w:rPr>
                  </w:pPr>
                  <w:r>
                    <w:rPr>
                      <w:sz w:val="24"/>
                      <w:szCs w:val="24"/>
                    </w:rPr>
                    <w:t>20 баллов</w:t>
                  </w:r>
                </w:p>
              </w:tc>
            </w:tr>
            <w:tr w:rsidR="00E74D60" w14:paraId="5475040B" w14:textId="77777777">
              <w:tc>
                <w:tcPr>
                  <w:tcW w:w="2421" w:type="dxa"/>
                  <w:tcBorders>
                    <w:top w:val="single" w:sz="8" w:space="0" w:color="000000"/>
                    <w:left w:val="single" w:sz="8" w:space="0" w:color="000000"/>
                    <w:bottom w:val="single" w:sz="8" w:space="0" w:color="000000"/>
                    <w:right w:val="single" w:sz="8" w:space="0" w:color="000000"/>
                  </w:tcBorders>
                </w:tcPr>
                <w:p w14:paraId="7C1D7ED3" w14:textId="77777777" w:rsidR="00E74D60" w:rsidRDefault="00E74D60">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12976F1F" w14:textId="77777777" w:rsidR="00E74D60" w:rsidRDefault="00E74D60">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568EC583" w14:textId="77777777" w:rsidR="00E74D60" w:rsidRDefault="00E74D60">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3E3C16D8" w14:textId="77777777" w:rsidR="00E74D60" w:rsidRDefault="00E74D60">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224537A9" w14:textId="77777777" w:rsidR="00E74D60" w:rsidRDefault="00E74D60">
                  <w:pPr>
                    <w:jc w:val="both"/>
                    <w:rPr>
                      <w:sz w:val="24"/>
                      <w:szCs w:val="24"/>
                    </w:rPr>
                  </w:pPr>
                </w:p>
              </w:tc>
            </w:tr>
          </w:tbl>
          <w:p w14:paraId="2828F5EF" w14:textId="77777777" w:rsidR="00E74D60" w:rsidRDefault="00E74D60">
            <w:pPr>
              <w:jc w:val="both"/>
              <w:rPr>
                <w:sz w:val="24"/>
                <w:szCs w:val="24"/>
              </w:rPr>
            </w:pPr>
          </w:p>
          <w:p w14:paraId="466FA6CB" w14:textId="77777777" w:rsidR="00E74D60" w:rsidRDefault="007C0E40">
            <w:pPr>
              <w:jc w:val="right"/>
              <w:rPr>
                <w:sz w:val="24"/>
                <w:szCs w:val="24"/>
              </w:rPr>
            </w:pPr>
            <w:r>
              <w:rPr>
                <w:sz w:val="24"/>
                <w:szCs w:val="24"/>
              </w:rPr>
              <w:t>Работу составил(а) (ФИО преподавателя)</w:t>
            </w:r>
          </w:p>
          <w:p w14:paraId="445E92D6" w14:textId="77777777" w:rsidR="00E74D60" w:rsidRDefault="007C0E40">
            <w:pPr>
              <w:jc w:val="right"/>
              <w:rPr>
                <w:sz w:val="24"/>
                <w:szCs w:val="24"/>
              </w:rPr>
            </w:pPr>
            <w:r>
              <w:rPr>
                <w:sz w:val="24"/>
                <w:szCs w:val="24"/>
              </w:rPr>
              <w:t>Работу проверил(а) ______________________ (ФИО преподавателя)</w:t>
            </w:r>
          </w:p>
          <w:p w14:paraId="7B33F474" w14:textId="77777777" w:rsidR="00E74D60" w:rsidRDefault="00E74D60">
            <w:pPr>
              <w:rPr>
                <w:sz w:val="24"/>
                <w:szCs w:val="24"/>
              </w:rPr>
            </w:pPr>
          </w:p>
          <w:p w14:paraId="133608BE" w14:textId="77777777" w:rsidR="00E74D60" w:rsidRDefault="00E74D60">
            <w:pPr>
              <w:rPr>
                <w:b/>
                <w:bCs/>
                <w:sz w:val="24"/>
                <w:szCs w:val="24"/>
              </w:rPr>
            </w:pPr>
          </w:p>
          <w:tbl>
            <w:tblPr>
              <w:tblW w:w="9796" w:type="dxa"/>
              <w:tblLayout w:type="fixed"/>
              <w:tblLook w:val="04A0" w:firstRow="1" w:lastRow="0" w:firstColumn="1" w:lastColumn="0" w:noHBand="0" w:noVBand="1"/>
            </w:tblPr>
            <w:tblGrid>
              <w:gridCol w:w="4898"/>
              <w:gridCol w:w="4898"/>
            </w:tblGrid>
            <w:tr w:rsidR="00E74D60" w14:paraId="2472493B" w14:textId="77777777">
              <w:tc>
                <w:tcPr>
                  <w:tcW w:w="4898" w:type="dxa"/>
                </w:tcPr>
                <w:p w14:paraId="1AFA2B94" w14:textId="77777777" w:rsidR="00E74D60" w:rsidRDefault="007C0E40">
                  <w:pPr>
                    <w:jc w:val="both"/>
                    <w:rPr>
                      <w:sz w:val="24"/>
                      <w:szCs w:val="24"/>
                    </w:rPr>
                  </w:pPr>
                  <w:r>
                    <w:rPr>
                      <w:sz w:val="24"/>
                      <w:szCs w:val="24"/>
                    </w:rPr>
                    <w:t xml:space="preserve">Заместитель руководителя Департамента </w:t>
                  </w:r>
                </w:p>
                <w:p w14:paraId="0A669C58" w14:textId="77777777" w:rsidR="00E74D60" w:rsidRDefault="007C0E40">
                  <w:pPr>
                    <w:jc w:val="both"/>
                    <w:rPr>
                      <w:sz w:val="24"/>
                      <w:szCs w:val="24"/>
                    </w:rPr>
                  </w:pPr>
                  <w:r>
                    <w:rPr>
                      <w:sz w:val="24"/>
                      <w:szCs w:val="24"/>
                    </w:rPr>
                    <w:t xml:space="preserve">иностранных языков и межкультурной </w:t>
                  </w:r>
                </w:p>
                <w:p w14:paraId="1D888BB3" w14:textId="77777777" w:rsidR="00E74D60" w:rsidRDefault="007C0E40">
                  <w:pPr>
                    <w:jc w:val="both"/>
                    <w:rPr>
                      <w:sz w:val="24"/>
                      <w:szCs w:val="24"/>
                    </w:rPr>
                  </w:pPr>
                  <w:r>
                    <w:rPr>
                      <w:sz w:val="24"/>
                      <w:szCs w:val="24"/>
                    </w:rPr>
                    <w:t>коммуникации по учебной и учебно-методической работе</w:t>
                  </w:r>
                </w:p>
                <w:p w14:paraId="1A64208E" w14:textId="77777777" w:rsidR="00E74D60" w:rsidRDefault="007C0E40">
                  <w:pPr>
                    <w:jc w:val="both"/>
                    <w:rPr>
                      <w:sz w:val="24"/>
                      <w:szCs w:val="24"/>
                    </w:rPr>
                  </w:pPr>
                  <w:r>
                    <w:rPr>
                      <w:sz w:val="24"/>
                      <w:szCs w:val="24"/>
                    </w:rPr>
                    <w:t>«____» _____________ 20__ г.</w:t>
                  </w:r>
                </w:p>
                <w:p w14:paraId="0E41A8DA" w14:textId="77777777" w:rsidR="00E74D60" w:rsidRDefault="00E74D60">
                  <w:pPr>
                    <w:jc w:val="both"/>
                    <w:rPr>
                      <w:sz w:val="24"/>
                      <w:szCs w:val="24"/>
                    </w:rPr>
                  </w:pPr>
                </w:p>
              </w:tc>
              <w:tc>
                <w:tcPr>
                  <w:tcW w:w="4898" w:type="dxa"/>
                </w:tcPr>
                <w:p w14:paraId="07F76EB1" w14:textId="77777777" w:rsidR="00E74D60" w:rsidRDefault="00E74D60">
                  <w:pPr>
                    <w:jc w:val="both"/>
                    <w:rPr>
                      <w:sz w:val="24"/>
                      <w:szCs w:val="24"/>
                    </w:rPr>
                  </w:pPr>
                </w:p>
                <w:p w14:paraId="3A5E3852" w14:textId="77777777" w:rsidR="00E74D60" w:rsidRDefault="00E74D60">
                  <w:pPr>
                    <w:jc w:val="both"/>
                    <w:rPr>
                      <w:sz w:val="24"/>
                      <w:szCs w:val="24"/>
                    </w:rPr>
                  </w:pPr>
                </w:p>
                <w:p w14:paraId="4BA36839" w14:textId="77777777" w:rsidR="00E74D60" w:rsidRDefault="007C0E40">
                  <w:pPr>
                    <w:jc w:val="right"/>
                    <w:rPr>
                      <w:sz w:val="24"/>
                      <w:szCs w:val="24"/>
                    </w:rPr>
                  </w:pPr>
                  <w:r>
                    <w:rPr>
                      <w:sz w:val="24"/>
                      <w:szCs w:val="24"/>
                    </w:rPr>
                    <w:t>______________ (Ф.И.О.)</w:t>
                  </w:r>
                </w:p>
                <w:p w14:paraId="56E222A8" w14:textId="77777777" w:rsidR="00E74D60" w:rsidRDefault="00E74D60">
                  <w:pPr>
                    <w:jc w:val="right"/>
                    <w:rPr>
                      <w:sz w:val="24"/>
                      <w:szCs w:val="24"/>
                    </w:rPr>
                  </w:pPr>
                </w:p>
                <w:p w14:paraId="3C58599A" w14:textId="77777777" w:rsidR="00E74D60" w:rsidRDefault="00E74D60">
                  <w:pPr>
                    <w:jc w:val="right"/>
                    <w:rPr>
                      <w:sz w:val="24"/>
                      <w:szCs w:val="24"/>
                    </w:rPr>
                  </w:pPr>
                </w:p>
              </w:tc>
            </w:tr>
          </w:tbl>
          <w:p w14:paraId="4F701F92" w14:textId="77777777" w:rsidR="00E74D60" w:rsidRDefault="00E74D60"/>
        </w:tc>
      </w:tr>
    </w:tbl>
    <w:p w14:paraId="63E382F6" w14:textId="77777777" w:rsidR="00E74D60" w:rsidRDefault="00E74D60">
      <w:pPr>
        <w:rPr>
          <w:b/>
          <w:bCs/>
          <w:sz w:val="24"/>
          <w:szCs w:val="24"/>
        </w:rPr>
      </w:pPr>
    </w:p>
    <w:p w14:paraId="2A4CF3E2" w14:textId="77777777" w:rsidR="00C61EA4" w:rsidRDefault="00C61EA4" w:rsidP="00C61EA4">
      <w:pPr>
        <w:jc w:val="center"/>
        <w:rPr>
          <w:b/>
          <w:bCs/>
          <w:szCs w:val="28"/>
        </w:rPr>
      </w:pPr>
      <w:bookmarkStart w:id="18" w:name="_Toc6853590"/>
      <w:r>
        <w:rPr>
          <w:b/>
          <w:bCs/>
          <w:szCs w:val="28"/>
        </w:rPr>
        <w:t>Пример контрольной работы</w:t>
      </w:r>
    </w:p>
    <w:p w14:paraId="6534F9EB" w14:textId="77777777" w:rsidR="00C61EA4" w:rsidRPr="00C61EA4" w:rsidRDefault="00C61EA4" w:rsidP="00C61EA4">
      <w:pPr>
        <w:jc w:val="center"/>
        <w:rPr>
          <w:sz w:val="24"/>
          <w:szCs w:val="24"/>
        </w:rPr>
      </w:pPr>
      <w:r w:rsidRPr="00C61EA4">
        <w:rPr>
          <w:b/>
          <w:bCs/>
          <w:szCs w:val="28"/>
        </w:rPr>
        <w:t xml:space="preserve">Турецкий язык </w:t>
      </w:r>
    </w:p>
    <w:p w14:paraId="3C649DE3" w14:textId="77777777" w:rsidR="00C61EA4" w:rsidRPr="00C61EA4" w:rsidRDefault="00C61EA4" w:rsidP="00C61EA4">
      <w:pPr>
        <w:widowControl/>
        <w:tabs>
          <w:tab w:val="left" w:pos="142"/>
          <w:tab w:val="left" w:pos="284"/>
          <w:tab w:val="left" w:pos="426"/>
        </w:tabs>
        <w:spacing w:line="360" w:lineRule="auto"/>
        <w:rPr>
          <w:szCs w:val="28"/>
          <w:lang w:eastAsia="ru-RU"/>
        </w:rPr>
      </w:pPr>
    </w:p>
    <w:p w14:paraId="7B09EE6B" w14:textId="77777777" w:rsidR="00C61EA4" w:rsidRPr="00C61EA4" w:rsidRDefault="00C61EA4" w:rsidP="00C61EA4">
      <w:pPr>
        <w:tabs>
          <w:tab w:val="left" w:pos="679"/>
        </w:tabs>
        <w:spacing w:line="240" w:lineRule="auto"/>
        <w:ind w:right="1975"/>
        <w:rPr>
          <w:b/>
          <w:sz w:val="24"/>
          <w:szCs w:val="24"/>
          <w:lang w:val="tr-TR"/>
        </w:rPr>
      </w:pPr>
      <w:r w:rsidRPr="00C61EA4">
        <w:rPr>
          <w:b/>
          <w:sz w:val="24"/>
          <w:szCs w:val="24"/>
          <w:lang w:val="tr-TR"/>
        </w:rPr>
        <w:t xml:space="preserve">Dinleme </w:t>
      </w:r>
      <w:r w:rsidRPr="00C61EA4">
        <w:rPr>
          <w:b/>
          <w:sz w:val="24"/>
          <w:szCs w:val="24"/>
        </w:rPr>
        <w:t xml:space="preserve">(Аудирование) – </w:t>
      </w:r>
      <w:r w:rsidRPr="00C61EA4">
        <w:rPr>
          <w:b/>
          <w:sz w:val="24"/>
          <w:szCs w:val="24"/>
          <w:lang w:val="tr-TR"/>
        </w:rPr>
        <w:t>10</w:t>
      </w:r>
      <w:r w:rsidRPr="00C61EA4">
        <w:rPr>
          <w:b/>
          <w:sz w:val="24"/>
          <w:szCs w:val="24"/>
        </w:rPr>
        <w:t xml:space="preserve"> </w:t>
      </w:r>
      <w:r w:rsidRPr="00C61EA4">
        <w:rPr>
          <w:b/>
          <w:sz w:val="24"/>
          <w:szCs w:val="24"/>
          <w:lang w:val="tr-TR"/>
        </w:rPr>
        <w:t xml:space="preserve">soru </w:t>
      </w:r>
      <w:r w:rsidRPr="00C61EA4">
        <w:rPr>
          <w:b/>
          <w:sz w:val="24"/>
          <w:szCs w:val="24"/>
        </w:rPr>
        <w:t>(</w:t>
      </w:r>
      <w:r w:rsidRPr="00C61EA4">
        <w:rPr>
          <w:b/>
          <w:sz w:val="24"/>
          <w:szCs w:val="24"/>
          <w:lang w:val="tr-TR"/>
        </w:rPr>
        <w:t>10</w:t>
      </w:r>
      <w:r w:rsidRPr="00C61EA4">
        <w:rPr>
          <w:b/>
          <w:sz w:val="24"/>
          <w:szCs w:val="24"/>
        </w:rPr>
        <w:t xml:space="preserve"> вопросов)</w:t>
      </w:r>
      <w:r w:rsidRPr="00C61EA4">
        <w:rPr>
          <w:b/>
          <w:sz w:val="24"/>
          <w:szCs w:val="24"/>
          <w:lang w:val="tr-TR"/>
        </w:rPr>
        <w:t xml:space="preserve"> </w:t>
      </w:r>
    </w:p>
    <w:p w14:paraId="470C80B9" w14:textId="77777777" w:rsidR="00C61EA4" w:rsidRPr="00C61EA4" w:rsidRDefault="00C61EA4" w:rsidP="00FB682E">
      <w:pPr>
        <w:pStyle w:val="aff5"/>
        <w:numPr>
          <w:ilvl w:val="0"/>
          <w:numId w:val="24"/>
        </w:numPr>
        <w:tabs>
          <w:tab w:val="left" w:pos="679"/>
        </w:tabs>
        <w:spacing w:line="240" w:lineRule="auto"/>
        <w:ind w:right="1975"/>
        <w:rPr>
          <w:b/>
          <w:i/>
          <w:iCs/>
          <w:sz w:val="24"/>
          <w:szCs w:val="24"/>
          <w:u w:val="single"/>
          <w:lang w:val="en-US"/>
        </w:rPr>
      </w:pPr>
      <w:r w:rsidRPr="00C61EA4">
        <w:rPr>
          <w:b/>
          <w:i/>
          <w:iCs/>
          <w:sz w:val="24"/>
          <w:szCs w:val="24"/>
          <w:u w:val="single"/>
          <w:lang w:val="en-US"/>
        </w:rPr>
        <w:t>Dinleyelim, işaretleyim</w:t>
      </w:r>
    </w:p>
    <w:p w14:paraId="45B30ACE" w14:textId="77777777" w:rsidR="00C61EA4" w:rsidRPr="00C61EA4" w:rsidRDefault="00C61EA4" w:rsidP="00C61EA4">
      <w:pPr>
        <w:pStyle w:val="a5"/>
        <w:spacing w:before="1"/>
        <w:rPr>
          <w:b/>
          <w:sz w:val="8"/>
          <w:szCs w:val="22"/>
          <w:lang w:val="en-US"/>
        </w:rPr>
      </w:pPr>
    </w:p>
    <w:p w14:paraId="00B25343" w14:textId="77777777" w:rsidR="00C61EA4" w:rsidRPr="00C61EA4" w:rsidRDefault="00C61EA4" w:rsidP="00C61EA4">
      <w:pPr>
        <w:pStyle w:val="a5"/>
        <w:spacing w:before="6"/>
        <w:rPr>
          <w:bCs/>
          <w:sz w:val="22"/>
          <w:szCs w:val="22"/>
          <w:lang w:val="tr-TR"/>
        </w:rPr>
      </w:pPr>
      <w:r w:rsidRPr="00C61EA4">
        <w:rPr>
          <w:bCs/>
          <w:sz w:val="22"/>
          <w:szCs w:val="22"/>
          <w:lang w:val="en-US"/>
        </w:rPr>
        <w:t xml:space="preserve">1.   </w:t>
      </w:r>
      <w:r w:rsidRPr="00C61EA4">
        <w:rPr>
          <w:bCs/>
          <w:sz w:val="22"/>
          <w:szCs w:val="22"/>
          <w:lang w:val="tr-TR"/>
        </w:rPr>
        <w:t xml:space="preserve">Saat 3’te </w:t>
      </w:r>
      <w:r w:rsidRPr="00C61EA4">
        <w:rPr>
          <w:bCs/>
          <w:sz w:val="22"/>
          <w:szCs w:val="22"/>
          <w:lang w:val="en-US"/>
        </w:rPr>
        <w:t xml:space="preserve"> </w:t>
      </w:r>
      <w:r w:rsidRPr="00C61EA4">
        <w:rPr>
          <w:bCs/>
          <w:sz w:val="22"/>
          <w:szCs w:val="22"/>
          <w:lang w:val="tr-TR"/>
        </w:rPr>
        <w:t xml:space="preserve">yeni projelerle ilgili                                                     a) Adnan bey başkanlığında olacak </w:t>
      </w:r>
    </w:p>
    <w:p w14:paraId="5430DD52" w14:textId="77777777" w:rsidR="00C61EA4" w:rsidRPr="00C61EA4" w:rsidRDefault="00C61EA4" w:rsidP="00C61EA4">
      <w:pPr>
        <w:pStyle w:val="a5"/>
        <w:spacing w:before="6"/>
        <w:rPr>
          <w:bCs/>
          <w:sz w:val="22"/>
          <w:szCs w:val="22"/>
          <w:lang w:val="tr-TR"/>
        </w:rPr>
      </w:pPr>
      <w:r w:rsidRPr="00C61EA4">
        <w:rPr>
          <w:bCs/>
          <w:sz w:val="22"/>
          <w:szCs w:val="22"/>
          <w:lang w:val="tr-TR"/>
        </w:rPr>
        <w:t>2.   Toplantıyı çalışanlara kim haber verecek</w:t>
      </w:r>
      <w:r w:rsidRPr="00D74E66">
        <w:rPr>
          <w:bCs/>
          <w:sz w:val="22"/>
          <w:szCs w:val="22"/>
          <w:lang w:val="tr-TR"/>
        </w:rPr>
        <w:t xml:space="preserve">?  </w:t>
      </w:r>
      <w:r w:rsidRPr="00C61EA4">
        <w:rPr>
          <w:bCs/>
          <w:sz w:val="22"/>
          <w:szCs w:val="22"/>
          <w:lang w:val="tr-TR"/>
        </w:rPr>
        <w:t xml:space="preserve">                                b) proje ile ilgili Sezen hanım sunum  </w:t>
      </w:r>
    </w:p>
    <w:p w14:paraId="71A78487" w14:textId="77777777" w:rsidR="00C61EA4" w:rsidRPr="00C61EA4" w:rsidRDefault="00C61EA4" w:rsidP="00C61EA4">
      <w:pPr>
        <w:pStyle w:val="a5"/>
        <w:spacing w:before="6"/>
        <w:rPr>
          <w:bCs/>
          <w:sz w:val="22"/>
          <w:szCs w:val="22"/>
          <w:lang w:val="tr-TR"/>
        </w:rPr>
      </w:pPr>
      <w:r w:rsidRPr="00C61EA4">
        <w:rPr>
          <w:bCs/>
          <w:sz w:val="22"/>
          <w:szCs w:val="22"/>
          <w:lang w:val="tr-TR"/>
        </w:rPr>
        <w:t xml:space="preserve">                                                                                                               yapması gerikiyor</w:t>
      </w:r>
    </w:p>
    <w:p w14:paraId="4294305F" w14:textId="77777777" w:rsidR="00C61EA4" w:rsidRPr="00C61EA4" w:rsidRDefault="00C61EA4" w:rsidP="00C61EA4">
      <w:pPr>
        <w:pStyle w:val="a5"/>
        <w:spacing w:before="6"/>
        <w:rPr>
          <w:bCs/>
          <w:sz w:val="22"/>
          <w:szCs w:val="22"/>
          <w:lang w:val="tr-TR"/>
        </w:rPr>
      </w:pPr>
      <w:r w:rsidRPr="00C61EA4">
        <w:rPr>
          <w:bCs/>
          <w:sz w:val="22"/>
          <w:szCs w:val="22"/>
          <w:lang w:val="tr-TR"/>
        </w:rPr>
        <w:t>3.   Kumru, Sezen hanıma toplantı hakkında ne söyledi?                  c) Dosyaları biriyle yollayacak</w:t>
      </w:r>
    </w:p>
    <w:p w14:paraId="4A1073C5" w14:textId="77777777" w:rsidR="00C61EA4" w:rsidRPr="00C61EA4" w:rsidRDefault="00C61EA4" w:rsidP="00C61EA4">
      <w:pPr>
        <w:pStyle w:val="a5"/>
        <w:spacing w:before="6"/>
        <w:rPr>
          <w:bCs/>
          <w:sz w:val="22"/>
          <w:szCs w:val="22"/>
          <w:lang w:val="tr-TR"/>
        </w:rPr>
      </w:pPr>
      <w:r w:rsidRPr="00C61EA4">
        <w:rPr>
          <w:bCs/>
          <w:sz w:val="22"/>
          <w:szCs w:val="22"/>
          <w:lang w:val="tr-TR"/>
        </w:rPr>
        <w:t xml:space="preserve">4.   Bu toplantı nerede olacak                                                             ç) bir toplantı yapmamız gerikiyor                        </w:t>
      </w:r>
    </w:p>
    <w:p w14:paraId="74361C70" w14:textId="77777777" w:rsidR="00C61EA4" w:rsidRPr="00C61EA4" w:rsidRDefault="00C61EA4" w:rsidP="00C61EA4">
      <w:pPr>
        <w:pStyle w:val="a5"/>
        <w:spacing w:before="6"/>
        <w:rPr>
          <w:bCs/>
          <w:sz w:val="22"/>
          <w:szCs w:val="22"/>
          <w:lang w:val="tr-TR"/>
        </w:rPr>
      </w:pPr>
      <w:r w:rsidRPr="00C61EA4">
        <w:rPr>
          <w:bCs/>
          <w:sz w:val="22"/>
          <w:szCs w:val="22"/>
          <w:lang w:val="tr-TR"/>
        </w:rPr>
        <w:t>5.   Kumru hanım dosyaları nasıl Sezen hanıma verecek?                 d) Kumru hanım</w:t>
      </w:r>
    </w:p>
    <w:p w14:paraId="5AEDE6A7" w14:textId="77777777" w:rsidR="00C61EA4" w:rsidRPr="00C61EA4" w:rsidRDefault="00C61EA4" w:rsidP="00FB682E">
      <w:pPr>
        <w:pStyle w:val="aff5"/>
        <w:numPr>
          <w:ilvl w:val="0"/>
          <w:numId w:val="24"/>
        </w:numPr>
        <w:tabs>
          <w:tab w:val="left" w:pos="679"/>
        </w:tabs>
        <w:spacing w:line="240" w:lineRule="auto"/>
        <w:ind w:right="1975"/>
        <w:rPr>
          <w:b/>
          <w:i/>
          <w:iCs/>
          <w:sz w:val="24"/>
          <w:szCs w:val="24"/>
          <w:u w:val="single"/>
          <w:lang w:val="en-US"/>
        </w:rPr>
      </w:pPr>
      <w:r w:rsidRPr="00C61EA4">
        <w:rPr>
          <w:bCs/>
          <w:lang w:val="tr-TR"/>
        </w:rPr>
        <w:t xml:space="preserve"> </w:t>
      </w:r>
      <w:r w:rsidRPr="00C61EA4">
        <w:rPr>
          <w:b/>
          <w:i/>
          <w:iCs/>
          <w:sz w:val="24"/>
          <w:szCs w:val="24"/>
          <w:u w:val="single"/>
          <w:lang w:val="en-US"/>
        </w:rPr>
        <w:t>Dinleyelim, işaretleyim</w:t>
      </w:r>
    </w:p>
    <w:p w14:paraId="73B67925" w14:textId="77777777" w:rsidR="00C61EA4" w:rsidRPr="00C61EA4" w:rsidRDefault="00C61EA4" w:rsidP="00C61EA4">
      <w:pPr>
        <w:pStyle w:val="a5"/>
        <w:spacing w:before="6"/>
        <w:rPr>
          <w:bCs/>
          <w:sz w:val="22"/>
          <w:szCs w:val="22"/>
          <w:lang w:val="tr-TR"/>
        </w:rPr>
      </w:pPr>
      <w:r w:rsidRPr="00C61EA4">
        <w:rPr>
          <w:bCs/>
          <w:sz w:val="22"/>
          <w:szCs w:val="22"/>
          <w:lang w:val="tr-TR"/>
        </w:rPr>
        <w:t xml:space="preserve">6. Hakan Korhan ve ekibi bir sonraki yılın trendleri                         e) En az – bir, en çok beş yıl sürer </w:t>
      </w:r>
    </w:p>
    <w:p w14:paraId="3A527089" w14:textId="77777777" w:rsidR="00C61EA4" w:rsidRPr="00C61EA4" w:rsidRDefault="00C61EA4" w:rsidP="00C61EA4">
      <w:pPr>
        <w:pStyle w:val="a5"/>
        <w:spacing w:before="6"/>
        <w:rPr>
          <w:bCs/>
          <w:sz w:val="22"/>
          <w:szCs w:val="22"/>
          <w:lang w:val="tr-TR"/>
        </w:rPr>
      </w:pPr>
      <w:r w:rsidRPr="00C61EA4">
        <w:rPr>
          <w:bCs/>
          <w:sz w:val="22"/>
          <w:szCs w:val="22"/>
          <w:lang w:val="tr-TR"/>
        </w:rPr>
        <w:t xml:space="preserve">nasıl önceden öğreniyor?                                                                        </w:t>
      </w:r>
    </w:p>
    <w:p w14:paraId="07B4076C" w14:textId="77777777" w:rsidR="00C61EA4" w:rsidRPr="00C61EA4" w:rsidRDefault="00C61EA4" w:rsidP="00C61EA4">
      <w:pPr>
        <w:pStyle w:val="a5"/>
        <w:spacing w:before="6"/>
        <w:rPr>
          <w:bCs/>
          <w:sz w:val="22"/>
          <w:szCs w:val="22"/>
          <w:lang w:val="tr-TR"/>
        </w:rPr>
      </w:pPr>
      <w:r w:rsidRPr="00C61EA4">
        <w:rPr>
          <w:bCs/>
          <w:sz w:val="22"/>
          <w:szCs w:val="22"/>
          <w:lang w:val="tr-TR"/>
        </w:rPr>
        <w:t xml:space="preserve">7.   Sonraki yılın moda rengini nasıl tahmin ediyor?                         f) O ve ekibinin işi, geleceğin modasını    </w:t>
      </w:r>
    </w:p>
    <w:p w14:paraId="208D70EF" w14:textId="77777777" w:rsidR="00C61EA4" w:rsidRPr="00C61EA4" w:rsidRDefault="00C61EA4" w:rsidP="00C61EA4">
      <w:pPr>
        <w:pStyle w:val="a5"/>
        <w:spacing w:before="6"/>
        <w:rPr>
          <w:bCs/>
          <w:sz w:val="22"/>
          <w:szCs w:val="22"/>
          <w:lang w:val="tr-TR"/>
        </w:rPr>
      </w:pPr>
      <w:r w:rsidRPr="00C61EA4">
        <w:rPr>
          <w:bCs/>
          <w:sz w:val="22"/>
          <w:szCs w:val="22"/>
          <w:lang w:val="tr-TR"/>
        </w:rPr>
        <w:t xml:space="preserve">                                                                                                               tahmin ediyor                                                                                                                   </w:t>
      </w:r>
    </w:p>
    <w:p w14:paraId="6D324B3A" w14:textId="77777777" w:rsidR="00C61EA4" w:rsidRPr="00C61EA4" w:rsidRDefault="00C61EA4" w:rsidP="00C61EA4">
      <w:pPr>
        <w:pStyle w:val="a5"/>
        <w:spacing w:before="6"/>
        <w:rPr>
          <w:bCs/>
          <w:sz w:val="22"/>
          <w:szCs w:val="22"/>
          <w:lang w:val="tr-TR"/>
        </w:rPr>
      </w:pPr>
      <w:r w:rsidRPr="00C61EA4">
        <w:rPr>
          <w:bCs/>
          <w:sz w:val="22"/>
          <w:szCs w:val="22"/>
          <w:lang w:val="tr-TR"/>
        </w:rPr>
        <w:t xml:space="preserve">8.   Hangisi sıkla yeni trend oluşuyor?                                              g) Hızır giyim sektörü, ama moda yaşam  </w:t>
      </w:r>
    </w:p>
    <w:p w14:paraId="3D7CD812" w14:textId="77777777" w:rsidR="00C61EA4" w:rsidRPr="00C61EA4" w:rsidRDefault="00C61EA4" w:rsidP="00C61EA4">
      <w:pPr>
        <w:pStyle w:val="a5"/>
        <w:spacing w:before="6"/>
        <w:rPr>
          <w:bCs/>
          <w:sz w:val="22"/>
          <w:szCs w:val="22"/>
          <w:lang w:val="tr-TR"/>
        </w:rPr>
      </w:pPr>
      <w:r w:rsidRPr="00C61EA4">
        <w:rPr>
          <w:bCs/>
          <w:sz w:val="22"/>
          <w:szCs w:val="22"/>
          <w:lang w:val="tr-TR"/>
        </w:rPr>
        <w:t xml:space="preserve">                                                                                                               tarzıdır bu nedenle tüm sektörlere  </w:t>
      </w:r>
    </w:p>
    <w:p w14:paraId="797A08DF" w14:textId="77777777" w:rsidR="00C61EA4" w:rsidRPr="00C61EA4" w:rsidRDefault="00C61EA4" w:rsidP="00C61EA4">
      <w:pPr>
        <w:pStyle w:val="a5"/>
        <w:spacing w:before="6"/>
        <w:rPr>
          <w:bCs/>
          <w:sz w:val="22"/>
          <w:szCs w:val="22"/>
          <w:lang w:val="tr-TR"/>
        </w:rPr>
      </w:pPr>
      <w:r w:rsidRPr="00C61EA4">
        <w:rPr>
          <w:bCs/>
          <w:sz w:val="22"/>
          <w:szCs w:val="22"/>
          <w:lang w:val="tr-TR"/>
        </w:rPr>
        <w:t xml:space="preserve">                                                                                                               danışmanlık yapıyoruz </w:t>
      </w:r>
    </w:p>
    <w:p w14:paraId="59B34726" w14:textId="77777777" w:rsidR="00C61EA4" w:rsidRPr="00C61EA4" w:rsidRDefault="00C61EA4" w:rsidP="00C61EA4">
      <w:pPr>
        <w:pStyle w:val="a5"/>
        <w:spacing w:before="6"/>
        <w:rPr>
          <w:bCs/>
          <w:sz w:val="22"/>
          <w:szCs w:val="22"/>
          <w:lang w:val="tr-TR"/>
        </w:rPr>
      </w:pPr>
      <w:r w:rsidRPr="00C61EA4">
        <w:rPr>
          <w:bCs/>
          <w:sz w:val="22"/>
          <w:szCs w:val="22"/>
          <w:lang w:val="tr-TR"/>
        </w:rPr>
        <w:t xml:space="preserve">9.   Trendleri biraz tahmin ediyor, biraz da oluşturuyor                    ğ) Öncellikle tahminler yapıyorlar fakat     </w:t>
      </w:r>
    </w:p>
    <w:p w14:paraId="4DBD6BA0" w14:textId="77777777" w:rsidR="00C61EA4" w:rsidRPr="00C61EA4" w:rsidRDefault="00C61EA4" w:rsidP="00C61EA4">
      <w:pPr>
        <w:pStyle w:val="a5"/>
        <w:spacing w:before="6"/>
        <w:rPr>
          <w:bCs/>
          <w:sz w:val="22"/>
          <w:szCs w:val="22"/>
          <w:lang w:val="tr-TR"/>
        </w:rPr>
      </w:pPr>
      <w:r w:rsidRPr="00C61EA4">
        <w:rPr>
          <w:bCs/>
          <w:sz w:val="22"/>
          <w:szCs w:val="22"/>
          <w:lang w:val="tr-TR"/>
        </w:rPr>
        <w:t xml:space="preserve">                                                                                                                sonra bu tahminlerinde detayları </w:t>
      </w:r>
    </w:p>
    <w:p w14:paraId="76D6A566" w14:textId="77777777" w:rsidR="00C61EA4" w:rsidRPr="00C61EA4" w:rsidRDefault="00C61EA4" w:rsidP="00C61EA4">
      <w:pPr>
        <w:pStyle w:val="a5"/>
        <w:spacing w:before="6"/>
        <w:rPr>
          <w:bCs/>
          <w:sz w:val="22"/>
          <w:szCs w:val="22"/>
          <w:lang w:val="tr-TR"/>
        </w:rPr>
      </w:pPr>
      <w:r w:rsidRPr="00C61EA4">
        <w:rPr>
          <w:bCs/>
          <w:sz w:val="22"/>
          <w:szCs w:val="22"/>
          <w:lang w:val="tr-TR"/>
        </w:rPr>
        <w:t xml:space="preserve">                                                                                                                belirliyorlar                                                                         </w:t>
      </w:r>
    </w:p>
    <w:p w14:paraId="239436D0" w14:textId="77777777" w:rsidR="00C61EA4" w:rsidRPr="00C61EA4" w:rsidRDefault="00C61EA4" w:rsidP="00C61EA4">
      <w:pPr>
        <w:pStyle w:val="a5"/>
        <w:spacing w:before="6"/>
        <w:rPr>
          <w:bCs/>
          <w:sz w:val="22"/>
          <w:szCs w:val="22"/>
          <w:lang w:val="tr-TR"/>
        </w:rPr>
      </w:pPr>
      <w:r w:rsidRPr="00C61EA4">
        <w:rPr>
          <w:bCs/>
          <w:sz w:val="22"/>
          <w:szCs w:val="22"/>
          <w:lang w:val="tr-TR"/>
        </w:rPr>
        <w:t xml:space="preserve">10. Hangi sektörde firmalar çalışmak istiyorlar                                 h) Moda olacak tahmin ettikten sonra  </w:t>
      </w:r>
    </w:p>
    <w:p w14:paraId="08078DAD" w14:textId="77777777" w:rsidR="00C61EA4" w:rsidRPr="00C61EA4" w:rsidRDefault="00C61EA4" w:rsidP="00C61EA4">
      <w:pPr>
        <w:pStyle w:val="a5"/>
        <w:spacing w:before="6"/>
        <w:rPr>
          <w:bCs/>
          <w:sz w:val="22"/>
          <w:szCs w:val="22"/>
          <w:lang w:val="tr-TR"/>
        </w:rPr>
      </w:pPr>
      <w:r w:rsidRPr="00C61EA4">
        <w:rPr>
          <w:bCs/>
          <w:sz w:val="22"/>
          <w:szCs w:val="22"/>
          <w:lang w:val="tr-TR"/>
        </w:rPr>
        <w:t xml:space="preserve">                                                                                                                hangi tonu moda olacak bunu  </w:t>
      </w:r>
    </w:p>
    <w:p w14:paraId="24D2DD99" w14:textId="77777777" w:rsidR="00C61EA4" w:rsidRPr="00C61EA4" w:rsidRDefault="00C61EA4" w:rsidP="00C61EA4">
      <w:pPr>
        <w:pStyle w:val="a5"/>
        <w:spacing w:before="6"/>
        <w:rPr>
          <w:bCs/>
          <w:sz w:val="22"/>
          <w:szCs w:val="22"/>
          <w:lang w:val="tr-TR"/>
        </w:rPr>
      </w:pPr>
      <w:r w:rsidRPr="00C61EA4">
        <w:rPr>
          <w:bCs/>
          <w:sz w:val="22"/>
          <w:szCs w:val="22"/>
          <w:lang w:val="tr-TR"/>
        </w:rPr>
        <w:t xml:space="preserve">                                                                                                                bilirlemeye çalışıyorlar</w:t>
      </w:r>
    </w:p>
    <w:p w14:paraId="488BEF74" w14:textId="77777777" w:rsidR="00C61EA4" w:rsidRPr="00C61EA4" w:rsidRDefault="00C61EA4" w:rsidP="00C61EA4">
      <w:pPr>
        <w:pStyle w:val="a5"/>
        <w:spacing w:before="6"/>
        <w:rPr>
          <w:bCs/>
          <w:sz w:val="22"/>
          <w:szCs w:val="22"/>
          <w:lang w:val="tr-TR"/>
        </w:rPr>
      </w:pPr>
      <w:r w:rsidRPr="00C61EA4">
        <w:rPr>
          <w:bCs/>
          <w:sz w:val="22"/>
          <w:szCs w:val="22"/>
          <w:lang w:val="tr-TR"/>
        </w:rPr>
        <w:t xml:space="preserve">                                 </w:t>
      </w:r>
    </w:p>
    <w:p w14:paraId="3B6E09CF" w14:textId="77777777" w:rsidR="00C61EA4" w:rsidRPr="00DC1BD2" w:rsidRDefault="00C61EA4" w:rsidP="00DC1BD2">
      <w:pPr>
        <w:rPr>
          <w:b/>
          <w:bCs/>
          <w:lang w:val="tr-TR"/>
        </w:rPr>
      </w:pPr>
      <w:r w:rsidRPr="00DC1BD2">
        <w:rPr>
          <w:b/>
          <w:bCs/>
          <w:lang w:val="tr-TR"/>
        </w:rPr>
        <w:t xml:space="preserve">Лексико-грамматический тест 40 заданий </w:t>
      </w:r>
    </w:p>
    <w:p w14:paraId="077B2DC8" w14:textId="77777777" w:rsidR="00C61EA4" w:rsidRPr="00C61EA4" w:rsidRDefault="00C61EA4" w:rsidP="00C61EA4">
      <w:pPr>
        <w:pStyle w:val="a5"/>
        <w:spacing w:before="11"/>
        <w:rPr>
          <w:bCs/>
          <w:lang w:val="tr-TR"/>
        </w:rPr>
      </w:pPr>
      <w:r w:rsidRPr="00C61EA4">
        <w:rPr>
          <w:bCs/>
          <w:lang w:val="tr-TR"/>
        </w:rPr>
        <w:lastRenderedPageBreak/>
        <w:t>1 Babamın herşeyime karışması, beni çıldır____</w:t>
      </w:r>
    </w:p>
    <w:p w14:paraId="1B98147F" w14:textId="77777777" w:rsidR="00C61EA4" w:rsidRPr="00C61EA4" w:rsidRDefault="00C61EA4" w:rsidP="00FB682E">
      <w:pPr>
        <w:pStyle w:val="a5"/>
        <w:numPr>
          <w:ilvl w:val="0"/>
          <w:numId w:val="25"/>
        </w:numPr>
        <w:spacing w:before="11"/>
        <w:rPr>
          <w:bCs/>
          <w:lang w:val="tr-TR"/>
        </w:rPr>
      </w:pPr>
      <w:r w:rsidRPr="00C61EA4">
        <w:rPr>
          <w:bCs/>
          <w:lang w:val="tr-TR"/>
        </w:rPr>
        <w:t>dı</w:t>
      </w:r>
    </w:p>
    <w:p w14:paraId="34570083" w14:textId="77777777" w:rsidR="00C61EA4" w:rsidRPr="00C61EA4" w:rsidRDefault="00C61EA4" w:rsidP="00FB682E">
      <w:pPr>
        <w:pStyle w:val="a5"/>
        <w:numPr>
          <w:ilvl w:val="0"/>
          <w:numId w:val="25"/>
        </w:numPr>
        <w:spacing w:before="11"/>
        <w:rPr>
          <w:bCs/>
          <w:lang w:val="tr-TR"/>
        </w:rPr>
      </w:pPr>
      <w:r w:rsidRPr="00C61EA4">
        <w:rPr>
          <w:bCs/>
          <w:lang w:val="tr-TR"/>
        </w:rPr>
        <w:t>tı</w:t>
      </w:r>
    </w:p>
    <w:p w14:paraId="08BB7A29" w14:textId="77777777" w:rsidR="00C61EA4" w:rsidRPr="00C61EA4" w:rsidRDefault="00C61EA4" w:rsidP="00FB682E">
      <w:pPr>
        <w:pStyle w:val="a5"/>
        <w:numPr>
          <w:ilvl w:val="0"/>
          <w:numId w:val="25"/>
        </w:numPr>
        <w:spacing w:before="11"/>
        <w:rPr>
          <w:bCs/>
          <w:lang w:val="tr-TR"/>
        </w:rPr>
      </w:pPr>
      <w:r w:rsidRPr="00C61EA4">
        <w:rPr>
          <w:bCs/>
          <w:lang w:val="tr-TR"/>
        </w:rPr>
        <w:t>dırdı</w:t>
      </w:r>
    </w:p>
    <w:p w14:paraId="1B4A1ED5" w14:textId="77777777" w:rsidR="00C61EA4" w:rsidRPr="00C61EA4" w:rsidRDefault="00C61EA4" w:rsidP="00C61EA4">
      <w:pPr>
        <w:pStyle w:val="a5"/>
        <w:spacing w:before="11"/>
        <w:rPr>
          <w:bCs/>
          <w:lang w:val="tr-TR"/>
        </w:rPr>
      </w:pPr>
      <w:r w:rsidRPr="00C61EA4">
        <w:rPr>
          <w:bCs/>
          <w:lang w:val="tr-TR"/>
        </w:rPr>
        <w:t>2 Ders çalış_____ beni rahatsız etmeyin</w:t>
      </w:r>
    </w:p>
    <w:p w14:paraId="058DA41B" w14:textId="77777777" w:rsidR="00C61EA4" w:rsidRPr="00C61EA4" w:rsidRDefault="00C61EA4" w:rsidP="00FB682E">
      <w:pPr>
        <w:pStyle w:val="a5"/>
        <w:numPr>
          <w:ilvl w:val="0"/>
          <w:numId w:val="26"/>
        </w:numPr>
        <w:spacing w:before="11"/>
        <w:rPr>
          <w:bCs/>
          <w:lang w:val="tr-TR"/>
        </w:rPr>
      </w:pPr>
      <w:r w:rsidRPr="00C61EA4">
        <w:rPr>
          <w:bCs/>
          <w:lang w:val="tr-TR"/>
        </w:rPr>
        <w:t>acakken</w:t>
      </w:r>
    </w:p>
    <w:p w14:paraId="25DD414E" w14:textId="77777777" w:rsidR="00C61EA4" w:rsidRPr="00C61EA4" w:rsidRDefault="00C61EA4" w:rsidP="00FB682E">
      <w:pPr>
        <w:pStyle w:val="a5"/>
        <w:numPr>
          <w:ilvl w:val="0"/>
          <w:numId w:val="26"/>
        </w:numPr>
        <w:spacing w:before="11"/>
        <w:rPr>
          <w:bCs/>
          <w:lang w:val="tr-TR"/>
        </w:rPr>
      </w:pPr>
      <w:r w:rsidRPr="00C61EA4">
        <w:rPr>
          <w:bCs/>
          <w:lang w:val="tr-TR"/>
        </w:rPr>
        <w:t>mışken</w:t>
      </w:r>
    </w:p>
    <w:p w14:paraId="341F083B" w14:textId="77777777" w:rsidR="00C61EA4" w:rsidRPr="00C61EA4" w:rsidRDefault="00C61EA4" w:rsidP="00FB682E">
      <w:pPr>
        <w:pStyle w:val="a5"/>
        <w:numPr>
          <w:ilvl w:val="0"/>
          <w:numId w:val="26"/>
        </w:numPr>
        <w:spacing w:before="11"/>
        <w:rPr>
          <w:bCs/>
          <w:lang w:val="tr-TR"/>
        </w:rPr>
      </w:pPr>
      <w:r w:rsidRPr="00C61EA4">
        <w:rPr>
          <w:bCs/>
          <w:lang w:val="tr-TR"/>
        </w:rPr>
        <w:t>ıyorken</w:t>
      </w:r>
    </w:p>
    <w:p w14:paraId="258B906F" w14:textId="77777777" w:rsidR="00C61EA4" w:rsidRPr="00C61EA4" w:rsidRDefault="00C61EA4" w:rsidP="00C61EA4">
      <w:pPr>
        <w:pStyle w:val="a5"/>
        <w:spacing w:before="11"/>
        <w:rPr>
          <w:bCs/>
          <w:lang w:val="tr-TR"/>
        </w:rPr>
      </w:pPr>
      <w:r w:rsidRPr="00C61EA4">
        <w:rPr>
          <w:bCs/>
          <w:lang w:val="tr-TR"/>
        </w:rPr>
        <w:t>3 Evden çık____ misafir geldi, gidemedim</w:t>
      </w:r>
    </w:p>
    <w:p w14:paraId="7630B35C" w14:textId="77777777" w:rsidR="00C61EA4" w:rsidRPr="00C61EA4" w:rsidRDefault="00C61EA4" w:rsidP="00FB682E">
      <w:pPr>
        <w:pStyle w:val="a5"/>
        <w:numPr>
          <w:ilvl w:val="0"/>
          <w:numId w:val="27"/>
        </w:numPr>
        <w:spacing w:before="11"/>
        <w:rPr>
          <w:bCs/>
          <w:lang w:val="tr-TR"/>
        </w:rPr>
      </w:pPr>
      <w:r w:rsidRPr="00C61EA4">
        <w:rPr>
          <w:bCs/>
          <w:lang w:val="tr-TR"/>
        </w:rPr>
        <w:t>ınca</w:t>
      </w:r>
    </w:p>
    <w:p w14:paraId="455DC3BD" w14:textId="77777777" w:rsidR="00C61EA4" w:rsidRPr="00C61EA4" w:rsidRDefault="00C61EA4" w:rsidP="00FB682E">
      <w:pPr>
        <w:pStyle w:val="a5"/>
        <w:numPr>
          <w:ilvl w:val="0"/>
          <w:numId w:val="27"/>
        </w:numPr>
        <w:spacing w:before="11"/>
        <w:rPr>
          <w:bCs/>
          <w:lang w:val="tr-TR"/>
        </w:rPr>
      </w:pPr>
      <w:r w:rsidRPr="00C61EA4">
        <w:rPr>
          <w:bCs/>
          <w:lang w:val="tr-TR"/>
        </w:rPr>
        <w:t>tığım zaman</w:t>
      </w:r>
    </w:p>
    <w:p w14:paraId="392AF21E" w14:textId="77777777" w:rsidR="00C61EA4" w:rsidRPr="00C61EA4" w:rsidRDefault="00C61EA4" w:rsidP="00FB682E">
      <w:pPr>
        <w:pStyle w:val="a5"/>
        <w:numPr>
          <w:ilvl w:val="0"/>
          <w:numId w:val="27"/>
        </w:numPr>
        <w:spacing w:before="11"/>
        <w:rPr>
          <w:bCs/>
          <w:lang w:val="tr-TR"/>
        </w:rPr>
      </w:pPr>
      <w:r w:rsidRPr="00C61EA4">
        <w:rPr>
          <w:bCs/>
          <w:lang w:val="tr-TR"/>
        </w:rPr>
        <w:t>arken</w:t>
      </w:r>
    </w:p>
    <w:p w14:paraId="3F97352D" w14:textId="77777777" w:rsidR="00C61EA4" w:rsidRPr="00C61EA4" w:rsidRDefault="00C61EA4" w:rsidP="00C61EA4">
      <w:pPr>
        <w:pStyle w:val="a5"/>
        <w:spacing w:before="11"/>
        <w:rPr>
          <w:bCs/>
          <w:lang w:val="tr-TR"/>
        </w:rPr>
      </w:pPr>
      <w:r w:rsidRPr="00C61EA4">
        <w:rPr>
          <w:bCs/>
          <w:lang w:val="tr-TR"/>
        </w:rPr>
        <w:t>4 Uzun yıllardan beri yaz___ şiirlerimin artık yayınlanmasını istiyorum</w:t>
      </w:r>
    </w:p>
    <w:p w14:paraId="26DFD5BE" w14:textId="77777777" w:rsidR="00C61EA4" w:rsidRPr="00C61EA4" w:rsidRDefault="00C61EA4" w:rsidP="00FB682E">
      <w:pPr>
        <w:pStyle w:val="a5"/>
        <w:numPr>
          <w:ilvl w:val="0"/>
          <w:numId w:val="28"/>
        </w:numPr>
        <w:spacing w:before="11"/>
        <w:rPr>
          <w:bCs/>
          <w:lang w:val="tr-TR"/>
        </w:rPr>
      </w:pPr>
      <w:r w:rsidRPr="00C61EA4">
        <w:rPr>
          <w:bCs/>
          <w:lang w:val="tr-TR"/>
        </w:rPr>
        <w:t>acak</w:t>
      </w:r>
    </w:p>
    <w:p w14:paraId="74179E0E" w14:textId="77777777" w:rsidR="00C61EA4" w:rsidRPr="00C61EA4" w:rsidRDefault="00C61EA4" w:rsidP="00FB682E">
      <w:pPr>
        <w:pStyle w:val="a5"/>
        <w:numPr>
          <w:ilvl w:val="0"/>
          <w:numId w:val="28"/>
        </w:numPr>
        <w:spacing w:before="11"/>
        <w:rPr>
          <w:bCs/>
          <w:lang w:val="tr-TR"/>
        </w:rPr>
      </w:pPr>
      <w:r w:rsidRPr="00C61EA4">
        <w:rPr>
          <w:bCs/>
          <w:lang w:val="tr-TR"/>
        </w:rPr>
        <w:t>acağım</w:t>
      </w:r>
    </w:p>
    <w:p w14:paraId="49177C97" w14:textId="77777777" w:rsidR="00C61EA4" w:rsidRPr="00C61EA4" w:rsidRDefault="00C61EA4" w:rsidP="00FB682E">
      <w:pPr>
        <w:pStyle w:val="a5"/>
        <w:numPr>
          <w:ilvl w:val="0"/>
          <w:numId w:val="28"/>
        </w:numPr>
        <w:spacing w:before="11"/>
        <w:rPr>
          <w:bCs/>
          <w:lang w:val="tr-TR"/>
        </w:rPr>
      </w:pPr>
      <w:r w:rsidRPr="00C61EA4">
        <w:rPr>
          <w:bCs/>
          <w:lang w:val="tr-TR"/>
        </w:rPr>
        <w:t>dığım</w:t>
      </w:r>
    </w:p>
    <w:p w14:paraId="2513904A" w14:textId="77777777" w:rsidR="00C61EA4" w:rsidRPr="00C61EA4" w:rsidRDefault="00C61EA4" w:rsidP="00FB682E">
      <w:pPr>
        <w:pStyle w:val="a5"/>
        <w:numPr>
          <w:ilvl w:val="0"/>
          <w:numId w:val="28"/>
        </w:numPr>
        <w:spacing w:before="11"/>
        <w:rPr>
          <w:bCs/>
          <w:lang w:val="tr-TR"/>
        </w:rPr>
      </w:pPr>
      <w:r w:rsidRPr="00C61EA4">
        <w:rPr>
          <w:bCs/>
          <w:lang w:val="tr-TR"/>
        </w:rPr>
        <w:t>an</w:t>
      </w:r>
    </w:p>
    <w:p w14:paraId="7A931BC7" w14:textId="77777777" w:rsidR="00C61EA4" w:rsidRPr="00C61EA4" w:rsidRDefault="00C61EA4" w:rsidP="00C61EA4">
      <w:pPr>
        <w:pStyle w:val="a5"/>
        <w:spacing w:before="11"/>
        <w:rPr>
          <w:bCs/>
          <w:lang w:val="tr-TR"/>
        </w:rPr>
      </w:pPr>
      <w:r w:rsidRPr="00C61EA4">
        <w:rPr>
          <w:bCs/>
          <w:lang w:val="tr-TR"/>
        </w:rPr>
        <w:t>5 Güya o bebeğin babası ben değil____, bu çok kötü bir dedikodu</w:t>
      </w:r>
    </w:p>
    <w:p w14:paraId="789DAAA2" w14:textId="77777777" w:rsidR="00C61EA4" w:rsidRPr="00C61EA4" w:rsidRDefault="00C61EA4" w:rsidP="00FB682E">
      <w:pPr>
        <w:pStyle w:val="a5"/>
        <w:numPr>
          <w:ilvl w:val="0"/>
          <w:numId w:val="29"/>
        </w:numPr>
        <w:spacing w:before="11"/>
        <w:rPr>
          <w:bCs/>
          <w:lang w:val="tr-TR"/>
        </w:rPr>
      </w:pPr>
      <w:r w:rsidRPr="00C61EA4">
        <w:rPr>
          <w:bCs/>
          <w:lang w:val="tr-TR"/>
        </w:rPr>
        <w:t>dim</w:t>
      </w:r>
    </w:p>
    <w:p w14:paraId="53A8071B" w14:textId="77777777" w:rsidR="00C61EA4" w:rsidRPr="00C61EA4" w:rsidRDefault="00C61EA4" w:rsidP="00FB682E">
      <w:pPr>
        <w:pStyle w:val="a5"/>
        <w:numPr>
          <w:ilvl w:val="0"/>
          <w:numId w:val="29"/>
        </w:numPr>
        <w:spacing w:before="11"/>
        <w:rPr>
          <w:bCs/>
          <w:lang w:val="tr-TR"/>
        </w:rPr>
      </w:pPr>
      <w:r w:rsidRPr="00C61EA4">
        <w:rPr>
          <w:bCs/>
          <w:lang w:val="tr-TR"/>
        </w:rPr>
        <w:t>im</w:t>
      </w:r>
    </w:p>
    <w:p w14:paraId="70257331" w14:textId="77777777" w:rsidR="00C61EA4" w:rsidRPr="00C61EA4" w:rsidRDefault="00C61EA4" w:rsidP="00FB682E">
      <w:pPr>
        <w:pStyle w:val="a5"/>
        <w:numPr>
          <w:ilvl w:val="0"/>
          <w:numId w:val="29"/>
        </w:numPr>
        <w:spacing w:before="11"/>
        <w:rPr>
          <w:bCs/>
          <w:lang w:val="tr-TR"/>
        </w:rPr>
      </w:pPr>
      <w:r w:rsidRPr="00C61EA4">
        <w:rPr>
          <w:bCs/>
          <w:lang w:val="tr-TR"/>
        </w:rPr>
        <w:t>mişim</w:t>
      </w:r>
    </w:p>
    <w:p w14:paraId="67C11D94" w14:textId="77777777" w:rsidR="00C61EA4" w:rsidRPr="00C61EA4" w:rsidRDefault="00C61EA4" w:rsidP="00C61EA4">
      <w:pPr>
        <w:pStyle w:val="a5"/>
        <w:numPr>
          <w:ilvl w:val="0"/>
          <w:numId w:val="3"/>
        </w:numPr>
        <w:spacing w:before="11"/>
        <w:rPr>
          <w:bCs/>
          <w:lang w:val="tr-TR"/>
        </w:rPr>
      </w:pPr>
      <w:r w:rsidRPr="00C61EA4">
        <w:rPr>
          <w:bCs/>
          <w:lang w:val="tr-TR"/>
        </w:rPr>
        <w:t>Başın ağrı____ eve gidebilirsin</w:t>
      </w:r>
    </w:p>
    <w:p w14:paraId="76989D7D" w14:textId="77777777" w:rsidR="00C61EA4" w:rsidRPr="00C61EA4" w:rsidRDefault="00C61EA4" w:rsidP="00C61EA4">
      <w:pPr>
        <w:pStyle w:val="a5"/>
        <w:spacing w:before="11"/>
        <w:ind w:left="375"/>
        <w:rPr>
          <w:bCs/>
          <w:lang w:val="tr-TR"/>
        </w:rPr>
      </w:pPr>
      <w:r w:rsidRPr="00C61EA4">
        <w:rPr>
          <w:bCs/>
          <w:lang w:val="tr-TR"/>
        </w:rPr>
        <w:t>a) rsa</w:t>
      </w:r>
    </w:p>
    <w:p w14:paraId="57DEC5BC" w14:textId="77777777" w:rsidR="00C61EA4" w:rsidRPr="00C61EA4" w:rsidRDefault="00C61EA4" w:rsidP="00C61EA4">
      <w:pPr>
        <w:pStyle w:val="a5"/>
        <w:spacing w:before="11"/>
        <w:ind w:left="375"/>
        <w:rPr>
          <w:bCs/>
          <w:lang w:val="tr-TR"/>
        </w:rPr>
      </w:pPr>
      <w:r w:rsidRPr="00C61EA4">
        <w:rPr>
          <w:bCs/>
          <w:lang w:val="tr-TR"/>
        </w:rPr>
        <w:t>b) yorsa</w:t>
      </w:r>
    </w:p>
    <w:p w14:paraId="1854AAEB" w14:textId="77777777" w:rsidR="00C61EA4" w:rsidRPr="00C61EA4" w:rsidRDefault="00C61EA4" w:rsidP="00C61EA4">
      <w:pPr>
        <w:pStyle w:val="a5"/>
        <w:spacing w:before="11"/>
        <w:ind w:left="375"/>
        <w:rPr>
          <w:bCs/>
          <w:lang w:val="tr-TR"/>
        </w:rPr>
      </w:pPr>
      <w:r w:rsidRPr="00C61EA4">
        <w:rPr>
          <w:bCs/>
          <w:lang w:val="tr-TR"/>
        </w:rPr>
        <w:t>c) yacaksa</w:t>
      </w:r>
    </w:p>
    <w:p w14:paraId="032DC940" w14:textId="77777777" w:rsidR="00C61EA4" w:rsidRPr="00C61EA4" w:rsidRDefault="00C61EA4" w:rsidP="00C61EA4">
      <w:pPr>
        <w:pStyle w:val="a5"/>
        <w:spacing w:before="11"/>
        <w:rPr>
          <w:bCs/>
          <w:lang w:val="tr-TR"/>
        </w:rPr>
      </w:pPr>
      <w:r w:rsidRPr="00C61EA4">
        <w:rPr>
          <w:bCs/>
          <w:lang w:val="tr-TR"/>
        </w:rPr>
        <w:t>7 Çetin’in sınıfta çok az konuşması, beni üz____</w:t>
      </w:r>
    </w:p>
    <w:p w14:paraId="0E8E417E" w14:textId="77777777" w:rsidR="00C61EA4" w:rsidRPr="00C61EA4" w:rsidRDefault="00C61EA4" w:rsidP="00C61EA4">
      <w:pPr>
        <w:pStyle w:val="a5"/>
        <w:spacing w:before="11"/>
        <w:ind w:left="375"/>
        <w:rPr>
          <w:bCs/>
          <w:lang w:val="tr-TR"/>
        </w:rPr>
      </w:pPr>
      <w:r w:rsidRPr="00C61EA4">
        <w:rPr>
          <w:bCs/>
          <w:lang w:val="tr-TR"/>
        </w:rPr>
        <w:t>a) dü</w:t>
      </w:r>
    </w:p>
    <w:p w14:paraId="02733CD2" w14:textId="77777777" w:rsidR="00C61EA4" w:rsidRPr="00C61EA4" w:rsidRDefault="00C61EA4" w:rsidP="00C61EA4">
      <w:pPr>
        <w:pStyle w:val="a5"/>
        <w:spacing w:before="11"/>
        <w:ind w:left="375"/>
        <w:rPr>
          <w:bCs/>
          <w:lang w:val="tr-TR"/>
        </w:rPr>
      </w:pPr>
      <w:r w:rsidRPr="00C61EA4">
        <w:rPr>
          <w:bCs/>
          <w:lang w:val="tr-TR"/>
        </w:rPr>
        <w:t>b) üldü</w:t>
      </w:r>
    </w:p>
    <w:p w14:paraId="19F0F7B1" w14:textId="77777777" w:rsidR="00C61EA4" w:rsidRPr="00C61EA4" w:rsidRDefault="00C61EA4" w:rsidP="00C61EA4">
      <w:pPr>
        <w:pStyle w:val="a5"/>
        <w:spacing w:before="11"/>
        <w:ind w:left="375"/>
        <w:rPr>
          <w:bCs/>
          <w:lang w:val="tr-TR"/>
        </w:rPr>
      </w:pPr>
      <w:r w:rsidRPr="00C61EA4">
        <w:rPr>
          <w:bCs/>
          <w:lang w:val="tr-TR"/>
        </w:rPr>
        <w:t>c) dürdü</w:t>
      </w:r>
    </w:p>
    <w:p w14:paraId="4C5B0C02" w14:textId="77777777" w:rsidR="00C61EA4" w:rsidRPr="00C61EA4" w:rsidRDefault="00C61EA4" w:rsidP="00C61EA4">
      <w:pPr>
        <w:pStyle w:val="a5"/>
        <w:spacing w:before="11"/>
        <w:ind w:left="375"/>
        <w:rPr>
          <w:bCs/>
          <w:lang w:val="tr-TR"/>
        </w:rPr>
      </w:pPr>
      <w:r w:rsidRPr="00C61EA4">
        <w:rPr>
          <w:bCs/>
          <w:lang w:val="tr-TR"/>
        </w:rPr>
        <w:t>d) dürttü</w:t>
      </w:r>
    </w:p>
    <w:p w14:paraId="5BE876E0" w14:textId="77777777" w:rsidR="00C61EA4" w:rsidRPr="00C61EA4" w:rsidRDefault="00C61EA4" w:rsidP="00C61EA4">
      <w:pPr>
        <w:pStyle w:val="a5"/>
        <w:spacing w:before="11"/>
        <w:rPr>
          <w:bCs/>
          <w:lang w:val="tr-TR"/>
        </w:rPr>
      </w:pPr>
      <w:r w:rsidRPr="00C61EA4">
        <w:rPr>
          <w:bCs/>
          <w:lang w:val="tr-TR"/>
        </w:rPr>
        <w:t>8 Pazar günü çalış____ mecbur değil___ ama çalışırsanız sevinirim</w:t>
      </w:r>
    </w:p>
    <w:p w14:paraId="00255A87" w14:textId="77777777" w:rsidR="00C61EA4" w:rsidRPr="00C61EA4" w:rsidRDefault="00C61EA4" w:rsidP="00C61EA4">
      <w:pPr>
        <w:pStyle w:val="a5"/>
        <w:spacing w:before="11"/>
        <w:ind w:left="375"/>
        <w:rPr>
          <w:bCs/>
          <w:lang w:val="tr-TR"/>
        </w:rPr>
      </w:pPr>
      <w:r w:rsidRPr="00C61EA4">
        <w:rPr>
          <w:bCs/>
          <w:lang w:val="tr-TR"/>
        </w:rPr>
        <w:t>a) -mak, -siniz</w:t>
      </w:r>
    </w:p>
    <w:p w14:paraId="340E96C7" w14:textId="77777777" w:rsidR="00C61EA4" w:rsidRPr="00C61EA4" w:rsidRDefault="00C61EA4" w:rsidP="00C61EA4">
      <w:pPr>
        <w:pStyle w:val="a5"/>
        <w:spacing w:before="11"/>
        <w:ind w:left="375"/>
        <w:rPr>
          <w:bCs/>
          <w:lang w:val="tr-TR"/>
        </w:rPr>
      </w:pPr>
      <w:r w:rsidRPr="00C61EA4">
        <w:rPr>
          <w:bCs/>
          <w:lang w:val="tr-TR"/>
        </w:rPr>
        <w:t>b) -mak, -iz</w:t>
      </w:r>
    </w:p>
    <w:p w14:paraId="2EBB30CE" w14:textId="77777777" w:rsidR="00C61EA4" w:rsidRPr="00C61EA4" w:rsidRDefault="00C61EA4" w:rsidP="00C61EA4">
      <w:pPr>
        <w:pStyle w:val="a5"/>
        <w:spacing w:before="11"/>
        <w:ind w:left="375"/>
        <w:rPr>
          <w:bCs/>
          <w:lang w:val="tr-TR"/>
        </w:rPr>
      </w:pPr>
      <w:r w:rsidRPr="00C61EA4">
        <w:rPr>
          <w:bCs/>
          <w:lang w:val="tr-TR"/>
        </w:rPr>
        <w:t>c) -mak, -sin</w:t>
      </w:r>
    </w:p>
    <w:p w14:paraId="5E4C0EE6" w14:textId="77777777" w:rsidR="00C61EA4" w:rsidRPr="00C61EA4" w:rsidRDefault="00C61EA4" w:rsidP="00C61EA4">
      <w:pPr>
        <w:pStyle w:val="a5"/>
        <w:spacing w:before="11"/>
        <w:rPr>
          <w:bCs/>
          <w:lang w:val="tr-TR"/>
        </w:rPr>
      </w:pPr>
      <w:r w:rsidRPr="00C61EA4">
        <w:rPr>
          <w:bCs/>
          <w:lang w:val="tr-TR"/>
        </w:rPr>
        <w:t>9 Ayşe süsle___ için babasından azar işitmiş</w:t>
      </w:r>
    </w:p>
    <w:p w14:paraId="26E47302" w14:textId="77777777" w:rsidR="00C61EA4" w:rsidRPr="00C61EA4" w:rsidRDefault="00C61EA4" w:rsidP="00C61EA4">
      <w:pPr>
        <w:pStyle w:val="a5"/>
        <w:spacing w:before="11"/>
        <w:ind w:left="375"/>
        <w:rPr>
          <w:bCs/>
          <w:lang w:val="tr-TR"/>
        </w:rPr>
      </w:pPr>
      <w:r w:rsidRPr="00C61EA4">
        <w:rPr>
          <w:bCs/>
          <w:lang w:val="tr-TR"/>
        </w:rPr>
        <w:t>a) mek</w:t>
      </w:r>
    </w:p>
    <w:p w14:paraId="251CEB52" w14:textId="77777777" w:rsidR="00C61EA4" w:rsidRPr="00C61EA4" w:rsidRDefault="00C61EA4" w:rsidP="00C61EA4">
      <w:pPr>
        <w:pStyle w:val="a5"/>
        <w:spacing w:before="11"/>
        <w:ind w:left="375"/>
        <w:rPr>
          <w:bCs/>
          <w:lang w:val="tr-TR"/>
        </w:rPr>
      </w:pPr>
      <w:r w:rsidRPr="00C61EA4">
        <w:rPr>
          <w:bCs/>
          <w:lang w:val="tr-TR"/>
        </w:rPr>
        <w:t>b) mak</w:t>
      </w:r>
    </w:p>
    <w:p w14:paraId="617C693A" w14:textId="77777777" w:rsidR="00C61EA4" w:rsidRPr="00C61EA4" w:rsidRDefault="00C61EA4" w:rsidP="00C61EA4">
      <w:pPr>
        <w:pStyle w:val="a5"/>
        <w:spacing w:before="11"/>
        <w:ind w:left="375"/>
        <w:rPr>
          <w:bCs/>
          <w:lang w:val="tr-TR"/>
        </w:rPr>
      </w:pPr>
      <w:r w:rsidRPr="00C61EA4">
        <w:rPr>
          <w:bCs/>
          <w:lang w:val="tr-TR"/>
        </w:rPr>
        <w:t>c) yecek</w:t>
      </w:r>
    </w:p>
    <w:p w14:paraId="7CDDB800" w14:textId="77777777" w:rsidR="00C61EA4" w:rsidRPr="00C61EA4" w:rsidRDefault="00C61EA4" w:rsidP="00C61EA4">
      <w:pPr>
        <w:pStyle w:val="a5"/>
        <w:spacing w:before="11"/>
        <w:rPr>
          <w:bCs/>
          <w:lang w:val="tr-TR"/>
        </w:rPr>
      </w:pPr>
      <w:r w:rsidRPr="00C61EA4">
        <w:rPr>
          <w:bCs/>
          <w:lang w:val="tr-TR"/>
        </w:rPr>
        <w:t>10 Herşeyin titiz bir şekilde yap____ istiyorum</w:t>
      </w:r>
    </w:p>
    <w:p w14:paraId="60E8C159" w14:textId="77777777" w:rsidR="00C61EA4" w:rsidRPr="00C61EA4" w:rsidRDefault="00C61EA4" w:rsidP="00C61EA4">
      <w:pPr>
        <w:pStyle w:val="a5"/>
        <w:spacing w:before="11"/>
        <w:ind w:left="375"/>
        <w:rPr>
          <w:bCs/>
          <w:lang w:val="tr-TR"/>
        </w:rPr>
      </w:pPr>
      <w:r w:rsidRPr="00C61EA4">
        <w:rPr>
          <w:bCs/>
          <w:lang w:val="tr-TR"/>
        </w:rPr>
        <w:t>a) mak</w:t>
      </w:r>
    </w:p>
    <w:p w14:paraId="5C4E5C28" w14:textId="77777777" w:rsidR="00C61EA4" w:rsidRPr="00C61EA4" w:rsidRDefault="00C61EA4" w:rsidP="00C61EA4">
      <w:pPr>
        <w:pStyle w:val="a5"/>
        <w:spacing w:before="11"/>
        <w:ind w:left="375"/>
        <w:rPr>
          <w:bCs/>
          <w:lang w:val="tr-TR"/>
        </w:rPr>
      </w:pPr>
      <w:r w:rsidRPr="00C61EA4">
        <w:rPr>
          <w:bCs/>
          <w:lang w:val="tr-TR"/>
        </w:rPr>
        <w:t>b) mayı</w:t>
      </w:r>
    </w:p>
    <w:p w14:paraId="453248CB" w14:textId="77777777" w:rsidR="00C61EA4" w:rsidRPr="00C61EA4" w:rsidRDefault="00C61EA4" w:rsidP="00C61EA4">
      <w:pPr>
        <w:pStyle w:val="a5"/>
        <w:spacing w:before="11"/>
        <w:ind w:left="375"/>
        <w:rPr>
          <w:bCs/>
          <w:lang w:val="tr-TR"/>
        </w:rPr>
      </w:pPr>
      <w:r w:rsidRPr="00C61EA4">
        <w:rPr>
          <w:bCs/>
          <w:lang w:val="tr-TR"/>
        </w:rPr>
        <w:t>c) ılmasını</w:t>
      </w:r>
    </w:p>
    <w:p w14:paraId="351F5A8E" w14:textId="77777777" w:rsidR="00C61EA4" w:rsidRPr="00C61EA4" w:rsidRDefault="00C61EA4" w:rsidP="00C61EA4">
      <w:pPr>
        <w:pStyle w:val="a5"/>
        <w:spacing w:before="11"/>
        <w:ind w:left="375"/>
        <w:rPr>
          <w:bCs/>
          <w:lang w:val="tr-TR"/>
        </w:rPr>
      </w:pPr>
      <w:r w:rsidRPr="00C61EA4">
        <w:rPr>
          <w:bCs/>
          <w:lang w:val="tr-TR"/>
        </w:rPr>
        <w:t>d) masını</w:t>
      </w:r>
    </w:p>
    <w:p w14:paraId="0EE1C604" w14:textId="77777777" w:rsidR="00C61EA4" w:rsidRPr="00C61EA4" w:rsidRDefault="00C61EA4" w:rsidP="00C61EA4">
      <w:pPr>
        <w:pStyle w:val="a5"/>
        <w:spacing w:before="11"/>
        <w:rPr>
          <w:bCs/>
          <w:lang w:val="tr-TR"/>
        </w:rPr>
      </w:pPr>
      <w:r w:rsidRPr="00C61EA4">
        <w:rPr>
          <w:bCs/>
          <w:lang w:val="tr-TR"/>
        </w:rPr>
        <w:t>11 Birisi bana yalan söyle___ çok kızarım</w:t>
      </w:r>
    </w:p>
    <w:p w14:paraId="0676456C" w14:textId="77777777" w:rsidR="00C61EA4" w:rsidRPr="00C61EA4" w:rsidRDefault="00C61EA4" w:rsidP="00C61EA4">
      <w:pPr>
        <w:pStyle w:val="a5"/>
        <w:spacing w:before="11"/>
        <w:ind w:left="375"/>
        <w:rPr>
          <w:bCs/>
          <w:lang w:val="tr-TR"/>
        </w:rPr>
      </w:pPr>
      <w:r w:rsidRPr="00C61EA4">
        <w:rPr>
          <w:bCs/>
          <w:lang w:val="tr-TR"/>
        </w:rPr>
        <w:t>a) dığı zaman</w:t>
      </w:r>
    </w:p>
    <w:p w14:paraId="0251FC08" w14:textId="77777777" w:rsidR="00C61EA4" w:rsidRPr="00C61EA4" w:rsidRDefault="00C61EA4" w:rsidP="00C61EA4">
      <w:pPr>
        <w:pStyle w:val="a5"/>
        <w:spacing w:before="11"/>
        <w:ind w:left="375"/>
        <w:rPr>
          <w:bCs/>
          <w:lang w:val="tr-TR"/>
        </w:rPr>
      </w:pPr>
      <w:r w:rsidRPr="00C61EA4">
        <w:rPr>
          <w:bCs/>
          <w:lang w:val="tr-TR"/>
        </w:rPr>
        <w:t>b) ırken</w:t>
      </w:r>
    </w:p>
    <w:p w14:paraId="1E3E7070" w14:textId="77777777" w:rsidR="00C61EA4" w:rsidRPr="00C61EA4" w:rsidRDefault="00C61EA4" w:rsidP="00C61EA4">
      <w:pPr>
        <w:pStyle w:val="a5"/>
        <w:spacing w:before="11"/>
        <w:ind w:left="375"/>
        <w:rPr>
          <w:bCs/>
          <w:lang w:val="tr-TR"/>
        </w:rPr>
      </w:pPr>
      <w:r w:rsidRPr="00C61EA4">
        <w:rPr>
          <w:bCs/>
          <w:lang w:val="tr-TR"/>
        </w:rPr>
        <w:lastRenderedPageBreak/>
        <w:t>c) yince</w:t>
      </w:r>
    </w:p>
    <w:p w14:paraId="5C6C2EA3" w14:textId="77777777" w:rsidR="00C61EA4" w:rsidRPr="00C61EA4" w:rsidRDefault="00C61EA4" w:rsidP="00C61EA4">
      <w:pPr>
        <w:pStyle w:val="a5"/>
        <w:spacing w:before="11"/>
        <w:rPr>
          <w:bCs/>
          <w:lang w:val="tr-TR"/>
        </w:rPr>
      </w:pPr>
      <w:r w:rsidRPr="00C61EA4">
        <w:rPr>
          <w:bCs/>
          <w:lang w:val="tr-TR"/>
        </w:rPr>
        <w:t>12 Pek ders çalışmadım; _____ sınavım iyi geçmedi</w:t>
      </w:r>
    </w:p>
    <w:p w14:paraId="3D460BAA" w14:textId="77777777" w:rsidR="00C61EA4" w:rsidRPr="00C61EA4" w:rsidRDefault="00C61EA4" w:rsidP="00C61EA4">
      <w:pPr>
        <w:pStyle w:val="a5"/>
        <w:spacing w:before="11"/>
        <w:ind w:left="375"/>
        <w:rPr>
          <w:bCs/>
          <w:lang w:val="tr-TR"/>
        </w:rPr>
      </w:pPr>
      <w:r w:rsidRPr="00C61EA4">
        <w:rPr>
          <w:bCs/>
          <w:lang w:val="tr-TR"/>
        </w:rPr>
        <w:t xml:space="preserve"> a) bu yüzden</w:t>
      </w:r>
    </w:p>
    <w:p w14:paraId="433A5A8A" w14:textId="77777777" w:rsidR="00C61EA4" w:rsidRPr="00C61EA4" w:rsidRDefault="00C61EA4" w:rsidP="00C61EA4">
      <w:pPr>
        <w:pStyle w:val="a5"/>
        <w:spacing w:before="11"/>
        <w:ind w:left="375"/>
        <w:rPr>
          <w:bCs/>
          <w:lang w:val="tr-TR"/>
        </w:rPr>
      </w:pPr>
      <w:r w:rsidRPr="00C61EA4">
        <w:rPr>
          <w:bCs/>
          <w:lang w:val="tr-TR"/>
        </w:rPr>
        <w:t>b) bu sayede</w:t>
      </w:r>
    </w:p>
    <w:p w14:paraId="30B03B8C" w14:textId="77777777" w:rsidR="00C61EA4" w:rsidRPr="00C61EA4" w:rsidRDefault="00C61EA4" w:rsidP="00C61EA4">
      <w:pPr>
        <w:pStyle w:val="a5"/>
        <w:spacing w:before="11"/>
        <w:rPr>
          <w:bCs/>
          <w:lang w:val="tr-TR"/>
        </w:rPr>
      </w:pPr>
      <w:r w:rsidRPr="00C61EA4">
        <w:rPr>
          <w:bCs/>
          <w:lang w:val="tr-TR"/>
        </w:rPr>
        <w:t>13 Öğrenci _____ çok kitap okuyırdum.</w:t>
      </w:r>
    </w:p>
    <w:p w14:paraId="73E93469" w14:textId="77777777" w:rsidR="00C61EA4" w:rsidRPr="00C61EA4" w:rsidRDefault="00C61EA4" w:rsidP="00C61EA4">
      <w:pPr>
        <w:pStyle w:val="a5"/>
        <w:spacing w:before="11"/>
        <w:ind w:left="375"/>
        <w:rPr>
          <w:bCs/>
          <w:lang w:val="tr-TR"/>
        </w:rPr>
      </w:pPr>
      <w:r w:rsidRPr="00C61EA4">
        <w:rPr>
          <w:bCs/>
          <w:lang w:val="tr-TR"/>
        </w:rPr>
        <w:t>a) ken</w:t>
      </w:r>
    </w:p>
    <w:p w14:paraId="548C9615" w14:textId="77777777" w:rsidR="00C61EA4" w:rsidRPr="00C61EA4" w:rsidRDefault="00C61EA4" w:rsidP="00C61EA4">
      <w:pPr>
        <w:pStyle w:val="a5"/>
        <w:spacing w:before="11"/>
        <w:ind w:left="375"/>
        <w:rPr>
          <w:bCs/>
          <w:lang w:val="tr-TR"/>
        </w:rPr>
      </w:pPr>
      <w:r w:rsidRPr="00C61EA4">
        <w:rPr>
          <w:bCs/>
          <w:lang w:val="tr-TR"/>
        </w:rPr>
        <w:t>b) yken</w:t>
      </w:r>
    </w:p>
    <w:p w14:paraId="306679DF" w14:textId="77777777" w:rsidR="00C61EA4" w:rsidRPr="00C61EA4" w:rsidRDefault="00C61EA4" w:rsidP="00C61EA4">
      <w:pPr>
        <w:pStyle w:val="a5"/>
        <w:spacing w:before="11"/>
        <w:ind w:left="375"/>
        <w:rPr>
          <w:bCs/>
          <w:lang w:val="tr-TR"/>
        </w:rPr>
      </w:pPr>
      <w:r w:rsidRPr="00C61EA4">
        <w:rPr>
          <w:bCs/>
          <w:lang w:val="tr-TR"/>
        </w:rPr>
        <w:t>c) olurken</w:t>
      </w:r>
    </w:p>
    <w:p w14:paraId="665E3C79" w14:textId="77777777" w:rsidR="00C61EA4" w:rsidRPr="00C61EA4" w:rsidRDefault="00C61EA4" w:rsidP="00C61EA4">
      <w:pPr>
        <w:pStyle w:val="a5"/>
        <w:spacing w:before="11"/>
        <w:rPr>
          <w:bCs/>
          <w:lang w:val="tr-TR"/>
        </w:rPr>
      </w:pPr>
      <w:r w:rsidRPr="00C61EA4">
        <w:rPr>
          <w:bCs/>
          <w:lang w:val="tr-TR"/>
        </w:rPr>
        <w:t>14 Özür dilerim, kafam o kadar meşgul ki seninle buluş____ unuttum</w:t>
      </w:r>
    </w:p>
    <w:p w14:paraId="4842CD57" w14:textId="77777777" w:rsidR="00C61EA4" w:rsidRPr="00C61EA4" w:rsidRDefault="00C61EA4" w:rsidP="00C61EA4">
      <w:pPr>
        <w:pStyle w:val="a5"/>
        <w:spacing w:before="11"/>
        <w:ind w:left="375"/>
        <w:rPr>
          <w:bCs/>
          <w:lang w:val="tr-TR"/>
        </w:rPr>
      </w:pPr>
      <w:r w:rsidRPr="00C61EA4">
        <w:rPr>
          <w:bCs/>
          <w:lang w:val="tr-TR"/>
        </w:rPr>
        <w:t>a) acağımı</w:t>
      </w:r>
    </w:p>
    <w:p w14:paraId="45CC6536" w14:textId="77777777" w:rsidR="00C61EA4" w:rsidRPr="00C61EA4" w:rsidRDefault="00C61EA4" w:rsidP="00C61EA4">
      <w:pPr>
        <w:pStyle w:val="a5"/>
        <w:spacing w:before="11"/>
        <w:ind w:left="375"/>
        <w:rPr>
          <w:bCs/>
          <w:lang w:val="tr-TR"/>
        </w:rPr>
      </w:pPr>
      <w:r w:rsidRPr="00C61EA4">
        <w:rPr>
          <w:bCs/>
          <w:lang w:val="tr-TR"/>
        </w:rPr>
        <w:t>b) tuğumu</w:t>
      </w:r>
    </w:p>
    <w:p w14:paraId="4D53A3F4" w14:textId="77777777" w:rsidR="00C61EA4" w:rsidRPr="00C61EA4" w:rsidRDefault="00C61EA4" w:rsidP="00C61EA4">
      <w:pPr>
        <w:pStyle w:val="a5"/>
        <w:spacing w:before="11"/>
        <w:ind w:left="375"/>
        <w:rPr>
          <w:bCs/>
          <w:lang w:val="tr-TR"/>
        </w:rPr>
      </w:pPr>
      <w:r w:rsidRPr="00C61EA4">
        <w:rPr>
          <w:bCs/>
          <w:lang w:val="tr-TR"/>
        </w:rPr>
        <w:t>c) mamı</w:t>
      </w:r>
    </w:p>
    <w:p w14:paraId="1CC5B197" w14:textId="77777777" w:rsidR="00C61EA4" w:rsidRPr="00C61EA4" w:rsidRDefault="00C61EA4" w:rsidP="00C61EA4">
      <w:pPr>
        <w:pStyle w:val="a5"/>
        <w:spacing w:before="11"/>
        <w:rPr>
          <w:bCs/>
          <w:lang w:val="tr-TR"/>
        </w:rPr>
      </w:pPr>
      <w:r w:rsidRPr="00C61EA4">
        <w:rPr>
          <w:bCs/>
          <w:lang w:val="tr-TR"/>
        </w:rPr>
        <w:t>15 Bunu ______ _______ Emel bilir</w:t>
      </w:r>
    </w:p>
    <w:p w14:paraId="673AC18C" w14:textId="77777777" w:rsidR="00C61EA4" w:rsidRPr="00C61EA4" w:rsidRDefault="00C61EA4" w:rsidP="00C61EA4">
      <w:pPr>
        <w:pStyle w:val="a5"/>
        <w:spacing w:before="11"/>
        <w:ind w:left="375"/>
        <w:rPr>
          <w:bCs/>
          <w:lang w:val="tr-TR"/>
        </w:rPr>
      </w:pPr>
      <w:r w:rsidRPr="00C61EA4">
        <w:rPr>
          <w:bCs/>
          <w:lang w:val="tr-TR"/>
        </w:rPr>
        <w:t>a) bilse bilse</w:t>
      </w:r>
    </w:p>
    <w:p w14:paraId="542013F1" w14:textId="77777777" w:rsidR="00C61EA4" w:rsidRPr="00C61EA4" w:rsidRDefault="00C61EA4" w:rsidP="00C61EA4">
      <w:pPr>
        <w:pStyle w:val="a5"/>
        <w:spacing w:before="11"/>
        <w:ind w:left="375"/>
        <w:rPr>
          <w:bCs/>
          <w:lang w:val="tr-TR"/>
        </w:rPr>
      </w:pPr>
      <w:r w:rsidRPr="00C61EA4">
        <w:rPr>
          <w:bCs/>
          <w:lang w:val="tr-TR"/>
        </w:rPr>
        <w:t>b) bilseydi bilseydi</w:t>
      </w:r>
    </w:p>
    <w:p w14:paraId="6DA9D698" w14:textId="77777777" w:rsidR="00C61EA4" w:rsidRPr="00C61EA4" w:rsidRDefault="00C61EA4" w:rsidP="00C61EA4">
      <w:pPr>
        <w:pStyle w:val="a5"/>
        <w:spacing w:before="11"/>
        <w:ind w:left="375"/>
        <w:rPr>
          <w:bCs/>
          <w:lang w:val="tr-TR"/>
        </w:rPr>
      </w:pPr>
      <w:r w:rsidRPr="00C61EA4">
        <w:rPr>
          <w:bCs/>
          <w:lang w:val="tr-TR"/>
        </w:rPr>
        <w:t>c) bilirse bilmezse</w:t>
      </w:r>
    </w:p>
    <w:p w14:paraId="279A8174" w14:textId="77777777" w:rsidR="00C61EA4" w:rsidRPr="00C61EA4" w:rsidRDefault="00C61EA4" w:rsidP="00C61EA4">
      <w:pPr>
        <w:pStyle w:val="a5"/>
        <w:spacing w:before="11"/>
        <w:rPr>
          <w:bCs/>
          <w:lang w:val="tr-TR"/>
        </w:rPr>
      </w:pPr>
      <w:r w:rsidRPr="00C61EA4">
        <w:rPr>
          <w:bCs/>
          <w:lang w:val="tr-TR"/>
        </w:rPr>
        <w:t>16 Ben altı yaşında okula başla_____</w:t>
      </w:r>
    </w:p>
    <w:p w14:paraId="6D64F8E8" w14:textId="77777777" w:rsidR="00C61EA4" w:rsidRPr="00C61EA4" w:rsidRDefault="00C61EA4" w:rsidP="00C61EA4">
      <w:pPr>
        <w:pStyle w:val="a5"/>
        <w:spacing w:before="11"/>
        <w:ind w:left="375"/>
        <w:rPr>
          <w:bCs/>
          <w:lang w:val="tr-TR"/>
        </w:rPr>
      </w:pPr>
      <w:r w:rsidRPr="00C61EA4">
        <w:rPr>
          <w:bCs/>
          <w:lang w:val="tr-TR"/>
        </w:rPr>
        <w:t>a) mışım</w:t>
      </w:r>
    </w:p>
    <w:p w14:paraId="55ADDE35" w14:textId="77777777" w:rsidR="00C61EA4" w:rsidRPr="00C61EA4" w:rsidRDefault="00C61EA4" w:rsidP="00C61EA4">
      <w:pPr>
        <w:pStyle w:val="a5"/>
        <w:spacing w:before="11"/>
        <w:ind w:left="375"/>
        <w:rPr>
          <w:bCs/>
          <w:lang w:val="tr-TR"/>
        </w:rPr>
      </w:pPr>
      <w:r w:rsidRPr="00C61EA4">
        <w:rPr>
          <w:bCs/>
          <w:lang w:val="tr-TR"/>
        </w:rPr>
        <w:t>b) dım</w:t>
      </w:r>
    </w:p>
    <w:p w14:paraId="0A326FE6" w14:textId="77777777" w:rsidR="00C61EA4" w:rsidRPr="00C61EA4" w:rsidRDefault="00C61EA4" w:rsidP="00C61EA4">
      <w:pPr>
        <w:pStyle w:val="a5"/>
        <w:spacing w:before="11"/>
        <w:rPr>
          <w:bCs/>
          <w:lang w:val="tr-TR"/>
        </w:rPr>
      </w:pPr>
      <w:r w:rsidRPr="00C61EA4">
        <w:rPr>
          <w:bCs/>
          <w:lang w:val="tr-TR"/>
        </w:rPr>
        <w:t>17 Annem izin ver_____ partiye gidecektim</w:t>
      </w:r>
    </w:p>
    <w:p w14:paraId="4BFB7976" w14:textId="77777777" w:rsidR="00C61EA4" w:rsidRPr="00C61EA4" w:rsidRDefault="00C61EA4" w:rsidP="00C61EA4">
      <w:pPr>
        <w:pStyle w:val="a5"/>
        <w:spacing w:before="11"/>
        <w:ind w:left="375"/>
        <w:rPr>
          <w:bCs/>
          <w:lang w:val="tr-TR"/>
        </w:rPr>
      </w:pPr>
      <w:r w:rsidRPr="00C61EA4">
        <w:rPr>
          <w:bCs/>
          <w:lang w:val="tr-TR"/>
        </w:rPr>
        <w:t>a) irken</w:t>
      </w:r>
    </w:p>
    <w:p w14:paraId="096F7278" w14:textId="77777777" w:rsidR="00C61EA4" w:rsidRPr="00C61EA4" w:rsidRDefault="00C61EA4" w:rsidP="00C61EA4">
      <w:pPr>
        <w:pStyle w:val="a5"/>
        <w:spacing w:before="11"/>
        <w:ind w:left="375"/>
        <w:rPr>
          <w:bCs/>
          <w:lang w:val="tr-TR"/>
        </w:rPr>
      </w:pPr>
      <w:r w:rsidRPr="00C61EA4">
        <w:rPr>
          <w:bCs/>
          <w:lang w:val="tr-TR"/>
        </w:rPr>
        <w:t>b) mezse</w:t>
      </w:r>
    </w:p>
    <w:p w14:paraId="13872DD4" w14:textId="77777777" w:rsidR="00C61EA4" w:rsidRPr="00C61EA4" w:rsidRDefault="00C61EA4" w:rsidP="00C61EA4">
      <w:pPr>
        <w:pStyle w:val="a5"/>
        <w:spacing w:before="11"/>
        <w:ind w:left="375"/>
        <w:rPr>
          <w:bCs/>
          <w:lang w:val="tr-TR"/>
        </w:rPr>
      </w:pPr>
      <w:r w:rsidRPr="00C61EA4">
        <w:rPr>
          <w:bCs/>
          <w:lang w:val="tr-TR"/>
        </w:rPr>
        <w:t>c) ecekse</w:t>
      </w:r>
    </w:p>
    <w:p w14:paraId="43F5D563" w14:textId="77777777" w:rsidR="00C61EA4" w:rsidRPr="00C61EA4" w:rsidRDefault="00C61EA4" w:rsidP="00C61EA4">
      <w:pPr>
        <w:pStyle w:val="a5"/>
        <w:spacing w:before="11"/>
        <w:rPr>
          <w:bCs/>
          <w:lang w:val="tr-TR"/>
        </w:rPr>
      </w:pPr>
      <w:r w:rsidRPr="00C61EA4">
        <w:rPr>
          <w:bCs/>
          <w:lang w:val="tr-TR"/>
        </w:rPr>
        <w:t>18 İki ay çalıştım, ama bir türlü başar____</w:t>
      </w:r>
    </w:p>
    <w:p w14:paraId="490819B8" w14:textId="77777777" w:rsidR="00C61EA4" w:rsidRPr="00C61EA4" w:rsidRDefault="00C61EA4" w:rsidP="00C61EA4">
      <w:pPr>
        <w:pStyle w:val="a5"/>
        <w:spacing w:before="11"/>
        <w:ind w:left="375"/>
        <w:rPr>
          <w:bCs/>
          <w:lang w:val="tr-TR"/>
        </w:rPr>
      </w:pPr>
      <w:r w:rsidRPr="00C61EA4">
        <w:rPr>
          <w:bCs/>
          <w:lang w:val="tr-TR"/>
        </w:rPr>
        <w:t>a) amazdım</w:t>
      </w:r>
    </w:p>
    <w:p w14:paraId="56CF911E" w14:textId="77777777" w:rsidR="00C61EA4" w:rsidRPr="00C61EA4" w:rsidRDefault="00C61EA4" w:rsidP="00C61EA4">
      <w:pPr>
        <w:pStyle w:val="a5"/>
        <w:spacing w:before="11"/>
        <w:ind w:left="375"/>
        <w:rPr>
          <w:bCs/>
          <w:lang w:val="tr-TR"/>
        </w:rPr>
      </w:pPr>
      <w:r w:rsidRPr="00C61EA4">
        <w:rPr>
          <w:bCs/>
          <w:lang w:val="tr-TR"/>
        </w:rPr>
        <w:t>b) abildim</w:t>
      </w:r>
    </w:p>
    <w:p w14:paraId="73FF0D9A" w14:textId="77777777" w:rsidR="00C61EA4" w:rsidRPr="00C61EA4" w:rsidRDefault="00C61EA4" w:rsidP="00C61EA4">
      <w:pPr>
        <w:pStyle w:val="a5"/>
        <w:spacing w:before="11"/>
        <w:ind w:left="375"/>
        <w:rPr>
          <w:bCs/>
          <w:lang w:val="tr-TR"/>
        </w:rPr>
      </w:pPr>
      <w:r w:rsidRPr="00C61EA4">
        <w:rPr>
          <w:bCs/>
          <w:lang w:val="tr-TR"/>
        </w:rPr>
        <w:t>c) amadım</w:t>
      </w:r>
    </w:p>
    <w:p w14:paraId="1AB9C7C1" w14:textId="77777777" w:rsidR="00C61EA4" w:rsidRPr="00C61EA4" w:rsidRDefault="00C61EA4" w:rsidP="00C61EA4">
      <w:pPr>
        <w:pStyle w:val="a5"/>
        <w:spacing w:before="11"/>
        <w:rPr>
          <w:bCs/>
          <w:lang w:val="tr-TR"/>
        </w:rPr>
      </w:pPr>
      <w:r w:rsidRPr="00C61EA4">
        <w:rPr>
          <w:bCs/>
          <w:lang w:val="tr-TR"/>
        </w:rPr>
        <w:t>19 O bana ‘Tülin partiye gelmesin’ dedi</w:t>
      </w:r>
    </w:p>
    <w:p w14:paraId="643105DC" w14:textId="77777777" w:rsidR="00C61EA4" w:rsidRPr="00C61EA4" w:rsidRDefault="00C61EA4" w:rsidP="00C61EA4">
      <w:pPr>
        <w:pStyle w:val="a5"/>
        <w:spacing w:before="11"/>
        <w:ind w:left="375"/>
        <w:rPr>
          <w:bCs/>
          <w:lang w:val="tr-TR"/>
        </w:rPr>
      </w:pPr>
      <w:r w:rsidRPr="00C61EA4">
        <w:rPr>
          <w:bCs/>
          <w:lang w:val="tr-TR"/>
        </w:rPr>
        <w:t>a) Bana Tülin’in partiye gelmemesini söyledi</w:t>
      </w:r>
    </w:p>
    <w:p w14:paraId="47BAC574" w14:textId="77777777" w:rsidR="00C61EA4" w:rsidRPr="00C61EA4" w:rsidRDefault="00C61EA4" w:rsidP="00C61EA4">
      <w:pPr>
        <w:pStyle w:val="a5"/>
        <w:spacing w:before="11"/>
        <w:ind w:left="375"/>
        <w:rPr>
          <w:bCs/>
          <w:lang w:val="tr-TR"/>
        </w:rPr>
      </w:pPr>
      <w:r w:rsidRPr="00C61EA4">
        <w:rPr>
          <w:bCs/>
          <w:lang w:val="tr-TR"/>
        </w:rPr>
        <w:t>b) Bana Tülin partiye gelmesini söyledi</w:t>
      </w:r>
    </w:p>
    <w:p w14:paraId="6335C8A2" w14:textId="77777777" w:rsidR="00C61EA4" w:rsidRPr="00C61EA4" w:rsidRDefault="00C61EA4" w:rsidP="00C61EA4">
      <w:pPr>
        <w:pStyle w:val="a5"/>
        <w:spacing w:before="11"/>
        <w:ind w:left="375"/>
        <w:rPr>
          <w:bCs/>
          <w:lang w:val="tr-TR"/>
        </w:rPr>
      </w:pPr>
      <w:r w:rsidRPr="00C61EA4">
        <w:rPr>
          <w:bCs/>
          <w:lang w:val="tr-TR"/>
        </w:rPr>
        <w:t>c) Bana Tülin partiye gelmemesini söyledi</w:t>
      </w:r>
    </w:p>
    <w:p w14:paraId="215ED25C" w14:textId="77777777" w:rsidR="00C61EA4" w:rsidRPr="00C61EA4" w:rsidRDefault="00C61EA4" w:rsidP="00C61EA4">
      <w:pPr>
        <w:pStyle w:val="a5"/>
        <w:spacing w:before="11"/>
        <w:ind w:left="375"/>
        <w:rPr>
          <w:bCs/>
          <w:lang w:val="tr-TR"/>
        </w:rPr>
      </w:pPr>
      <w:r w:rsidRPr="00C61EA4">
        <w:rPr>
          <w:bCs/>
          <w:lang w:val="tr-TR"/>
        </w:rPr>
        <w:t>d) Bana Tülin’in partiye gelmesini söyledi</w:t>
      </w:r>
    </w:p>
    <w:p w14:paraId="4DB8CF4A" w14:textId="77777777" w:rsidR="00C61EA4" w:rsidRPr="00C61EA4" w:rsidRDefault="00C61EA4" w:rsidP="00C61EA4">
      <w:pPr>
        <w:pStyle w:val="a5"/>
        <w:spacing w:before="11"/>
        <w:rPr>
          <w:bCs/>
          <w:lang w:val="tr-TR"/>
        </w:rPr>
      </w:pPr>
      <w:r w:rsidRPr="00C61EA4">
        <w:rPr>
          <w:bCs/>
          <w:lang w:val="tr-TR"/>
        </w:rPr>
        <w:t>20 Yarın ________ partide kimler olacak</w:t>
      </w:r>
      <w:r w:rsidRPr="00C61EA4">
        <w:rPr>
          <w:bCs/>
          <w:lang w:val="en-US"/>
        </w:rPr>
        <w:t>?</w:t>
      </w:r>
    </w:p>
    <w:p w14:paraId="45F528BE" w14:textId="77777777" w:rsidR="00C61EA4" w:rsidRPr="00C61EA4" w:rsidRDefault="00C61EA4" w:rsidP="00C61EA4">
      <w:pPr>
        <w:pStyle w:val="a5"/>
        <w:spacing w:before="11"/>
        <w:ind w:left="375"/>
        <w:rPr>
          <w:bCs/>
          <w:lang w:val="tr-TR"/>
        </w:rPr>
      </w:pPr>
      <w:r w:rsidRPr="00C61EA4">
        <w:rPr>
          <w:bCs/>
          <w:lang w:val="tr-TR"/>
        </w:rPr>
        <w:t>a) gidecek</w:t>
      </w:r>
    </w:p>
    <w:p w14:paraId="6928D936" w14:textId="77777777" w:rsidR="00C61EA4" w:rsidRPr="00C61EA4" w:rsidRDefault="00C61EA4" w:rsidP="00C61EA4">
      <w:pPr>
        <w:pStyle w:val="a5"/>
        <w:spacing w:before="11"/>
        <w:ind w:left="375"/>
        <w:rPr>
          <w:bCs/>
          <w:lang w:val="tr-TR"/>
        </w:rPr>
      </w:pPr>
      <w:r w:rsidRPr="00C61EA4">
        <w:rPr>
          <w:bCs/>
          <w:lang w:val="tr-TR"/>
        </w:rPr>
        <w:t>b) gitmekte olan</w:t>
      </w:r>
    </w:p>
    <w:p w14:paraId="5F21E4CD" w14:textId="77777777" w:rsidR="00C61EA4" w:rsidRPr="00C61EA4" w:rsidRDefault="00C61EA4" w:rsidP="00C61EA4">
      <w:pPr>
        <w:pStyle w:val="a5"/>
        <w:spacing w:before="11"/>
        <w:ind w:left="375"/>
        <w:rPr>
          <w:bCs/>
          <w:lang w:val="tr-TR"/>
        </w:rPr>
      </w:pPr>
      <w:r w:rsidRPr="00C61EA4">
        <w:rPr>
          <w:bCs/>
          <w:lang w:val="tr-TR"/>
        </w:rPr>
        <w:t>c) gittiğimiz</w:t>
      </w:r>
    </w:p>
    <w:p w14:paraId="325373CD" w14:textId="77777777" w:rsidR="00C61EA4" w:rsidRPr="00C61EA4" w:rsidRDefault="00C61EA4" w:rsidP="00C61EA4">
      <w:pPr>
        <w:pStyle w:val="a5"/>
        <w:spacing w:before="11"/>
        <w:ind w:left="375"/>
        <w:rPr>
          <w:bCs/>
          <w:lang w:val="tr-TR"/>
        </w:rPr>
      </w:pPr>
      <w:r w:rsidRPr="00C61EA4">
        <w:rPr>
          <w:bCs/>
          <w:lang w:val="tr-TR"/>
        </w:rPr>
        <w:t>d) gideceğimiz</w:t>
      </w:r>
    </w:p>
    <w:p w14:paraId="468E4575" w14:textId="77777777" w:rsidR="00C61EA4" w:rsidRPr="00C61EA4" w:rsidRDefault="00C61EA4" w:rsidP="00C61EA4">
      <w:pPr>
        <w:pStyle w:val="a5"/>
        <w:spacing w:before="11"/>
        <w:rPr>
          <w:bCs/>
          <w:lang w:val="tr-TR"/>
        </w:rPr>
      </w:pPr>
      <w:r w:rsidRPr="00C61EA4">
        <w:rPr>
          <w:bCs/>
          <w:lang w:val="tr-TR"/>
        </w:rPr>
        <w:t>21 Öğretmen bize ‘Mutlaka bu kitabı okuyun’ dedi</w:t>
      </w:r>
    </w:p>
    <w:p w14:paraId="5B0B6601" w14:textId="77777777" w:rsidR="00C61EA4" w:rsidRPr="00C61EA4" w:rsidRDefault="00C61EA4" w:rsidP="00C61EA4">
      <w:pPr>
        <w:pStyle w:val="a5"/>
        <w:spacing w:before="11"/>
        <w:ind w:left="375"/>
        <w:rPr>
          <w:bCs/>
          <w:lang w:val="tr-TR"/>
        </w:rPr>
      </w:pPr>
      <w:r w:rsidRPr="00C61EA4">
        <w:rPr>
          <w:bCs/>
          <w:lang w:val="tr-TR"/>
        </w:rPr>
        <w:t>a) Öğretmen bize mutlaka bu kitabı okumamızı söyledi</w:t>
      </w:r>
    </w:p>
    <w:p w14:paraId="5F551FA9" w14:textId="77777777" w:rsidR="00C61EA4" w:rsidRPr="00C61EA4" w:rsidRDefault="00C61EA4" w:rsidP="00C61EA4">
      <w:pPr>
        <w:pStyle w:val="a5"/>
        <w:spacing w:before="11"/>
        <w:ind w:left="375"/>
        <w:rPr>
          <w:b/>
          <w:lang w:val="tr-TR"/>
        </w:rPr>
      </w:pPr>
      <w:r w:rsidRPr="00C61EA4">
        <w:rPr>
          <w:bCs/>
          <w:lang w:val="tr-TR"/>
        </w:rPr>
        <w:t>b) Öğretmen bize mutlaka bu kitabı okumasını söyledi</w:t>
      </w:r>
    </w:p>
    <w:p w14:paraId="5FAC746E" w14:textId="77777777" w:rsidR="00C61EA4" w:rsidRPr="00C61EA4" w:rsidRDefault="00C61EA4" w:rsidP="00C61EA4">
      <w:pPr>
        <w:pStyle w:val="a5"/>
        <w:spacing w:before="11"/>
        <w:ind w:left="375"/>
        <w:rPr>
          <w:bCs/>
          <w:lang w:val="tr-TR"/>
        </w:rPr>
      </w:pPr>
      <w:r w:rsidRPr="00C61EA4">
        <w:rPr>
          <w:bCs/>
          <w:lang w:val="tr-TR"/>
        </w:rPr>
        <w:t>c) Öğretmen bize mutlaka bu kitabı okumamızını söyledi</w:t>
      </w:r>
    </w:p>
    <w:p w14:paraId="75FB7839" w14:textId="77777777" w:rsidR="00C61EA4" w:rsidRPr="00C61EA4" w:rsidRDefault="00C61EA4" w:rsidP="00C61EA4">
      <w:pPr>
        <w:pStyle w:val="a5"/>
        <w:spacing w:before="11"/>
        <w:ind w:left="375"/>
        <w:rPr>
          <w:bCs/>
          <w:lang w:val="tr-TR"/>
        </w:rPr>
      </w:pPr>
      <w:r w:rsidRPr="00C61EA4">
        <w:rPr>
          <w:bCs/>
          <w:lang w:val="tr-TR"/>
        </w:rPr>
        <w:t>d) Öğretmen bize mutlaka bu kitabı okumamız söyledi</w:t>
      </w:r>
    </w:p>
    <w:p w14:paraId="4B4021DC" w14:textId="77777777" w:rsidR="00C61EA4" w:rsidRPr="00C61EA4" w:rsidRDefault="00C61EA4" w:rsidP="00C61EA4">
      <w:pPr>
        <w:pStyle w:val="a5"/>
        <w:spacing w:before="11"/>
        <w:rPr>
          <w:bCs/>
          <w:lang w:val="tr-TR"/>
        </w:rPr>
      </w:pPr>
      <w:r w:rsidRPr="00C61EA4">
        <w:rPr>
          <w:bCs/>
          <w:lang w:val="tr-TR"/>
        </w:rPr>
        <w:t>22 Ben, sana</w:t>
      </w:r>
      <w:r w:rsidRPr="00D74E66">
        <w:rPr>
          <w:bCs/>
          <w:lang w:val="it-IT"/>
        </w:rPr>
        <w:t xml:space="preserve">: </w:t>
      </w:r>
      <w:r w:rsidRPr="00C61EA4">
        <w:rPr>
          <w:bCs/>
          <w:lang w:val="tr-TR"/>
        </w:rPr>
        <w:t>‘O gitsin mi</w:t>
      </w:r>
      <w:r w:rsidRPr="00D74E66">
        <w:rPr>
          <w:bCs/>
          <w:lang w:val="it-IT"/>
        </w:rPr>
        <w:t>?</w:t>
      </w:r>
      <w:r w:rsidRPr="00C61EA4">
        <w:rPr>
          <w:bCs/>
          <w:lang w:val="tr-TR"/>
        </w:rPr>
        <w:t>’ diye sordum</w:t>
      </w:r>
    </w:p>
    <w:p w14:paraId="765FD833" w14:textId="77777777" w:rsidR="00C61EA4" w:rsidRPr="00C61EA4" w:rsidRDefault="00C61EA4" w:rsidP="00C61EA4">
      <w:pPr>
        <w:pStyle w:val="a5"/>
        <w:spacing w:before="11"/>
        <w:ind w:left="375"/>
        <w:rPr>
          <w:bCs/>
          <w:lang w:val="tr-TR"/>
        </w:rPr>
      </w:pPr>
      <w:r w:rsidRPr="00C61EA4">
        <w:rPr>
          <w:bCs/>
          <w:lang w:val="tr-TR"/>
        </w:rPr>
        <w:t>a) Onun gitmesine izin verip vermediğini sordu</w:t>
      </w:r>
    </w:p>
    <w:p w14:paraId="55F61037" w14:textId="77777777" w:rsidR="00C61EA4" w:rsidRPr="00C61EA4" w:rsidRDefault="00C61EA4" w:rsidP="00C61EA4">
      <w:pPr>
        <w:pStyle w:val="a5"/>
        <w:spacing w:before="11"/>
        <w:ind w:left="375"/>
        <w:rPr>
          <w:bCs/>
          <w:lang w:val="tr-TR"/>
        </w:rPr>
      </w:pPr>
      <w:r w:rsidRPr="00C61EA4">
        <w:rPr>
          <w:bCs/>
          <w:lang w:val="tr-TR"/>
        </w:rPr>
        <w:t>b) Onun gitmesi olur olmadığını sordu</w:t>
      </w:r>
    </w:p>
    <w:p w14:paraId="5BD8F934" w14:textId="77777777" w:rsidR="00C61EA4" w:rsidRPr="00C61EA4" w:rsidRDefault="00C61EA4" w:rsidP="00C61EA4">
      <w:pPr>
        <w:pStyle w:val="a5"/>
        <w:spacing w:before="11"/>
        <w:ind w:left="375"/>
        <w:rPr>
          <w:bCs/>
          <w:lang w:val="tr-TR"/>
        </w:rPr>
      </w:pPr>
      <w:r w:rsidRPr="00C61EA4">
        <w:rPr>
          <w:bCs/>
          <w:lang w:val="tr-TR"/>
        </w:rPr>
        <w:t>c) Onun gitmesine isteyip istemediğini sordu</w:t>
      </w:r>
    </w:p>
    <w:p w14:paraId="2DDD16F5" w14:textId="77777777" w:rsidR="00C61EA4" w:rsidRPr="00C61EA4" w:rsidRDefault="00C61EA4" w:rsidP="00C61EA4">
      <w:pPr>
        <w:pStyle w:val="a5"/>
        <w:spacing w:before="11"/>
        <w:ind w:left="375"/>
        <w:rPr>
          <w:bCs/>
          <w:lang w:val="tr-TR"/>
        </w:rPr>
      </w:pPr>
      <w:r w:rsidRPr="00C61EA4">
        <w:rPr>
          <w:bCs/>
          <w:lang w:val="tr-TR"/>
        </w:rPr>
        <w:lastRenderedPageBreak/>
        <w:t>d) Onun gidip gitmeyeceğini sordu</w:t>
      </w:r>
    </w:p>
    <w:p w14:paraId="15C69165" w14:textId="77777777" w:rsidR="00C61EA4" w:rsidRPr="00C61EA4" w:rsidRDefault="00C61EA4" w:rsidP="00C61EA4">
      <w:pPr>
        <w:pStyle w:val="a5"/>
        <w:spacing w:before="11"/>
        <w:rPr>
          <w:bCs/>
          <w:lang w:val="tr-TR"/>
        </w:rPr>
      </w:pPr>
      <w:r w:rsidRPr="00C61EA4">
        <w:rPr>
          <w:bCs/>
          <w:lang w:val="tr-TR"/>
        </w:rPr>
        <w:t>23 Ben sana ‘Bunun yapma’ demedim mi?</w:t>
      </w:r>
    </w:p>
    <w:p w14:paraId="7DC481BD" w14:textId="77777777" w:rsidR="00C61EA4" w:rsidRPr="00D74E66" w:rsidRDefault="00C61EA4" w:rsidP="00C61EA4">
      <w:pPr>
        <w:pStyle w:val="a5"/>
        <w:spacing w:before="11"/>
        <w:ind w:left="375"/>
        <w:rPr>
          <w:bCs/>
          <w:lang w:val="it-IT"/>
        </w:rPr>
      </w:pPr>
      <w:r w:rsidRPr="00C61EA4">
        <w:rPr>
          <w:bCs/>
          <w:lang w:val="tr-TR"/>
        </w:rPr>
        <w:t>a) Sana bunu yapmasını söylemedim mi</w:t>
      </w:r>
      <w:r w:rsidRPr="00D74E66">
        <w:rPr>
          <w:bCs/>
          <w:lang w:val="it-IT"/>
        </w:rPr>
        <w:t>?</w:t>
      </w:r>
    </w:p>
    <w:p w14:paraId="76B23CBF" w14:textId="77777777" w:rsidR="00C61EA4" w:rsidRPr="00C61EA4" w:rsidRDefault="00C61EA4" w:rsidP="00C61EA4">
      <w:pPr>
        <w:pStyle w:val="a5"/>
        <w:spacing w:before="11"/>
        <w:ind w:left="375"/>
        <w:rPr>
          <w:bCs/>
          <w:lang w:val="tr-TR"/>
        </w:rPr>
      </w:pPr>
      <w:r w:rsidRPr="00C61EA4">
        <w:rPr>
          <w:bCs/>
          <w:lang w:val="tr-TR"/>
        </w:rPr>
        <w:t>b) Sana bunu yapmanı söylemedim mi?</w:t>
      </w:r>
    </w:p>
    <w:p w14:paraId="2ED16CCA" w14:textId="77777777" w:rsidR="00C61EA4" w:rsidRPr="00C61EA4" w:rsidRDefault="00C61EA4" w:rsidP="00C61EA4">
      <w:pPr>
        <w:pStyle w:val="a5"/>
        <w:spacing w:before="11"/>
        <w:ind w:left="375"/>
        <w:rPr>
          <w:bCs/>
          <w:lang w:val="tr-TR"/>
        </w:rPr>
      </w:pPr>
      <w:r w:rsidRPr="00C61EA4">
        <w:rPr>
          <w:bCs/>
          <w:lang w:val="tr-TR"/>
        </w:rPr>
        <w:t xml:space="preserve">c) Sana bunu yapmamasını söylemedim mi? </w:t>
      </w:r>
    </w:p>
    <w:p w14:paraId="33474F89" w14:textId="77777777" w:rsidR="00C61EA4" w:rsidRPr="00C61EA4" w:rsidRDefault="00C61EA4" w:rsidP="00C61EA4">
      <w:pPr>
        <w:pStyle w:val="a5"/>
        <w:spacing w:before="11"/>
        <w:ind w:left="375"/>
        <w:rPr>
          <w:bCs/>
          <w:lang w:val="tr-TR"/>
        </w:rPr>
      </w:pPr>
      <w:r w:rsidRPr="00C61EA4">
        <w:rPr>
          <w:bCs/>
          <w:lang w:val="tr-TR"/>
        </w:rPr>
        <w:t>d) Sana bunu yapmamanı söylemedim mi?</w:t>
      </w:r>
    </w:p>
    <w:p w14:paraId="51C2FF8E" w14:textId="77777777" w:rsidR="00C61EA4" w:rsidRPr="00C61EA4" w:rsidRDefault="00C61EA4" w:rsidP="00C61EA4">
      <w:pPr>
        <w:pStyle w:val="a5"/>
        <w:spacing w:before="11"/>
        <w:rPr>
          <w:bCs/>
          <w:lang w:val="tr-TR"/>
        </w:rPr>
      </w:pPr>
      <w:r w:rsidRPr="00C61EA4">
        <w:rPr>
          <w:bCs/>
          <w:lang w:val="tr-TR"/>
        </w:rPr>
        <w:t>24 Kardeşim çoçukken çok iyi piyano _____ ama şimdi hiç çalmıyor</w:t>
      </w:r>
    </w:p>
    <w:p w14:paraId="40D2BAAF" w14:textId="77777777" w:rsidR="00C61EA4" w:rsidRPr="00C61EA4" w:rsidRDefault="00C61EA4" w:rsidP="00C61EA4">
      <w:pPr>
        <w:pStyle w:val="a5"/>
        <w:spacing w:before="11"/>
        <w:ind w:left="375"/>
        <w:rPr>
          <w:bCs/>
          <w:lang w:val="tr-TR"/>
        </w:rPr>
      </w:pPr>
      <w:r w:rsidRPr="00C61EA4">
        <w:rPr>
          <w:bCs/>
          <w:lang w:val="tr-TR"/>
        </w:rPr>
        <w:t>a) çaldı</w:t>
      </w:r>
    </w:p>
    <w:p w14:paraId="6F50AC14" w14:textId="77777777" w:rsidR="00C61EA4" w:rsidRPr="00C61EA4" w:rsidRDefault="00C61EA4" w:rsidP="00C61EA4">
      <w:pPr>
        <w:pStyle w:val="a5"/>
        <w:spacing w:before="11"/>
        <w:ind w:left="375"/>
        <w:rPr>
          <w:bCs/>
          <w:lang w:val="tr-TR"/>
        </w:rPr>
      </w:pPr>
      <w:r w:rsidRPr="00C61EA4">
        <w:rPr>
          <w:bCs/>
          <w:lang w:val="tr-TR"/>
        </w:rPr>
        <w:t>b) çalıyordu</w:t>
      </w:r>
    </w:p>
    <w:p w14:paraId="04E679AC" w14:textId="77777777" w:rsidR="00C61EA4" w:rsidRPr="00C61EA4" w:rsidRDefault="00C61EA4" w:rsidP="00C61EA4">
      <w:pPr>
        <w:pStyle w:val="a5"/>
        <w:spacing w:before="11"/>
        <w:ind w:left="375"/>
        <w:rPr>
          <w:bCs/>
          <w:lang w:val="tr-TR"/>
        </w:rPr>
      </w:pPr>
      <w:r w:rsidRPr="00C61EA4">
        <w:rPr>
          <w:bCs/>
          <w:lang w:val="tr-TR"/>
        </w:rPr>
        <w:t>c) mış</w:t>
      </w:r>
    </w:p>
    <w:p w14:paraId="18D67F72" w14:textId="77777777" w:rsidR="00C61EA4" w:rsidRPr="00C61EA4" w:rsidRDefault="00C61EA4" w:rsidP="00C61EA4">
      <w:pPr>
        <w:pStyle w:val="a5"/>
        <w:spacing w:before="11"/>
        <w:ind w:left="375"/>
        <w:rPr>
          <w:bCs/>
          <w:lang w:val="tr-TR"/>
        </w:rPr>
      </w:pPr>
      <w:r w:rsidRPr="00C61EA4">
        <w:rPr>
          <w:bCs/>
          <w:lang w:val="tr-TR"/>
        </w:rPr>
        <w:t>d) çalmıştı</w:t>
      </w:r>
    </w:p>
    <w:p w14:paraId="77E40896" w14:textId="77777777" w:rsidR="00C61EA4" w:rsidRPr="00C61EA4" w:rsidRDefault="00C61EA4" w:rsidP="00C61EA4">
      <w:pPr>
        <w:pStyle w:val="a5"/>
        <w:spacing w:before="11"/>
        <w:rPr>
          <w:bCs/>
          <w:lang w:val="tr-TR"/>
        </w:rPr>
      </w:pPr>
      <w:r w:rsidRPr="00C61EA4">
        <w:rPr>
          <w:bCs/>
          <w:lang w:val="tr-TR"/>
        </w:rPr>
        <w:t>25 Bu yanlışın ileride bir daha yap_____ emin misin?</w:t>
      </w:r>
    </w:p>
    <w:p w14:paraId="022A49F9" w14:textId="77777777" w:rsidR="00C61EA4" w:rsidRPr="00C61EA4" w:rsidRDefault="00C61EA4" w:rsidP="00C61EA4">
      <w:pPr>
        <w:pStyle w:val="a5"/>
        <w:spacing w:before="11"/>
        <w:ind w:left="375"/>
        <w:rPr>
          <w:bCs/>
          <w:lang w:val="tr-TR"/>
        </w:rPr>
      </w:pPr>
      <w:r w:rsidRPr="00C61EA4">
        <w:rPr>
          <w:bCs/>
          <w:lang w:val="tr-TR"/>
        </w:rPr>
        <w:t>a) ılmasına?</w:t>
      </w:r>
    </w:p>
    <w:p w14:paraId="2B648317" w14:textId="77777777" w:rsidR="00C61EA4" w:rsidRPr="00C61EA4" w:rsidRDefault="00C61EA4" w:rsidP="00C61EA4">
      <w:pPr>
        <w:pStyle w:val="a5"/>
        <w:spacing w:before="11"/>
        <w:ind w:left="375"/>
        <w:rPr>
          <w:bCs/>
          <w:lang w:val="tr-TR"/>
        </w:rPr>
      </w:pPr>
      <w:r w:rsidRPr="00C61EA4">
        <w:rPr>
          <w:bCs/>
          <w:lang w:val="tr-TR"/>
        </w:rPr>
        <w:t>b) ılmayacağına?</w:t>
      </w:r>
    </w:p>
    <w:p w14:paraId="4A05D496" w14:textId="77777777" w:rsidR="00C61EA4" w:rsidRPr="00C61EA4" w:rsidRDefault="00C61EA4" w:rsidP="00C61EA4">
      <w:pPr>
        <w:pStyle w:val="a5"/>
        <w:spacing w:before="11"/>
        <w:ind w:left="375"/>
        <w:rPr>
          <w:bCs/>
          <w:lang w:val="tr-TR"/>
        </w:rPr>
      </w:pPr>
      <w:r w:rsidRPr="00C61EA4">
        <w:rPr>
          <w:bCs/>
          <w:lang w:val="tr-TR"/>
        </w:rPr>
        <w:t>c) mayacığına?</w:t>
      </w:r>
    </w:p>
    <w:p w14:paraId="5CB9570E" w14:textId="77777777" w:rsidR="00C61EA4" w:rsidRPr="00C61EA4" w:rsidRDefault="00C61EA4" w:rsidP="00C61EA4">
      <w:pPr>
        <w:pStyle w:val="a5"/>
        <w:spacing w:before="11"/>
        <w:ind w:left="375"/>
        <w:rPr>
          <w:bCs/>
          <w:lang w:val="tr-TR"/>
        </w:rPr>
      </w:pPr>
      <w:r w:rsidRPr="00C61EA4">
        <w:rPr>
          <w:bCs/>
          <w:lang w:val="tr-TR"/>
        </w:rPr>
        <w:t>d) mamasına?</w:t>
      </w:r>
    </w:p>
    <w:p w14:paraId="4D4DA8C0" w14:textId="77777777" w:rsidR="00C61EA4" w:rsidRPr="00C61EA4" w:rsidRDefault="00C61EA4" w:rsidP="00C61EA4">
      <w:pPr>
        <w:pStyle w:val="a5"/>
        <w:spacing w:before="11"/>
        <w:rPr>
          <w:bCs/>
          <w:lang w:val="tr-TR"/>
        </w:rPr>
      </w:pPr>
      <w:r w:rsidRPr="00C61EA4">
        <w:rPr>
          <w:bCs/>
          <w:lang w:val="tr-TR"/>
        </w:rPr>
        <w:t>26 Biz: ‘Sınavda başarısız olmuşuz’ dedik</w:t>
      </w:r>
    </w:p>
    <w:p w14:paraId="374FA079" w14:textId="77777777" w:rsidR="00C61EA4" w:rsidRPr="00C61EA4" w:rsidRDefault="00C61EA4" w:rsidP="00C61EA4">
      <w:pPr>
        <w:pStyle w:val="a5"/>
        <w:spacing w:before="11"/>
        <w:ind w:left="375"/>
        <w:rPr>
          <w:bCs/>
          <w:lang w:val="tr-TR"/>
        </w:rPr>
      </w:pPr>
      <w:r w:rsidRPr="00C61EA4">
        <w:rPr>
          <w:bCs/>
          <w:lang w:val="tr-TR"/>
        </w:rPr>
        <w:t>a) Biz, sınavda başarısız olmamızı söyledik</w:t>
      </w:r>
    </w:p>
    <w:p w14:paraId="04CC09D1" w14:textId="77777777" w:rsidR="00C61EA4" w:rsidRPr="00C61EA4" w:rsidRDefault="00C61EA4" w:rsidP="00C61EA4">
      <w:pPr>
        <w:pStyle w:val="a5"/>
        <w:spacing w:before="11"/>
        <w:ind w:left="375"/>
        <w:rPr>
          <w:bCs/>
          <w:lang w:val="tr-TR"/>
        </w:rPr>
      </w:pPr>
      <w:r w:rsidRPr="00C61EA4">
        <w:rPr>
          <w:bCs/>
          <w:lang w:val="tr-TR"/>
        </w:rPr>
        <w:t>b) Biz, sınavda başarısız olduğumuzu söyledik</w:t>
      </w:r>
    </w:p>
    <w:p w14:paraId="22A151D2" w14:textId="77777777" w:rsidR="00C61EA4" w:rsidRPr="00C61EA4" w:rsidRDefault="00C61EA4" w:rsidP="00C61EA4">
      <w:pPr>
        <w:pStyle w:val="a5"/>
        <w:spacing w:before="11"/>
        <w:ind w:left="375"/>
        <w:rPr>
          <w:bCs/>
          <w:lang w:val="tr-TR"/>
        </w:rPr>
      </w:pPr>
      <w:r w:rsidRPr="00C61EA4">
        <w:rPr>
          <w:bCs/>
          <w:lang w:val="tr-TR"/>
        </w:rPr>
        <w:t>c) Biz, sınavda başarısız olmuştuğumuzu söyledik</w:t>
      </w:r>
    </w:p>
    <w:p w14:paraId="21CCB64A" w14:textId="77777777" w:rsidR="00C61EA4" w:rsidRPr="00C61EA4" w:rsidRDefault="00C61EA4" w:rsidP="00C61EA4">
      <w:pPr>
        <w:pStyle w:val="a5"/>
        <w:spacing w:before="11"/>
        <w:rPr>
          <w:bCs/>
          <w:lang w:val="tr-TR"/>
        </w:rPr>
      </w:pPr>
      <w:r w:rsidRPr="00C61EA4">
        <w:rPr>
          <w:bCs/>
          <w:lang w:val="tr-TR"/>
        </w:rPr>
        <w:t>27 Yürümek, trafikte taksiye bin____ iyi.</w:t>
      </w:r>
    </w:p>
    <w:p w14:paraId="4579F5EC" w14:textId="77777777" w:rsidR="00C61EA4" w:rsidRPr="00C61EA4" w:rsidRDefault="00C61EA4" w:rsidP="00C61EA4">
      <w:pPr>
        <w:pStyle w:val="a5"/>
        <w:spacing w:before="11"/>
        <w:ind w:left="375"/>
        <w:rPr>
          <w:bCs/>
          <w:lang w:val="tr-TR"/>
        </w:rPr>
      </w:pPr>
      <w:r w:rsidRPr="00C61EA4">
        <w:rPr>
          <w:bCs/>
          <w:lang w:val="tr-TR"/>
        </w:rPr>
        <w:t>a) meden önce</w:t>
      </w:r>
    </w:p>
    <w:p w14:paraId="72DC2BAF" w14:textId="77777777" w:rsidR="00C61EA4" w:rsidRPr="00C61EA4" w:rsidRDefault="00C61EA4" w:rsidP="00C61EA4">
      <w:pPr>
        <w:pStyle w:val="a5"/>
        <w:spacing w:before="11"/>
        <w:ind w:left="375"/>
        <w:rPr>
          <w:bCs/>
          <w:lang w:val="tr-TR"/>
        </w:rPr>
      </w:pPr>
      <w:r w:rsidRPr="00C61EA4">
        <w:rPr>
          <w:bCs/>
          <w:lang w:val="tr-TR"/>
        </w:rPr>
        <w:t>b) mekten daha</w:t>
      </w:r>
    </w:p>
    <w:p w14:paraId="0384C752" w14:textId="77777777" w:rsidR="00C61EA4" w:rsidRPr="00C61EA4" w:rsidRDefault="00C61EA4" w:rsidP="00C61EA4">
      <w:pPr>
        <w:pStyle w:val="a5"/>
        <w:spacing w:before="11"/>
        <w:ind w:left="375"/>
        <w:rPr>
          <w:bCs/>
          <w:lang w:val="tr-TR"/>
        </w:rPr>
      </w:pPr>
      <w:r w:rsidRPr="00C61EA4">
        <w:rPr>
          <w:bCs/>
          <w:lang w:val="tr-TR"/>
        </w:rPr>
        <w:t>c) mekten başka</w:t>
      </w:r>
    </w:p>
    <w:p w14:paraId="17DF5A40" w14:textId="77777777" w:rsidR="00C61EA4" w:rsidRPr="00C61EA4" w:rsidRDefault="00C61EA4" w:rsidP="00C61EA4">
      <w:pPr>
        <w:pStyle w:val="a5"/>
        <w:spacing w:before="11"/>
        <w:ind w:left="375"/>
        <w:rPr>
          <w:bCs/>
          <w:lang w:val="tr-TR"/>
        </w:rPr>
      </w:pPr>
      <w:r w:rsidRPr="00C61EA4">
        <w:rPr>
          <w:bCs/>
          <w:lang w:val="tr-TR"/>
        </w:rPr>
        <w:t>d) dikten sonra</w:t>
      </w:r>
    </w:p>
    <w:p w14:paraId="6E960B56" w14:textId="77777777" w:rsidR="00C61EA4" w:rsidRPr="00C61EA4" w:rsidRDefault="00C61EA4" w:rsidP="00C61EA4">
      <w:pPr>
        <w:pStyle w:val="a5"/>
        <w:spacing w:before="11"/>
        <w:rPr>
          <w:bCs/>
          <w:lang w:val="tr-TR"/>
        </w:rPr>
      </w:pPr>
      <w:r w:rsidRPr="00C61EA4">
        <w:rPr>
          <w:bCs/>
          <w:lang w:val="tr-TR"/>
        </w:rPr>
        <w:t>28 Hiçbir şey zaman _____ _____ hızlı değil</w:t>
      </w:r>
    </w:p>
    <w:p w14:paraId="0D3DC407" w14:textId="77777777" w:rsidR="00C61EA4" w:rsidRPr="00C61EA4" w:rsidRDefault="00C61EA4" w:rsidP="00C61EA4">
      <w:pPr>
        <w:pStyle w:val="a5"/>
        <w:spacing w:before="11"/>
        <w:ind w:left="375"/>
        <w:rPr>
          <w:bCs/>
          <w:lang w:val="tr-TR"/>
        </w:rPr>
      </w:pPr>
      <w:r w:rsidRPr="00C61EA4">
        <w:rPr>
          <w:bCs/>
          <w:lang w:val="tr-TR"/>
        </w:rPr>
        <w:t>a) dan sonra</w:t>
      </w:r>
    </w:p>
    <w:p w14:paraId="1595F5AC" w14:textId="77777777" w:rsidR="00C61EA4" w:rsidRPr="00C61EA4" w:rsidRDefault="00C61EA4" w:rsidP="00C61EA4">
      <w:pPr>
        <w:pStyle w:val="a5"/>
        <w:spacing w:before="11"/>
        <w:ind w:left="375"/>
        <w:rPr>
          <w:bCs/>
          <w:lang w:val="tr-TR"/>
        </w:rPr>
      </w:pPr>
      <w:r w:rsidRPr="00C61EA4">
        <w:rPr>
          <w:bCs/>
          <w:lang w:val="tr-TR"/>
        </w:rPr>
        <w:t>b) dan daha</w:t>
      </w:r>
    </w:p>
    <w:p w14:paraId="34FE72A5" w14:textId="77777777" w:rsidR="00C61EA4" w:rsidRPr="00C61EA4" w:rsidRDefault="00C61EA4" w:rsidP="00C61EA4">
      <w:pPr>
        <w:pStyle w:val="a5"/>
        <w:spacing w:before="11"/>
        <w:ind w:left="375"/>
        <w:rPr>
          <w:bCs/>
          <w:lang w:val="tr-TR"/>
        </w:rPr>
      </w:pPr>
      <w:r w:rsidRPr="00C61EA4">
        <w:rPr>
          <w:bCs/>
          <w:lang w:val="tr-TR"/>
        </w:rPr>
        <w:t>c) dan başka</w:t>
      </w:r>
    </w:p>
    <w:p w14:paraId="2080EF65" w14:textId="77777777" w:rsidR="00C61EA4" w:rsidRPr="00C61EA4" w:rsidRDefault="00C61EA4" w:rsidP="00C61EA4">
      <w:pPr>
        <w:pStyle w:val="a5"/>
        <w:spacing w:before="11"/>
        <w:rPr>
          <w:bCs/>
          <w:lang w:val="tr-TR"/>
        </w:rPr>
      </w:pPr>
      <w:r w:rsidRPr="00C61EA4">
        <w:rPr>
          <w:bCs/>
          <w:lang w:val="tr-TR"/>
        </w:rPr>
        <w:t>29 Eğer iyi çalış_____ üniversiteyi kazanırsın</w:t>
      </w:r>
    </w:p>
    <w:p w14:paraId="0D6CCC29" w14:textId="77777777" w:rsidR="00C61EA4" w:rsidRPr="00C61EA4" w:rsidRDefault="00C61EA4" w:rsidP="00C61EA4">
      <w:pPr>
        <w:pStyle w:val="a5"/>
        <w:spacing w:before="11"/>
        <w:ind w:left="375"/>
        <w:rPr>
          <w:bCs/>
          <w:lang w:val="tr-TR"/>
        </w:rPr>
      </w:pPr>
      <w:r w:rsidRPr="00C61EA4">
        <w:rPr>
          <w:bCs/>
          <w:lang w:val="tr-TR"/>
        </w:rPr>
        <w:t>a) mazsan</w:t>
      </w:r>
    </w:p>
    <w:p w14:paraId="21E10BE6" w14:textId="77777777" w:rsidR="00C61EA4" w:rsidRPr="00C61EA4" w:rsidRDefault="00C61EA4" w:rsidP="00C61EA4">
      <w:pPr>
        <w:pStyle w:val="a5"/>
        <w:spacing w:before="11"/>
        <w:ind w:left="375"/>
        <w:rPr>
          <w:bCs/>
          <w:lang w:val="tr-TR"/>
        </w:rPr>
      </w:pPr>
      <w:r w:rsidRPr="00C61EA4">
        <w:rPr>
          <w:bCs/>
          <w:lang w:val="tr-TR"/>
        </w:rPr>
        <w:t>b) ırsan</w:t>
      </w:r>
    </w:p>
    <w:p w14:paraId="51924993" w14:textId="77777777" w:rsidR="00C61EA4" w:rsidRPr="00C61EA4" w:rsidRDefault="00C61EA4" w:rsidP="00C61EA4">
      <w:pPr>
        <w:pStyle w:val="a5"/>
        <w:spacing w:before="11"/>
        <w:ind w:left="375"/>
        <w:rPr>
          <w:bCs/>
          <w:lang w:val="tr-TR"/>
        </w:rPr>
      </w:pPr>
      <w:r w:rsidRPr="00C61EA4">
        <w:rPr>
          <w:bCs/>
          <w:lang w:val="tr-TR"/>
        </w:rPr>
        <w:t>c) acaksan</w:t>
      </w:r>
    </w:p>
    <w:p w14:paraId="741D7021" w14:textId="77777777" w:rsidR="00C61EA4" w:rsidRPr="00C61EA4" w:rsidRDefault="00C61EA4" w:rsidP="00C61EA4">
      <w:pPr>
        <w:pStyle w:val="a5"/>
        <w:spacing w:before="11"/>
        <w:rPr>
          <w:bCs/>
          <w:lang w:val="tr-TR"/>
        </w:rPr>
      </w:pPr>
      <w:r w:rsidRPr="00C61EA4">
        <w:rPr>
          <w:bCs/>
          <w:lang w:val="tr-TR"/>
        </w:rPr>
        <w:t>30 Kardeşim: ‘Geçen ay işe başladım’ demiş</w:t>
      </w:r>
    </w:p>
    <w:p w14:paraId="28639920" w14:textId="77777777" w:rsidR="00C61EA4" w:rsidRPr="00C61EA4" w:rsidRDefault="00C61EA4" w:rsidP="00C61EA4">
      <w:pPr>
        <w:pStyle w:val="a5"/>
        <w:spacing w:before="11"/>
        <w:ind w:left="375"/>
        <w:rPr>
          <w:bCs/>
          <w:lang w:val="tr-TR"/>
        </w:rPr>
      </w:pPr>
      <w:r w:rsidRPr="00C61EA4">
        <w:rPr>
          <w:bCs/>
          <w:lang w:val="tr-TR"/>
        </w:rPr>
        <w:t>a) Kardeşim, geçen ay işe başlaması söylemiş</w:t>
      </w:r>
    </w:p>
    <w:p w14:paraId="0FF63346" w14:textId="77777777" w:rsidR="00C61EA4" w:rsidRPr="00C61EA4" w:rsidRDefault="00C61EA4" w:rsidP="00C61EA4">
      <w:pPr>
        <w:pStyle w:val="a5"/>
        <w:spacing w:before="11"/>
        <w:ind w:left="375"/>
        <w:rPr>
          <w:bCs/>
          <w:lang w:val="tr-TR"/>
        </w:rPr>
      </w:pPr>
      <w:r w:rsidRPr="00C61EA4">
        <w:rPr>
          <w:bCs/>
          <w:lang w:val="tr-TR"/>
        </w:rPr>
        <w:t>b) Kardeşim, geçen ay işe başlamasını söylemiş</w:t>
      </w:r>
    </w:p>
    <w:p w14:paraId="7319C551" w14:textId="77777777" w:rsidR="00C61EA4" w:rsidRPr="00C61EA4" w:rsidRDefault="00C61EA4" w:rsidP="00C61EA4">
      <w:pPr>
        <w:pStyle w:val="a5"/>
        <w:spacing w:before="11"/>
        <w:ind w:left="375"/>
        <w:rPr>
          <w:bCs/>
          <w:lang w:val="tr-TR"/>
        </w:rPr>
      </w:pPr>
      <w:r w:rsidRPr="00C61EA4">
        <w:rPr>
          <w:bCs/>
          <w:lang w:val="tr-TR"/>
        </w:rPr>
        <w:t>c) Kardeşim, geçen ay işe başladığı söylemiş</w:t>
      </w:r>
    </w:p>
    <w:p w14:paraId="3EB399CE" w14:textId="77777777" w:rsidR="00C61EA4" w:rsidRPr="00C61EA4" w:rsidRDefault="00C61EA4" w:rsidP="00C61EA4">
      <w:pPr>
        <w:pStyle w:val="a5"/>
        <w:spacing w:before="11"/>
        <w:ind w:left="375"/>
        <w:rPr>
          <w:bCs/>
          <w:lang w:val="tr-TR"/>
        </w:rPr>
      </w:pPr>
      <w:r w:rsidRPr="00C61EA4">
        <w:rPr>
          <w:bCs/>
          <w:lang w:val="tr-TR"/>
        </w:rPr>
        <w:t>d) Kardeşim, geçen ay işe başladığını söylemiş</w:t>
      </w:r>
    </w:p>
    <w:p w14:paraId="0B20448A" w14:textId="77777777" w:rsidR="00C61EA4" w:rsidRPr="00C61EA4" w:rsidRDefault="00C61EA4" w:rsidP="00C61EA4">
      <w:pPr>
        <w:pStyle w:val="a5"/>
        <w:spacing w:before="11"/>
        <w:rPr>
          <w:bCs/>
          <w:lang w:val="tr-TR"/>
        </w:rPr>
      </w:pPr>
      <w:r w:rsidRPr="00C61EA4">
        <w:rPr>
          <w:bCs/>
          <w:lang w:val="tr-TR"/>
        </w:rPr>
        <w:t>31 Toplantıya gelemeyeceğimi iki gün önce bildirmiştim.</w:t>
      </w:r>
    </w:p>
    <w:p w14:paraId="6FF2074B" w14:textId="77777777" w:rsidR="00C61EA4" w:rsidRPr="00C61EA4" w:rsidRDefault="00C61EA4" w:rsidP="00C61EA4">
      <w:pPr>
        <w:pStyle w:val="a5"/>
        <w:spacing w:before="11"/>
        <w:ind w:left="375"/>
        <w:rPr>
          <w:bCs/>
          <w:lang w:val="tr-TR"/>
        </w:rPr>
      </w:pPr>
      <w:r w:rsidRPr="00C61EA4">
        <w:rPr>
          <w:bCs/>
          <w:lang w:val="tr-TR"/>
        </w:rPr>
        <w:t>a) doğru</w:t>
      </w:r>
    </w:p>
    <w:p w14:paraId="330ECC0C" w14:textId="77777777" w:rsidR="00C61EA4" w:rsidRPr="00C61EA4" w:rsidRDefault="00C61EA4" w:rsidP="00C61EA4">
      <w:pPr>
        <w:pStyle w:val="a5"/>
        <w:spacing w:before="11"/>
        <w:ind w:left="375"/>
        <w:rPr>
          <w:bCs/>
          <w:lang w:val="tr-TR"/>
        </w:rPr>
      </w:pPr>
      <w:r w:rsidRPr="00C61EA4">
        <w:rPr>
          <w:bCs/>
          <w:lang w:val="tr-TR"/>
        </w:rPr>
        <w:t>b) yanlış</w:t>
      </w:r>
    </w:p>
    <w:p w14:paraId="59B6AF51" w14:textId="77777777" w:rsidR="00C61EA4" w:rsidRPr="00C61EA4" w:rsidRDefault="00C61EA4" w:rsidP="00C61EA4">
      <w:pPr>
        <w:pStyle w:val="a5"/>
        <w:spacing w:before="11"/>
        <w:rPr>
          <w:bCs/>
          <w:lang w:val="tr-TR"/>
        </w:rPr>
      </w:pPr>
      <w:r w:rsidRPr="00C61EA4">
        <w:rPr>
          <w:bCs/>
          <w:lang w:val="tr-TR"/>
        </w:rPr>
        <w:t>32 Eğer hala onu düşün______ bence onu ara</w:t>
      </w:r>
    </w:p>
    <w:p w14:paraId="507090CA" w14:textId="77777777" w:rsidR="00C61EA4" w:rsidRPr="00C61EA4" w:rsidRDefault="00C61EA4" w:rsidP="00C61EA4">
      <w:pPr>
        <w:pStyle w:val="a5"/>
        <w:spacing w:before="11"/>
        <w:ind w:left="375"/>
        <w:rPr>
          <w:bCs/>
          <w:lang w:val="tr-TR"/>
        </w:rPr>
      </w:pPr>
      <w:r w:rsidRPr="00C61EA4">
        <w:rPr>
          <w:bCs/>
          <w:lang w:val="tr-TR"/>
        </w:rPr>
        <w:t>a) üyorsan</w:t>
      </w:r>
    </w:p>
    <w:p w14:paraId="096F7179" w14:textId="77777777" w:rsidR="00C61EA4" w:rsidRPr="00C61EA4" w:rsidRDefault="00C61EA4" w:rsidP="00C61EA4">
      <w:pPr>
        <w:pStyle w:val="a5"/>
        <w:spacing w:before="11"/>
        <w:ind w:left="375"/>
        <w:rPr>
          <w:bCs/>
          <w:lang w:val="tr-TR"/>
        </w:rPr>
      </w:pPr>
      <w:r w:rsidRPr="00C61EA4">
        <w:rPr>
          <w:bCs/>
          <w:lang w:val="tr-TR"/>
        </w:rPr>
        <w:t>b) ünüyorsun</w:t>
      </w:r>
    </w:p>
    <w:p w14:paraId="1360EB81" w14:textId="77777777" w:rsidR="00C61EA4" w:rsidRPr="00C61EA4" w:rsidRDefault="00C61EA4" w:rsidP="00C61EA4">
      <w:pPr>
        <w:pStyle w:val="a5"/>
        <w:spacing w:before="11"/>
        <w:rPr>
          <w:bCs/>
          <w:lang w:val="tr-TR"/>
        </w:rPr>
      </w:pPr>
      <w:r w:rsidRPr="00C61EA4">
        <w:rPr>
          <w:bCs/>
          <w:lang w:val="tr-TR"/>
        </w:rPr>
        <w:t>33 İnsanlar ____ ______ anlaşır</w:t>
      </w:r>
    </w:p>
    <w:p w14:paraId="08375E5A" w14:textId="77777777" w:rsidR="00C61EA4" w:rsidRPr="00C61EA4" w:rsidRDefault="00C61EA4" w:rsidP="00C61EA4">
      <w:pPr>
        <w:pStyle w:val="a5"/>
        <w:spacing w:before="11"/>
        <w:ind w:left="375"/>
        <w:rPr>
          <w:bCs/>
          <w:lang w:val="tr-TR"/>
        </w:rPr>
      </w:pPr>
      <w:r w:rsidRPr="00C61EA4">
        <w:rPr>
          <w:bCs/>
          <w:lang w:val="tr-TR"/>
        </w:rPr>
        <w:t>a) konuşur konuşmaz</w:t>
      </w:r>
    </w:p>
    <w:p w14:paraId="4F2B55CC" w14:textId="77777777" w:rsidR="00C61EA4" w:rsidRPr="00C61EA4" w:rsidRDefault="00C61EA4" w:rsidP="00C61EA4">
      <w:pPr>
        <w:pStyle w:val="a5"/>
        <w:spacing w:before="11"/>
        <w:ind w:left="375"/>
        <w:rPr>
          <w:bCs/>
          <w:lang w:val="tr-TR"/>
        </w:rPr>
      </w:pPr>
      <w:r w:rsidRPr="00C61EA4">
        <w:rPr>
          <w:bCs/>
          <w:lang w:val="tr-TR"/>
        </w:rPr>
        <w:lastRenderedPageBreak/>
        <w:t>b) konuşa konuşa</w:t>
      </w:r>
    </w:p>
    <w:p w14:paraId="4C87484D" w14:textId="77777777" w:rsidR="00C61EA4" w:rsidRPr="00C61EA4" w:rsidRDefault="00C61EA4" w:rsidP="00C61EA4">
      <w:pPr>
        <w:pStyle w:val="a5"/>
        <w:spacing w:before="11"/>
        <w:ind w:left="375"/>
        <w:rPr>
          <w:bCs/>
          <w:lang w:val="tr-TR"/>
        </w:rPr>
      </w:pPr>
      <w:r w:rsidRPr="00C61EA4">
        <w:rPr>
          <w:bCs/>
          <w:lang w:val="tr-TR"/>
        </w:rPr>
        <w:t>c) konuştu konuşalı</w:t>
      </w:r>
    </w:p>
    <w:p w14:paraId="7CED9FF7" w14:textId="77777777" w:rsidR="00C61EA4" w:rsidRPr="00C61EA4" w:rsidRDefault="00C61EA4" w:rsidP="00C61EA4">
      <w:pPr>
        <w:pStyle w:val="a5"/>
        <w:spacing w:before="11"/>
        <w:rPr>
          <w:bCs/>
          <w:lang w:val="tr-TR"/>
        </w:rPr>
      </w:pPr>
      <w:r w:rsidRPr="00C61EA4">
        <w:rPr>
          <w:bCs/>
          <w:lang w:val="tr-TR"/>
        </w:rPr>
        <w:t>34 Dün ders çakış______ ama çok hastaydım</w:t>
      </w:r>
    </w:p>
    <w:p w14:paraId="431EB972" w14:textId="77777777" w:rsidR="00C61EA4" w:rsidRPr="00C61EA4" w:rsidRDefault="00C61EA4" w:rsidP="00C61EA4">
      <w:pPr>
        <w:pStyle w:val="a5"/>
        <w:spacing w:before="11"/>
        <w:ind w:left="375"/>
        <w:rPr>
          <w:bCs/>
          <w:lang w:val="tr-TR"/>
        </w:rPr>
      </w:pPr>
      <w:r w:rsidRPr="00C61EA4">
        <w:rPr>
          <w:bCs/>
          <w:lang w:val="tr-TR"/>
        </w:rPr>
        <w:t>a) malıyım</w:t>
      </w:r>
    </w:p>
    <w:p w14:paraId="0CBD27DA" w14:textId="77777777" w:rsidR="00C61EA4" w:rsidRPr="00C61EA4" w:rsidRDefault="00C61EA4" w:rsidP="00C61EA4">
      <w:pPr>
        <w:pStyle w:val="a5"/>
        <w:spacing w:before="11"/>
        <w:ind w:left="375"/>
        <w:rPr>
          <w:bCs/>
          <w:lang w:val="tr-TR"/>
        </w:rPr>
      </w:pPr>
      <w:r w:rsidRPr="00C61EA4">
        <w:rPr>
          <w:bCs/>
          <w:lang w:val="tr-TR"/>
        </w:rPr>
        <w:t>b) malıydım</w:t>
      </w:r>
    </w:p>
    <w:p w14:paraId="4FAE9D14" w14:textId="77777777" w:rsidR="00C61EA4" w:rsidRPr="00C61EA4" w:rsidRDefault="00C61EA4" w:rsidP="00C61EA4">
      <w:pPr>
        <w:pStyle w:val="a5"/>
        <w:spacing w:before="11"/>
        <w:ind w:left="375"/>
        <w:rPr>
          <w:bCs/>
          <w:lang w:val="tr-TR"/>
        </w:rPr>
      </w:pPr>
      <w:r w:rsidRPr="00C61EA4">
        <w:rPr>
          <w:bCs/>
          <w:lang w:val="tr-TR"/>
        </w:rPr>
        <w:t>c) saydım</w:t>
      </w:r>
    </w:p>
    <w:p w14:paraId="78CCDBA8" w14:textId="77777777" w:rsidR="00C61EA4" w:rsidRPr="00C61EA4" w:rsidRDefault="00C61EA4" w:rsidP="00C61EA4">
      <w:pPr>
        <w:pStyle w:val="a5"/>
        <w:spacing w:before="11"/>
        <w:rPr>
          <w:bCs/>
          <w:lang w:val="tr-TR"/>
        </w:rPr>
      </w:pPr>
      <w:r w:rsidRPr="00C61EA4">
        <w:rPr>
          <w:bCs/>
          <w:lang w:val="tr-TR"/>
        </w:rPr>
        <w:t>35 İşim ol_____ mutlaka sana uğrarım</w:t>
      </w:r>
    </w:p>
    <w:p w14:paraId="6613C29A" w14:textId="77777777" w:rsidR="00C61EA4" w:rsidRPr="00C61EA4" w:rsidRDefault="00C61EA4" w:rsidP="00C61EA4">
      <w:pPr>
        <w:pStyle w:val="a5"/>
        <w:spacing w:before="11"/>
        <w:ind w:left="375"/>
        <w:rPr>
          <w:bCs/>
          <w:lang w:val="tr-TR"/>
        </w:rPr>
      </w:pPr>
      <w:r w:rsidRPr="00C61EA4">
        <w:rPr>
          <w:bCs/>
          <w:lang w:val="tr-TR"/>
        </w:rPr>
        <w:t>a) mazsa</w:t>
      </w:r>
    </w:p>
    <w:p w14:paraId="1F1D707A" w14:textId="77777777" w:rsidR="00C61EA4" w:rsidRPr="00C61EA4" w:rsidRDefault="00C61EA4" w:rsidP="00C61EA4">
      <w:pPr>
        <w:pStyle w:val="a5"/>
        <w:spacing w:before="11"/>
        <w:ind w:left="375"/>
        <w:rPr>
          <w:bCs/>
          <w:lang w:val="tr-TR"/>
        </w:rPr>
      </w:pPr>
      <w:r w:rsidRPr="00C61EA4">
        <w:rPr>
          <w:bCs/>
          <w:lang w:val="tr-TR"/>
        </w:rPr>
        <w:t>b) ursa</w:t>
      </w:r>
    </w:p>
    <w:p w14:paraId="4770CCB0" w14:textId="77777777" w:rsidR="00C61EA4" w:rsidRPr="00C61EA4" w:rsidRDefault="00C61EA4" w:rsidP="00C61EA4">
      <w:pPr>
        <w:pStyle w:val="a5"/>
        <w:spacing w:before="11"/>
        <w:ind w:left="375"/>
        <w:rPr>
          <w:bCs/>
          <w:lang w:val="tr-TR"/>
        </w:rPr>
      </w:pPr>
      <w:r w:rsidRPr="00C61EA4">
        <w:rPr>
          <w:bCs/>
          <w:lang w:val="tr-TR"/>
        </w:rPr>
        <w:t>c) mayacaksa</w:t>
      </w:r>
    </w:p>
    <w:p w14:paraId="4D696A02" w14:textId="77777777" w:rsidR="00C61EA4" w:rsidRPr="00C61EA4" w:rsidRDefault="00C61EA4" w:rsidP="00C61EA4">
      <w:pPr>
        <w:pStyle w:val="a5"/>
        <w:spacing w:before="11"/>
        <w:rPr>
          <w:bCs/>
          <w:lang w:val="tr-TR"/>
        </w:rPr>
      </w:pPr>
      <w:r w:rsidRPr="00C61EA4">
        <w:rPr>
          <w:bCs/>
          <w:lang w:val="tr-TR"/>
        </w:rPr>
        <w:t>36 Orhan’ın köti birşey yap____ inanmıyorum</w:t>
      </w:r>
    </w:p>
    <w:p w14:paraId="6014A20C" w14:textId="77777777" w:rsidR="00C61EA4" w:rsidRPr="00C61EA4" w:rsidRDefault="00C61EA4" w:rsidP="00C61EA4">
      <w:pPr>
        <w:pStyle w:val="a5"/>
        <w:spacing w:before="11"/>
        <w:ind w:left="375"/>
        <w:rPr>
          <w:bCs/>
          <w:lang w:val="tr-TR"/>
        </w:rPr>
      </w:pPr>
      <w:r w:rsidRPr="00C61EA4">
        <w:rPr>
          <w:bCs/>
          <w:lang w:val="tr-TR"/>
        </w:rPr>
        <w:t>a) tığına</w:t>
      </w:r>
    </w:p>
    <w:p w14:paraId="12997F9A" w14:textId="77777777" w:rsidR="00C61EA4" w:rsidRPr="00C61EA4" w:rsidRDefault="00C61EA4" w:rsidP="00C61EA4">
      <w:pPr>
        <w:pStyle w:val="a5"/>
        <w:spacing w:before="11"/>
        <w:ind w:left="375"/>
        <w:rPr>
          <w:bCs/>
          <w:lang w:val="tr-TR"/>
        </w:rPr>
      </w:pPr>
      <w:r w:rsidRPr="00C61EA4">
        <w:rPr>
          <w:bCs/>
          <w:lang w:val="tr-TR"/>
        </w:rPr>
        <w:t>b) masına</w:t>
      </w:r>
    </w:p>
    <w:p w14:paraId="25C0F73C" w14:textId="77777777" w:rsidR="00C61EA4" w:rsidRPr="00C61EA4" w:rsidRDefault="00C61EA4" w:rsidP="00C61EA4">
      <w:pPr>
        <w:pStyle w:val="a5"/>
        <w:spacing w:before="11"/>
        <w:ind w:left="375"/>
        <w:rPr>
          <w:bCs/>
          <w:lang w:val="tr-TR"/>
        </w:rPr>
      </w:pPr>
      <w:r w:rsidRPr="00C61EA4">
        <w:rPr>
          <w:bCs/>
          <w:lang w:val="tr-TR"/>
        </w:rPr>
        <w:t>c) masını</w:t>
      </w:r>
    </w:p>
    <w:p w14:paraId="76D98CCA" w14:textId="77777777" w:rsidR="00C61EA4" w:rsidRPr="00C61EA4" w:rsidRDefault="00C61EA4" w:rsidP="00C61EA4">
      <w:pPr>
        <w:pStyle w:val="a5"/>
        <w:spacing w:before="11"/>
        <w:ind w:left="375"/>
        <w:rPr>
          <w:bCs/>
          <w:lang w:val="tr-TR"/>
        </w:rPr>
      </w:pPr>
      <w:r w:rsidRPr="00C61EA4">
        <w:rPr>
          <w:bCs/>
          <w:lang w:val="tr-TR"/>
        </w:rPr>
        <w:t>d) tığını</w:t>
      </w:r>
    </w:p>
    <w:p w14:paraId="12FB12FA" w14:textId="77777777" w:rsidR="00C61EA4" w:rsidRPr="00C61EA4" w:rsidRDefault="00C61EA4" w:rsidP="00C61EA4">
      <w:pPr>
        <w:pStyle w:val="a5"/>
        <w:spacing w:before="11"/>
        <w:rPr>
          <w:bCs/>
          <w:lang w:val="tr-TR"/>
        </w:rPr>
      </w:pPr>
      <w:r w:rsidRPr="00C61EA4">
        <w:rPr>
          <w:bCs/>
          <w:lang w:val="tr-TR"/>
        </w:rPr>
        <w:t>37 Dün ____ beri aralıksız yağmur yağıyor</w:t>
      </w:r>
    </w:p>
    <w:p w14:paraId="4513C262" w14:textId="77777777" w:rsidR="00C61EA4" w:rsidRPr="00C61EA4" w:rsidRDefault="00C61EA4" w:rsidP="00C61EA4">
      <w:pPr>
        <w:pStyle w:val="a5"/>
        <w:spacing w:before="11"/>
        <w:ind w:left="375"/>
        <w:rPr>
          <w:bCs/>
          <w:lang w:val="tr-TR"/>
        </w:rPr>
      </w:pPr>
      <w:r w:rsidRPr="00C61EA4">
        <w:rPr>
          <w:bCs/>
          <w:lang w:val="tr-TR"/>
        </w:rPr>
        <w:t>a) den itibaren</w:t>
      </w:r>
    </w:p>
    <w:p w14:paraId="221500F8" w14:textId="77777777" w:rsidR="00C61EA4" w:rsidRPr="00C61EA4" w:rsidRDefault="00C61EA4" w:rsidP="00C61EA4">
      <w:pPr>
        <w:pStyle w:val="a5"/>
        <w:spacing w:before="11"/>
        <w:ind w:left="375"/>
        <w:rPr>
          <w:bCs/>
          <w:lang w:val="tr-TR"/>
        </w:rPr>
      </w:pPr>
      <w:r w:rsidRPr="00C61EA4">
        <w:rPr>
          <w:bCs/>
          <w:lang w:val="tr-TR"/>
        </w:rPr>
        <w:t>b) den beri</w:t>
      </w:r>
    </w:p>
    <w:p w14:paraId="1AD2FBFE" w14:textId="77777777" w:rsidR="00C61EA4" w:rsidRPr="00C61EA4" w:rsidRDefault="00C61EA4" w:rsidP="00C61EA4">
      <w:pPr>
        <w:pStyle w:val="a5"/>
        <w:spacing w:before="11"/>
        <w:ind w:left="375"/>
        <w:rPr>
          <w:bCs/>
          <w:lang w:val="tr-TR"/>
        </w:rPr>
      </w:pPr>
      <w:r w:rsidRPr="00C61EA4">
        <w:rPr>
          <w:bCs/>
          <w:lang w:val="tr-TR"/>
        </w:rPr>
        <w:t>c) dür</w:t>
      </w:r>
    </w:p>
    <w:p w14:paraId="2B1A0735" w14:textId="77777777" w:rsidR="00C61EA4" w:rsidRPr="00C61EA4" w:rsidRDefault="00C61EA4" w:rsidP="00C61EA4">
      <w:pPr>
        <w:pStyle w:val="a5"/>
        <w:spacing w:before="11"/>
        <w:rPr>
          <w:bCs/>
          <w:lang w:val="tr-TR"/>
        </w:rPr>
      </w:pPr>
      <w:r w:rsidRPr="00C61EA4">
        <w:rPr>
          <w:bCs/>
          <w:lang w:val="tr-TR"/>
        </w:rPr>
        <w:t>38 Sen kız____ _____ birşey bilmez misin?</w:t>
      </w:r>
    </w:p>
    <w:p w14:paraId="20933E1E" w14:textId="77777777" w:rsidR="00C61EA4" w:rsidRPr="00C61EA4" w:rsidRDefault="00C61EA4" w:rsidP="00C61EA4">
      <w:pPr>
        <w:pStyle w:val="a5"/>
        <w:spacing w:before="11"/>
        <w:ind w:left="375"/>
        <w:rPr>
          <w:bCs/>
          <w:lang w:val="tr-TR"/>
        </w:rPr>
      </w:pPr>
      <w:r w:rsidRPr="00C61EA4">
        <w:rPr>
          <w:bCs/>
          <w:lang w:val="tr-TR"/>
        </w:rPr>
        <w:t>a) maktan başka</w:t>
      </w:r>
    </w:p>
    <w:p w14:paraId="4BC2D1C6" w14:textId="77777777" w:rsidR="00C61EA4" w:rsidRPr="00C61EA4" w:rsidRDefault="00C61EA4" w:rsidP="00C61EA4">
      <w:pPr>
        <w:pStyle w:val="a5"/>
        <w:spacing w:before="11"/>
        <w:ind w:left="375"/>
        <w:rPr>
          <w:bCs/>
          <w:lang w:val="tr-TR"/>
        </w:rPr>
      </w:pPr>
      <w:r w:rsidRPr="00C61EA4">
        <w:rPr>
          <w:bCs/>
          <w:lang w:val="tr-TR"/>
        </w:rPr>
        <w:t>b) maktan daha</w:t>
      </w:r>
    </w:p>
    <w:p w14:paraId="0BF680B5" w14:textId="77777777" w:rsidR="00C61EA4" w:rsidRPr="00C61EA4" w:rsidRDefault="00C61EA4" w:rsidP="00C61EA4">
      <w:pPr>
        <w:pStyle w:val="a5"/>
        <w:spacing w:before="11"/>
        <w:rPr>
          <w:bCs/>
          <w:lang w:val="tr-TR"/>
        </w:rPr>
      </w:pPr>
      <w:r w:rsidRPr="00C61EA4">
        <w:rPr>
          <w:bCs/>
          <w:lang w:val="tr-TR"/>
        </w:rPr>
        <w:t>39 Adem hata yapmasını belirtip özür diledi</w:t>
      </w:r>
    </w:p>
    <w:p w14:paraId="0AB46930" w14:textId="77777777" w:rsidR="00C61EA4" w:rsidRPr="00C61EA4" w:rsidRDefault="00C61EA4" w:rsidP="00C61EA4">
      <w:pPr>
        <w:pStyle w:val="a5"/>
        <w:spacing w:before="11"/>
        <w:ind w:left="375"/>
        <w:rPr>
          <w:bCs/>
          <w:lang w:val="tr-TR"/>
        </w:rPr>
      </w:pPr>
      <w:r w:rsidRPr="00C61EA4">
        <w:rPr>
          <w:bCs/>
          <w:lang w:val="tr-TR"/>
        </w:rPr>
        <w:t>a) doğru</w:t>
      </w:r>
    </w:p>
    <w:p w14:paraId="46340A37" w14:textId="77777777" w:rsidR="00C61EA4" w:rsidRPr="00C61EA4" w:rsidRDefault="00C61EA4" w:rsidP="00C61EA4">
      <w:pPr>
        <w:pStyle w:val="a5"/>
        <w:spacing w:before="11"/>
        <w:ind w:left="375"/>
        <w:rPr>
          <w:bCs/>
          <w:lang w:val="tr-TR"/>
        </w:rPr>
      </w:pPr>
      <w:r w:rsidRPr="00C61EA4">
        <w:rPr>
          <w:bCs/>
          <w:lang w:val="tr-TR"/>
        </w:rPr>
        <w:t>b) yanlış</w:t>
      </w:r>
    </w:p>
    <w:p w14:paraId="5578A729" w14:textId="77777777" w:rsidR="00C61EA4" w:rsidRPr="00C61EA4" w:rsidRDefault="00C61EA4" w:rsidP="00C61EA4">
      <w:pPr>
        <w:pStyle w:val="a5"/>
        <w:spacing w:before="11"/>
        <w:rPr>
          <w:bCs/>
          <w:lang w:val="tr-TR"/>
        </w:rPr>
      </w:pPr>
      <w:r w:rsidRPr="00C61EA4">
        <w:rPr>
          <w:bCs/>
          <w:lang w:val="tr-TR"/>
        </w:rPr>
        <w:t>40 Çocuk koş____ annesinin yanına gitti</w:t>
      </w:r>
    </w:p>
    <w:p w14:paraId="10B1BF2B" w14:textId="77777777" w:rsidR="00C61EA4" w:rsidRPr="00C61EA4" w:rsidRDefault="00C61EA4" w:rsidP="00C61EA4">
      <w:pPr>
        <w:pStyle w:val="a5"/>
        <w:spacing w:before="11"/>
        <w:ind w:left="375"/>
        <w:rPr>
          <w:bCs/>
          <w:lang w:val="tr-TR"/>
        </w:rPr>
      </w:pPr>
      <w:r w:rsidRPr="00C61EA4">
        <w:rPr>
          <w:bCs/>
          <w:lang w:val="tr-TR"/>
        </w:rPr>
        <w:t>a) up</w:t>
      </w:r>
    </w:p>
    <w:p w14:paraId="0DFF7DFC" w14:textId="77777777" w:rsidR="00C61EA4" w:rsidRPr="00C61EA4" w:rsidRDefault="00C61EA4" w:rsidP="00C61EA4">
      <w:pPr>
        <w:pStyle w:val="a5"/>
        <w:spacing w:before="11"/>
        <w:ind w:left="375"/>
        <w:rPr>
          <w:bCs/>
          <w:lang w:val="tr-TR"/>
        </w:rPr>
      </w:pPr>
      <w:r w:rsidRPr="00C61EA4">
        <w:rPr>
          <w:bCs/>
          <w:lang w:val="tr-TR"/>
        </w:rPr>
        <w:t>b) arak</w:t>
      </w:r>
    </w:p>
    <w:p w14:paraId="1D90EA37" w14:textId="77777777" w:rsidR="00C61EA4" w:rsidRPr="00C61EA4" w:rsidRDefault="00C61EA4" w:rsidP="00C61EA4">
      <w:pPr>
        <w:pStyle w:val="a5"/>
        <w:spacing w:before="11"/>
        <w:ind w:left="375"/>
        <w:rPr>
          <w:bCs/>
          <w:lang w:val="tr-TR"/>
        </w:rPr>
      </w:pPr>
      <w:r w:rsidRPr="00C61EA4">
        <w:rPr>
          <w:bCs/>
          <w:lang w:val="tr-TR"/>
        </w:rPr>
        <w:t>c) madan</w:t>
      </w:r>
    </w:p>
    <w:p w14:paraId="5B760643" w14:textId="77777777" w:rsidR="00C61EA4" w:rsidRPr="00C61EA4" w:rsidRDefault="00C61EA4" w:rsidP="00C61EA4">
      <w:pPr>
        <w:pStyle w:val="a5"/>
        <w:spacing w:before="73"/>
        <w:ind w:left="318" w:right="1130"/>
        <w:rPr>
          <w:lang w:val="tr-TR"/>
        </w:rPr>
      </w:pPr>
    </w:p>
    <w:p w14:paraId="59DB20B7" w14:textId="77777777" w:rsidR="00C61EA4" w:rsidRPr="00C61EA4" w:rsidRDefault="00C61EA4" w:rsidP="00C61EA4">
      <w:pPr>
        <w:tabs>
          <w:tab w:val="left" w:pos="748"/>
          <w:tab w:val="left" w:pos="749"/>
        </w:tabs>
        <w:spacing w:before="7" w:line="237" w:lineRule="auto"/>
        <w:ind w:right="1145"/>
        <w:rPr>
          <w:b/>
          <w:sz w:val="24"/>
          <w:szCs w:val="24"/>
        </w:rPr>
      </w:pPr>
      <w:r w:rsidRPr="00C61EA4">
        <w:rPr>
          <w:b/>
          <w:sz w:val="24"/>
          <w:szCs w:val="24"/>
          <w:lang w:val="tr-TR"/>
        </w:rPr>
        <w:t>Yazma (</w:t>
      </w:r>
      <w:r w:rsidRPr="00C61EA4">
        <w:rPr>
          <w:b/>
          <w:sz w:val="24"/>
          <w:szCs w:val="24"/>
        </w:rPr>
        <w:t>письменное задание</w:t>
      </w:r>
      <w:r w:rsidRPr="00C61EA4">
        <w:rPr>
          <w:b/>
          <w:sz w:val="24"/>
          <w:szCs w:val="24"/>
          <w:lang w:val="tr-TR"/>
        </w:rPr>
        <w:t>) – 100 kelime (</w:t>
      </w:r>
      <w:r w:rsidRPr="00C61EA4">
        <w:rPr>
          <w:b/>
          <w:sz w:val="24"/>
          <w:szCs w:val="24"/>
        </w:rPr>
        <w:t>минимум 100 слов)</w:t>
      </w:r>
      <w:r w:rsidRPr="00C61EA4">
        <w:rPr>
          <w:b/>
          <w:sz w:val="24"/>
          <w:szCs w:val="24"/>
          <w:lang w:val="tr-TR"/>
        </w:rPr>
        <w:t xml:space="preserve"> </w:t>
      </w:r>
      <w:r w:rsidRPr="00C61EA4">
        <w:rPr>
          <w:b/>
          <w:sz w:val="24"/>
          <w:szCs w:val="24"/>
        </w:rPr>
        <w:t xml:space="preserve"> </w:t>
      </w:r>
    </w:p>
    <w:p w14:paraId="4682E74B" w14:textId="77777777" w:rsidR="00C61EA4" w:rsidRPr="006214FC" w:rsidRDefault="00C61EA4" w:rsidP="00C61EA4">
      <w:pPr>
        <w:jc w:val="both"/>
        <w:rPr>
          <w:b/>
          <w:bCs/>
          <w:sz w:val="24"/>
          <w:szCs w:val="24"/>
          <w:lang w:val="en-US"/>
        </w:rPr>
      </w:pPr>
      <w:r w:rsidRPr="00C61EA4">
        <w:rPr>
          <w:lang w:val="en-US"/>
        </w:rPr>
        <w:t>G</w:t>
      </w:r>
      <w:r w:rsidRPr="006214FC">
        <w:rPr>
          <w:lang w:val="en-US"/>
        </w:rPr>
        <w:t>ö</w:t>
      </w:r>
      <w:r w:rsidRPr="00C61EA4">
        <w:rPr>
          <w:lang w:val="en-US"/>
        </w:rPr>
        <w:t>nderilen</w:t>
      </w:r>
      <w:r w:rsidRPr="006214FC">
        <w:rPr>
          <w:lang w:val="en-US"/>
        </w:rPr>
        <w:t xml:space="preserve"> </w:t>
      </w:r>
      <w:r w:rsidRPr="00C61EA4">
        <w:rPr>
          <w:lang w:val="en-US"/>
        </w:rPr>
        <w:t>faturaya</w:t>
      </w:r>
      <w:r w:rsidRPr="006214FC">
        <w:rPr>
          <w:lang w:val="en-US"/>
        </w:rPr>
        <w:t xml:space="preserve"> </w:t>
      </w:r>
      <w:r w:rsidRPr="00C61EA4">
        <w:rPr>
          <w:lang w:val="en-US"/>
        </w:rPr>
        <w:t>uygun</w:t>
      </w:r>
      <w:r w:rsidRPr="006214FC">
        <w:rPr>
          <w:lang w:val="en-US"/>
        </w:rPr>
        <w:t xml:space="preserve"> </w:t>
      </w:r>
      <w:r w:rsidRPr="00C61EA4">
        <w:rPr>
          <w:lang w:val="en-US"/>
        </w:rPr>
        <w:t>olarak</w:t>
      </w:r>
      <w:r w:rsidRPr="006214FC">
        <w:rPr>
          <w:lang w:val="en-US"/>
        </w:rPr>
        <w:t xml:space="preserve"> </w:t>
      </w:r>
      <w:r w:rsidRPr="00C61EA4">
        <w:rPr>
          <w:lang w:val="en-US"/>
        </w:rPr>
        <w:t>mallar</w:t>
      </w:r>
      <w:r w:rsidRPr="006214FC">
        <w:rPr>
          <w:lang w:val="en-US"/>
        </w:rPr>
        <w:t>ı</w:t>
      </w:r>
      <w:r w:rsidRPr="00C61EA4">
        <w:rPr>
          <w:lang w:val="en-US"/>
        </w:rPr>
        <w:t>n</w:t>
      </w:r>
      <w:r w:rsidRPr="006214FC">
        <w:rPr>
          <w:lang w:val="en-US"/>
        </w:rPr>
        <w:t xml:space="preserve"> ö</w:t>
      </w:r>
      <w:r w:rsidRPr="00C61EA4">
        <w:rPr>
          <w:lang w:val="en-US"/>
        </w:rPr>
        <w:t>denmesi</w:t>
      </w:r>
      <w:r w:rsidRPr="006214FC">
        <w:rPr>
          <w:lang w:val="en-US"/>
        </w:rPr>
        <w:t xml:space="preserve"> </w:t>
      </w:r>
      <w:r w:rsidRPr="00C61EA4">
        <w:rPr>
          <w:lang w:val="en-US"/>
        </w:rPr>
        <w:t>talebi</w:t>
      </w:r>
      <w:r w:rsidRPr="006214FC">
        <w:rPr>
          <w:lang w:val="en-US"/>
        </w:rPr>
        <w:t xml:space="preserve"> </w:t>
      </w:r>
      <w:r w:rsidRPr="00C61EA4">
        <w:rPr>
          <w:lang w:val="en-US"/>
        </w:rPr>
        <w:t>ile</w:t>
      </w:r>
      <w:r w:rsidRPr="006214FC">
        <w:rPr>
          <w:lang w:val="en-US"/>
        </w:rPr>
        <w:t xml:space="preserve"> “</w:t>
      </w:r>
      <w:r w:rsidRPr="00C61EA4">
        <w:rPr>
          <w:lang w:val="en-US"/>
        </w:rPr>
        <w:t>Lider</w:t>
      </w:r>
      <w:r w:rsidRPr="006214FC">
        <w:rPr>
          <w:lang w:val="en-US"/>
        </w:rPr>
        <w:t xml:space="preserve"> </w:t>
      </w:r>
      <w:r w:rsidRPr="00C61EA4">
        <w:rPr>
          <w:lang w:val="en-US"/>
        </w:rPr>
        <w:t>Grup</w:t>
      </w:r>
      <w:r w:rsidRPr="006214FC">
        <w:rPr>
          <w:lang w:val="en-US"/>
        </w:rPr>
        <w:t>” ş</w:t>
      </w:r>
      <w:r w:rsidRPr="00C61EA4">
        <w:rPr>
          <w:lang w:val="en-US"/>
        </w:rPr>
        <w:t>irketi</w:t>
      </w:r>
      <w:r w:rsidRPr="006214FC">
        <w:rPr>
          <w:lang w:val="en-US"/>
        </w:rPr>
        <w:t xml:space="preserve"> </w:t>
      </w:r>
      <w:r w:rsidRPr="00C61EA4">
        <w:rPr>
          <w:lang w:val="en-US"/>
        </w:rPr>
        <w:t>ad</w:t>
      </w:r>
      <w:r w:rsidRPr="006214FC">
        <w:rPr>
          <w:lang w:val="en-US"/>
        </w:rPr>
        <w:t>ı</w:t>
      </w:r>
      <w:r w:rsidRPr="00C61EA4">
        <w:rPr>
          <w:lang w:val="en-US"/>
        </w:rPr>
        <w:t>na</w:t>
      </w:r>
      <w:r w:rsidRPr="006214FC">
        <w:rPr>
          <w:lang w:val="en-US"/>
        </w:rPr>
        <w:t xml:space="preserve"> “</w:t>
      </w:r>
      <w:r w:rsidRPr="00C61EA4">
        <w:rPr>
          <w:lang w:val="en-US"/>
        </w:rPr>
        <w:t>Orange</w:t>
      </w:r>
      <w:r w:rsidRPr="006214FC">
        <w:rPr>
          <w:lang w:val="en-US"/>
        </w:rPr>
        <w:t>” ş</w:t>
      </w:r>
      <w:r w:rsidRPr="00C61EA4">
        <w:rPr>
          <w:lang w:val="en-US"/>
        </w:rPr>
        <w:t>irketine</w:t>
      </w:r>
      <w:r w:rsidRPr="006214FC">
        <w:rPr>
          <w:lang w:val="en-US"/>
        </w:rPr>
        <w:t xml:space="preserve"> </w:t>
      </w:r>
      <w:r w:rsidRPr="00C61EA4">
        <w:rPr>
          <w:lang w:val="en-US"/>
        </w:rPr>
        <w:t>bir</w:t>
      </w:r>
      <w:r w:rsidRPr="006214FC">
        <w:rPr>
          <w:lang w:val="en-US"/>
        </w:rPr>
        <w:t xml:space="preserve"> </w:t>
      </w:r>
      <w:r w:rsidRPr="00C61EA4">
        <w:rPr>
          <w:lang w:val="en-US"/>
        </w:rPr>
        <w:t>parti</w:t>
      </w:r>
      <w:r w:rsidRPr="006214FC">
        <w:rPr>
          <w:lang w:val="en-US"/>
        </w:rPr>
        <w:t xml:space="preserve"> </w:t>
      </w:r>
      <w:r w:rsidRPr="00C61EA4">
        <w:rPr>
          <w:lang w:val="en-US"/>
        </w:rPr>
        <w:t>limon</w:t>
      </w:r>
      <w:r w:rsidRPr="006214FC">
        <w:rPr>
          <w:lang w:val="en-US"/>
        </w:rPr>
        <w:t xml:space="preserve"> </w:t>
      </w:r>
      <w:r w:rsidRPr="00C61EA4">
        <w:rPr>
          <w:lang w:val="en-US"/>
        </w:rPr>
        <w:t>g</w:t>
      </w:r>
      <w:r w:rsidRPr="006214FC">
        <w:rPr>
          <w:lang w:val="en-US"/>
        </w:rPr>
        <w:t>ö</w:t>
      </w:r>
      <w:r w:rsidRPr="00C61EA4">
        <w:rPr>
          <w:lang w:val="en-US"/>
        </w:rPr>
        <w:t>nderilmesine</w:t>
      </w:r>
      <w:r w:rsidRPr="006214FC">
        <w:rPr>
          <w:lang w:val="en-US"/>
        </w:rPr>
        <w:t xml:space="preserve"> </w:t>
      </w:r>
      <w:r w:rsidRPr="00C61EA4">
        <w:rPr>
          <w:lang w:val="en-US"/>
        </w:rPr>
        <w:t>ili</w:t>
      </w:r>
      <w:r w:rsidRPr="006214FC">
        <w:rPr>
          <w:lang w:val="en-US"/>
        </w:rPr>
        <w:t>ş</w:t>
      </w:r>
      <w:r w:rsidRPr="00C61EA4">
        <w:rPr>
          <w:lang w:val="en-US"/>
        </w:rPr>
        <w:t>kin</w:t>
      </w:r>
      <w:r w:rsidRPr="006214FC">
        <w:rPr>
          <w:lang w:val="en-US"/>
        </w:rPr>
        <w:t xml:space="preserve"> </w:t>
      </w:r>
      <w:r w:rsidRPr="00C61EA4">
        <w:rPr>
          <w:lang w:val="en-US"/>
        </w:rPr>
        <w:t>bir</w:t>
      </w:r>
      <w:r w:rsidRPr="006214FC">
        <w:rPr>
          <w:lang w:val="en-US"/>
        </w:rPr>
        <w:t xml:space="preserve"> </w:t>
      </w:r>
      <w:r w:rsidRPr="00C61EA4">
        <w:rPr>
          <w:lang w:val="en-US"/>
        </w:rPr>
        <w:t>bildirim</w:t>
      </w:r>
      <w:r w:rsidRPr="006214FC">
        <w:rPr>
          <w:lang w:val="en-US"/>
        </w:rPr>
        <w:t xml:space="preserve"> </w:t>
      </w:r>
      <w:r w:rsidRPr="00C61EA4">
        <w:rPr>
          <w:lang w:val="en-US"/>
        </w:rPr>
        <w:t>yaz</w:t>
      </w:r>
      <w:r w:rsidRPr="006214FC">
        <w:rPr>
          <w:lang w:val="en-US"/>
        </w:rPr>
        <w:t>ı</w:t>
      </w:r>
      <w:r w:rsidRPr="00C61EA4">
        <w:rPr>
          <w:lang w:val="en-US"/>
        </w:rPr>
        <w:t>n</w:t>
      </w:r>
      <w:r w:rsidRPr="006214FC">
        <w:rPr>
          <w:lang w:val="en-US"/>
        </w:rPr>
        <w:t>.</w:t>
      </w:r>
      <w:r w:rsidRPr="006214FC">
        <w:rPr>
          <w:lang w:val="en-US"/>
        </w:rPr>
        <w:br/>
      </w:r>
    </w:p>
    <w:p w14:paraId="6C549ADC" w14:textId="77777777" w:rsidR="000100C8" w:rsidRDefault="000100C8" w:rsidP="000100C8">
      <w:pPr>
        <w:jc w:val="center"/>
        <w:rPr>
          <w:b/>
          <w:bCs/>
          <w:szCs w:val="28"/>
        </w:rPr>
      </w:pPr>
      <w:r>
        <w:rPr>
          <w:b/>
          <w:bCs/>
          <w:szCs w:val="28"/>
        </w:rPr>
        <w:t>Пример контрольной работы</w:t>
      </w:r>
    </w:p>
    <w:p w14:paraId="0252FDCC" w14:textId="77777777" w:rsidR="00AB1A27" w:rsidRPr="00AB1A27" w:rsidRDefault="00AB1A27" w:rsidP="00AB1A27">
      <w:pPr>
        <w:jc w:val="center"/>
      </w:pPr>
      <w:r w:rsidRPr="00AB1A27">
        <w:rPr>
          <w:b/>
          <w:szCs w:val="28"/>
        </w:rPr>
        <w:t xml:space="preserve">Арабский язык </w:t>
      </w:r>
    </w:p>
    <w:p w14:paraId="44DF1C9A" w14:textId="77777777" w:rsidR="00AB1A27" w:rsidRPr="00AB1A27" w:rsidRDefault="00AB1A27" w:rsidP="00AB1A27">
      <w:pPr>
        <w:tabs>
          <w:tab w:val="left" w:pos="142"/>
          <w:tab w:val="left" w:pos="284"/>
          <w:tab w:val="left" w:pos="426"/>
        </w:tabs>
        <w:spacing w:line="360" w:lineRule="auto"/>
        <w:rPr>
          <w:szCs w:val="28"/>
        </w:rPr>
      </w:pPr>
    </w:p>
    <w:p w14:paraId="3E592134" w14:textId="75D0D0ED" w:rsidR="00AB1A27" w:rsidRPr="00AB1A27" w:rsidRDefault="00AB1A27" w:rsidP="00FB682E">
      <w:pPr>
        <w:numPr>
          <w:ilvl w:val="0"/>
          <w:numId w:val="30"/>
        </w:numPr>
        <w:pBdr>
          <w:top w:val="nil"/>
          <w:left w:val="nil"/>
          <w:bottom w:val="nil"/>
          <w:right w:val="nil"/>
          <w:between w:val="nil"/>
        </w:pBdr>
        <w:tabs>
          <w:tab w:val="left" w:pos="679"/>
        </w:tabs>
        <w:suppressAutoHyphens w:val="0"/>
        <w:spacing w:line="240" w:lineRule="auto"/>
        <w:ind w:right="1975" w:firstLine="0"/>
        <w:rPr>
          <w:b/>
        </w:rPr>
      </w:pPr>
      <w:r>
        <w:rPr>
          <w:b/>
          <w:sz w:val="24"/>
          <w:szCs w:val="24"/>
        </w:rPr>
        <w:t>З</w:t>
      </w:r>
      <w:r w:rsidRPr="00AB1A27">
        <w:rPr>
          <w:b/>
          <w:sz w:val="24"/>
          <w:szCs w:val="24"/>
        </w:rPr>
        <w:t xml:space="preserve">адание на аудирование – 10 вопросов </w:t>
      </w:r>
    </w:p>
    <w:p w14:paraId="7C5BAFE3" w14:textId="77777777" w:rsidR="00AB1A27" w:rsidRPr="00AB1A27" w:rsidRDefault="00AB1A27" w:rsidP="00AB1A27">
      <w:pPr>
        <w:pBdr>
          <w:top w:val="nil"/>
          <w:left w:val="nil"/>
          <w:bottom w:val="nil"/>
          <w:right w:val="nil"/>
          <w:between w:val="nil"/>
        </w:pBdr>
        <w:spacing w:before="1"/>
        <w:rPr>
          <w:b/>
          <w:sz w:val="8"/>
          <w:szCs w:val="8"/>
        </w:rPr>
      </w:pPr>
    </w:p>
    <w:p w14:paraId="64779C29" w14:textId="77777777" w:rsidR="00AB1A27" w:rsidRPr="00AB1A27" w:rsidRDefault="00AB1A27" w:rsidP="00AB1A27">
      <w:pPr>
        <w:pBdr>
          <w:top w:val="nil"/>
          <w:left w:val="nil"/>
          <w:bottom w:val="nil"/>
          <w:right w:val="nil"/>
          <w:between w:val="nil"/>
        </w:pBdr>
        <w:spacing w:before="6"/>
        <w:rPr>
          <w:b/>
        </w:rPr>
      </w:pPr>
    </w:p>
    <w:p w14:paraId="5BAEC51B" w14:textId="77777777" w:rsidR="00AB1A27" w:rsidRPr="00AB1A27" w:rsidRDefault="00AB1A27" w:rsidP="00AB1A27">
      <w:pPr>
        <w:bidi/>
      </w:pPr>
      <w:r w:rsidRPr="00AB1A27">
        <w:rPr>
          <w:rFonts w:ascii="Arial" w:eastAsia="Arial" w:hAnsi="Arial" w:cs="Arial"/>
          <w:rtl/>
        </w:rPr>
        <w:t>مساء الخير اسمي أيمن. أريد أن أعمل لدى شركتك تخرجت من كلية الاقتصاد قبل عامين.عملت لعام واحد في شركة الاتحاد. أعرف اللغة الإنجليزية والفرنسية والعربية. أرسل لك سيرتي الذاتية وشهادتي وثلاث شهادات أخرى. أنا أقدر إجابتك.</w:t>
      </w:r>
    </w:p>
    <w:p w14:paraId="5ACC9272" w14:textId="77777777" w:rsidR="00AB1A27" w:rsidRPr="00AB1A27" w:rsidRDefault="00AB1A27" w:rsidP="00AB1A27">
      <w:pPr>
        <w:bidi/>
      </w:pPr>
      <w:r w:rsidRPr="00AB1A27">
        <w:rPr>
          <w:rFonts w:ascii="Arial" w:eastAsia="Arial" w:hAnsi="Arial" w:cs="Arial"/>
          <w:rtl/>
        </w:rPr>
        <w:t>ما هو اسم المتحدث ؟</w:t>
      </w:r>
    </w:p>
    <w:p w14:paraId="751AFFFE" w14:textId="77777777" w:rsidR="00AB1A27" w:rsidRPr="00AB1A27" w:rsidRDefault="00AB1A27" w:rsidP="00AB1A27">
      <w:pPr>
        <w:bidi/>
      </w:pPr>
      <w:r w:rsidRPr="00AB1A27">
        <w:rPr>
          <w:rFonts w:ascii="Arial" w:eastAsia="Arial" w:hAnsi="Arial" w:cs="Arial"/>
          <w:rtl/>
        </w:rPr>
        <w:t>إلى أي قسم ذهب ؟</w:t>
      </w:r>
    </w:p>
    <w:p w14:paraId="27DBB8A6" w14:textId="77777777" w:rsidR="00AB1A27" w:rsidRPr="00AB1A27" w:rsidRDefault="00AB1A27" w:rsidP="00AB1A27">
      <w:pPr>
        <w:bidi/>
      </w:pPr>
      <w:r w:rsidRPr="00AB1A27">
        <w:rPr>
          <w:rFonts w:ascii="Arial" w:eastAsia="Arial" w:hAnsi="Arial" w:cs="Arial"/>
          <w:rtl/>
        </w:rPr>
        <w:t>منذ كم سنة تخرج ؟</w:t>
      </w:r>
    </w:p>
    <w:p w14:paraId="33477812" w14:textId="77777777" w:rsidR="00AB1A27" w:rsidRPr="00AB1A27" w:rsidRDefault="00AB1A27" w:rsidP="00AB1A27">
      <w:pPr>
        <w:bidi/>
      </w:pPr>
      <w:r w:rsidRPr="00AB1A27">
        <w:rPr>
          <w:rFonts w:ascii="Arial" w:eastAsia="Arial" w:hAnsi="Arial" w:cs="Arial"/>
          <w:rtl/>
        </w:rPr>
        <w:t>ما هي الشركة التي عمل بها من قبل ؟</w:t>
      </w:r>
    </w:p>
    <w:p w14:paraId="57D6141E" w14:textId="77777777" w:rsidR="00AB1A27" w:rsidRPr="00AB1A27" w:rsidRDefault="00AB1A27" w:rsidP="00AB1A27">
      <w:pPr>
        <w:bidi/>
      </w:pPr>
      <w:r w:rsidRPr="00AB1A27">
        <w:rPr>
          <w:rFonts w:ascii="Arial" w:eastAsia="Arial" w:hAnsi="Arial" w:cs="Arial"/>
          <w:rtl/>
        </w:rPr>
        <w:lastRenderedPageBreak/>
        <w:t>ما هي اللغات التي يتحدث بها ؟</w:t>
      </w:r>
    </w:p>
    <w:p w14:paraId="4ACEAAF9" w14:textId="77777777" w:rsidR="00AB1A27" w:rsidRPr="00AB1A27" w:rsidRDefault="00AB1A27" w:rsidP="00AB1A27">
      <w:pPr>
        <w:bidi/>
      </w:pPr>
      <w:r w:rsidRPr="00AB1A27">
        <w:rPr>
          <w:rFonts w:ascii="Arial" w:eastAsia="Arial" w:hAnsi="Arial" w:cs="Arial"/>
          <w:rtl/>
        </w:rPr>
        <w:t>كم عدد الشهادات التي لديه ؟</w:t>
      </w:r>
    </w:p>
    <w:p w14:paraId="6D9507FA" w14:textId="77777777" w:rsidR="00AB1A27" w:rsidRPr="00AB1A27" w:rsidRDefault="00AB1A27" w:rsidP="00AB1A27">
      <w:pPr>
        <w:pBdr>
          <w:top w:val="nil"/>
          <w:left w:val="nil"/>
          <w:bottom w:val="nil"/>
          <w:right w:val="nil"/>
          <w:between w:val="nil"/>
        </w:pBdr>
        <w:spacing w:before="6"/>
        <w:rPr>
          <w:b/>
        </w:rPr>
      </w:pPr>
    </w:p>
    <w:p w14:paraId="095FEE18" w14:textId="77777777" w:rsidR="00AB1A27" w:rsidRPr="00DC1BD2" w:rsidRDefault="00AB1A27" w:rsidP="00DC1BD2">
      <w:pPr>
        <w:rPr>
          <w:b/>
          <w:bCs/>
        </w:rPr>
      </w:pPr>
      <w:r w:rsidRPr="00DC1BD2">
        <w:rPr>
          <w:b/>
          <w:bCs/>
        </w:rPr>
        <w:t xml:space="preserve">Лексико-грамматический тест 40 заданий </w:t>
      </w:r>
    </w:p>
    <w:p w14:paraId="403DD454" w14:textId="77777777" w:rsidR="00AB1A27" w:rsidRPr="00AB1A27" w:rsidRDefault="00AB1A27" w:rsidP="00AB1A27">
      <w:pPr>
        <w:bidi/>
      </w:pPr>
      <w:r w:rsidRPr="00AB1A27">
        <w:rPr>
          <w:rtl/>
        </w:rPr>
        <w:t>ضع الضمير المناسب</w:t>
      </w:r>
    </w:p>
    <w:p w14:paraId="1F076A8B" w14:textId="77777777" w:rsidR="00AB1A27" w:rsidRPr="00AB1A27" w:rsidRDefault="00AB1A27" w:rsidP="00AB1A27">
      <w:pPr>
        <w:bidi/>
      </w:pPr>
      <w:r w:rsidRPr="00AB1A27">
        <w:rPr>
          <w:rtl/>
        </w:rPr>
        <w:t xml:space="preserve">   أخي يعمل محاسبا .هو يعمل محاسباً</w:t>
      </w:r>
    </w:p>
    <w:p w14:paraId="7A8F09AB" w14:textId="77777777" w:rsidR="00AB1A27" w:rsidRPr="00AB1A27" w:rsidRDefault="00AB1A27" w:rsidP="00AB1A27">
      <w:pPr>
        <w:bidi/>
      </w:pPr>
      <w:r w:rsidRPr="00AB1A27">
        <w:t xml:space="preserve"> </w:t>
      </w:r>
    </w:p>
    <w:p w14:paraId="5C72E7A5" w14:textId="77777777" w:rsidR="00AB1A27" w:rsidRPr="00AB1A27" w:rsidRDefault="00AB1A27" w:rsidP="00AB1A27">
      <w:pPr>
        <w:bidi/>
      </w:pPr>
      <w:r w:rsidRPr="00AB1A27">
        <w:rPr>
          <w:rtl/>
        </w:rPr>
        <w:t xml:space="preserve">١. عمي يسكن في إسطنبول _ . </w:t>
      </w:r>
    </w:p>
    <w:p w14:paraId="3F2D8EF7" w14:textId="77777777" w:rsidR="00AB1A27" w:rsidRPr="00AB1A27" w:rsidRDefault="00AB1A27" w:rsidP="00AB1A27">
      <w:pPr>
        <w:bidi/>
      </w:pPr>
      <w:r w:rsidRPr="00AB1A27">
        <w:rPr>
          <w:rtl/>
        </w:rPr>
        <w:t xml:space="preserve">⁠٢. خالتي ترتب البنت . </w:t>
      </w:r>
    </w:p>
    <w:p w14:paraId="51D27465" w14:textId="77777777" w:rsidR="00AB1A27" w:rsidRPr="00AB1A27" w:rsidRDefault="00AB1A27" w:rsidP="00AB1A27">
      <w:pPr>
        <w:bidi/>
      </w:pPr>
      <w:r w:rsidRPr="00AB1A27">
        <w:rPr>
          <w:rtl/>
        </w:rPr>
        <w:t xml:space="preserve">⁠٣. أعمامي يستقبلون الضيوف . </w:t>
      </w:r>
    </w:p>
    <w:p w14:paraId="11C8184B" w14:textId="77777777" w:rsidR="00AB1A27" w:rsidRPr="00AB1A27" w:rsidRDefault="00AB1A27" w:rsidP="00AB1A27">
      <w:pPr>
        <w:bidi/>
      </w:pPr>
      <w:r w:rsidRPr="00AB1A27">
        <w:rPr>
          <w:rtl/>
        </w:rPr>
        <w:t xml:space="preserve">٤. خالتي وأختي تدرسان في الجامعة </w:t>
      </w:r>
    </w:p>
    <w:p w14:paraId="4458A14E" w14:textId="77777777" w:rsidR="00AB1A27" w:rsidRPr="00AB1A27" w:rsidRDefault="00AB1A27" w:rsidP="00AB1A27">
      <w:pPr>
        <w:bidi/>
      </w:pPr>
      <w:r w:rsidRPr="00AB1A27">
        <w:rPr>
          <w:rtl/>
        </w:rPr>
        <w:t xml:space="preserve">٥. مراد وعصام يكتبان الواجب </w:t>
      </w:r>
    </w:p>
    <w:p w14:paraId="1730FFAF" w14:textId="77777777" w:rsidR="00AB1A27" w:rsidRPr="00AB1A27" w:rsidRDefault="00AB1A27" w:rsidP="00AB1A27">
      <w:pPr>
        <w:bidi/>
      </w:pPr>
      <w:r w:rsidRPr="00AB1A27">
        <w:rPr>
          <w:rtl/>
        </w:rPr>
        <w:t xml:space="preserve">⁠٦. ليلى وزينب وسلمى يعلقون الزينة </w:t>
      </w:r>
    </w:p>
    <w:p w14:paraId="4DCDA7F4" w14:textId="77777777" w:rsidR="00AB1A27" w:rsidRPr="00AB1A27" w:rsidRDefault="00AB1A27" w:rsidP="00AB1A27">
      <w:pPr>
        <w:bidi/>
      </w:pPr>
      <w:r w:rsidRPr="00AB1A27">
        <w:rPr>
          <w:rtl/>
        </w:rPr>
        <w:t xml:space="preserve">٧. الطالب يفهمون الدرس </w:t>
      </w:r>
    </w:p>
    <w:p w14:paraId="65B10B23" w14:textId="77777777" w:rsidR="00AB1A27" w:rsidRPr="00AB1A27" w:rsidRDefault="00AB1A27" w:rsidP="00AB1A27">
      <w:pPr>
        <w:bidi/>
      </w:pPr>
      <w:r w:rsidRPr="00AB1A27">
        <w:rPr>
          <w:rtl/>
        </w:rPr>
        <w:t>⁠٨. أخواتي يجلسن في الصالون</w:t>
      </w:r>
    </w:p>
    <w:p w14:paraId="54053334" w14:textId="77777777" w:rsidR="00AB1A27" w:rsidRPr="00AB1A27" w:rsidRDefault="00AB1A27" w:rsidP="00AB1A27">
      <w:pPr>
        <w:bidi/>
      </w:pPr>
    </w:p>
    <w:p w14:paraId="668A2489" w14:textId="77777777" w:rsidR="00AB1A27" w:rsidRPr="00AB1A27" w:rsidRDefault="00AB1A27" w:rsidP="00AB1A27">
      <w:pPr>
        <w:bidi/>
      </w:pPr>
      <w:r w:rsidRPr="00AB1A27">
        <w:rPr>
          <w:rtl/>
        </w:rPr>
        <w:t xml:space="preserve">استخدم فعل الأمر كما في المثال التالي </w:t>
      </w:r>
    </w:p>
    <w:p w14:paraId="5CA88305" w14:textId="77777777" w:rsidR="00AB1A27" w:rsidRPr="00AB1A27" w:rsidRDefault="00AB1A27" w:rsidP="00AB1A27">
      <w:pPr>
        <w:bidi/>
      </w:pPr>
      <w:r w:rsidRPr="00AB1A27">
        <w:rPr>
          <w:rtl/>
        </w:rPr>
        <w:t>يحمل الشاي.      (أنتَ) احمل الشاي</w:t>
      </w:r>
    </w:p>
    <w:p w14:paraId="47B73C32" w14:textId="77777777" w:rsidR="00AB1A27" w:rsidRPr="00AB1A27" w:rsidRDefault="00AB1A27" w:rsidP="00AB1A27">
      <w:pPr>
        <w:bidi/>
      </w:pPr>
    </w:p>
    <w:p w14:paraId="5B8D1AC9" w14:textId="77777777" w:rsidR="00AB1A27" w:rsidRPr="00AB1A27" w:rsidRDefault="00AB1A27" w:rsidP="00AB1A27">
      <w:pPr>
        <w:bidi/>
      </w:pPr>
      <w:r w:rsidRPr="00AB1A27">
        <w:rPr>
          <w:rtl/>
        </w:rPr>
        <w:t xml:space="preserve">١- يكتب الدرس. (أنتم) </w:t>
      </w:r>
    </w:p>
    <w:p w14:paraId="4F497BF1" w14:textId="77777777" w:rsidR="00AB1A27" w:rsidRPr="00AB1A27" w:rsidRDefault="00AB1A27" w:rsidP="00AB1A27">
      <w:pPr>
        <w:bidi/>
      </w:pPr>
      <w:r w:rsidRPr="00AB1A27">
        <w:rPr>
          <w:rtl/>
        </w:rPr>
        <w:t xml:space="preserve">٢- يجلس في المنزل. (أنتما) </w:t>
      </w:r>
    </w:p>
    <w:p w14:paraId="5124AE1B" w14:textId="77777777" w:rsidR="00AB1A27" w:rsidRPr="00AB1A27" w:rsidRDefault="00AB1A27" w:rsidP="00AB1A27">
      <w:pPr>
        <w:bidi/>
      </w:pPr>
      <w:r w:rsidRPr="00AB1A27">
        <w:rPr>
          <w:rtl/>
        </w:rPr>
        <w:t>٣- يفتح الشباك. (أنتِ)</w:t>
      </w:r>
    </w:p>
    <w:p w14:paraId="07382EAF" w14:textId="77777777" w:rsidR="00AB1A27" w:rsidRPr="00AB1A27" w:rsidRDefault="00AB1A27" w:rsidP="00AB1A27">
      <w:pPr>
        <w:bidi/>
      </w:pPr>
      <w:r w:rsidRPr="00AB1A27">
        <w:rPr>
          <w:rtl/>
        </w:rPr>
        <w:t>٤- ينظر إلى المعلم. (أنتن)</w:t>
      </w:r>
    </w:p>
    <w:p w14:paraId="1163A022" w14:textId="77777777" w:rsidR="00AB1A27" w:rsidRPr="00AB1A27" w:rsidRDefault="00AB1A27" w:rsidP="00AB1A27">
      <w:pPr>
        <w:bidi/>
      </w:pPr>
      <w:r w:rsidRPr="00AB1A27">
        <w:rPr>
          <w:rtl/>
        </w:rPr>
        <w:t>٥- يمسح السبورة. (أنتَ)</w:t>
      </w:r>
    </w:p>
    <w:p w14:paraId="3602E070" w14:textId="77777777" w:rsidR="00AB1A27" w:rsidRPr="00AB1A27" w:rsidRDefault="00AB1A27" w:rsidP="00AB1A27">
      <w:pPr>
        <w:bidi/>
      </w:pPr>
      <w:r w:rsidRPr="00AB1A27">
        <w:rPr>
          <w:rtl/>
        </w:rPr>
        <w:t>٦- يقرأ الجريدة. (أنتما)</w:t>
      </w:r>
    </w:p>
    <w:p w14:paraId="27690959" w14:textId="77777777" w:rsidR="00AB1A27" w:rsidRPr="00AB1A27" w:rsidRDefault="00AB1A27" w:rsidP="00AB1A27">
      <w:pPr>
        <w:bidi/>
      </w:pPr>
      <w:r w:rsidRPr="00AB1A27">
        <w:rPr>
          <w:rtl/>
        </w:rPr>
        <w:t>٧- يطبخ الطعام. (أنتن)</w:t>
      </w:r>
    </w:p>
    <w:p w14:paraId="03985AF3" w14:textId="77777777" w:rsidR="00AB1A27" w:rsidRPr="00AB1A27" w:rsidRDefault="00AB1A27" w:rsidP="00AB1A27">
      <w:pPr>
        <w:bidi/>
      </w:pPr>
    </w:p>
    <w:p w14:paraId="06E5D7ED" w14:textId="77777777" w:rsidR="00AB1A27" w:rsidRPr="00AB1A27" w:rsidRDefault="00AB1A27" w:rsidP="00AB1A27">
      <w:pPr>
        <w:bidi/>
      </w:pPr>
      <w:r w:rsidRPr="00AB1A27">
        <w:rPr>
          <w:rtl/>
        </w:rPr>
        <w:t xml:space="preserve">انهَ عن الأفعال التالي كما في المثال </w:t>
      </w:r>
    </w:p>
    <w:p w14:paraId="3A9942B0" w14:textId="77777777" w:rsidR="00AB1A27" w:rsidRPr="00AB1A27" w:rsidRDefault="00AB1A27" w:rsidP="00AB1A27">
      <w:pPr>
        <w:bidi/>
      </w:pPr>
      <w:r w:rsidRPr="00AB1A27">
        <w:rPr>
          <w:rtl/>
        </w:rPr>
        <w:t xml:space="preserve">يعمل في الشركة.  (أنتَ) لا تعمل في الشركة. </w:t>
      </w:r>
    </w:p>
    <w:p w14:paraId="24A03E7E" w14:textId="77777777" w:rsidR="00AB1A27" w:rsidRPr="00AB1A27" w:rsidRDefault="00AB1A27" w:rsidP="00AB1A27">
      <w:pPr>
        <w:bidi/>
      </w:pPr>
    </w:p>
    <w:p w14:paraId="328A3879" w14:textId="77777777" w:rsidR="00AB1A27" w:rsidRPr="00AB1A27" w:rsidRDefault="00AB1A27" w:rsidP="00AB1A27">
      <w:pPr>
        <w:bidi/>
      </w:pPr>
      <w:r w:rsidRPr="00AB1A27">
        <w:rPr>
          <w:rtl/>
        </w:rPr>
        <w:t xml:space="preserve">١- يفتح الباب (أنتِ) </w:t>
      </w:r>
    </w:p>
    <w:p w14:paraId="7BA5457B" w14:textId="77777777" w:rsidR="00AB1A27" w:rsidRPr="00AB1A27" w:rsidRDefault="00AB1A27" w:rsidP="00AB1A27">
      <w:pPr>
        <w:bidi/>
      </w:pPr>
      <w:r w:rsidRPr="00AB1A27">
        <w:rPr>
          <w:rtl/>
        </w:rPr>
        <w:t>٢- يكتب العنوان. (أنتن)</w:t>
      </w:r>
    </w:p>
    <w:p w14:paraId="0E67837C" w14:textId="77777777" w:rsidR="00AB1A27" w:rsidRPr="00AB1A27" w:rsidRDefault="00AB1A27" w:rsidP="00AB1A27">
      <w:pPr>
        <w:bidi/>
      </w:pPr>
      <w:r w:rsidRPr="00AB1A27">
        <w:rPr>
          <w:rtl/>
        </w:rPr>
        <w:t>٣- يلعب في البيت. (أنتم)</w:t>
      </w:r>
    </w:p>
    <w:p w14:paraId="342BF301" w14:textId="77777777" w:rsidR="00AB1A27" w:rsidRPr="00AB1A27" w:rsidRDefault="00AB1A27" w:rsidP="00AB1A27">
      <w:pPr>
        <w:bidi/>
      </w:pPr>
      <w:r w:rsidRPr="00AB1A27">
        <w:rPr>
          <w:rtl/>
        </w:rPr>
        <w:t>٤- يجلس أمام الحاسوب كثيرًا. (أنتما)</w:t>
      </w:r>
    </w:p>
    <w:p w14:paraId="151647BB" w14:textId="77777777" w:rsidR="00AB1A27" w:rsidRPr="00AB1A27" w:rsidRDefault="00AB1A27" w:rsidP="00AB1A27">
      <w:pPr>
        <w:bidi/>
      </w:pPr>
      <w:r w:rsidRPr="00AB1A27">
        <w:rPr>
          <w:rtl/>
        </w:rPr>
        <w:t>٥- يلعب في الحديقة. (أنتَ)</w:t>
      </w:r>
    </w:p>
    <w:p w14:paraId="12CA86A9" w14:textId="77777777" w:rsidR="00AB1A27" w:rsidRPr="00AB1A27" w:rsidRDefault="00AB1A27" w:rsidP="00AB1A27">
      <w:pPr>
        <w:bidi/>
      </w:pPr>
    </w:p>
    <w:p w14:paraId="7E9CBDEF" w14:textId="77777777" w:rsidR="00AB1A27" w:rsidRPr="00AB1A27" w:rsidRDefault="00AB1A27" w:rsidP="00AB1A27">
      <w:pPr>
        <w:bidi/>
      </w:pPr>
    </w:p>
    <w:p w14:paraId="5E2F7109" w14:textId="77777777" w:rsidR="00AB1A27" w:rsidRPr="00AB1A27" w:rsidRDefault="00AB1A27" w:rsidP="00AB1A27">
      <w:pPr>
        <w:bidi/>
      </w:pPr>
    </w:p>
    <w:p w14:paraId="5D103FCF" w14:textId="77777777" w:rsidR="00AB1A27" w:rsidRPr="00AB1A27" w:rsidRDefault="00AB1A27" w:rsidP="00AB1A27">
      <w:pPr>
        <w:bidi/>
      </w:pPr>
      <w:r w:rsidRPr="00AB1A27">
        <w:rPr>
          <w:rtl/>
        </w:rPr>
        <w:t>‏اكتب في ال معدود بشكل صحيح كما في المثال</w:t>
      </w:r>
    </w:p>
    <w:p w14:paraId="536CC45C" w14:textId="77777777" w:rsidR="00AB1A27" w:rsidRPr="00AB1A27" w:rsidRDefault="00AB1A27" w:rsidP="00AB1A27">
      <w:pPr>
        <w:bidi/>
      </w:pPr>
      <w:r w:rsidRPr="00AB1A27">
        <w:rPr>
          <w:rtl/>
        </w:rPr>
        <w:t>‏في الحقيبة ستة كتب (كتاب)</w:t>
      </w:r>
    </w:p>
    <w:p w14:paraId="0EB5E74D" w14:textId="77777777" w:rsidR="00AB1A27" w:rsidRPr="00AB1A27" w:rsidRDefault="00AB1A27" w:rsidP="00AB1A27">
      <w:pPr>
        <w:bidi/>
      </w:pPr>
    </w:p>
    <w:p w14:paraId="73771B55" w14:textId="77777777" w:rsidR="00AB1A27" w:rsidRPr="00AB1A27" w:rsidRDefault="00AB1A27" w:rsidP="00AB1A27">
      <w:pPr>
        <w:bidi/>
      </w:pPr>
      <w:r w:rsidRPr="00AB1A27">
        <w:rPr>
          <w:rtl/>
        </w:rPr>
        <w:t>١- ‏في الحقيبة أربعة     (قلم)</w:t>
      </w:r>
    </w:p>
    <w:p w14:paraId="3B608C15" w14:textId="77777777" w:rsidR="00AB1A27" w:rsidRPr="00AB1A27" w:rsidRDefault="00AB1A27" w:rsidP="00AB1A27">
      <w:pPr>
        <w:bidi/>
      </w:pPr>
      <w:r w:rsidRPr="00AB1A27">
        <w:rPr>
          <w:rtl/>
        </w:rPr>
        <w:t>٢- في الحقيبة ثلاثة.      (هاتف)</w:t>
      </w:r>
    </w:p>
    <w:p w14:paraId="01EAD361" w14:textId="77777777" w:rsidR="00AB1A27" w:rsidRPr="00AB1A27" w:rsidRDefault="00AB1A27" w:rsidP="00AB1A27">
      <w:pPr>
        <w:bidi/>
      </w:pPr>
      <w:r w:rsidRPr="00AB1A27">
        <w:rPr>
          <w:rtl/>
        </w:rPr>
        <w:t>٣- في الأسبوع سبعة.     (يوم)</w:t>
      </w:r>
    </w:p>
    <w:p w14:paraId="28BBEA3C" w14:textId="77777777" w:rsidR="00AB1A27" w:rsidRPr="00AB1A27" w:rsidRDefault="00AB1A27" w:rsidP="00AB1A27">
      <w:pPr>
        <w:bidi/>
      </w:pPr>
      <w:r w:rsidRPr="00AB1A27">
        <w:rPr>
          <w:rtl/>
        </w:rPr>
        <w:t>٤- في أسرتي خمسة.      (ولد)، ٥- وثلاث     (بنت)</w:t>
      </w:r>
    </w:p>
    <w:p w14:paraId="4C15C9E7" w14:textId="77777777" w:rsidR="00AB1A27" w:rsidRPr="00AB1A27" w:rsidRDefault="00AB1A27" w:rsidP="00AB1A27">
      <w:pPr>
        <w:bidi/>
      </w:pPr>
      <w:r w:rsidRPr="00AB1A27">
        <w:rPr>
          <w:rtl/>
        </w:rPr>
        <w:t xml:space="preserve">٦- على المكتب عشر.    ( جريدة) </w:t>
      </w:r>
    </w:p>
    <w:p w14:paraId="7AEF860B" w14:textId="77777777" w:rsidR="00AB1A27" w:rsidRPr="00AB1A27" w:rsidRDefault="00AB1A27" w:rsidP="00AB1A27">
      <w:pPr>
        <w:bidi/>
      </w:pPr>
      <w:r w:rsidRPr="00AB1A27">
        <w:rPr>
          <w:rtl/>
        </w:rPr>
        <w:t>٧- في المحفظة تسع.      (ليرة)</w:t>
      </w:r>
    </w:p>
    <w:p w14:paraId="51F6601C" w14:textId="77777777" w:rsidR="00AB1A27" w:rsidRPr="00AB1A27" w:rsidRDefault="00AB1A27" w:rsidP="00AB1A27">
      <w:pPr>
        <w:bidi/>
      </w:pPr>
    </w:p>
    <w:p w14:paraId="73D205C9" w14:textId="77777777" w:rsidR="00AB1A27" w:rsidRPr="00AB1A27" w:rsidRDefault="00AB1A27" w:rsidP="00AB1A27">
      <w:pPr>
        <w:bidi/>
      </w:pPr>
    </w:p>
    <w:p w14:paraId="5B34D446" w14:textId="77777777" w:rsidR="00AB1A27" w:rsidRPr="00AB1A27" w:rsidRDefault="00AB1A27" w:rsidP="00AB1A27">
      <w:pPr>
        <w:bidi/>
      </w:pPr>
      <w:r w:rsidRPr="00AB1A27">
        <w:rPr>
          <w:rtl/>
        </w:rPr>
        <w:t>صحح الفعل كما في المثال</w:t>
      </w:r>
    </w:p>
    <w:p w14:paraId="14C05CC5" w14:textId="77777777" w:rsidR="00AB1A27" w:rsidRPr="00AB1A27" w:rsidRDefault="00AB1A27" w:rsidP="00AB1A27">
      <w:pPr>
        <w:bidi/>
      </w:pPr>
      <w:r w:rsidRPr="00AB1A27">
        <w:rPr>
          <w:rtl/>
        </w:rPr>
        <w:t xml:space="preserve">المعلم </w:t>
      </w:r>
      <w:r w:rsidRPr="00AB1A27">
        <w:rPr>
          <w:u w:val="single"/>
          <w:rtl/>
        </w:rPr>
        <w:t>تسكن</w:t>
      </w:r>
      <w:r w:rsidRPr="00AB1A27">
        <w:rPr>
          <w:rtl/>
        </w:rPr>
        <w:t xml:space="preserve"> في هذا الشارع.  (يسكن)</w:t>
      </w:r>
    </w:p>
    <w:p w14:paraId="32B3B527" w14:textId="77777777" w:rsidR="00AB1A27" w:rsidRPr="00AB1A27" w:rsidRDefault="00AB1A27" w:rsidP="00AB1A27">
      <w:pPr>
        <w:bidi/>
      </w:pPr>
    </w:p>
    <w:p w14:paraId="33396CDD" w14:textId="77777777" w:rsidR="00AB1A27" w:rsidRPr="00AB1A27" w:rsidRDefault="00AB1A27" w:rsidP="00AB1A27">
      <w:pPr>
        <w:bidi/>
      </w:pPr>
      <w:r w:rsidRPr="00AB1A27">
        <w:rPr>
          <w:rtl/>
        </w:rPr>
        <w:lastRenderedPageBreak/>
        <w:t xml:space="preserve">١- أختي </w:t>
      </w:r>
      <w:r w:rsidRPr="00AB1A27">
        <w:rPr>
          <w:u w:val="single"/>
          <w:rtl/>
        </w:rPr>
        <w:t>أقرأ</w:t>
      </w:r>
      <w:r w:rsidRPr="00AB1A27">
        <w:rPr>
          <w:rtl/>
        </w:rPr>
        <w:t xml:space="preserve"> الكتاب. </w:t>
      </w:r>
    </w:p>
    <w:p w14:paraId="3D123001" w14:textId="77777777" w:rsidR="00AB1A27" w:rsidRPr="00AB1A27" w:rsidRDefault="00AB1A27" w:rsidP="00AB1A27">
      <w:pPr>
        <w:bidi/>
      </w:pPr>
      <w:r w:rsidRPr="00AB1A27">
        <w:rPr>
          <w:rtl/>
        </w:rPr>
        <w:t xml:space="preserve">٢- أصدقائي </w:t>
      </w:r>
      <w:r w:rsidRPr="00AB1A27">
        <w:rPr>
          <w:u w:val="single"/>
          <w:rtl/>
        </w:rPr>
        <w:t>تصليّن</w:t>
      </w:r>
      <w:r w:rsidRPr="00AB1A27">
        <w:rPr>
          <w:rtl/>
        </w:rPr>
        <w:t xml:space="preserve"> في المسجد.</w:t>
      </w:r>
    </w:p>
    <w:p w14:paraId="7DC86868" w14:textId="77777777" w:rsidR="00AB1A27" w:rsidRPr="00AB1A27" w:rsidRDefault="00AB1A27" w:rsidP="00AB1A27">
      <w:pPr>
        <w:bidi/>
      </w:pPr>
      <w:r w:rsidRPr="00AB1A27">
        <w:rPr>
          <w:rtl/>
        </w:rPr>
        <w:t xml:space="preserve">٣- لماذا </w:t>
      </w:r>
      <w:r w:rsidRPr="00AB1A27">
        <w:rPr>
          <w:u w:val="single"/>
          <w:rtl/>
        </w:rPr>
        <w:t>يحمل</w:t>
      </w:r>
      <w:r w:rsidRPr="00AB1A27">
        <w:rPr>
          <w:rtl/>
        </w:rPr>
        <w:t xml:space="preserve"> الخريطة يا علي؟</w:t>
      </w:r>
    </w:p>
    <w:p w14:paraId="0C5A5A04" w14:textId="77777777" w:rsidR="00AB1A27" w:rsidRPr="00AB1A27" w:rsidRDefault="00AB1A27" w:rsidP="00AB1A27">
      <w:pPr>
        <w:bidi/>
      </w:pPr>
      <w:r w:rsidRPr="00AB1A27">
        <w:rPr>
          <w:rtl/>
        </w:rPr>
        <w:t xml:space="preserve">٤- هل </w:t>
      </w:r>
      <w:r w:rsidRPr="00AB1A27">
        <w:rPr>
          <w:u w:val="single"/>
          <w:rtl/>
        </w:rPr>
        <w:t>يلعبون</w:t>
      </w:r>
      <w:r w:rsidRPr="00AB1A27">
        <w:rPr>
          <w:rtl/>
        </w:rPr>
        <w:t xml:space="preserve"> معي يا أولادي؟</w:t>
      </w:r>
    </w:p>
    <w:p w14:paraId="013C053A" w14:textId="77777777" w:rsidR="00AB1A27" w:rsidRPr="00AB1A27" w:rsidRDefault="00AB1A27" w:rsidP="00AB1A27">
      <w:pPr>
        <w:bidi/>
      </w:pPr>
      <w:r w:rsidRPr="00AB1A27">
        <w:rPr>
          <w:rtl/>
        </w:rPr>
        <w:t xml:space="preserve">٥- من </w:t>
      </w:r>
      <w:r w:rsidRPr="00AB1A27">
        <w:rPr>
          <w:u w:val="single"/>
          <w:rtl/>
        </w:rPr>
        <w:t>تجلسين</w:t>
      </w:r>
      <w:r w:rsidRPr="00AB1A27">
        <w:rPr>
          <w:rtl/>
        </w:rPr>
        <w:t xml:space="preserve"> أمام الحاسوب؟</w:t>
      </w:r>
    </w:p>
    <w:p w14:paraId="76A13744" w14:textId="77777777" w:rsidR="00AB1A27" w:rsidRPr="00AB1A27" w:rsidRDefault="00AB1A27" w:rsidP="00AB1A27">
      <w:pPr>
        <w:bidi/>
      </w:pPr>
    </w:p>
    <w:p w14:paraId="21D22A8F" w14:textId="77777777" w:rsidR="00AB1A27" w:rsidRPr="00AB1A27" w:rsidRDefault="00AB1A27" w:rsidP="00AB1A27">
      <w:pPr>
        <w:bidi/>
      </w:pPr>
      <w:r w:rsidRPr="00AB1A27">
        <w:rPr>
          <w:rtl/>
        </w:rPr>
        <w:t>ضع فعل (درسَ) بشكل مناسب في الفراغات التالية</w:t>
      </w:r>
    </w:p>
    <w:p w14:paraId="16B782E6" w14:textId="77777777" w:rsidR="00AB1A27" w:rsidRPr="00AB1A27" w:rsidRDefault="00AB1A27" w:rsidP="00AB1A27">
      <w:pPr>
        <w:bidi/>
      </w:pPr>
    </w:p>
    <w:p w14:paraId="192567F5" w14:textId="77777777" w:rsidR="00AB1A27" w:rsidRPr="00AB1A27" w:rsidRDefault="00AB1A27" w:rsidP="00AB1A27">
      <w:pPr>
        <w:bidi/>
      </w:pPr>
      <w:r w:rsidRPr="00AB1A27">
        <w:rPr>
          <w:rtl/>
        </w:rPr>
        <w:t>١- هم          كثيراً.</w:t>
      </w:r>
    </w:p>
    <w:p w14:paraId="4B11D089" w14:textId="77777777" w:rsidR="00AB1A27" w:rsidRPr="00AB1A27" w:rsidRDefault="00AB1A27" w:rsidP="00AB1A27">
      <w:pPr>
        <w:bidi/>
      </w:pPr>
      <w:r w:rsidRPr="00AB1A27">
        <w:rPr>
          <w:rtl/>
        </w:rPr>
        <w:t>٢- أنتِ        كثيرًا.</w:t>
      </w:r>
    </w:p>
    <w:p w14:paraId="0579E9E5" w14:textId="77777777" w:rsidR="00AB1A27" w:rsidRPr="00AB1A27" w:rsidRDefault="00AB1A27" w:rsidP="00AB1A27">
      <w:pPr>
        <w:bidi/>
      </w:pPr>
      <w:r w:rsidRPr="00AB1A27">
        <w:rPr>
          <w:rtl/>
        </w:rPr>
        <w:t>٣- هي         كثيراً</w:t>
      </w:r>
    </w:p>
    <w:p w14:paraId="310EACAA" w14:textId="77777777" w:rsidR="00AB1A27" w:rsidRPr="00AB1A27" w:rsidRDefault="00AB1A27" w:rsidP="00AB1A27">
      <w:pPr>
        <w:bidi/>
      </w:pPr>
      <w:r w:rsidRPr="00AB1A27">
        <w:rPr>
          <w:rtl/>
        </w:rPr>
        <w:t>٤- أنتن         كثيراً</w:t>
      </w:r>
    </w:p>
    <w:p w14:paraId="1B02D19F" w14:textId="77777777" w:rsidR="00AB1A27" w:rsidRPr="00AB1A27" w:rsidRDefault="00AB1A27" w:rsidP="00AB1A27">
      <w:pPr>
        <w:bidi/>
      </w:pPr>
      <w:r w:rsidRPr="00AB1A27">
        <w:rPr>
          <w:rtl/>
        </w:rPr>
        <w:t>٥- هو          كثيراً</w:t>
      </w:r>
    </w:p>
    <w:p w14:paraId="56308EC3" w14:textId="77777777" w:rsidR="00AB1A27" w:rsidRPr="00AB1A27" w:rsidRDefault="00AB1A27" w:rsidP="00AB1A27">
      <w:pPr>
        <w:bidi/>
      </w:pPr>
      <w:r w:rsidRPr="00AB1A27">
        <w:rPr>
          <w:rtl/>
        </w:rPr>
        <w:t>٦- هما          كثيراً</w:t>
      </w:r>
    </w:p>
    <w:p w14:paraId="1FE1AC0E" w14:textId="77777777" w:rsidR="00AB1A27" w:rsidRPr="00AB1A27" w:rsidRDefault="00AB1A27" w:rsidP="00AB1A27">
      <w:pPr>
        <w:bidi/>
      </w:pPr>
      <w:r w:rsidRPr="00AB1A27">
        <w:rPr>
          <w:rtl/>
        </w:rPr>
        <w:t>٧- أنتما         كثيراً</w:t>
      </w:r>
    </w:p>
    <w:p w14:paraId="2F924710" w14:textId="77777777" w:rsidR="00AB1A27" w:rsidRPr="00AB1A27" w:rsidRDefault="00AB1A27" w:rsidP="00AB1A27">
      <w:pPr>
        <w:bidi/>
      </w:pPr>
      <w:r w:rsidRPr="00AB1A27">
        <w:rPr>
          <w:rtl/>
        </w:rPr>
        <w:t>٨- هنَّ           كثيراً</w:t>
      </w:r>
    </w:p>
    <w:p w14:paraId="19BD1093" w14:textId="77777777" w:rsidR="00AB1A27" w:rsidRPr="00AB1A27" w:rsidRDefault="00AB1A27" w:rsidP="00AB1A27">
      <w:pPr>
        <w:spacing w:before="4"/>
      </w:pPr>
    </w:p>
    <w:p w14:paraId="05319021" w14:textId="77777777" w:rsidR="00AB1A27" w:rsidRPr="00AB1A27" w:rsidRDefault="00AB1A27" w:rsidP="00AB1A27">
      <w:pPr>
        <w:pBdr>
          <w:top w:val="nil"/>
          <w:left w:val="nil"/>
          <w:bottom w:val="nil"/>
          <w:right w:val="nil"/>
          <w:between w:val="nil"/>
        </w:pBdr>
        <w:spacing w:before="11"/>
        <w:rPr>
          <w:b/>
        </w:rPr>
      </w:pPr>
    </w:p>
    <w:p w14:paraId="5972E25B" w14:textId="77777777" w:rsidR="00AB1A27" w:rsidRPr="00AB1A27" w:rsidRDefault="00AB1A27" w:rsidP="00AB1A27">
      <w:pPr>
        <w:pBdr>
          <w:top w:val="nil"/>
          <w:left w:val="nil"/>
          <w:bottom w:val="nil"/>
          <w:right w:val="nil"/>
          <w:between w:val="nil"/>
        </w:pBdr>
        <w:rPr>
          <w:b/>
        </w:rPr>
      </w:pPr>
    </w:p>
    <w:p w14:paraId="2762A8E2" w14:textId="77777777" w:rsidR="00AB1A27" w:rsidRPr="00AB1A27" w:rsidRDefault="00AB1A27" w:rsidP="00AB1A27">
      <w:pPr>
        <w:pBdr>
          <w:top w:val="nil"/>
          <w:left w:val="nil"/>
          <w:bottom w:val="nil"/>
          <w:right w:val="nil"/>
          <w:between w:val="nil"/>
        </w:pBdr>
        <w:spacing w:before="73"/>
        <w:ind w:left="420" w:right="1130"/>
      </w:pPr>
    </w:p>
    <w:p w14:paraId="0EF5A831" w14:textId="77777777" w:rsidR="00AB1A27" w:rsidRPr="00AB1A27" w:rsidRDefault="00AB1A27" w:rsidP="00AB1A27">
      <w:pPr>
        <w:pBdr>
          <w:top w:val="nil"/>
          <w:left w:val="nil"/>
          <w:bottom w:val="nil"/>
          <w:right w:val="nil"/>
          <w:between w:val="nil"/>
        </w:pBdr>
        <w:spacing w:before="73"/>
        <w:ind w:left="318" w:right="1130"/>
      </w:pPr>
    </w:p>
    <w:p w14:paraId="01421B39" w14:textId="0904A909" w:rsidR="00AB1A27" w:rsidRPr="00AB1A27" w:rsidRDefault="00AB1A27" w:rsidP="00FB682E">
      <w:pPr>
        <w:numPr>
          <w:ilvl w:val="0"/>
          <w:numId w:val="30"/>
        </w:numPr>
        <w:pBdr>
          <w:top w:val="nil"/>
          <w:left w:val="nil"/>
          <w:bottom w:val="nil"/>
          <w:right w:val="nil"/>
          <w:between w:val="nil"/>
        </w:pBdr>
        <w:tabs>
          <w:tab w:val="left" w:pos="748"/>
          <w:tab w:val="left" w:pos="749"/>
        </w:tabs>
        <w:suppressAutoHyphens w:val="0"/>
        <w:spacing w:before="7" w:line="237" w:lineRule="auto"/>
        <w:ind w:right="1145" w:firstLine="0"/>
      </w:pPr>
      <w:r>
        <w:rPr>
          <w:b/>
          <w:sz w:val="24"/>
          <w:szCs w:val="24"/>
        </w:rPr>
        <w:t>П</w:t>
      </w:r>
      <w:r w:rsidRPr="00AB1A27">
        <w:rPr>
          <w:b/>
          <w:sz w:val="24"/>
          <w:szCs w:val="24"/>
        </w:rPr>
        <w:t xml:space="preserve">исьменное задание </w:t>
      </w:r>
    </w:p>
    <w:p w14:paraId="601B0EC1" w14:textId="77777777" w:rsidR="00AB1A27" w:rsidRPr="00AB1A27" w:rsidRDefault="00AB1A27" w:rsidP="00AB1A27">
      <w:pPr>
        <w:pBdr>
          <w:top w:val="nil"/>
          <w:left w:val="nil"/>
          <w:bottom w:val="nil"/>
          <w:right w:val="nil"/>
          <w:between w:val="nil"/>
        </w:pBdr>
        <w:tabs>
          <w:tab w:val="left" w:pos="748"/>
          <w:tab w:val="left" w:pos="749"/>
        </w:tabs>
        <w:spacing w:before="7" w:line="237" w:lineRule="auto"/>
        <w:ind w:left="318" w:right="1145"/>
        <w:rPr>
          <w:b/>
        </w:rPr>
      </w:pPr>
    </w:p>
    <w:p w14:paraId="0911F309" w14:textId="77777777" w:rsidR="00AB1A27" w:rsidRPr="00AB1A27" w:rsidRDefault="00AB1A27" w:rsidP="00AB1A27">
      <w:pPr>
        <w:pBdr>
          <w:top w:val="nil"/>
          <w:left w:val="nil"/>
          <w:bottom w:val="nil"/>
          <w:right w:val="nil"/>
          <w:between w:val="nil"/>
        </w:pBdr>
        <w:tabs>
          <w:tab w:val="left" w:pos="748"/>
          <w:tab w:val="left" w:pos="749"/>
        </w:tabs>
        <w:spacing w:before="7" w:line="237" w:lineRule="auto"/>
        <w:ind w:left="318" w:right="1145"/>
        <w:jc w:val="right"/>
      </w:pPr>
      <w:r w:rsidRPr="00AB1A27">
        <w:rPr>
          <w:b/>
          <w:sz w:val="24"/>
          <w:szCs w:val="24"/>
        </w:rPr>
        <w:t xml:space="preserve">Вариант 1 </w:t>
      </w:r>
    </w:p>
    <w:p w14:paraId="10A554F3" w14:textId="77777777" w:rsidR="00AB1A27" w:rsidRPr="00AB1A27" w:rsidRDefault="00AB1A27" w:rsidP="00AB1A27">
      <w:pPr>
        <w:pBdr>
          <w:top w:val="nil"/>
          <w:left w:val="nil"/>
          <w:bottom w:val="nil"/>
          <w:right w:val="nil"/>
          <w:between w:val="nil"/>
        </w:pBdr>
        <w:spacing w:before="280" w:after="280"/>
        <w:jc w:val="right"/>
      </w:pPr>
      <w:r w:rsidRPr="00AB1A27">
        <w:rPr>
          <w:sz w:val="24"/>
          <w:szCs w:val="24"/>
          <w:rtl/>
        </w:rPr>
        <w:t>تم تسليم عدد خاطئ من العناصر (لقد طلبت 1000 قطعة ولكن تم تسليم 800 فقط وتحتاج إليها بشكل عاجل</w:t>
      </w:r>
      <w:r w:rsidRPr="00AB1A27">
        <w:rPr>
          <w:sz w:val="24"/>
          <w:szCs w:val="24"/>
        </w:rPr>
        <w:t>)</w:t>
      </w:r>
    </w:p>
    <w:p w14:paraId="31B895FE" w14:textId="77777777" w:rsidR="00AB1A27" w:rsidRPr="00AB1A27" w:rsidRDefault="00AA17F7" w:rsidP="00AB1A27">
      <w:pPr>
        <w:pBdr>
          <w:top w:val="nil"/>
          <w:left w:val="nil"/>
          <w:bottom w:val="nil"/>
          <w:right w:val="nil"/>
          <w:between w:val="nil"/>
        </w:pBdr>
        <w:spacing w:before="280" w:after="280"/>
        <w:jc w:val="right"/>
      </w:pPr>
      <w:sdt>
        <w:sdtPr>
          <w:tag w:val="goog_rdk_0"/>
          <w:id w:val="-32107824"/>
        </w:sdtPr>
        <w:sdtEndPr/>
        <w:sdtContent>
          <w:r w:rsidR="00AB1A27" w:rsidRPr="00AB1A27">
            <w:rPr>
              <w:rFonts w:ascii="Gungsuh" w:eastAsia="Gungsuh" w:hAnsi="Gungsuh" w:cs="Gungsuh"/>
              <w:sz w:val="24"/>
              <w:szCs w:val="24"/>
            </w:rPr>
            <w:t>−</w:t>
          </w:r>
          <w:r w:rsidR="00AB1A27" w:rsidRPr="00AB1A27">
            <w:rPr>
              <w:rFonts w:ascii="Gungsuh" w:eastAsia="Gungsuh" w:hAnsi="Gungsuh" w:cs="Gungsuh"/>
              <w:sz w:val="24"/>
              <w:szCs w:val="24"/>
            </w:rPr>
            <w:tab/>
          </w:r>
        </w:sdtContent>
      </w:sdt>
      <w:r w:rsidR="00AB1A27" w:rsidRPr="00AB1A27">
        <w:rPr>
          <w:sz w:val="24"/>
          <w:szCs w:val="24"/>
          <w:rtl/>
        </w:rPr>
        <w:t>خطأ في الأوراق (هناك أيضًا خطأ في الفاتورة</w:t>
      </w:r>
      <w:r w:rsidR="00AB1A27" w:rsidRPr="00AB1A27">
        <w:rPr>
          <w:sz w:val="24"/>
          <w:szCs w:val="24"/>
        </w:rPr>
        <w:t>)</w:t>
      </w:r>
    </w:p>
    <w:p w14:paraId="115EEF18" w14:textId="77777777" w:rsidR="00AB1A27" w:rsidRPr="00AB1A27" w:rsidRDefault="00AA17F7" w:rsidP="00AB1A27">
      <w:pPr>
        <w:pBdr>
          <w:top w:val="nil"/>
          <w:left w:val="nil"/>
          <w:bottom w:val="nil"/>
          <w:right w:val="nil"/>
          <w:between w:val="nil"/>
        </w:pBdr>
        <w:spacing w:before="280" w:after="280"/>
        <w:jc w:val="right"/>
      </w:pPr>
      <w:sdt>
        <w:sdtPr>
          <w:tag w:val="goog_rdk_1"/>
          <w:id w:val="97374544"/>
        </w:sdtPr>
        <w:sdtEndPr/>
        <w:sdtContent>
          <w:r w:rsidR="00AB1A27" w:rsidRPr="00AB1A27">
            <w:rPr>
              <w:rFonts w:ascii="Gungsuh" w:eastAsia="Gungsuh" w:hAnsi="Gungsuh" w:cs="Gungsuh"/>
              <w:sz w:val="24"/>
              <w:szCs w:val="24"/>
            </w:rPr>
            <w:t>−</w:t>
          </w:r>
          <w:r w:rsidR="00AB1A27" w:rsidRPr="00AB1A27">
            <w:rPr>
              <w:rFonts w:ascii="Gungsuh" w:eastAsia="Gungsuh" w:hAnsi="Gungsuh" w:cs="Gungsuh"/>
              <w:sz w:val="24"/>
              <w:szCs w:val="24"/>
            </w:rPr>
            <w:tab/>
          </w:r>
        </w:sdtContent>
      </w:sdt>
      <w:r w:rsidR="00AB1A27" w:rsidRPr="00AB1A27">
        <w:rPr>
          <w:sz w:val="24"/>
          <w:szCs w:val="24"/>
          <w:rtl/>
        </w:rPr>
        <w:t>خدمة سيئة (عندما اتصلت للتحدث إلى شخص ما حول هذا الموضوع، لم يتمكن أحد من العثور على سجل لطلب</w:t>
      </w:r>
      <w:r w:rsidR="00AB1A27" w:rsidRPr="00AB1A27">
        <w:t>)</w:t>
      </w:r>
    </w:p>
    <w:p w14:paraId="02071994" w14:textId="77777777" w:rsidR="00AB1A27" w:rsidRPr="00AB1A27" w:rsidRDefault="00AA17F7" w:rsidP="00AB1A27">
      <w:pPr>
        <w:pBdr>
          <w:top w:val="nil"/>
          <w:left w:val="nil"/>
          <w:bottom w:val="nil"/>
          <w:right w:val="nil"/>
          <w:between w:val="nil"/>
        </w:pBdr>
        <w:spacing w:before="280" w:after="280"/>
        <w:jc w:val="right"/>
      </w:pPr>
      <w:sdt>
        <w:sdtPr>
          <w:tag w:val="goog_rdk_2"/>
          <w:id w:val="1693489591"/>
        </w:sdtPr>
        <w:sdtEndPr/>
        <w:sdtContent>
          <w:r w:rsidR="00AB1A27" w:rsidRPr="00AB1A27">
            <w:rPr>
              <w:rFonts w:ascii="Gungsuh" w:eastAsia="Gungsuh" w:hAnsi="Gungsuh" w:cs="Gungsuh"/>
              <w:sz w:val="24"/>
              <w:szCs w:val="24"/>
            </w:rPr>
            <w:t>−</w:t>
          </w:r>
          <w:r w:rsidR="00AB1A27" w:rsidRPr="00AB1A27">
            <w:rPr>
              <w:rFonts w:ascii="Gungsuh" w:eastAsia="Gungsuh" w:hAnsi="Gungsuh" w:cs="Gungsuh"/>
              <w:sz w:val="24"/>
              <w:szCs w:val="24"/>
            </w:rPr>
            <w:tab/>
          </w:r>
        </w:sdtContent>
      </w:sdt>
      <w:r w:rsidR="00AB1A27" w:rsidRPr="00AB1A27">
        <w:rPr>
          <w:sz w:val="24"/>
          <w:szCs w:val="24"/>
          <w:rtl/>
        </w:rPr>
        <w:t>هذه ليست المرة الأولى التي تواجه فيها مشاكل كهذه</w:t>
      </w:r>
    </w:p>
    <w:p w14:paraId="656CFC89" w14:textId="77777777" w:rsidR="00AB1A27" w:rsidRPr="00AB1A27" w:rsidRDefault="00AB1A27" w:rsidP="00AB1A27">
      <w:pPr>
        <w:pBdr>
          <w:top w:val="nil"/>
          <w:left w:val="nil"/>
          <w:bottom w:val="nil"/>
          <w:right w:val="nil"/>
          <w:between w:val="nil"/>
        </w:pBdr>
        <w:spacing w:before="280" w:after="280"/>
        <w:jc w:val="right"/>
      </w:pPr>
      <w:r w:rsidRPr="00AB1A27">
        <w:rPr>
          <w:sz w:val="24"/>
          <w:szCs w:val="24"/>
          <w:rtl/>
        </w:rPr>
        <w:t>قم بتضمين الإجراء الذي تريد أن يتخذه الشخص الآخر</w:t>
      </w:r>
    </w:p>
    <w:p w14:paraId="2120EF56" w14:textId="77777777" w:rsidR="00AB1A27" w:rsidRPr="00AB1A27" w:rsidRDefault="00AB1A27" w:rsidP="00AB1A27">
      <w:pPr>
        <w:pBdr>
          <w:top w:val="nil"/>
          <w:left w:val="nil"/>
          <w:bottom w:val="nil"/>
          <w:right w:val="nil"/>
          <w:between w:val="nil"/>
        </w:pBdr>
        <w:spacing w:before="280" w:after="280"/>
        <w:jc w:val="right"/>
      </w:pPr>
    </w:p>
    <w:p w14:paraId="078A7F60" w14:textId="77777777" w:rsidR="00AB1A27" w:rsidRPr="00AB1A27" w:rsidRDefault="00AB1A27" w:rsidP="00AB1A27">
      <w:pPr>
        <w:pBdr>
          <w:top w:val="nil"/>
          <w:left w:val="nil"/>
          <w:bottom w:val="nil"/>
          <w:right w:val="nil"/>
          <w:between w:val="nil"/>
        </w:pBdr>
        <w:spacing w:before="280" w:after="280"/>
        <w:jc w:val="right"/>
      </w:pPr>
      <w:r w:rsidRPr="00AB1A27">
        <w:rPr>
          <w:sz w:val="24"/>
          <w:szCs w:val="24"/>
        </w:rPr>
        <w:t xml:space="preserve">Вариант 2 </w:t>
      </w:r>
    </w:p>
    <w:p w14:paraId="67454423" w14:textId="77777777" w:rsidR="00AB1A27" w:rsidRPr="00AB1A27" w:rsidRDefault="00AB1A27" w:rsidP="00AB1A27">
      <w:pPr>
        <w:pBdr>
          <w:top w:val="nil"/>
          <w:left w:val="nil"/>
          <w:bottom w:val="nil"/>
          <w:right w:val="nil"/>
          <w:between w:val="nil"/>
        </w:pBdr>
        <w:spacing w:before="280" w:after="280"/>
        <w:jc w:val="right"/>
        <w:rPr>
          <w:szCs w:val="28"/>
        </w:rPr>
      </w:pPr>
      <w:r w:rsidRPr="00AB1A27">
        <w:rPr>
          <w:sz w:val="24"/>
          <w:szCs w:val="24"/>
        </w:rPr>
        <w:br/>
      </w:r>
      <w:r w:rsidRPr="00AB1A27">
        <w:rPr>
          <w:b/>
          <w:szCs w:val="28"/>
          <w:rtl/>
        </w:rPr>
        <w:t>ا</w:t>
      </w:r>
      <w:r w:rsidRPr="00AB1A27">
        <w:rPr>
          <w:szCs w:val="28"/>
          <w:rtl/>
        </w:rPr>
        <w:t>كتب رسالة طلب إلى الفندق</w:t>
      </w:r>
    </w:p>
    <w:p w14:paraId="6753F0BE" w14:textId="77777777" w:rsidR="00AB1A27" w:rsidRPr="00AB1A27" w:rsidRDefault="00AB1A27" w:rsidP="00AB1A27">
      <w:pPr>
        <w:pBdr>
          <w:top w:val="nil"/>
          <w:left w:val="nil"/>
          <w:bottom w:val="nil"/>
          <w:right w:val="nil"/>
          <w:between w:val="nil"/>
        </w:pBdr>
        <w:spacing w:before="280" w:after="280"/>
        <w:jc w:val="right"/>
        <w:rPr>
          <w:szCs w:val="28"/>
        </w:rPr>
      </w:pPr>
      <w:r w:rsidRPr="00AB1A27">
        <w:rPr>
          <w:szCs w:val="28"/>
          <w:rtl/>
        </w:rPr>
        <w:t>تقديم معلومات عن</w:t>
      </w:r>
    </w:p>
    <w:p w14:paraId="1A4796CC" w14:textId="77777777" w:rsidR="00AB1A27" w:rsidRPr="00AB1A27" w:rsidRDefault="00AB1A27" w:rsidP="00AB1A27">
      <w:pPr>
        <w:pBdr>
          <w:top w:val="nil"/>
          <w:left w:val="nil"/>
          <w:bottom w:val="nil"/>
          <w:right w:val="nil"/>
          <w:between w:val="nil"/>
        </w:pBdr>
        <w:spacing w:before="280" w:after="280"/>
        <w:jc w:val="right"/>
        <w:rPr>
          <w:szCs w:val="28"/>
        </w:rPr>
      </w:pPr>
      <w:r w:rsidRPr="00AB1A27">
        <w:rPr>
          <w:szCs w:val="28"/>
        </w:rPr>
        <w:t xml:space="preserve">1. </w:t>
      </w:r>
      <w:r w:rsidRPr="00AB1A27">
        <w:rPr>
          <w:szCs w:val="28"/>
          <w:rtl/>
        </w:rPr>
        <w:t>ما هو اسمك</w:t>
      </w:r>
      <w:r w:rsidRPr="00AB1A27">
        <w:rPr>
          <w:szCs w:val="28"/>
        </w:rPr>
        <w:t>؟</w:t>
      </w:r>
    </w:p>
    <w:p w14:paraId="4770C78E" w14:textId="77777777" w:rsidR="00AB1A27" w:rsidRPr="00AB1A27" w:rsidRDefault="00AB1A27" w:rsidP="00AB1A27">
      <w:pPr>
        <w:pBdr>
          <w:top w:val="nil"/>
          <w:left w:val="nil"/>
          <w:bottom w:val="nil"/>
          <w:right w:val="nil"/>
          <w:between w:val="nil"/>
        </w:pBdr>
        <w:spacing w:before="280" w:after="280"/>
        <w:jc w:val="right"/>
        <w:rPr>
          <w:szCs w:val="28"/>
        </w:rPr>
      </w:pPr>
      <w:r w:rsidRPr="00AB1A27">
        <w:rPr>
          <w:szCs w:val="28"/>
        </w:rPr>
        <w:lastRenderedPageBreak/>
        <w:t xml:space="preserve">2. </w:t>
      </w:r>
      <w:r w:rsidRPr="00AB1A27">
        <w:rPr>
          <w:szCs w:val="28"/>
          <w:rtl/>
        </w:rPr>
        <w:t>ما هي المواعيد التي تخطط فيها لزيارة الفندق</w:t>
      </w:r>
      <w:r w:rsidRPr="00AB1A27">
        <w:rPr>
          <w:szCs w:val="28"/>
        </w:rPr>
        <w:t xml:space="preserve"> ؟</w:t>
      </w:r>
    </w:p>
    <w:p w14:paraId="4CA47C4F" w14:textId="77777777" w:rsidR="00AB1A27" w:rsidRPr="00AB1A27" w:rsidRDefault="00AB1A27" w:rsidP="00AB1A27">
      <w:pPr>
        <w:pBdr>
          <w:top w:val="nil"/>
          <w:left w:val="nil"/>
          <w:bottom w:val="nil"/>
          <w:right w:val="nil"/>
          <w:between w:val="nil"/>
        </w:pBdr>
        <w:spacing w:before="280" w:after="120"/>
        <w:jc w:val="right"/>
        <w:rPr>
          <w:szCs w:val="28"/>
        </w:rPr>
      </w:pPr>
      <w:r w:rsidRPr="00AB1A27">
        <w:rPr>
          <w:szCs w:val="28"/>
        </w:rPr>
        <w:t xml:space="preserve">3. </w:t>
      </w:r>
      <w:r w:rsidRPr="00AB1A27">
        <w:rPr>
          <w:szCs w:val="28"/>
          <w:rtl/>
        </w:rPr>
        <w:t>اسأل التكلفة</w:t>
      </w:r>
    </w:p>
    <w:p w14:paraId="4915C5AC" w14:textId="77777777" w:rsidR="002D7584" w:rsidRPr="002D7584" w:rsidRDefault="002D7584" w:rsidP="002D7584">
      <w:pPr>
        <w:pBdr>
          <w:top w:val="nil"/>
          <w:left w:val="nil"/>
          <w:bottom w:val="nil"/>
          <w:right w:val="nil"/>
          <w:between w:val="nil"/>
        </w:pBdr>
        <w:spacing w:before="280" w:after="120"/>
        <w:jc w:val="center"/>
        <w:rPr>
          <w:b/>
          <w:color w:val="000000"/>
          <w:szCs w:val="28"/>
        </w:rPr>
      </w:pPr>
      <w:r w:rsidRPr="004558C2">
        <w:rPr>
          <w:b/>
          <w:color w:val="000000"/>
          <w:szCs w:val="28"/>
        </w:rPr>
        <w:t>Примеры</w:t>
      </w:r>
      <w:r w:rsidRPr="002D7584">
        <w:rPr>
          <w:b/>
          <w:color w:val="000000"/>
          <w:szCs w:val="28"/>
        </w:rPr>
        <w:t xml:space="preserve"> </w:t>
      </w:r>
      <w:r w:rsidRPr="004558C2">
        <w:rPr>
          <w:b/>
          <w:color w:val="000000"/>
          <w:szCs w:val="28"/>
        </w:rPr>
        <w:t>ролевой</w:t>
      </w:r>
      <w:r w:rsidRPr="002D7584">
        <w:rPr>
          <w:b/>
          <w:color w:val="000000"/>
          <w:szCs w:val="28"/>
        </w:rPr>
        <w:t xml:space="preserve"> </w:t>
      </w:r>
      <w:r w:rsidRPr="004558C2">
        <w:rPr>
          <w:b/>
          <w:color w:val="000000"/>
          <w:szCs w:val="28"/>
        </w:rPr>
        <w:t>игры</w:t>
      </w:r>
    </w:p>
    <w:p w14:paraId="634D2C9A" w14:textId="77777777" w:rsidR="002D7584" w:rsidRPr="004558C2" w:rsidRDefault="002D7584" w:rsidP="002D7584">
      <w:pPr>
        <w:pBdr>
          <w:top w:val="nil"/>
          <w:left w:val="nil"/>
          <w:bottom w:val="nil"/>
          <w:right w:val="nil"/>
          <w:between w:val="nil"/>
        </w:pBdr>
        <w:spacing w:before="280" w:after="120"/>
        <w:jc w:val="both"/>
        <w:rPr>
          <w:color w:val="000000"/>
          <w:szCs w:val="28"/>
          <w:u w:val="single"/>
        </w:rPr>
      </w:pPr>
      <w:r w:rsidRPr="004558C2">
        <w:rPr>
          <w:color w:val="000000"/>
          <w:szCs w:val="28"/>
          <w:u w:val="single"/>
        </w:rPr>
        <w:t>Цель</w:t>
      </w:r>
      <w:r w:rsidRPr="004558C2">
        <w:rPr>
          <w:color w:val="000000"/>
          <w:szCs w:val="28"/>
        </w:rPr>
        <w:t>: применение навыков диалогической речи и закрепление активного лексико-грамматического материала.</w:t>
      </w:r>
    </w:p>
    <w:p w14:paraId="22B4F6F9" w14:textId="77777777" w:rsidR="002D7584" w:rsidRPr="004558C2" w:rsidRDefault="002D7584" w:rsidP="002D7584">
      <w:pPr>
        <w:pBdr>
          <w:top w:val="nil"/>
          <w:left w:val="nil"/>
          <w:bottom w:val="nil"/>
          <w:right w:val="nil"/>
          <w:between w:val="nil"/>
        </w:pBdr>
        <w:spacing w:before="280" w:after="120"/>
        <w:jc w:val="both"/>
        <w:rPr>
          <w:color w:val="000000"/>
          <w:szCs w:val="28"/>
        </w:rPr>
      </w:pPr>
      <w:r w:rsidRPr="004558C2">
        <w:rPr>
          <w:color w:val="000000"/>
          <w:szCs w:val="28"/>
          <w:u w:val="single"/>
        </w:rPr>
        <w:t>Задача:</w:t>
      </w:r>
      <w:r w:rsidRPr="004558C2">
        <w:rPr>
          <w:color w:val="000000"/>
          <w:szCs w:val="28"/>
        </w:rPr>
        <w:t xml:space="preserve"> разыграть данную ситуацию в форме диалога.</w:t>
      </w:r>
    </w:p>
    <w:p w14:paraId="13737EEF" w14:textId="77777777" w:rsidR="002D7584" w:rsidRPr="004558C2" w:rsidRDefault="002D7584" w:rsidP="002D7584">
      <w:pPr>
        <w:pBdr>
          <w:top w:val="nil"/>
          <w:left w:val="nil"/>
          <w:bottom w:val="nil"/>
          <w:right w:val="nil"/>
          <w:between w:val="nil"/>
        </w:pBdr>
        <w:spacing w:before="280" w:after="120"/>
        <w:jc w:val="both"/>
        <w:rPr>
          <w:color w:val="000000"/>
          <w:szCs w:val="28"/>
        </w:rPr>
      </w:pPr>
      <w:r w:rsidRPr="004558C2">
        <w:rPr>
          <w:color w:val="000000"/>
          <w:szCs w:val="28"/>
          <w:u w:val="single"/>
        </w:rPr>
        <w:t>Описание игры</w:t>
      </w:r>
      <w:r w:rsidRPr="004558C2">
        <w:rPr>
          <w:color w:val="000000"/>
          <w:szCs w:val="28"/>
        </w:rPr>
        <w:t xml:space="preserve">: </w:t>
      </w:r>
    </w:p>
    <w:p w14:paraId="50D94D72" w14:textId="77777777" w:rsidR="002D7584" w:rsidRPr="004558C2" w:rsidRDefault="002D7584" w:rsidP="002D7584">
      <w:pPr>
        <w:pBdr>
          <w:top w:val="nil"/>
          <w:left w:val="nil"/>
          <w:bottom w:val="nil"/>
          <w:right w:val="nil"/>
          <w:between w:val="nil"/>
        </w:pBdr>
        <w:spacing w:before="280" w:after="120"/>
        <w:jc w:val="center"/>
        <w:rPr>
          <w:b/>
          <w:color w:val="000000"/>
          <w:szCs w:val="28"/>
        </w:rPr>
      </w:pPr>
      <w:r w:rsidRPr="004558C2">
        <w:rPr>
          <w:b/>
          <w:color w:val="000000"/>
          <w:szCs w:val="28"/>
        </w:rPr>
        <w:t>Арабский язык</w:t>
      </w:r>
    </w:p>
    <w:p w14:paraId="3B7CF837" w14:textId="77777777" w:rsidR="002D7584" w:rsidRPr="004558C2" w:rsidRDefault="002D7584" w:rsidP="002D7584">
      <w:pPr>
        <w:pBdr>
          <w:top w:val="nil"/>
          <w:left w:val="nil"/>
          <w:bottom w:val="nil"/>
          <w:right w:val="nil"/>
          <w:between w:val="nil"/>
        </w:pBdr>
        <w:spacing w:before="280" w:after="120"/>
        <w:jc w:val="center"/>
        <w:rPr>
          <w:b/>
          <w:color w:val="000000"/>
          <w:sz w:val="32"/>
          <w:szCs w:val="32"/>
        </w:rPr>
      </w:pPr>
      <w:r w:rsidRPr="004558C2">
        <w:rPr>
          <w:b/>
          <w:color w:val="000000"/>
          <w:szCs w:val="28"/>
        </w:rPr>
        <w:t xml:space="preserve">Вариант 1 </w:t>
      </w:r>
    </w:p>
    <w:p w14:paraId="444B1BBD" w14:textId="77777777" w:rsidR="002D7584" w:rsidRDefault="002D7584" w:rsidP="002D7584">
      <w:pPr>
        <w:pBdr>
          <w:top w:val="nil"/>
          <w:left w:val="nil"/>
          <w:bottom w:val="nil"/>
          <w:right w:val="nil"/>
          <w:between w:val="nil"/>
        </w:pBdr>
        <w:tabs>
          <w:tab w:val="left" w:pos="420"/>
        </w:tabs>
        <w:ind w:right="1141"/>
        <w:jc w:val="right"/>
        <w:rPr>
          <w:color w:val="000000"/>
          <w:szCs w:val="28"/>
          <w:highlight w:val="white"/>
        </w:rPr>
      </w:pPr>
      <w:r>
        <w:rPr>
          <w:color w:val="000000"/>
          <w:szCs w:val="28"/>
          <w:highlight w:val="white"/>
          <w:rtl/>
        </w:rPr>
        <w:t>تحتاج إلى تقديم طلب للتدريب في جامعة أجنبية. سيكون أحد الطلاب موظفًا في جامعة أجنبية. الطالب الثاني يريد الالتحاق بجامعة أجنبية. ماذا تقول عن نفسك ؟ كيف تسأل عن المستندات اللازمة للقبول ؟ لماذا تختارك الجامعة ؟ ماذا تريد أن تدرس في جامعة أجنبية</w:t>
      </w:r>
      <w:r>
        <w:rPr>
          <w:color w:val="000000"/>
          <w:szCs w:val="28"/>
          <w:highlight w:val="white"/>
        </w:rPr>
        <w:t xml:space="preserve"> ؟ </w:t>
      </w:r>
    </w:p>
    <w:p w14:paraId="1073FFA0" w14:textId="77777777" w:rsidR="002D7584" w:rsidRDefault="002D7584" w:rsidP="002D7584">
      <w:pPr>
        <w:pBdr>
          <w:top w:val="nil"/>
          <w:left w:val="nil"/>
          <w:bottom w:val="nil"/>
          <w:right w:val="nil"/>
          <w:between w:val="nil"/>
        </w:pBdr>
        <w:tabs>
          <w:tab w:val="left" w:pos="420"/>
        </w:tabs>
        <w:ind w:right="1141"/>
        <w:jc w:val="right"/>
        <w:rPr>
          <w:color w:val="000000"/>
          <w:szCs w:val="28"/>
          <w:highlight w:val="white"/>
        </w:rPr>
      </w:pPr>
      <w:r>
        <w:rPr>
          <w:color w:val="000000"/>
          <w:szCs w:val="28"/>
          <w:highlight w:val="white"/>
          <w:rtl/>
        </w:rPr>
        <w:t>أسئلة للموظف. ماذا تسأل الطالب ؟ ما هي درجته ؟ هل لديه كل الوثائق ؟ لماذا يريد دخول جامعتك ؟ ماذا يريد أن يتعلم</w:t>
      </w:r>
      <w:r>
        <w:rPr>
          <w:color w:val="000000"/>
          <w:szCs w:val="28"/>
          <w:highlight w:val="white"/>
        </w:rPr>
        <w:t xml:space="preserve"> ؟</w:t>
      </w:r>
    </w:p>
    <w:p w14:paraId="4D22480F" w14:textId="77777777" w:rsidR="002D7584" w:rsidRDefault="002D7584" w:rsidP="002D7584">
      <w:pPr>
        <w:pBdr>
          <w:top w:val="nil"/>
          <w:left w:val="nil"/>
          <w:bottom w:val="nil"/>
          <w:right w:val="nil"/>
          <w:between w:val="nil"/>
        </w:pBdr>
        <w:tabs>
          <w:tab w:val="left" w:pos="420"/>
        </w:tabs>
        <w:ind w:right="1141"/>
        <w:jc w:val="center"/>
        <w:rPr>
          <w:color w:val="000000"/>
        </w:rPr>
      </w:pPr>
    </w:p>
    <w:p w14:paraId="3733445C" w14:textId="77777777" w:rsidR="002D7584" w:rsidRPr="004558C2" w:rsidRDefault="002D7584" w:rsidP="002D7584">
      <w:pPr>
        <w:pBdr>
          <w:top w:val="nil"/>
          <w:left w:val="nil"/>
          <w:bottom w:val="nil"/>
          <w:right w:val="nil"/>
          <w:between w:val="nil"/>
        </w:pBdr>
        <w:tabs>
          <w:tab w:val="left" w:pos="420"/>
        </w:tabs>
        <w:ind w:right="1141"/>
        <w:jc w:val="center"/>
        <w:rPr>
          <w:b/>
          <w:bCs/>
          <w:color w:val="000000"/>
        </w:rPr>
      </w:pPr>
      <w:r w:rsidRPr="004558C2">
        <w:rPr>
          <w:b/>
          <w:bCs/>
          <w:color w:val="000000"/>
          <w:sz w:val="24"/>
          <w:szCs w:val="24"/>
        </w:rPr>
        <w:t xml:space="preserve">Вариант 2 </w:t>
      </w:r>
    </w:p>
    <w:p w14:paraId="44D26041" w14:textId="77777777" w:rsidR="002D7584" w:rsidRDefault="002D7584" w:rsidP="002D7584">
      <w:pPr>
        <w:pBdr>
          <w:top w:val="nil"/>
          <w:left w:val="nil"/>
          <w:bottom w:val="nil"/>
          <w:right w:val="nil"/>
          <w:between w:val="nil"/>
        </w:pBdr>
        <w:tabs>
          <w:tab w:val="left" w:pos="420"/>
        </w:tabs>
        <w:ind w:right="1141"/>
        <w:jc w:val="center"/>
        <w:rPr>
          <w:color w:val="000000"/>
          <w:highlight w:val="white"/>
        </w:rPr>
      </w:pPr>
    </w:p>
    <w:p w14:paraId="55C3677E" w14:textId="77777777" w:rsidR="002D7584" w:rsidRDefault="002D7584" w:rsidP="002D7584">
      <w:pPr>
        <w:pBdr>
          <w:top w:val="nil"/>
          <w:left w:val="nil"/>
          <w:bottom w:val="nil"/>
          <w:right w:val="nil"/>
          <w:between w:val="nil"/>
        </w:pBdr>
        <w:tabs>
          <w:tab w:val="left" w:pos="420"/>
        </w:tabs>
        <w:ind w:right="1141"/>
        <w:jc w:val="center"/>
        <w:rPr>
          <w:color w:val="000000"/>
        </w:rPr>
      </w:pPr>
      <w:r>
        <w:rPr>
          <w:color w:val="000000"/>
          <w:sz w:val="24"/>
          <w:szCs w:val="24"/>
          <w:highlight w:val="white"/>
          <w:rtl/>
        </w:rPr>
        <w:t>لقد أتيت إلى السوق. تريد شراء الطعام لطهي العشاء. اشتري: الطماطم والبصل والجزر والدجاج والفلفل الأسود والبطاطس والجبن. اسأل السعر، حدد العدد الذي تحتاجه، واشترِ المنتجات. الطالب الأول هو البائع، والطالب الثاني هو المشتري</w:t>
      </w:r>
    </w:p>
    <w:p w14:paraId="44662A5C" w14:textId="77777777" w:rsidR="002D7584" w:rsidRDefault="002D7584" w:rsidP="002D7584">
      <w:pPr>
        <w:pBdr>
          <w:top w:val="nil"/>
          <w:left w:val="nil"/>
          <w:bottom w:val="nil"/>
          <w:right w:val="nil"/>
          <w:between w:val="nil"/>
        </w:pBdr>
        <w:tabs>
          <w:tab w:val="left" w:pos="420"/>
        </w:tabs>
        <w:ind w:right="1141"/>
        <w:jc w:val="center"/>
        <w:rPr>
          <w:color w:val="000000"/>
        </w:rPr>
      </w:pPr>
    </w:p>
    <w:p w14:paraId="1E73E03E" w14:textId="77777777" w:rsidR="002D7584" w:rsidRPr="0053422B" w:rsidRDefault="002D7584" w:rsidP="002D7584">
      <w:pPr>
        <w:jc w:val="both"/>
        <w:rPr>
          <w:szCs w:val="28"/>
        </w:rPr>
      </w:pPr>
    </w:p>
    <w:p w14:paraId="461B3A02" w14:textId="68DEDEC9" w:rsidR="00963C49" w:rsidRPr="00AB1A27" w:rsidRDefault="00963C49" w:rsidP="00963C49">
      <w:pPr>
        <w:pBdr>
          <w:top w:val="nil"/>
          <w:left w:val="nil"/>
          <w:bottom w:val="nil"/>
          <w:right w:val="nil"/>
          <w:between w:val="nil"/>
        </w:pBdr>
        <w:spacing w:before="280" w:after="280"/>
        <w:jc w:val="right"/>
      </w:pPr>
      <w:r w:rsidRPr="00AB1A27">
        <w:rPr>
          <w:sz w:val="24"/>
          <w:szCs w:val="24"/>
          <w:rtl/>
        </w:rPr>
        <w:t>هذه ليست المرة الأولى التي تواجه فيها مشاكل كهذه</w:t>
      </w:r>
    </w:p>
    <w:p w14:paraId="706E44A1" w14:textId="48927D73" w:rsidR="00963C49" w:rsidRPr="00D1006B" w:rsidRDefault="00963C49" w:rsidP="00D1006B">
      <w:pPr>
        <w:pBdr>
          <w:top w:val="nil"/>
          <w:left w:val="nil"/>
          <w:bottom w:val="nil"/>
          <w:right w:val="nil"/>
          <w:between w:val="nil"/>
        </w:pBdr>
        <w:spacing w:before="280" w:after="280"/>
        <w:jc w:val="right"/>
      </w:pPr>
      <w:r w:rsidRPr="00AB1A27">
        <w:rPr>
          <w:sz w:val="24"/>
          <w:szCs w:val="24"/>
          <w:rtl/>
        </w:rPr>
        <w:t>قم بتضمين الإجراء الذي تريد أن يتخذه الشخص الآخر</w:t>
      </w:r>
    </w:p>
    <w:p w14:paraId="38733C00" w14:textId="57ACED6D" w:rsidR="009F7E9A" w:rsidRPr="006B6932" w:rsidRDefault="009F7E9A" w:rsidP="009F7E9A">
      <w:pPr>
        <w:pStyle w:val="af"/>
        <w:spacing w:before="280" w:beforeAutospacing="0" w:after="120" w:afterAutospacing="0"/>
        <w:jc w:val="center"/>
        <w:rPr>
          <w:b/>
          <w:bCs/>
          <w:sz w:val="28"/>
          <w:szCs w:val="28"/>
        </w:rPr>
      </w:pPr>
      <w:r>
        <w:rPr>
          <w:b/>
          <w:bCs/>
          <w:sz w:val="28"/>
          <w:szCs w:val="28"/>
        </w:rPr>
        <w:t xml:space="preserve">Турецкий язык </w:t>
      </w:r>
    </w:p>
    <w:p w14:paraId="2A7F2FD8" w14:textId="37D19B0D" w:rsidR="00E74D60" w:rsidRPr="009F7E9A" w:rsidRDefault="00E74D60">
      <w:pPr>
        <w:pStyle w:val="af"/>
        <w:spacing w:before="280" w:beforeAutospacing="0" w:after="120" w:afterAutospacing="0"/>
        <w:jc w:val="both"/>
        <w:rPr>
          <w:b/>
          <w:bCs/>
          <w:sz w:val="28"/>
          <w:szCs w:val="28"/>
        </w:rPr>
      </w:pPr>
    </w:p>
    <w:p w14:paraId="70A7BD56" w14:textId="77777777" w:rsidR="00484086" w:rsidRPr="00484086" w:rsidRDefault="00484086" w:rsidP="00484086">
      <w:pPr>
        <w:widowControl/>
        <w:suppressAutoHyphens w:val="0"/>
        <w:autoSpaceDE w:val="0"/>
        <w:autoSpaceDN w:val="0"/>
        <w:adjustRightInd w:val="0"/>
        <w:spacing w:line="240" w:lineRule="auto"/>
        <w:rPr>
          <w:rFonts w:eastAsia="HiddenHorzOCR"/>
          <w:b/>
          <w:bCs/>
          <w:sz w:val="24"/>
          <w:szCs w:val="24"/>
          <w:lang w:eastAsia="ru-RU"/>
        </w:rPr>
      </w:pPr>
      <w:r w:rsidRPr="00484086">
        <w:rPr>
          <w:rFonts w:eastAsiaTheme="minorHAnsi"/>
          <w:b/>
          <w:bCs/>
          <w:sz w:val="24"/>
          <w:szCs w:val="24"/>
          <w:lang w:eastAsia="ru-RU"/>
        </w:rPr>
        <w:t xml:space="preserve">Ropörtaj </w:t>
      </w:r>
      <w:r w:rsidRPr="00484086">
        <w:rPr>
          <w:rFonts w:eastAsia="HiddenHorzOCR"/>
          <w:b/>
          <w:bCs/>
          <w:sz w:val="24"/>
          <w:szCs w:val="24"/>
          <w:lang w:eastAsia="ru-RU"/>
        </w:rPr>
        <w:t>yapalım</w:t>
      </w:r>
    </w:p>
    <w:p w14:paraId="2516AFC4" w14:textId="679E5611" w:rsidR="00484086" w:rsidRPr="00484086" w:rsidRDefault="00484086" w:rsidP="00484086">
      <w:pPr>
        <w:widowControl/>
        <w:suppressAutoHyphens w:val="0"/>
        <w:autoSpaceDE w:val="0"/>
        <w:autoSpaceDN w:val="0"/>
        <w:adjustRightInd w:val="0"/>
        <w:spacing w:line="240" w:lineRule="auto"/>
        <w:rPr>
          <w:rFonts w:eastAsia="HiddenHorzOCR"/>
          <w:sz w:val="24"/>
          <w:szCs w:val="24"/>
          <w:lang w:eastAsia="ru-RU"/>
        </w:rPr>
      </w:pPr>
      <w:r w:rsidRPr="00484086">
        <w:rPr>
          <w:rFonts w:eastAsia="HiddenHorzOCR"/>
          <w:sz w:val="24"/>
          <w:szCs w:val="24"/>
          <w:lang w:eastAsia="ru-RU"/>
        </w:rPr>
        <w:t xml:space="preserve">İki yıl </w:t>
      </w:r>
      <w:r w:rsidRPr="00484086">
        <w:rPr>
          <w:rFonts w:eastAsia="HiddenHorzOCR"/>
          <w:i/>
          <w:iCs/>
          <w:sz w:val="24"/>
          <w:szCs w:val="24"/>
          <w:lang w:eastAsia="ru-RU"/>
        </w:rPr>
        <w:t xml:space="preserve">önce Akdeniz </w:t>
      </w:r>
      <w:r w:rsidRPr="00484086">
        <w:rPr>
          <w:rFonts w:eastAsia="HiddenHorzOCR"/>
          <w:sz w:val="24"/>
          <w:szCs w:val="24"/>
          <w:lang w:eastAsia="ru-RU"/>
        </w:rPr>
        <w:t xml:space="preserve">açıklarmda </w:t>
      </w:r>
      <w:r w:rsidRPr="00484086">
        <w:rPr>
          <w:rFonts w:eastAsia="HiddenHorzOCR"/>
          <w:i/>
          <w:iCs/>
          <w:sz w:val="24"/>
          <w:szCs w:val="24"/>
          <w:lang w:eastAsia="ru-RU"/>
        </w:rPr>
        <w:t>batan tekneden kurtul</w:t>
      </w:r>
      <w:r w:rsidRPr="00484086">
        <w:rPr>
          <w:rFonts w:eastAsia="HiddenHorzOCR"/>
          <w:sz w:val="24"/>
          <w:szCs w:val="24"/>
          <w:lang w:eastAsia="ru-RU"/>
        </w:rPr>
        <w:t>mayı</w:t>
      </w:r>
      <w:r>
        <w:rPr>
          <w:rFonts w:eastAsia="HiddenHorzOCR"/>
          <w:sz w:val="24"/>
          <w:szCs w:val="24"/>
          <w:lang w:eastAsia="ru-RU"/>
        </w:rPr>
        <w:t xml:space="preserve"> </w:t>
      </w:r>
      <w:r w:rsidRPr="00484086">
        <w:rPr>
          <w:rFonts w:eastAsia="HiddenHorzOCR"/>
          <w:sz w:val="24"/>
          <w:szCs w:val="24"/>
          <w:lang w:eastAsia="ru-RU"/>
        </w:rPr>
        <w:t xml:space="preserve">başarmış </w:t>
      </w:r>
      <w:r w:rsidRPr="00484086">
        <w:rPr>
          <w:rFonts w:eastAsia="HiddenHorzOCR"/>
          <w:i/>
          <w:iCs/>
          <w:sz w:val="24"/>
          <w:szCs w:val="24"/>
          <w:lang w:eastAsia="ru-RU"/>
        </w:rPr>
        <w:t xml:space="preserve">tek kazazede bir </w:t>
      </w:r>
      <w:r w:rsidRPr="00484086">
        <w:rPr>
          <w:rFonts w:eastAsia="HiddenHorzOCR"/>
          <w:sz w:val="24"/>
          <w:szCs w:val="24"/>
          <w:lang w:eastAsia="ru-RU"/>
        </w:rPr>
        <w:t xml:space="preserve">baltkçı </w:t>
      </w:r>
      <w:r w:rsidRPr="00484086">
        <w:rPr>
          <w:rFonts w:eastAsia="HiddenHorzOCR"/>
          <w:i/>
          <w:iCs/>
          <w:sz w:val="24"/>
          <w:szCs w:val="24"/>
          <w:lang w:eastAsia="ru-RU"/>
        </w:rPr>
        <w:t>teknesi tarafmdan</w:t>
      </w:r>
      <w:r>
        <w:rPr>
          <w:rFonts w:eastAsia="HiddenHorzOCR"/>
          <w:sz w:val="24"/>
          <w:szCs w:val="24"/>
          <w:lang w:eastAsia="ru-RU"/>
        </w:rPr>
        <w:t xml:space="preserve"> </w:t>
      </w:r>
      <w:r w:rsidRPr="00484086">
        <w:rPr>
          <w:rFonts w:eastAsia="HiddenHorzOCR"/>
          <w:i/>
          <w:iCs/>
          <w:sz w:val="24"/>
          <w:szCs w:val="24"/>
          <w:lang w:eastAsia="ru-RU"/>
        </w:rPr>
        <w:t xml:space="preserve">bulundu. Mavi Yol adlt tekne Akdeniz </w:t>
      </w:r>
      <w:r w:rsidRPr="00484086">
        <w:rPr>
          <w:rFonts w:eastAsia="HiddenHorzOCR"/>
          <w:sz w:val="24"/>
          <w:szCs w:val="24"/>
          <w:lang w:eastAsia="ru-RU"/>
        </w:rPr>
        <w:t>açıklarmda batmış,</w:t>
      </w:r>
      <w:r>
        <w:rPr>
          <w:rFonts w:eastAsia="HiddenHorzOCR"/>
          <w:sz w:val="24"/>
          <w:szCs w:val="24"/>
          <w:lang w:eastAsia="ru-RU"/>
        </w:rPr>
        <w:t xml:space="preserve"> </w:t>
      </w:r>
      <w:r w:rsidRPr="00484086">
        <w:rPr>
          <w:rFonts w:eastAsia="HiddenHorzOCR"/>
          <w:sz w:val="24"/>
          <w:szCs w:val="24"/>
          <w:lang w:eastAsia="ru-RU"/>
        </w:rPr>
        <w:t xml:space="preserve">yapılan </w:t>
      </w:r>
      <w:r w:rsidRPr="00484086">
        <w:rPr>
          <w:rFonts w:eastAsia="HiddenHorzOCR"/>
          <w:i/>
          <w:iCs/>
          <w:sz w:val="24"/>
          <w:szCs w:val="24"/>
          <w:lang w:eastAsia="ru-RU"/>
        </w:rPr>
        <w:t xml:space="preserve">arama-kurtarma </w:t>
      </w:r>
      <w:r w:rsidRPr="00484086">
        <w:rPr>
          <w:rFonts w:eastAsia="HiddenHorzOCR"/>
          <w:sz w:val="24"/>
          <w:szCs w:val="24"/>
          <w:lang w:eastAsia="ru-RU"/>
        </w:rPr>
        <w:t xml:space="preserve">çaltşmalarmda </w:t>
      </w:r>
      <w:r w:rsidRPr="00484086">
        <w:rPr>
          <w:rFonts w:eastAsia="HiddenHorzOCR"/>
          <w:i/>
          <w:iCs/>
          <w:sz w:val="24"/>
          <w:szCs w:val="24"/>
          <w:lang w:eastAsia="ru-RU"/>
        </w:rPr>
        <w:t>kazazedelerin izine</w:t>
      </w:r>
      <w:r>
        <w:rPr>
          <w:rFonts w:eastAsia="HiddenHorzOCR"/>
          <w:sz w:val="24"/>
          <w:szCs w:val="24"/>
          <w:lang w:eastAsia="ru-RU"/>
        </w:rPr>
        <w:t xml:space="preserve"> </w:t>
      </w:r>
      <w:r w:rsidRPr="00484086">
        <w:rPr>
          <w:rFonts w:eastAsia="HiddenHorzOCR"/>
          <w:sz w:val="24"/>
          <w:szCs w:val="24"/>
          <w:lang w:eastAsia="ru-RU"/>
        </w:rPr>
        <w:t xml:space="preserve">rastlanamamıştı. </w:t>
      </w:r>
      <w:r w:rsidRPr="00484086">
        <w:rPr>
          <w:rFonts w:eastAsia="HiddenHorzOCR"/>
          <w:i/>
          <w:iCs/>
          <w:sz w:val="24"/>
          <w:szCs w:val="24"/>
          <w:lang w:eastAsia="ru-RU"/>
        </w:rPr>
        <w:t xml:space="preserve">Ancak iki gün önce bir </w:t>
      </w:r>
      <w:r w:rsidRPr="00484086">
        <w:rPr>
          <w:rFonts w:eastAsia="HiddenHorzOCR"/>
          <w:sz w:val="24"/>
          <w:szCs w:val="24"/>
          <w:lang w:eastAsia="ru-RU"/>
        </w:rPr>
        <w:t xml:space="preserve">baltkçı </w:t>
      </w:r>
      <w:r w:rsidRPr="00484086">
        <w:rPr>
          <w:rFonts w:eastAsia="HiddenHorzOCR"/>
          <w:i/>
          <w:iCs/>
          <w:sz w:val="24"/>
          <w:szCs w:val="24"/>
          <w:lang w:eastAsia="ru-RU"/>
        </w:rPr>
        <w:t>teknesi</w:t>
      </w:r>
    </w:p>
    <w:p w14:paraId="1DF05812" w14:textId="77777777" w:rsidR="00484086" w:rsidRDefault="00484086" w:rsidP="00484086">
      <w:pPr>
        <w:widowControl/>
        <w:suppressAutoHyphens w:val="0"/>
        <w:autoSpaceDE w:val="0"/>
        <w:autoSpaceDN w:val="0"/>
        <w:adjustRightInd w:val="0"/>
        <w:spacing w:line="240" w:lineRule="auto"/>
        <w:rPr>
          <w:rFonts w:eastAsia="HiddenHorzOCR"/>
          <w:i/>
          <w:iCs/>
          <w:sz w:val="24"/>
          <w:szCs w:val="24"/>
          <w:lang w:eastAsia="ru-RU"/>
        </w:rPr>
      </w:pPr>
      <w:r w:rsidRPr="00484086">
        <w:rPr>
          <w:rFonts w:eastAsia="HiddenHorzOCR"/>
          <w:i/>
          <w:iCs/>
          <w:sz w:val="24"/>
          <w:szCs w:val="24"/>
          <w:lang w:eastAsia="ru-RU"/>
        </w:rPr>
        <w:t xml:space="preserve">Roda </w:t>
      </w:r>
      <w:r w:rsidRPr="00484086">
        <w:rPr>
          <w:rFonts w:eastAsia="HiddenHorzOCR"/>
          <w:sz w:val="24"/>
          <w:szCs w:val="24"/>
          <w:lang w:eastAsia="ru-RU"/>
        </w:rPr>
        <w:t xml:space="preserve">Adası </w:t>
      </w:r>
      <w:r w:rsidRPr="00484086">
        <w:rPr>
          <w:rFonts w:eastAsia="HiddenHorzOCR"/>
          <w:i/>
          <w:iCs/>
          <w:sz w:val="24"/>
          <w:szCs w:val="24"/>
          <w:lang w:eastAsia="ru-RU"/>
        </w:rPr>
        <w:t xml:space="preserve">yakmlarmda demir </w:t>
      </w:r>
      <w:r w:rsidRPr="00484086">
        <w:rPr>
          <w:rFonts w:eastAsia="HiddenHorzOCR"/>
          <w:sz w:val="24"/>
          <w:szCs w:val="24"/>
          <w:lang w:eastAsia="ru-RU"/>
        </w:rPr>
        <w:t xml:space="preserve">attığı sırada </w:t>
      </w:r>
      <w:r w:rsidRPr="00484086">
        <w:rPr>
          <w:rFonts w:eastAsia="HiddenHorzOCR"/>
          <w:i/>
          <w:iCs/>
          <w:sz w:val="24"/>
          <w:szCs w:val="24"/>
          <w:lang w:eastAsia="ru-RU"/>
        </w:rPr>
        <w:t>adadan dumanlarm</w:t>
      </w:r>
      <w:r>
        <w:rPr>
          <w:rFonts w:eastAsia="HiddenHorzOCR"/>
          <w:i/>
          <w:iCs/>
          <w:sz w:val="24"/>
          <w:szCs w:val="24"/>
          <w:lang w:eastAsia="ru-RU"/>
        </w:rPr>
        <w:t xml:space="preserve"> </w:t>
      </w:r>
      <w:r w:rsidRPr="00484086">
        <w:rPr>
          <w:rFonts w:eastAsia="HiddenHorzOCR"/>
          <w:sz w:val="24"/>
          <w:szCs w:val="24"/>
          <w:lang w:eastAsia="ru-RU"/>
        </w:rPr>
        <w:t xml:space="preserve">yükseldiğini </w:t>
      </w:r>
      <w:r w:rsidRPr="00484086">
        <w:rPr>
          <w:rFonts w:eastAsia="HiddenHorzOCR"/>
          <w:i/>
          <w:iCs/>
          <w:sz w:val="24"/>
          <w:szCs w:val="24"/>
          <w:lang w:eastAsia="ru-RU"/>
        </w:rPr>
        <w:t xml:space="preserve">gördü. Dumanla </w:t>
      </w:r>
      <w:r w:rsidRPr="00484086">
        <w:rPr>
          <w:rFonts w:eastAsia="HiddenHorzOCR"/>
          <w:sz w:val="24"/>
          <w:szCs w:val="24"/>
          <w:lang w:eastAsia="ru-RU"/>
        </w:rPr>
        <w:t xml:space="preserve">işaret </w:t>
      </w:r>
      <w:r w:rsidRPr="00484086">
        <w:rPr>
          <w:rFonts w:eastAsia="HiddenHorzOCR"/>
          <w:i/>
          <w:iCs/>
          <w:sz w:val="24"/>
          <w:szCs w:val="24"/>
          <w:lang w:eastAsia="ru-RU"/>
        </w:rPr>
        <w:t xml:space="preserve">veren, iki </w:t>
      </w:r>
      <w:r w:rsidRPr="00484086">
        <w:rPr>
          <w:rFonts w:eastAsia="HiddenHorzOCR"/>
          <w:sz w:val="24"/>
          <w:szCs w:val="24"/>
          <w:lang w:eastAsia="ru-RU"/>
        </w:rPr>
        <w:t>yıl</w:t>
      </w:r>
      <w:r>
        <w:rPr>
          <w:rFonts w:eastAsia="HiddenHorzOCR"/>
          <w:i/>
          <w:iCs/>
          <w:sz w:val="24"/>
          <w:szCs w:val="24"/>
          <w:lang w:eastAsia="ru-RU"/>
        </w:rPr>
        <w:t xml:space="preserve"> </w:t>
      </w:r>
      <w:r w:rsidRPr="00484086">
        <w:rPr>
          <w:rFonts w:eastAsia="HiddenHorzOCR"/>
          <w:i/>
          <w:iCs/>
          <w:sz w:val="24"/>
          <w:szCs w:val="24"/>
          <w:lang w:eastAsia="ru-RU"/>
        </w:rPr>
        <w:t xml:space="preserve">önceki kazadan </w:t>
      </w:r>
      <w:r w:rsidRPr="00484086">
        <w:rPr>
          <w:rFonts w:eastAsia="HiddenHorzOCR"/>
          <w:sz w:val="24"/>
          <w:szCs w:val="24"/>
          <w:lang w:eastAsia="ru-RU"/>
        </w:rPr>
        <w:t xml:space="preserve">kurtulmayı başarmış </w:t>
      </w:r>
      <w:r w:rsidRPr="00484086">
        <w:rPr>
          <w:rFonts w:eastAsia="HiddenHorzOCR"/>
          <w:i/>
          <w:iCs/>
          <w:sz w:val="24"/>
          <w:szCs w:val="24"/>
          <w:lang w:eastAsia="ru-RU"/>
        </w:rPr>
        <w:t xml:space="preserve">tek </w:t>
      </w:r>
      <w:r w:rsidRPr="00484086">
        <w:rPr>
          <w:rFonts w:eastAsia="HiddenHorzOCR"/>
          <w:sz w:val="24"/>
          <w:szCs w:val="24"/>
          <w:lang w:eastAsia="ru-RU"/>
        </w:rPr>
        <w:t xml:space="preserve">kişi </w:t>
      </w:r>
      <w:r w:rsidRPr="00484086">
        <w:rPr>
          <w:rFonts w:eastAsia="HiddenHorzOCR"/>
          <w:i/>
          <w:iCs/>
          <w:sz w:val="24"/>
          <w:szCs w:val="24"/>
          <w:lang w:eastAsia="ru-RU"/>
        </w:rPr>
        <w:t>olan Mehmet</w:t>
      </w:r>
      <w:r>
        <w:rPr>
          <w:rFonts w:eastAsia="HiddenHorzOCR"/>
          <w:i/>
          <w:iCs/>
          <w:sz w:val="24"/>
          <w:szCs w:val="24"/>
          <w:lang w:eastAsia="ru-RU"/>
        </w:rPr>
        <w:t xml:space="preserve"> </w:t>
      </w:r>
      <w:r w:rsidRPr="00484086">
        <w:rPr>
          <w:rFonts w:eastAsia="HiddenHorzOCR"/>
          <w:sz w:val="24"/>
          <w:szCs w:val="24"/>
          <w:lang w:eastAsia="ru-RU"/>
        </w:rPr>
        <w:t>Suna'ydı.</w:t>
      </w:r>
    </w:p>
    <w:p w14:paraId="5787224F" w14:textId="77777777" w:rsidR="00484086" w:rsidRDefault="00484086" w:rsidP="00484086">
      <w:pPr>
        <w:widowControl/>
        <w:suppressAutoHyphens w:val="0"/>
        <w:autoSpaceDE w:val="0"/>
        <w:autoSpaceDN w:val="0"/>
        <w:adjustRightInd w:val="0"/>
        <w:spacing w:line="240" w:lineRule="auto"/>
        <w:rPr>
          <w:rFonts w:eastAsia="HiddenHorzOCR"/>
          <w:i/>
          <w:iCs/>
          <w:sz w:val="24"/>
          <w:szCs w:val="24"/>
          <w:lang w:eastAsia="ru-RU"/>
        </w:rPr>
      </w:pPr>
    </w:p>
    <w:p w14:paraId="451A591B" w14:textId="09902F96" w:rsidR="00484086" w:rsidRPr="002C5814" w:rsidRDefault="00484086" w:rsidP="00484086">
      <w:pPr>
        <w:widowControl/>
        <w:suppressAutoHyphens w:val="0"/>
        <w:autoSpaceDE w:val="0"/>
        <w:autoSpaceDN w:val="0"/>
        <w:adjustRightInd w:val="0"/>
        <w:spacing w:line="240" w:lineRule="auto"/>
        <w:rPr>
          <w:rFonts w:eastAsia="HiddenHorzOCR"/>
          <w:i/>
          <w:iCs/>
          <w:sz w:val="24"/>
          <w:szCs w:val="24"/>
          <w:lang w:eastAsia="ru-RU"/>
        </w:rPr>
      </w:pPr>
      <w:r w:rsidRPr="00484086">
        <w:rPr>
          <w:rFonts w:eastAsiaTheme="minorHAnsi"/>
          <w:sz w:val="24"/>
          <w:szCs w:val="24"/>
          <w:lang w:eastAsia="ru-RU"/>
        </w:rPr>
        <w:t xml:space="preserve">A : </w:t>
      </w:r>
      <w:r w:rsidRPr="00484086">
        <w:rPr>
          <w:rFonts w:eastAsia="HiddenHorzOCR"/>
          <w:sz w:val="24"/>
          <w:szCs w:val="24"/>
          <w:lang w:eastAsia="ru-RU"/>
        </w:rPr>
        <w:t xml:space="preserve">Sayın </w:t>
      </w:r>
      <w:r w:rsidRPr="00484086">
        <w:rPr>
          <w:rFonts w:eastAsiaTheme="minorHAnsi"/>
          <w:sz w:val="24"/>
          <w:szCs w:val="24"/>
          <w:lang w:eastAsia="ru-RU"/>
        </w:rPr>
        <w:t xml:space="preserve">seyirciler, iki </w:t>
      </w:r>
      <w:r w:rsidRPr="00484086">
        <w:rPr>
          <w:rFonts w:eastAsia="HiddenHorzOCR"/>
          <w:sz w:val="24"/>
          <w:szCs w:val="24"/>
          <w:lang w:eastAsia="ru-RU"/>
        </w:rPr>
        <w:t xml:space="preserve">yıl </w:t>
      </w:r>
      <w:r w:rsidRPr="00484086">
        <w:rPr>
          <w:rFonts w:eastAsiaTheme="minorHAnsi"/>
          <w:sz w:val="24"/>
          <w:szCs w:val="24"/>
          <w:lang w:eastAsia="ru-RU"/>
        </w:rPr>
        <w:t xml:space="preserve">önceki deniz </w:t>
      </w:r>
      <w:r w:rsidRPr="00484086">
        <w:rPr>
          <w:rFonts w:eastAsia="HiddenHorzOCR"/>
          <w:sz w:val="24"/>
          <w:szCs w:val="24"/>
          <w:lang w:eastAsia="ru-RU"/>
        </w:rPr>
        <w:t>kazasından</w:t>
      </w:r>
      <w:r w:rsidR="002C5814">
        <w:rPr>
          <w:rFonts w:eastAsia="HiddenHorzOCR"/>
          <w:i/>
          <w:iCs/>
          <w:sz w:val="24"/>
          <w:szCs w:val="24"/>
          <w:lang w:eastAsia="ru-RU"/>
        </w:rPr>
        <w:t xml:space="preserve"> </w:t>
      </w:r>
      <w:r w:rsidRPr="00484086">
        <w:rPr>
          <w:rFonts w:eastAsiaTheme="minorHAnsi"/>
          <w:sz w:val="24"/>
          <w:szCs w:val="24"/>
          <w:lang w:eastAsia="ru-RU"/>
        </w:rPr>
        <w:t xml:space="preserve">kurtulan ve bugüne dek </w:t>
      </w:r>
      <w:r w:rsidRPr="00484086">
        <w:rPr>
          <w:rFonts w:eastAsia="HiddenHorzOCR"/>
          <w:sz w:val="24"/>
          <w:szCs w:val="24"/>
          <w:lang w:eastAsia="ru-RU"/>
        </w:rPr>
        <w:t xml:space="preserve">yaşamını ıssız </w:t>
      </w:r>
      <w:r w:rsidRPr="00484086">
        <w:rPr>
          <w:rFonts w:eastAsiaTheme="minorHAnsi"/>
          <w:sz w:val="24"/>
          <w:szCs w:val="24"/>
          <w:lang w:eastAsia="ru-RU"/>
        </w:rPr>
        <w:t>bir adada</w:t>
      </w:r>
    </w:p>
    <w:p w14:paraId="72770C71" w14:textId="5703C43E" w:rsidR="00484086" w:rsidRPr="006214FC"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2E27E8">
        <w:rPr>
          <w:rFonts w:eastAsia="HiddenHorzOCR"/>
          <w:sz w:val="24"/>
          <w:szCs w:val="24"/>
          <w:lang w:val="en-US" w:eastAsia="ru-RU"/>
        </w:rPr>
        <w:lastRenderedPageBreak/>
        <w:t>s</w:t>
      </w:r>
      <w:r w:rsidRPr="006214FC">
        <w:rPr>
          <w:rFonts w:eastAsia="HiddenHorzOCR"/>
          <w:sz w:val="24"/>
          <w:szCs w:val="24"/>
          <w:lang w:val="en-US" w:eastAsia="ru-RU"/>
        </w:rPr>
        <w:t>ü</w:t>
      </w:r>
      <w:r w:rsidRPr="002E27E8">
        <w:rPr>
          <w:rFonts w:eastAsia="HiddenHorzOCR"/>
          <w:sz w:val="24"/>
          <w:szCs w:val="24"/>
          <w:lang w:val="en-US" w:eastAsia="ru-RU"/>
        </w:rPr>
        <w:t>rd</w:t>
      </w:r>
      <w:r w:rsidRPr="006214FC">
        <w:rPr>
          <w:rFonts w:eastAsia="HiddenHorzOCR"/>
          <w:sz w:val="24"/>
          <w:szCs w:val="24"/>
          <w:lang w:val="en-US" w:eastAsia="ru-RU"/>
        </w:rPr>
        <w:t>ü</w:t>
      </w:r>
      <w:r w:rsidRPr="002E27E8">
        <w:rPr>
          <w:rFonts w:eastAsia="HiddenHorzOCR"/>
          <w:sz w:val="24"/>
          <w:szCs w:val="24"/>
          <w:lang w:val="en-US" w:eastAsia="ru-RU"/>
        </w:rPr>
        <w:t>rm</w:t>
      </w:r>
      <w:r w:rsidRPr="006214FC">
        <w:rPr>
          <w:rFonts w:eastAsia="HiddenHorzOCR"/>
          <w:sz w:val="24"/>
          <w:szCs w:val="24"/>
          <w:lang w:val="en-US" w:eastAsia="ru-RU"/>
        </w:rPr>
        <w:t xml:space="preserve">üş </w:t>
      </w:r>
      <w:r w:rsidRPr="002E27E8">
        <w:rPr>
          <w:rFonts w:eastAsiaTheme="minorHAnsi"/>
          <w:sz w:val="24"/>
          <w:szCs w:val="24"/>
          <w:lang w:val="en-US" w:eastAsia="ru-RU"/>
        </w:rPr>
        <w:t>olan</w:t>
      </w:r>
      <w:r w:rsidRPr="006214FC">
        <w:rPr>
          <w:rFonts w:eastAsiaTheme="minorHAnsi"/>
          <w:sz w:val="24"/>
          <w:szCs w:val="24"/>
          <w:lang w:val="en-US" w:eastAsia="ru-RU"/>
        </w:rPr>
        <w:t xml:space="preserve"> </w:t>
      </w:r>
      <w:r w:rsidRPr="002E27E8">
        <w:rPr>
          <w:rFonts w:eastAsiaTheme="minorHAnsi"/>
          <w:sz w:val="24"/>
          <w:szCs w:val="24"/>
          <w:lang w:val="en-US" w:eastAsia="ru-RU"/>
        </w:rPr>
        <w:t>Mehmet</w:t>
      </w:r>
      <w:r w:rsidRPr="006214FC">
        <w:rPr>
          <w:rFonts w:eastAsiaTheme="minorHAnsi"/>
          <w:sz w:val="24"/>
          <w:szCs w:val="24"/>
          <w:lang w:val="en-US" w:eastAsia="ru-RU"/>
        </w:rPr>
        <w:t xml:space="preserve"> </w:t>
      </w:r>
      <w:r w:rsidRPr="002E27E8">
        <w:rPr>
          <w:rFonts w:eastAsiaTheme="minorHAnsi"/>
          <w:sz w:val="24"/>
          <w:szCs w:val="24"/>
          <w:lang w:val="en-US" w:eastAsia="ru-RU"/>
        </w:rPr>
        <w:t>Suna</w:t>
      </w:r>
      <w:r w:rsidRPr="006214FC">
        <w:rPr>
          <w:rFonts w:eastAsiaTheme="minorHAnsi"/>
          <w:sz w:val="24"/>
          <w:szCs w:val="24"/>
          <w:lang w:val="en-US" w:eastAsia="ru-RU"/>
        </w:rPr>
        <w:t xml:space="preserve"> </w:t>
      </w:r>
      <w:r w:rsidRPr="006214FC">
        <w:rPr>
          <w:rFonts w:eastAsia="HiddenHorzOCR"/>
          <w:sz w:val="24"/>
          <w:szCs w:val="24"/>
          <w:lang w:val="en-US" w:eastAsia="ru-RU"/>
        </w:rPr>
        <w:t>ş</w:t>
      </w:r>
      <w:r w:rsidRPr="002E27E8">
        <w:rPr>
          <w:rFonts w:eastAsia="HiddenHorzOCR"/>
          <w:sz w:val="24"/>
          <w:szCs w:val="24"/>
          <w:lang w:val="en-US" w:eastAsia="ru-RU"/>
        </w:rPr>
        <w:t>u</w:t>
      </w:r>
      <w:r w:rsidRPr="006214FC">
        <w:rPr>
          <w:rFonts w:eastAsia="HiddenHorzOCR"/>
          <w:sz w:val="24"/>
          <w:szCs w:val="24"/>
          <w:lang w:val="en-US" w:eastAsia="ru-RU"/>
        </w:rPr>
        <w:t xml:space="preserve"> </w:t>
      </w:r>
      <w:r w:rsidRPr="002E27E8">
        <w:rPr>
          <w:rFonts w:eastAsiaTheme="minorHAnsi"/>
          <w:sz w:val="24"/>
          <w:szCs w:val="24"/>
          <w:lang w:val="en-US" w:eastAsia="ru-RU"/>
        </w:rPr>
        <w:t>anda</w:t>
      </w:r>
      <w:r w:rsidRPr="006214FC">
        <w:rPr>
          <w:rFonts w:eastAsiaTheme="minorHAnsi"/>
          <w:sz w:val="24"/>
          <w:szCs w:val="24"/>
          <w:lang w:val="en-US" w:eastAsia="ru-RU"/>
        </w:rPr>
        <w:t xml:space="preserve"> </w:t>
      </w:r>
      <w:r w:rsidRPr="002E27E8">
        <w:rPr>
          <w:rFonts w:eastAsia="HiddenHorzOCR"/>
          <w:sz w:val="24"/>
          <w:szCs w:val="24"/>
          <w:lang w:val="en-US" w:eastAsia="ru-RU"/>
        </w:rPr>
        <w:t>yan</w:t>
      </w:r>
      <w:r w:rsidRPr="006214FC">
        <w:rPr>
          <w:rFonts w:eastAsia="HiddenHorzOCR"/>
          <w:sz w:val="24"/>
          <w:szCs w:val="24"/>
          <w:lang w:val="en-US" w:eastAsia="ru-RU"/>
        </w:rPr>
        <w:t>ı</w:t>
      </w:r>
      <w:r w:rsidRPr="002E27E8">
        <w:rPr>
          <w:rFonts w:eastAsia="HiddenHorzOCR"/>
          <w:sz w:val="24"/>
          <w:szCs w:val="24"/>
          <w:lang w:val="en-US" w:eastAsia="ru-RU"/>
        </w:rPr>
        <w:t>m</w:t>
      </w:r>
      <w:r w:rsidRPr="006214FC">
        <w:rPr>
          <w:rFonts w:eastAsia="HiddenHorzOCR"/>
          <w:sz w:val="24"/>
          <w:szCs w:val="24"/>
          <w:lang w:val="en-US" w:eastAsia="ru-RU"/>
        </w:rPr>
        <w:t>ı</w:t>
      </w:r>
      <w:r w:rsidRPr="002E27E8">
        <w:rPr>
          <w:rFonts w:eastAsia="HiddenHorzOCR"/>
          <w:sz w:val="24"/>
          <w:szCs w:val="24"/>
          <w:lang w:val="en-US" w:eastAsia="ru-RU"/>
        </w:rPr>
        <w:t>z</w:t>
      </w:r>
      <w:r w:rsidRPr="002E27E8">
        <w:rPr>
          <w:rFonts w:eastAsiaTheme="minorHAnsi"/>
          <w:sz w:val="24"/>
          <w:szCs w:val="24"/>
          <w:lang w:val="en-US" w:eastAsia="ru-RU"/>
        </w:rPr>
        <w:t>da</w:t>
      </w:r>
      <w:r w:rsidRPr="006214FC">
        <w:rPr>
          <w:rFonts w:eastAsiaTheme="minorHAnsi"/>
          <w:sz w:val="24"/>
          <w:szCs w:val="24"/>
          <w:lang w:val="en-US" w:eastAsia="ru-RU"/>
        </w:rPr>
        <w:t>.</w:t>
      </w:r>
      <w:r w:rsidR="002C5814" w:rsidRPr="006214FC">
        <w:rPr>
          <w:rFonts w:eastAsiaTheme="minorHAnsi"/>
          <w:sz w:val="24"/>
          <w:szCs w:val="24"/>
          <w:lang w:val="en-US" w:eastAsia="ru-RU"/>
        </w:rPr>
        <w:t xml:space="preserve"> </w:t>
      </w:r>
      <w:r w:rsidRPr="00484086">
        <w:rPr>
          <w:rFonts w:eastAsiaTheme="minorHAnsi"/>
          <w:sz w:val="24"/>
          <w:szCs w:val="24"/>
          <w:lang w:val="en-US" w:eastAsia="ru-RU"/>
        </w:rPr>
        <w:t>Merhaba</w:t>
      </w:r>
      <w:r w:rsidRPr="006214FC">
        <w:rPr>
          <w:rFonts w:eastAsiaTheme="minorHAnsi"/>
          <w:sz w:val="24"/>
          <w:szCs w:val="24"/>
          <w:lang w:val="en-US" w:eastAsia="ru-RU"/>
        </w:rPr>
        <w:t xml:space="preserve"> </w:t>
      </w:r>
      <w:r w:rsidRPr="00484086">
        <w:rPr>
          <w:rFonts w:eastAsiaTheme="minorHAnsi"/>
          <w:sz w:val="24"/>
          <w:szCs w:val="24"/>
          <w:lang w:val="en-US" w:eastAsia="ru-RU"/>
        </w:rPr>
        <w:t>Mehmet</w:t>
      </w:r>
      <w:r w:rsidRPr="006214FC">
        <w:rPr>
          <w:rFonts w:eastAsiaTheme="minorHAnsi"/>
          <w:sz w:val="24"/>
          <w:szCs w:val="24"/>
          <w:lang w:val="en-US" w:eastAsia="ru-RU"/>
        </w:rPr>
        <w:t xml:space="preserve"> </w:t>
      </w:r>
      <w:r w:rsidRPr="00484086">
        <w:rPr>
          <w:rFonts w:eastAsiaTheme="minorHAnsi"/>
          <w:sz w:val="24"/>
          <w:szCs w:val="24"/>
          <w:lang w:val="en-US" w:eastAsia="ru-RU"/>
        </w:rPr>
        <w:t>Bey</w:t>
      </w:r>
      <w:r w:rsidRPr="006214FC">
        <w:rPr>
          <w:rFonts w:eastAsiaTheme="minorHAnsi"/>
          <w:sz w:val="24"/>
          <w:szCs w:val="24"/>
          <w:lang w:val="en-US" w:eastAsia="ru-RU"/>
        </w:rPr>
        <w:t>, ö</w:t>
      </w:r>
      <w:r w:rsidRPr="00484086">
        <w:rPr>
          <w:rFonts w:eastAsiaTheme="minorHAnsi"/>
          <w:sz w:val="24"/>
          <w:szCs w:val="24"/>
          <w:lang w:val="en-US" w:eastAsia="ru-RU"/>
        </w:rPr>
        <w:t>ncelikle</w:t>
      </w:r>
      <w:r w:rsidRPr="006214FC">
        <w:rPr>
          <w:rFonts w:eastAsiaTheme="minorHAnsi"/>
          <w:sz w:val="24"/>
          <w:szCs w:val="24"/>
          <w:lang w:val="en-US" w:eastAsia="ru-RU"/>
        </w:rPr>
        <w:t xml:space="preserve"> </w:t>
      </w:r>
      <w:r w:rsidRPr="00484086">
        <w:rPr>
          <w:rFonts w:eastAsiaTheme="minorHAnsi"/>
          <w:sz w:val="24"/>
          <w:szCs w:val="24"/>
          <w:lang w:val="en-US" w:eastAsia="ru-RU"/>
        </w:rPr>
        <w:t>size</w:t>
      </w:r>
      <w:r w:rsidRPr="006214FC">
        <w:rPr>
          <w:rFonts w:eastAsiaTheme="minorHAnsi"/>
          <w:sz w:val="24"/>
          <w:szCs w:val="24"/>
          <w:lang w:val="en-US" w:eastAsia="ru-RU"/>
        </w:rPr>
        <w:t xml:space="preserve"> '</w:t>
      </w:r>
      <w:r w:rsidRPr="00484086">
        <w:rPr>
          <w:rFonts w:eastAsiaTheme="minorHAnsi"/>
          <w:sz w:val="24"/>
          <w:szCs w:val="24"/>
          <w:lang w:val="en-US" w:eastAsia="ru-RU"/>
        </w:rPr>
        <w:t>Ge</w:t>
      </w:r>
      <w:r w:rsidRPr="006214FC">
        <w:rPr>
          <w:rFonts w:eastAsiaTheme="minorHAnsi"/>
          <w:sz w:val="24"/>
          <w:szCs w:val="24"/>
          <w:lang w:val="en-US" w:eastAsia="ru-RU"/>
        </w:rPr>
        <w:t>ç</w:t>
      </w:r>
      <w:r w:rsidRPr="00484086">
        <w:rPr>
          <w:rFonts w:eastAsia="HiddenHorzOCR"/>
          <w:sz w:val="24"/>
          <w:szCs w:val="24"/>
          <w:lang w:val="en-US" w:eastAsia="ru-RU"/>
        </w:rPr>
        <w:t>mi</w:t>
      </w:r>
      <w:r w:rsidRPr="006214FC">
        <w:rPr>
          <w:rFonts w:eastAsia="HiddenHorzOCR"/>
          <w:sz w:val="24"/>
          <w:szCs w:val="24"/>
          <w:lang w:val="en-US" w:eastAsia="ru-RU"/>
        </w:rPr>
        <w:t xml:space="preserve">ş </w:t>
      </w:r>
      <w:r w:rsidRPr="00484086">
        <w:rPr>
          <w:rFonts w:eastAsiaTheme="minorHAnsi"/>
          <w:sz w:val="24"/>
          <w:szCs w:val="24"/>
          <w:lang w:val="en-US" w:eastAsia="ru-RU"/>
        </w:rPr>
        <w:t>olsun</w:t>
      </w:r>
      <w:r w:rsidRPr="006214FC">
        <w:rPr>
          <w:rFonts w:eastAsiaTheme="minorHAnsi"/>
          <w:sz w:val="24"/>
          <w:szCs w:val="24"/>
          <w:lang w:val="en-US" w:eastAsia="ru-RU"/>
        </w:rPr>
        <w:t xml:space="preserve">' </w:t>
      </w:r>
      <w:r w:rsidRPr="00484086">
        <w:rPr>
          <w:rFonts w:eastAsiaTheme="minorHAnsi"/>
          <w:sz w:val="24"/>
          <w:szCs w:val="24"/>
          <w:lang w:val="en-US" w:eastAsia="ru-RU"/>
        </w:rPr>
        <w:t>diyoruz</w:t>
      </w:r>
      <w:r w:rsidRPr="006214FC">
        <w:rPr>
          <w:rFonts w:eastAsiaTheme="minorHAnsi"/>
          <w:sz w:val="24"/>
          <w:szCs w:val="24"/>
          <w:lang w:val="en-US" w:eastAsia="ru-RU"/>
        </w:rPr>
        <w:t>. $</w:t>
      </w:r>
      <w:r w:rsidRPr="00484086">
        <w:rPr>
          <w:rFonts w:eastAsiaTheme="minorHAnsi"/>
          <w:sz w:val="24"/>
          <w:szCs w:val="24"/>
          <w:lang w:val="en-US" w:eastAsia="ru-RU"/>
        </w:rPr>
        <w:t>u</w:t>
      </w:r>
      <w:r w:rsidRPr="006214FC">
        <w:rPr>
          <w:rFonts w:eastAsiaTheme="minorHAnsi"/>
          <w:sz w:val="24"/>
          <w:szCs w:val="24"/>
          <w:lang w:val="en-US" w:eastAsia="ru-RU"/>
        </w:rPr>
        <w:t xml:space="preserve"> </w:t>
      </w:r>
      <w:r w:rsidRPr="00484086">
        <w:rPr>
          <w:rFonts w:eastAsiaTheme="minorHAnsi"/>
          <w:sz w:val="24"/>
          <w:szCs w:val="24"/>
          <w:lang w:val="en-US" w:eastAsia="ru-RU"/>
        </w:rPr>
        <w:t>anda</w:t>
      </w:r>
      <w:r w:rsidRPr="006214FC">
        <w:rPr>
          <w:rFonts w:eastAsiaTheme="minorHAnsi"/>
          <w:sz w:val="24"/>
          <w:szCs w:val="24"/>
          <w:lang w:val="en-US" w:eastAsia="ru-RU"/>
        </w:rPr>
        <w:t xml:space="preserve"> </w:t>
      </w:r>
      <w:r w:rsidRPr="00484086">
        <w:rPr>
          <w:rFonts w:eastAsiaTheme="minorHAnsi"/>
          <w:sz w:val="24"/>
          <w:szCs w:val="24"/>
          <w:lang w:val="en-US" w:eastAsia="ru-RU"/>
        </w:rPr>
        <w:t>kendinizi</w:t>
      </w:r>
      <w:r w:rsidRPr="006214FC">
        <w:rPr>
          <w:rFonts w:eastAsiaTheme="minorHAnsi"/>
          <w:sz w:val="24"/>
          <w:szCs w:val="24"/>
          <w:lang w:val="en-US" w:eastAsia="ru-RU"/>
        </w:rPr>
        <w:t xml:space="preserve"> </w:t>
      </w:r>
      <w:r w:rsidRPr="00484086">
        <w:rPr>
          <w:rFonts w:eastAsia="HiddenHorzOCR"/>
          <w:sz w:val="24"/>
          <w:szCs w:val="24"/>
          <w:lang w:val="en-US" w:eastAsia="ru-RU"/>
        </w:rPr>
        <w:t>nas</w:t>
      </w:r>
      <w:r w:rsidRPr="006214FC">
        <w:rPr>
          <w:rFonts w:eastAsia="HiddenHorzOCR"/>
          <w:sz w:val="24"/>
          <w:szCs w:val="24"/>
          <w:lang w:val="en-US" w:eastAsia="ru-RU"/>
        </w:rPr>
        <w:t>ı</w:t>
      </w:r>
      <w:r w:rsidRPr="00484086">
        <w:rPr>
          <w:rFonts w:eastAsia="HiddenHorzOCR"/>
          <w:sz w:val="24"/>
          <w:szCs w:val="24"/>
          <w:lang w:val="en-US" w:eastAsia="ru-RU"/>
        </w:rPr>
        <w:t>l</w:t>
      </w:r>
      <w:r w:rsidRPr="006214FC">
        <w:rPr>
          <w:rFonts w:eastAsia="HiddenHorzOCR"/>
          <w:sz w:val="24"/>
          <w:szCs w:val="24"/>
          <w:lang w:val="en-US" w:eastAsia="ru-RU"/>
        </w:rPr>
        <w:t xml:space="preserve"> </w:t>
      </w:r>
      <w:r w:rsidRPr="00484086">
        <w:rPr>
          <w:rFonts w:eastAsiaTheme="minorHAnsi"/>
          <w:sz w:val="24"/>
          <w:szCs w:val="24"/>
          <w:lang w:val="en-US" w:eastAsia="ru-RU"/>
        </w:rPr>
        <w:t>hissediyorsunuz</w:t>
      </w:r>
      <w:r w:rsidRPr="006214FC">
        <w:rPr>
          <w:rFonts w:eastAsiaTheme="minorHAnsi"/>
          <w:sz w:val="24"/>
          <w:szCs w:val="24"/>
          <w:lang w:val="en-US" w:eastAsia="ru-RU"/>
        </w:rPr>
        <w:t>?</w:t>
      </w:r>
    </w:p>
    <w:p w14:paraId="1C6BDDE2" w14:textId="10A55F48" w:rsidR="00484086" w:rsidRPr="006214FC"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B</w:t>
      </w:r>
      <w:r w:rsidRPr="006214FC">
        <w:rPr>
          <w:rFonts w:eastAsiaTheme="minorHAnsi"/>
          <w:sz w:val="24"/>
          <w:szCs w:val="24"/>
          <w:lang w:val="en-US" w:eastAsia="ru-RU"/>
        </w:rPr>
        <w:t xml:space="preserve"> : </w:t>
      </w:r>
      <w:r w:rsidRPr="00484086">
        <w:rPr>
          <w:rFonts w:eastAsia="HiddenHorzOCR"/>
          <w:sz w:val="24"/>
          <w:szCs w:val="24"/>
          <w:lang w:val="en-US" w:eastAsia="ru-RU"/>
        </w:rPr>
        <w:t>Sa</w:t>
      </w:r>
      <w:r w:rsidRPr="006214FC">
        <w:rPr>
          <w:rFonts w:eastAsia="HiddenHorzOCR"/>
          <w:sz w:val="24"/>
          <w:szCs w:val="24"/>
          <w:lang w:val="en-US" w:eastAsia="ru-RU"/>
        </w:rPr>
        <w:t>ğ</w:t>
      </w:r>
      <w:r w:rsidRPr="00484086">
        <w:rPr>
          <w:rFonts w:eastAsia="HiddenHorzOCR"/>
          <w:sz w:val="24"/>
          <w:szCs w:val="24"/>
          <w:lang w:val="en-US" w:eastAsia="ru-RU"/>
        </w:rPr>
        <w:t>olun</w:t>
      </w:r>
      <w:r w:rsidRPr="006214FC">
        <w:rPr>
          <w:rFonts w:eastAsia="HiddenHorzOCR"/>
          <w:sz w:val="24"/>
          <w:szCs w:val="24"/>
          <w:lang w:val="en-US" w:eastAsia="ru-RU"/>
        </w:rPr>
        <w:t xml:space="preserve"> . </w:t>
      </w:r>
      <w:r w:rsidRPr="006214FC">
        <w:rPr>
          <w:rFonts w:eastAsiaTheme="minorHAnsi"/>
          <w:sz w:val="24"/>
          <w:szCs w:val="24"/>
          <w:lang w:val="en-US" w:eastAsia="ru-RU"/>
        </w:rPr>
        <w:t>$</w:t>
      </w:r>
      <w:r w:rsidRPr="00484086">
        <w:rPr>
          <w:rFonts w:eastAsiaTheme="minorHAnsi"/>
          <w:sz w:val="24"/>
          <w:szCs w:val="24"/>
          <w:lang w:val="en-US" w:eastAsia="ru-RU"/>
        </w:rPr>
        <w:t>u</w:t>
      </w:r>
      <w:r w:rsidRPr="006214FC">
        <w:rPr>
          <w:rFonts w:eastAsiaTheme="minorHAnsi"/>
          <w:sz w:val="24"/>
          <w:szCs w:val="24"/>
          <w:lang w:val="en-US" w:eastAsia="ru-RU"/>
        </w:rPr>
        <w:t xml:space="preserve"> </w:t>
      </w:r>
      <w:r w:rsidRPr="00484086">
        <w:rPr>
          <w:rFonts w:eastAsiaTheme="minorHAnsi"/>
          <w:sz w:val="24"/>
          <w:szCs w:val="24"/>
          <w:lang w:val="en-US" w:eastAsia="ru-RU"/>
        </w:rPr>
        <w:t>anda</w:t>
      </w:r>
      <w:r w:rsidRPr="006214FC">
        <w:rPr>
          <w:rFonts w:eastAsiaTheme="minorHAnsi"/>
          <w:sz w:val="24"/>
          <w:szCs w:val="24"/>
          <w:lang w:val="en-US" w:eastAsia="ru-RU"/>
        </w:rPr>
        <w:t xml:space="preserve"> ç</w:t>
      </w:r>
      <w:r w:rsidRPr="00484086">
        <w:rPr>
          <w:rFonts w:eastAsiaTheme="minorHAnsi"/>
          <w:sz w:val="24"/>
          <w:szCs w:val="24"/>
          <w:lang w:val="en-US" w:eastAsia="ru-RU"/>
        </w:rPr>
        <w:t>ok</w:t>
      </w:r>
      <w:r w:rsidRPr="006214FC">
        <w:rPr>
          <w:rFonts w:eastAsiaTheme="minorHAnsi"/>
          <w:sz w:val="24"/>
          <w:szCs w:val="24"/>
          <w:lang w:val="en-US" w:eastAsia="ru-RU"/>
        </w:rPr>
        <w:t xml:space="preserve"> </w:t>
      </w:r>
      <w:r w:rsidRPr="00484086">
        <w:rPr>
          <w:rFonts w:eastAsiaTheme="minorHAnsi"/>
          <w:sz w:val="24"/>
          <w:szCs w:val="24"/>
          <w:lang w:val="en-US" w:eastAsia="ru-RU"/>
        </w:rPr>
        <w:t>mutluyum</w:t>
      </w:r>
      <w:r w:rsidRPr="006214FC">
        <w:rPr>
          <w:rFonts w:eastAsiaTheme="minorHAnsi"/>
          <w:sz w:val="24"/>
          <w:szCs w:val="24"/>
          <w:lang w:val="en-US" w:eastAsia="ru-RU"/>
        </w:rPr>
        <w:t xml:space="preserve">, </w:t>
      </w:r>
      <w:r w:rsidRPr="00484086">
        <w:rPr>
          <w:rFonts w:eastAsiaTheme="minorHAnsi"/>
          <w:sz w:val="24"/>
          <w:szCs w:val="24"/>
          <w:lang w:val="en-US" w:eastAsia="ru-RU"/>
        </w:rPr>
        <w:t>evime</w:t>
      </w:r>
      <w:r w:rsidRPr="006214FC">
        <w:rPr>
          <w:rFonts w:eastAsiaTheme="minorHAnsi"/>
          <w:sz w:val="24"/>
          <w:szCs w:val="24"/>
          <w:lang w:val="en-US" w:eastAsia="ru-RU"/>
        </w:rPr>
        <w:t xml:space="preserve"> </w:t>
      </w:r>
      <w:r w:rsidRPr="00484086">
        <w:rPr>
          <w:rFonts w:eastAsiaTheme="minorHAnsi"/>
          <w:sz w:val="24"/>
          <w:szCs w:val="24"/>
          <w:lang w:val="en-US" w:eastAsia="ru-RU"/>
        </w:rPr>
        <w:t>ve</w:t>
      </w:r>
      <w:r w:rsidRPr="006214FC">
        <w:rPr>
          <w:rFonts w:eastAsiaTheme="minorHAnsi"/>
          <w:sz w:val="24"/>
          <w:szCs w:val="24"/>
          <w:lang w:val="en-US" w:eastAsia="ru-RU"/>
        </w:rPr>
        <w:t xml:space="preserve"> </w:t>
      </w:r>
      <w:r w:rsidRPr="00484086">
        <w:rPr>
          <w:rFonts w:eastAsiaTheme="minorHAnsi"/>
          <w:sz w:val="24"/>
          <w:szCs w:val="24"/>
          <w:lang w:val="en-US" w:eastAsia="ru-RU"/>
        </w:rPr>
        <w:t>aileme</w:t>
      </w:r>
      <w:r w:rsidR="002C5814" w:rsidRPr="006214FC">
        <w:rPr>
          <w:rFonts w:eastAsiaTheme="minorHAnsi"/>
          <w:sz w:val="24"/>
          <w:szCs w:val="24"/>
          <w:lang w:val="en-US" w:eastAsia="ru-RU"/>
        </w:rPr>
        <w:t xml:space="preserve"> </w:t>
      </w:r>
      <w:r w:rsidRPr="00484086">
        <w:rPr>
          <w:rFonts w:eastAsia="HiddenHorzOCR"/>
          <w:sz w:val="24"/>
          <w:szCs w:val="24"/>
          <w:lang w:val="en-US" w:eastAsia="ru-RU"/>
        </w:rPr>
        <w:t>kavu</w:t>
      </w:r>
      <w:r w:rsidRPr="006214FC">
        <w:rPr>
          <w:rFonts w:eastAsia="HiddenHorzOCR"/>
          <w:sz w:val="24"/>
          <w:szCs w:val="24"/>
          <w:lang w:val="en-US" w:eastAsia="ru-RU"/>
        </w:rPr>
        <w:t>ş</w:t>
      </w:r>
      <w:r w:rsidRPr="00484086">
        <w:rPr>
          <w:rFonts w:eastAsia="HiddenHorzOCR"/>
          <w:sz w:val="24"/>
          <w:szCs w:val="24"/>
          <w:lang w:val="en-US" w:eastAsia="ru-RU"/>
        </w:rPr>
        <w:t>tum</w:t>
      </w:r>
      <w:r w:rsidRPr="006214FC">
        <w:rPr>
          <w:rFonts w:eastAsia="HiddenHorzOCR"/>
          <w:sz w:val="24"/>
          <w:szCs w:val="24"/>
          <w:lang w:val="en-US" w:eastAsia="ru-RU"/>
        </w:rPr>
        <w:t xml:space="preserve">. </w:t>
      </w:r>
      <w:r w:rsidRPr="00484086">
        <w:rPr>
          <w:rFonts w:eastAsiaTheme="minorHAnsi"/>
          <w:sz w:val="24"/>
          <w:szCs w:val="24"/>
          <w:lang w:val="en-US" w:eastAsia="ru-RU"/>
        </w:rPr>
        <w:t>Ama</w:t>
      </w:r>
      <w:r w:rsidRPr="006214FC">
        <w:rPr>
          <w:rFonts w:eastAsiaTheme="minorHAnsi"/>
          <w:sz w:val="24"/>
          <w:szCs w:val="24"/>
          <w:lang w:val="en-US" w:eastAsia="ru-RU"/>
        </w:rPr>
        <w:t xml:space="preserve"> </w:t>
      </w:r>
      <w:r w:rsidRPr="00484086">
        <w:rPr>
          <w:rFonts w:eastAsiaTheme="minorHAnsi"/>
          <w:sz w:val="24"/>
          <w:szCs w:val="24"/>
          <w:lang w:val="en-US" w:eastAsia="ru-RU"/>
        </w:rPr>
        <w:t>biraz</w:t>
      </w:r>
      <w:r w:rsidRPr="006214FC">
        <w:rPr>
          <w:rFonts w:eastAsiaTheme="minorHAnsi"/>
          <w:sz w:val="24"/>
          <w:szCs w:val="24"/>
          <w:lang w:val="en-US" w:eastAsia="ru-RU"/>
        </w:rPr>
        <w:t xml:space="preserve"> </w:t>
      </w:r>
      <w:r w:rsidRPr="006214FC">
        <w:rPr>
          <w:rFonts w:eastAsia="HiddenHorzOCR"/>
          <w:sz w:val="24"/>
          <w:szCs w:val="24"/>
          <w:lang w:val="en-US" w:eastAsia="ru-RU"/>
        </w:rPr>
        <w:t>ş</w:t>
      </w:r>
      <w:r w:rsidRPr="00484086">
        <w:rPr>
          <w:rFonts w:eastAsia="HiddenHorzOCR"/>
          <w:sz w:val="24"/>
          <w:szCs w:val="24"/>
          <w:lang w:val="en-US" w:eastAsia="ru-RU"/>
        </w:rPr>
        <w:t>a</w:t>
      </w:r>
      <w:r w:rsidRPr="006214FC">
        <w:rPr>
          <w:rFonts w:eastAsia="HiddenHorzOCR"/>
          <w:sz w:val="24"/>
          <w:szCs w:val="24"/>
          <w:lang w:val="en-US" w:eastAsia="ru-RU"/>
        </w:rPr>
        <w:t>ş</w:t>
      </w:r>
      <w:r w:rsidRPr="00484086">
        <w:rPr>
          <w:rFonts w:eastAsia="HiddenHorzOCR"/>
          <w:sz w:val="24"/>
          <w:szCs w:val="24"/>
          <w:lang w:val="en-US" w:eastAsia="ru-RU"/>
        </w:rPr>
        <w:t>k</w:t>
      </w:r>
      <w:r w:rsidRPr="006214FC">
        <w:rPr>
          <w:rFonts w:eastAsia="HiddenHorzOCR"/>
          <w:sz w:val="24"/>
          <w:szCs w:val="24"/>
          <w:lang w:val="en-US" w:eastAsia="ru-RU"/>
        </w:rPr>
        <w:t>ı</w:t>
      </w:r>
      <w:r w:rsidRPr="00484086">
        <w:rPr>
          <w:rFonts w:eastAsia="HiddenHorzOCR"/>
          <w:sz w:val="24"/>
          <w:szCs w:val="24"/>
          <w:lang w:val="en-US" w:eastAsia="ru-RU"/>
        </w:rPr>
        <w:t>nl</w:t>
      </w:r>
      <w:r w:rsidRPr="006214FC">
        <w:rPr>
          <w:rFonts w:eastAsia="HiddenHorzOCR"/>
          <w:sz w:val="24"/>
          <w:szCs w:val="24"/>
          <w:lang w:val="en-US" w:eastAsia="ru-RU"/>
        </w:rPr>
        <w:t>ı</w:t>
      </w:r>
      <w:r w:rsidRPr="00484086">
        <w:rPr>
          <w:rFonts w:eastAsia="HiddenHorzOCR"/>
          <w:sz w:val="24"/>
          <w:szCs w:val="24"/>
          <w:lang w:val="en-US" w:eastAsia="ru-RU"/>
        </w:rPr>
        <w:t>k</w:t>
      </w:r>
      <w:r w:rsidRPr="006214FC">
        <w:rPr>
          <w:rFonts w:eastAsia="HiddenHorzOCR"/>
          <w:sz w:val="24"/>
          <w:szCs w:val="24"/>
          <w:lang w:val="en-US" w:eastAsia="ru-RU"/>
        </w:rPr>
        <w:t xml:space="preserve"> </w:t>
      </w:r>
      <w:r w:rsidRPr="00484086">
        <w:rPr>
          <w:rFonts w:eastAsiaTheme="minorHAnsi"/>
          <w:sz w:val="24"/>
          <w:szCs w:val="24"/>
          <w:lang w:val="en-US" w:eastAsia="ru-RU"/>
        </w:rPr>
        <w:t>da</w:t>
      </w:r>
      <w:r w:rsidRPr="006214FC">
        <w:rPr>
          <w:rFonts w:eastAsiaTheme="minorHAnsi"/>
          <w:sz w:val="24"/>
          <w:szCs w:val="24"/>
          <w:lang w:val="en-US" w:eastAsia="ru-RU"/>
        </w:rPr>
        <w:t xml:space="preserve"> </w:t>
      </w:r>
      <w:r w:rsidRPr="00484086">
        <w:rPr>
          <w:rFonts w:eastAsia="HiddenHorzOCR"/>
          <w:sz w:val="24"/>
          <w:szCs w:val="24"/>
          <w:lang w:val="en-US" w:eastAsia="ru-RU"/>
        </w:rPr>
        <w:t>ya</w:t>
      </w:r>
      <w:r w:rsidRPr="006214FC">
        <w:rPr>
          <w:rFonts w:eastAsia="HiddenHorzOCR"/>
          <w:sz w:val="24"/>
          <w:szCs w:val="24"/>
          <w:lang w:val="en-US" w:eastAsia="ru-RU"/>
        </w:rPr>
        <w:t>şı</w:t>
      </w:r>
      <w:r w:rsidRPr="00484086">
        <w:rPr>
          <w:rFonts w:eastAsia="HiddenHorzOCR"/>
          <w:sz w:val="24"/>
          <w:szCs w:val="24"/>
          <w:lang w:val="en-US" w:eastAsia="ru-RU"/>
        </w:rPr>
        <w:t>yorum</w:t>
      </w:r>
    </w:p>
    <w:p w14:paraId="712BDCE6" w14:textId="77777777" w:rsidR="00484086" w:rsidRPr="006214FC"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tabii</w:t>
      </w:r>
      <w:r w:rsidRPr="006214FC">
        <w:rPr>
          <w:rFonts w:eastAsiaTheme="minorHAnsi"/>
          <w:sz w:val="24"/>
          <w:szCs w:val="24"/>
          <w:lang w:val="en-US" w:eastAsia="ru-RU"/>
        </w:rPr>
        <w:t>.</w:t>
      </w:r>
    </w:p>
    <w:p w14:paraId="4D08B6A6" w14:textId="78500204" w:rsidR="00484086" w:rsidRPr="006214FC"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A</w:t>
      </w:r>
      <w:r w:rsidRPr="006214FC">
        <w:rPr>
          <w:rFonts w:eastAsiaTheme="minorHAnsi"/>
          <w:sz w:val="24"/>
          <w:szCs w:val="24"/>
          <w:lang w:val="en-US" w:eastAsia="ru-RU"/>
        </w:rPr>
        <w:t xml:space="preserve"> : </w:t>
      </w:r>
      <w:r w:rsidRPr="00484086">
        <w:rPr>
          <w:rFonts w:eastAsia="HiddenHorzOCR"/>
          <w:sz w:val="24"/>
          <w:szCs w:val="24"/>
          <w:lang w:val="en-US" w:eastAsia="ru-RU"/>
        </w:rPr>
        <w:t>Anl</w:t>
      </w:r>
      <w:r w:rsidRPr="006214FC">
        <w:rPr>
          <w:rFonts w:eastAsia="HiddenHorzOCR"/>
          <w:sz w:val="24"/>
          <w:szCs w:val="24"/>
          <w:lang w:val="en-US" w:eastAsia="ru-RU"/>
        </w:rPr>
        <w:t>ı</w:t>
      </w:r>
      <w:r w:rsidRPr="00484086">
        <w:rPr>
          <w:rFonts w:eastAsia="HiddenHorzOCR"/>
          <w:sz w:val="24"/>
          <w:szCs w:val="24"/>
          <w:lang w:val="en-US" w:eastAsia="ru-RU"/>
        </w:rPr>
        <w:t>yorum</w:t>
      </w:r>
      <w:r w:rsidRPr="006214FC">
        <w:rPr>
          <w:rFonts w:eastAsia="HiddenHorzOCR"/>
          <w:sz w:val="24"/>
          <w:szCs w:val="24"/>
          <w:lang w:val="en-US" w:eastAsia="ru-RU"/>
        </w:rPr>
        <w:t xml:space="preserve">. </w:t>
      </w:r>
      <w:r w:rsidRPr="00484086">
        <w:rPr>
          <w:rFonts w:eastAsia="HiddenHorzOCR"/>
          <w:sz w:val="24"/>
          <w:szCs w:val="24"/>
          <w:lang w:val="en-US" w:eastAsia="ru-RU"/>
        </w:rPr>
        <w:t>Asl</w:t>
      </w:r>
      <w:r w:rsidRPr="006214FC">
        <w:rPr>
          <w:rFonts w:eastAsia="HiddenHorzOCR"/>
          <w:sz w:val="24"/>
          <w:szCs w:val="24"/>
          <w:lang w:val="en-US" w:eastAsia="ru-RU"/>
        </w:rPr>
        <w:t>ı</w:t>
      </w:r>
      <w:r w:rsidRPr="00484086">
        <w:rPr>
          <w:rFonts w:eastAsia="HiddenHorzOCR"/>
          <w:sz w:val="24"/>
          <w:szCs w:val="24"/>
          <w:lang w:val="en-US" w:eastAsia="ru-RU"/>
        </w:rPr>
        <w:t>nda</w:t>
      </w:r>
      <w:r w:rsidRPr="006214FC">
        <w:rPr>
          <w:rFonts w:eastAsia="HiddenHorzOCR"/>
          <w:sz w:val="24"/>
          <w:szCs w:val="24"/>
          <w:lang w:val="en-US" w:eastAsia="ru-RU"/>
        </w:rPr>
        <w:t xml:space="preserve"> </w:t>
      </w:r>
      <w:r w:rsidRPr="00484086">
        <w:rPr>
          <w:rFonts w:eastAsia="HiddenHorzOCR"/>
          <w:sz w:val="24"/>
          <w:szCs w:val="24"/>
          <w:lang w:val="en-US" w:eastAsia="ru-RU"/>
        </w:rPr>
        <w:t>konu</w:t>
      </w:r>
      <w:r w:rsidRPr="006214FC">
        <w:rPr>
          <w:rFonts w:eastAsia="HiddenHorzOCR"/>
          <w:sz w:val="24"/>
          <w:szCs w:val="24"/>
          <w:lang w:val="en-US" w:eastAsia="ru-RU"/>
        </w:rPr>
        <w:t>ş</w:t>
      </w:r>
      <w:r w:rsidRPr="00484086">
        <w:rPr>
          <w:rFonts w:eastAsia="HiddenHorzOCR"/>
          <w:sz w:val="24"/>
          <w:szCs w:val="24"/>
          <w:lang w:val="en-US" w:eastAsia="ru-RU"/>
        </w:rPr>
        <w:t>acak</w:t>
      </w:r>
      <w:r w:rsidRPr="006214FC">
        <w:rPr>
          <w:rFonts w:eastAsia="HiddenHorzOCR"/>
          <w:sz w:val="24"/>
          <w:szCs w:val="24"/>
          <w:lang w:val="en-US" w:eastAsia="ru-RU"/>
        </w:rPr>
        <w:t xml:space="preserve"> </w:t>
      </w:r>
      <w:r w:rsidRPr="006214FC">
        <w:rPr>
          <w:rFonts w:eastAsiaTheme="minorHAnsi"/>
          <w:sz w:val="24"/>
          <w:szCs w:val="24"/>
          <w:lang w:val="en-US" w:eastAsia="ru-RU"/>
        </w:rPr>
        <w:t>ç</w:t>
      </w:r>
      <w:r w:rsidRPr="00484086">
        <w:rPr>
          <w:rFonts w:eastAsiaTheme="minorHAnsi"/>
          <w:sz w:val="24"/>
          <w:szCs w:val="24"/>
          <w:lang w:val="en-US" w:eastAsia="ru-RU"/>
        </w:rPr>
        <w:t>ok</w:t>
      </w:r>
      <w:r w:rsidRPr="006214FC">
        <w:rPr>
          <w:rFonts w:eastAsiaTheme="minorHAnsi"/>
          <w:sz w:val="24"/>
          <w:szCs w:val="24"/>
          <w:lang w:val="en-US" w:eastAsia="ru-RU"/>
        </w:rPr>
        <w:t xml:space="preserve"> </w:t>
      </w:r>
      <w:r w:rsidRPr="006214FC">
        <w:rPr>
          <w:rFonts w:eastAsia="HiddenHorzOCR"/>
          <w:sz w:val="24"/>
          <w:szCs w:val="24"/>
          <w:lang w:val="en-US" w:eastAsia="ru-RU"/>
        </w:rPr>
        <w:t>ş</w:t>
      </w:r>
      <w:r w:rsidRPr="00484086">
        <w:rPr>
          <w:rFonts w:eastAsia="HiddenHorzOCR"/>
          <w:sz w:val="24"/>
          <w:szCs w:val="24"/>
          <w:lang w:val="en-US" w:eastAsia="ru-RU"/>
        </w:rPr>
        <w:t>ey</w:t>
      </w:r>
      <w:r w:rsidRPr="006214FC">
        <w:rPr>
          <w:rFonts w:eastAsia="HiddenHorzOCR"/>
          <w:sz w:val="24"/>
          <w:szCs w:val="24"/>
          <w:lang w:val="en-US" w:eastAsia="ru-RU"/>
        </w:rPr>
        <w:t xml:space="preserve"> </w:t>
      </w:r>
      <w:r w:rsidRPr="00484086">
        <w:rPr>
          <w:rFonts w:eastAsiaTheme="minorHAnsi"/>
          <w:sz w:val="24"/>
          <w:szCs w:val="24"/>
          <w:lang w:val="en-US" w:eastAsia="ru-RU"/>
        </w:rPr>
        <w:t>var</w:t>
      </w:r>
      <w:r w:rsidRPr="006214FC">
        <w:rPr>
          <w:rFonts w:eastAsiaTheme="minorHAnsi"/>
          <w:sz w:val="24"/>
          <w:szCs w:val="24"/>
          <w:lang w:val="en-US" w:eastAsia="ru-RU"/>
        </w:rPr>
        <w:t xml:space="preserve"> </w:t>
      </w:r>
      <w:r w:rsidRPr="00484086">
        <w:rPr>
          <w:rFonts w:eastAsiaTheme="minorHAnsi"/>
          <w:sz w:val="24"/>
          <w:szCs w:val="24"/>
          <w:lang w:val="en-US" w:eastAsia="ru-RU"/>
        </w:rPr>
        <w:t>ama</w:t>
      </w:r>
      <w:r w:rsidR="002C5814" w:rsidRPr="006214FC">
        <w:rPr>
          <w:rFonts w:eastAsiaTheme="minorHAnsi"/>
          <w:sz w:val="24"/>
          <w:szCs w:val="24"/>
          <w:lang w:val="en-US" w:eastAsia="ru-RU"/>
        </w:rPr>
        <w:t xml:space="preserve"> </w:t>
      </w:r>
      <w:r w:rsidRPr="00484086">
        <w:rPr>
          <w:rFonts w:eastAsiaTheme="minorHAnsi"/>
          <w:sz w:val="24"/>
          <w:szCs w:val="24"/>
          <w:lang w:val="en-US" w:eastAsia="ru-RU"/>
        </w:rPr>
        <w:t>isterseniz</w:t>
      </w:r>
      <w:r w:rsidRPr="006214FC">
        <w:rPr>
          <w:rFonts w:eastAsiaTheme="minorHAnsi"/>
          <w:sz w:val="24"/>
          <w:szCs w:val="24"/>
          <w:lang w:val="en-US" w:eastAsia="ru-RU"/>
        </w:rPr>
        <w:t xml:space="preserve"> ö</w:t>
      </w:r>
      <w:r w:rsidRPr="00484086">
        <w:rPr>
          <w:rFonts w:eastAsiaTheme="minorHAnsi"/>
          <w:sz w:val="24"/>
          <w:szCs w:val="24"/>
          <w:lang w:val="en-US" w:eastAsia="ru-RU"/>
        </w:rPr>
        <w:t>nce</w:t>
      </w:r>
      <w:r w:rsidRPr="006214FC">
        <w:rPr>
          <w:rFonts w:eastAsiaTheme="minorHAnsi"/>
          <w:sz w:val="24"/>
          <w:szCs w:val="24"/>
          <w:lang w:val="en-US" w:eastAsia="ru-RU"/>
        </w:rPr>
        <w:t xml:space="preserve"> </w:t>
      </w:r>
      <w:r w:rsidRPr="00484086">
        <w:rPr>
          <w:rFonts w:eastAsiaTheme="minorHAnsi"/>
          <w:sz w:val="24"/>
          <w:szCs w:val="24"/>
          <w:lang w:val="en-US" w:eastAsia="ru-RU"/>
        </w:rPr>
        <w:t>tekne</w:t>
      </w:r>
      <w:r w:rsidRPr="006214FC">
        <w:rPr>
          <w:rFonts w:eastAsiaTheme="minorHAnsi"/>
          <w:sz w:val="24"/>
          <w:szCs w:val="24"/>
          <w:lang w:val="en-US" w:eastAsia="ru-RU"/>
        </w:rPr>
        <w:t xml:space="preserve"> </w:t>
      </w:r>
      <w:r w:rsidRPr="00484086">
        <w:rPr>
          <w:rFonts w:eastAsia="HiddenHorzOCR"/>
          <w:sz w:val="24"/>
          <w:szCs w:val="24"/>
          <w:lang w:val="en-US" w:eastAsia="ru-RU"/>
        </w:rPr>
        <w:t>yolculu</w:t>
      </w:r>
      <w:r w:rsidRPr="006214FC">
        <w:rPr>
          <w:rFonts w:eastAsia="HiddenHorzOCR"/>
          <w:sz w:val="24"/>
          <w:szCs w:val="24"/>
          <w:lang w:val="en-US" w:eastAsia="ru-RU"/>
        </w:rPr>
        <w:t>ğ</w:t>
      </w:r>
      <w:r w:rsidRPr="00484086">
        <w:rPr>
          <w:rFonts w:eastAsia="HiddenHorzOCR"/>
          <w:sz w:val="24"/>
          <w:szCs w:val="24"/>
          <w:lang w:val="en-US" w:eastAsia="ru-RU"/>
        </w:rPr>
        <w:t>unuzdan</w:t>
      </w:r>
      <w:r w:rsidRPr="006214FC">
        <w:rPr>
          <w:rFonts w:eastAsia="HiddenHorzOCR"/>
          <w:sz w:val="24"/>
          <w:szCs w:val="24"/>
          <w:lang w:val="en-US" w:eastAsia="ru-RU"/>
        </w:rPr>
        <w:t xml:space="preserve"> </w:t>
      </w:r>
      <w:r w:rsidRPr="00484086">
        <w:rPr>
          <w:rFonts w:eastAsia="HiddenHorzOCR"/>
          <w:sz w:val="24"/>
          <w:szCs w:val="24"/>
          <w:lang w:val="en-US" w:eastAsia="ru-RU"/>
        </w:rPr>
        <w:t>ba</w:t>
      </w:r>
      <w:r w:rsidRPr="006214FC">
        <w:rPr>
          <w:rFonts w:eastAsia="HiddenHorzOCR"/>
          <w:sz w:val="24"/>
          <w:szCs w:val="24"/>
          <w:lang w:val="en-US" w:eastAsia="ru-RU"/>
        </w:rPr>
        <w:t>ş</w:t>
      </w:r>
      <w:r w:rsidRPr="00484086">
        <w:rPr>
          <w:rFonts w:eastAsia="HiddenHorzOCR"/>
          <w:sz w:val="24"/>
          <w:szCs w:val="24"/>
          <w:lang w:val="en-US" w:eastAsia="ru-RU"/>
        </w:rPr>
        <w:t>layal</w:t>
      </w:r>
      <w:r w:rsidRPr="006214FC">
        <w:rPr>
          <w:rFonts w:eastAsia="HiddenHorzOCR"/>
          <w:sz w:val="24"/>
          <w:szCs w:val="24"/>
          <w:lang w:val="en-US" w:eastAsia="ru-RU"/>
        </w:rPr>
        <w:t>ı</w:t>
      </w:r>
      <w:r w:rsidRPr="00484086">
        <w:rPr>
          <w:rFonts w:eastAsia="HiddenHorzOCR"/>
          <w:sz w:val="24"/>
          <w:szCs w:val="24"/>
          <w:lang w:val="en-US" w:eastAsia="ru-RU"/>
        </w:rPr>
        <w:t>m</w:t>
      </w:r>
      <w:r w:rsidRPr="006214FC">
        <w:rPr>
          <w:rFonts w:eastAsia="HiddenHorzOCR"/>
          <w:sz w:val="24"/>
          <w:szCs w:val="24"/>
          <w:lang w:val="en-US" w:eastAsia="ru-RU"/>
        </w:rPr>
        <w:t xml:space="preserve">. </w:t>
      </w:r>
      <w:r w:rsidRPr="00484086">
        <w:rPr>
          <w:rFonts w:eastAsiaTheme="minorHAnsi"/>
          <w:sz w:val="24"/>
          <w:szCs w:val="24"/>
          <w:lang w:val="en-US" w:eastAsia="ru-RU"/>
        </w:rPr>
        <w:t>Nereye</w:t>
      </w:r>
      <w:r w:rsidRPr="006214FC">
        <w:rPr>
          <w:rFonts w:eastAsiaTheme="minorHAnsi"/>
          <w:sz w:val="24"/>
          <w:szCs w:val="24"/>
          <w:lang w:val="en-US" w:eastAsia="ru-RU"/>
        </w:rPr>
        <w:t xml:space="preserve"> </w:t>
      </w:r>
      <w:r w:rsidRPr="00484086">
        <w:rPr>
          <w:rFonts w:eastAsiaTheme="minorHAnsi"/>
          <w:sz w:val="24"/>
          <w:szCs w:val="24"/>
          <w:lang w:val="en-US" w:eastAsia="ru-RU"/>
        </w:rPr>
        <w:t>gitmekteydiniz</w:t>
      </w:r>
      <w:r w:rsidRPr="006214FC">
        <w:rPr>
          <w:rFonts w:eastAsiaTheme="minorHAnsi"/>
          <w:sz w:val="24"/>
          <w:szCs w:val="24"/>
          <w:lang w:val="en-US" w:eastAsia="ru-RU"/>
        </w:rPr>
        <w:t xml:space="preserve">, </w:t>
      </w:r>
      <w:r w:rsidRPr="00484086">
        <w:rPr>
          <w:rFonts w:eastAsiaTheme="minorHAnsi"/>
          <w:sz w:val="24"/>
          <w:szCs w:val="24"/>
          <w:lang w:val="en-US" w:eastAsia="ru-RU"/>
        </w:rPr>
        <w:t>teknede</w:t>
      </w:r>
      <w:r w:rsidRPr="006214FC">
        <w:rPr>
          <w:rFonts w:eastAsiaTheme="minorHAnsi"/>
          <w:sz w:val="24"/>
          <w:szCs w:val="24"/>
          <w:lang w:val="en-US" w:eastAsia="ru-RU"/>
        </w:rPr>
        <w:t xml:space="preserve"> </w:t>
      </w:r>
      <w:r w:rsidRPr="00484086">
        <w:rPr>
          <w:rFonts w:eastAsiaTheme="minorHAnsi"/>
          <w:sz w:val="24"/>
          <w:szCs w:val="24"/>
          <w:lang w:val="en-US" w:eastAsia="ru-RU"/>
        </w:rPr>
        <w:t>kimler</w:t>
      </w:r>
      <w:r w:rsidRPr="006214FC">
        <w:rPr>
          <w:rFonts w:eastAsiaTheme="minorHAnsi"/>
          <w:sz w:val="24"/>
          <w:szCs w:val="24"/>
          <w:lang w:val="en-US" w:eastAsia="ru-RU"/>
        </w:rPr>
        <w:t xml:space="preserve"> </w:t>
      </w:r>
      <w:r w:rsidRPr="00484086">
        <w:rPr>
          <w:rFonts w:eastAsiaTheme="minorHAnsi"/>
          <w:sz w:val="24"/>
          <w:szCs w:val="24"/>
          <w:lang w:val="en-US" w:eastAsia="ru-RU"/>
        </w:rPr>
        <w:t>bulunuyordu</w:t>
      </w:r>
      <w:r w:rsidRPr="006214FC">
        <w:rPr>
          <w:rFonts w:eastAsiaTheme="minorHAnsi"/>
          <w:sz w:val="24"/>
          <w:szCs w:val="24"/>
          <w:lang w:val="en-US" w:eastAsia="ru-RU"/>
        </w:rPr>
        <w:t>?</w:t>
      </w:r>
    </w:p>
    <w:p w14:paraId="43C06A53" w14:textId="79043231" w:rsidR="00484086" w:rsidRPr="006214FC"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B</w:t>
      </w:r>
      <w:r w:rsidRPr="006214FC">
        <w:rPr>
          <w:rFonts w:eastAsiaTheme="minorHAnsi"/>
          <w:sz w:val="24"/>
          <w:szCs w:val="24"/>
          <w:lang w:val="en-US" w:eastAsia="ru-RU"/>
        </w:rPr>
        <w:t xml:space="preserve"> : </w:t>
      </w:r>
      <w:r w:rsidRPr="00484086">
        <w:rPr>
          <w:rFonts w:eastAsiaTheme="minorHAnsi"/>
          <w:sz w:val="24"/>
          <w:szCs w:val="24"/>
          <w:lang w:val="en-US" w:eastAsia="ru-RU"/>
        </w:rPr>
        <w:t>Teknede</w:t>
      </w:r>
      <w:r w:rsidRPr="006214FC">
        <w:rPr>
          <w:rFonts w:eastAsiaTheme="minorHAnsi"/>
          <w:sz w:val="24"/>
          <w:szCs w:val="24"/>
          <w:lang w:val="en-US" w:eastAsia="ru-RU"/>
        </w:rPr>
        <w:t xml:space="preserve"> </w:t>
      </w:r>
      <w:r w:rsidRPr="00484086">
        <w:rPr>
          <w:rFonts w:eastAsiaTheme="minorHAnsi"/>
          <w:sz w:val="24"/>
          <w:szCs w:val="24"/>
          <w:lang w:val="en-US" w:eastAsia="ru-RU"/>
        </w:rPr>
        <w:t>d</w:t>
      </w:r>
      <w:r w:rsidRPr="006214FC">
        <w:rPr>
          <w:rFonts w:eastAsiaTheme="minorHAnsi"/>
          <w:sz w:val="24"/>
          <w:szCs w:val="24"/>
          <w:lang w:val="en-US" w:eastAsia="ru-RU"/>
        </w:rPr>
        <w:t>ö</w:t>
      </w:r>
      <w:r w:rsidRPr="00484086">
        <w:rPr>
          <w:rFonts w:eastAsiaTheme="minorHAnsi"/>
          <w:sz w:val="24"/>
          <w:szCs w:val="24"/>
          <w:lang w:val="en-US" w:eastAsia="ru-RU"/>
        </w:rPr>
        <w:t>rt</w:t>
      </w:r>
      <w:r w:rsidRPr="006214FC">
        <w:rPr>
          <w:rFonts w:eastAsiaTheme="minorHAnsi"/>
          <w:sz w:val="24"/>
          <w:szCs w:val="24"/>
          <w:lang w:val="en-US" w:eastAsia="ru-RU"/>
        </w:rPr>
        <w:t xml:space="preserve"> </w:t>
      </w:r>
      <w:r w:rsidRPr="00484086">
        <w:rPr>
          <w:rFonts w:eastAsia="HiddenHorzOCR"/>
          <w:sz w:val="24"/>
          <w:szCs w:val="24"/>
          <w:lang w:val="en-US" w:eastAsia="ru-RU"/>
        </w:rPr>
        <w:t>ki</w:t>
      </w:r>
      <w:r w:rsidRPr="006214FC">
        <w:rPr>
          <w:rFonts w:eastAsia="HiddenHorzOCR"/>
          <w:sz w:val="24"/>
          <w:szCs w:val="24"/>
          <w:lang w:val="en-US" w:eastAsia="ru-RU"/>
        </w:rPr>
        <w:t>ş</w:t>
      </w:r>
      <w:r w:rsidRPr="00484086">
        <w:rPr>
          <w:rFonts w:eastAsia="HiddenHorzOCR"/>
          <w:sz w:val="24"/>
          <w:szCs w:val="24"/>
          <w:lang w:val="en-US" w:eastAsia="ru-RU"/>
        </w:rPr>
        <w:t>iydik</w:t>
      </w:r>
      <w:r w:rsidRPr="006214FC">
        <w:rPr>
          <w:rFonts w:eastAsia="HiddenHorzOCR"/>
          <w:sz w:val="24"/>
          <w:szCs w:val="24"/>
          <w:lang w:val="en-US" w:eastAsia="ru-RU"/>
        </w:rPr>
        <w:t>. İ</w:t>
      </w:r>
      <w:r w:rsidRPr="00484086">
        <w:rPr>
          <w:rFonts w:eastAsia="HiddenHorzOCR"/>
          <w:sz w:val="24"/>
          <w:szCs w:val="24"/>
          <w:lang w:val="en-US" w:eastAsia="ru-RU"/>
        </w:rPr>
        <w:t>ki</w:t>
      </w:r>
      <w:r w:rsidRPr="006214FC">
        <w:rPr>
          <w:rFonts w:eastAsia="HiddenHorzOCR"/>
          <w:sz w:val="24"/>
          <w:szCs w:val="24"/>
          <w:lang w:val="en-US" w:eastAsia="ru-RU"/>
        </w:rPr>
        <w:t xml:space="preserve"> </w:t>
      </w:r>
      <w:r w:rsidRPr="00484086">
        <w:rPr>
          <w:rFonts w:eastAsia="HiddenHorzOCR"/>
          <w:sz w:val="24"/>
          <w:szCs w:val="24"/>
          <w:lang w:val="en-US" w:eastAsia="ru-RU"/>
        </w:rPr>
        <w:t>arkada</w:t>
      </w:r>
      <w:r w:rsidRPr="006214FC">
        <w:rPr>
          <w:rFonts w:eastAsia="HiddenHorzOCR"/>
          <w:sz w:val="24"/>
          <w:szCs w:val="24"/>
          <w:lang w:val="en-US" w:eastAsia="ru-RU"/>
        </w:rPr>
        <w:t>şı</w:t>
      </w:r>
      <w:r w:rsidRPr="00484086">
        <w:rPr>
          <w:rFonts w:eastAsia="HiddenHorzOCR"/>
          <w:sz w:val="24"/>
          <w:szCs w:val="24"/>
          <w:lang w:val="en-US" w:eastAsia="ru-RU"/>
        </w:rPr>
        <w:t>mla</w:t>
      </w:r>
      <w:r w:rsidRPr="006214FC">
        <w:rPr>
          <w:rFonts w:eastAsia="HiddenHorzOCR"/>
          <w:sz w:val="24"/>
          <w:szCs w:val="24"/>
          <w:lang w:val="en-US" w:eastAsia="ru-RU"/>
        </w:rPr>
        <w:t xml:space="preserve"> </w:t>
      </w:r>
      <w:r w:rsidRPr="00484086">
        <w:rPr>
          <w:rFonts w:eastAsiaTheme="minorHAnsi"/>
          <w:sz w:val="24"/>
          <w:szCs w:val="24"/>
          <w:lang w:val="en-US" w:eastAsia="ru-RU"/>
        </w:rPr>
        <w:t>birlikte</w:t>
      </w:r>
      <w:r w:rsidRPr="006214FC">
        <w:rPr>
          <w:rFonts w:eastAsiaTheme="minorHAnsi"/>
          <w:sz w:val="24"/>
          <w:szCs w:val="24"/>
          <w:lang w:val="en-US" w:eastAsia="ru-RU"/>
        </w:rPr>
        <w:t xml:space="preserve"> </w:t>
      </w:r>
      <w:r w:rsidRPr="00484086">
        <w:rPr>
          <w:rFonts w:eastAsiaTheme="minorHAnsi"/>
          <w:sz w:val="24"/>
          <w:szCs w:val="24"/>
          <w:lang w:val="en-US" w:eastAsia="ru-RU"/>
        </w:rPr>
        <w:t>serbest</w:t>
      </w:r>
      <w:r w:rsidR="002C5814" w:rsidRPr="006214FC">
        <w:rPr>
          <w:rFonts w:eastAsiaTheme="minorHAnsi"/>
          <w:sz w:val="24"/>
          <w:szCs w:val="24"/>
          <w:lang w:val="en-US" w:eastAsia="ru-RU"/>
        </w:rPr>
        <w:t xml:space="preserve"> </w:t>
      </w:r>
      <w:r w:rsidRPr="00484086">
        <w:rPr>
          <w:rFonts w:eastAsia="HiddenHorzOCR"/>
          <w:sz w:val="24"/>
          <w:szCs w:val="24"/>
          <w:lang w:val="en-US" w:eastAsia="ru-RU"/>
        </w:rPr>
        <w:t>dal</w:t>
      </w:r>
      <w:r w:rsidRPr="006214FC">
        <w:rPr>
          <w:rFonts w:eastAsia="HiddenHorzOCR"/>
          <w:sz w:val="24"/>
          <w:szCs w:val="24"/>
          <w:lang w:val="en-US" w:eastAsia="ru-RU"/>
        </w:rPr>
        <w:t xml:space="preserve">ış </w:t>
      </w:r>
      <w:r w:rsidRPr="00484086">
        <w:rPr>
          <w:rFonts w:eastAsiaTheme="minorHAnsi"/>
          <w:sz w:val="24"/>
          <w:szCs w:val="24"/>
          <w:lang w:val="en-US" w:eastAsia="ru-RU"/>
        </w:rPr>
        <w:t>yapmak</w:t>
      </w:r>
      <w:r w:rsidRPr="006214FC">
        <w:rPr>
          <w:rFonts w:eastAsiaTheme="minorHAnsi"/>
          <w:sz w:val="24"/>
          <w:szCs w:val="24"/>
          <w:lang w:val="en-US" w:eastAsia="ru-RU"/>
        </w:rPr>
        <w:t xml:space="preserve"> </w:t>
      </w:r>
      <w:r w:rsidRPr="00484086">
        <w:rPr>
          <w:rFonts w:eastAsiaTheme="minorHAnsi"/>
          <w:sz w:val="24"/>
          <w:szCs w:val="24"/>
          <w:lang w:val="en-US" w:eastAsia="ru-RU"/>
        </w:rPr>
        <w:t>i</w:t>
      </w:r>
      <w:r w:rsidRPr="006214FC">
        <w:rPr>
          <w:rFonts w:eastAsiaTheme="minorHAnsi"/>
          <w:sz w:val="24"/>
          <w:szCs w:val="24"/>
          <w:lang w:val="en-US" w:eastAsia="ru-RU"/>
        </w:rPr>
        <w:t>ç</w:t>
      </w:r>
      <w:r w:rsidRPr="00484086">
        <w:rPr>
          <w:rFonts w:eastAsiaTheme="minorHAnsi"/>
          <w:sz w:val="24"/>
          <w:szCs w:val="24"/>
          <w:lang w:val="en-US" w:eastAsia="ru-RU"/>
        </w:rPr>
        <w:t>in</w:t>
      </w:r>
      <w:r w:rsidRPr="006214FC">
        <w:rPr>
          <w:rFonts w:eastAsiaTheme="minorHAnsi"/>
          <w:sz w:val="24"/>
          <w:szCs w:val="24"/>
          <w:lang w:val="en-US" w:eastAsia="ru-RU"/>
        </w:rPr>
        <w:t xml:space="preserve"> </w:t>
      </w:r>
      <w:r w:rsidRPr="00484086">
        <w:rPr>
          <w:rFonts w:eastAsia="HiddenHorzOCR"/>
          <w:sz w:val="24"/>
          <w:szCs w:val="24"/>
          <w:lang w:val="en-US" w:eastAsia="ru-RU"/>
        </w:rPr>
        <w:t>K</w:t>
      </w:r>
      <w:r w:rsidRPr="006214FC">
        <w:rPr>
          <w:rFonts w:eastAsia="HiddenHorzOCR"/>
          <w:sz w:val="24"/>
          <w:szCs w:val="24"/>
          <w:lang w:val="en-US" w:eastAsia="ru-RU"/>
        </w:rPr>
        <w:t>ı</w:t>
      </w:r>
      <w:r w:rsidRPr="00484086">
        <w:rPr>
          <w:rFonts w:eastAsia="HiddenHorzOCR"/>
          <w:sz w:val="24"/>
          <w:szCs w:val="24"/>
          <w:lang w:val="en-US" w:eastAsia="ru-RU"/>
        </w:rPr>
        <w:t>z</w:t>
      </w:r>
      <w:r w:rsidRPr="006214FC">
        <w:rPr>
          <w:rFonts w:eastAsia="HiddenHorzOCR"/>
          <w:sz w:val="24"/>
          <w:szCs w:val="24"/>
          <w:lang w:val="en-US" w:eastAsia="ru-RU"/>
        </w:rPr>
        <w:t>ı</w:t>
      </w:r>
      <w:r w:rsidRPr="00484086">
        <w:rPr>
          <w:rFonts w:eastAsia="HiddenHorzOCR"/>
          <w:sz w:val="24"/>
          <w:szCs w:val="24"/>
          <w:lang w:val="en-US" w:eastAsia="ru-RU"/>
        </w:rPr>
        <w:t>ldeniz</w:t>
      </w:r>
      <w:r w:rsidRPr="006214FC">
        <w:rPr>
          <w:rFonts w:eastAsia="HiddenHorzOCR"/>
          <w:sz w:val="24"/>
          <w:szCs w:val="24"/>
          <w:lang w:val="en-US" w:eastAsia="ru-RU"/>
        </w:rPr>
        <w:t>'</w:t>
      </w:r>
      <w:r w:rsidRPr="00484086">
        <w:rPr>
          <w:rFonts w:eastAsia="HiddenHorzOCR"/>
          <w:sz w:val="24"/>
          <w:szCs w:val="24"/>
          <w:lang w:val="en-US" w:eastAsia="ru-RU"/>
        </w:rPr>
        <w:t>e</w:t>
      </w:r>
      <w:r w:rsidRPr="006214FC">
        <w:rPr>
          <w:rFonts w:eastAsia="HiddenHorzOCR"/>
          <w:sz w:val="24"/>
          <w:szCs w:val="24"/>
          <w:lang w:val="en-US" w:eastAsia="ru-RU"/>
        </w:rPr>
        <w:t xml:space="preserve"> </w:t>
      </w:r>
      <w:r w:rsidRPr="00484086">
        <w:rPr>
          <w:rFonts w:eastAsiaTheme="minorHAnsi"/>
          <w:sz w:val="24"/>
          <w:szCs w:val="24"/>
          <w:lang w:val="en-US" w:eastAsia="ru-RU"/>
        </w:rPr>
        <w:t>gidiyorduk</w:t>
      </w:r>
      <w:r w:rsidRPr="006214FC">
        <w:rPr>
          <w:rFonts w:eastAsiaTheme="minorHAnsi"/>
          <w:sz w:val="24"/>
          <w:szCs w:val="24"/>
          <w:lang w:val="en-US" w:eastAsia="ru-RU"/>
        </w:rPr>
        <w:t>,</w:t>
      </w:r>
    </w:p>
    <w:p w14:paraId="0848FB13" w14:textId="5EBC7474" w:rsidR="00484086" w:rsidRPr="002C5814"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484086">
        <w:rPr>
          <w:rFonts w:eastAsiaTheme="minorHAnsi"/>
          <w:sz w:val="24"/>
          <w:szCs w:val="24"/>
          <w:lang w:val="en-US" w:eastAsia="ru-RU"/>
        </w:rPr>
        <w:t xml:space="preserve">teknede bir de </w:t>
      </w:r>
      <w:r w:rsidRPr="00484086">
        <w:rPr>
          <w:rFonts w:eastAsia="HiddenHorzOCR"/>
          <w:sz w:val="24"/>
          <w:szCs w:val="24"/>
          <w:lang w:val="en-US" w:eastAsia="ru-RU"/>
        </w:rPr>
        <w:t xml:space="preserve">kaptanımız </w:t>
      </w:r>
      <w:r w:rsidRPr="00484086">
        <w:rPr>
          <w:rFonts w:eastAsiaTheme="minorHAnsi"/>
          <w:sz w:val="24"/>
          <w:szCs w:val="24"/>
          <w:lang w:val="en-US" w:eastAsia="ru-RU"/>
        </w:rPr>
        <w:t xml:space="preserve">Haluk Bey </w:t>
      </w:r>
      <w:r w:rsidRPr="00484086">
        <w:rPr>
          <w:rFonts w:eastAsia="HiddenHorzOCR"/>
          <w:sz w:val="24"/>
          <w:szCs w:val="24"/>
          <w:lang w:val="en-US" w:eastAsia="ru-RU"/>
        </w:rPr>
        <w:t>vardı.</w:t>
      </w:r>
      <w:r w:rsidR="002C5814" w:rsidRPr="002C5814">
        <w:rPr>
          <w:rFonts w:eastAsia="HiddenHorzOCR"/>
          <w:sz w:val="24"/>
          <w:szCs w:val="24"/>
          <w:lang w:val="en-US" w:eastAsia="ru-RU"/>
        </w:rPr>
        <w:t xml:space="preserve"> </w:t>
      </w:r>
      <w:r w:rsidRPr="00484086">
        <w:rPr>
          <w:rFonts w:eastAsiaTheme="minorHAnsi"/>
          <w:sz w:val="24"/>
          <w:szCs w:val="24"/>
          <w:lang w:val="en-US" w:eastAsia="ru-RU"/>
        </w:rPr>
        <w:t xml:space="preserve">Yolda teknemizin motoru </w:t>
      </w:r>
      <w:r w:rsidRPr="00484086">
        <w:rPr>
          <w:rFonts w:eastAsia="HiddenHorzOCR"/>
          <w:sz w:val="24"/>
          <w:szCs w:val="24"/>
          <w:lang w:val="en-US" w:eastAsia="ru-RU"/>
        </w:rPr>
        <w:t xml:space="preserve">arı zalandı </w:t>
      </w:r>
      <w:r w:rsidRPr="00484086">
        <w:rPr>
          <w:rFonts w:eastAsiaTheme="minorHAnsi"/>
          <w:sz w:val="24"/>
          <w:szCs w:val="24"/>
          <w:lang w:val="en-US" w:eastAsia="ru-RU"/>
        </w:rPr>
        <w:t>ve olumsuz</w:t>
      </w:r>
    </w:p>
    <w:p w14:paraId="64595E9A" w14:textId="063F5BAC" w:rsidR="00484086" w:rsidRPr="00484086"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 xml:space="preserve">hava </w:t>
      </w:r>
      <w:r w:rsidRPr="00484086">
        <w:rPr>
          <w:rFonts w:eastAsia="HiddenHorzOCR"/>
          <w:sz w:val="24"/>
          <w:szCs w:val="24"/>
          <w:lang w:val="en-US" w:eastAsia="ru-RU"/>
        </w:rPr>
        <w:t xml:space="preserve">koşullarıyla </w:t>
      </w:r>
      <w:r w:rsidRPr="00484086">
        <w:rPr>
          <w:rFonts w:eastAsiaTheme="minorHAnsi"/>
          <w:sz w:val="24"/>
          <w:szCs w:val="24"/>
          <w:lang w:val="en-US" w:eastAsia="ru-RU"/>
        </w:rPr>
        <w:t xml:space="preserve">mücadele edemedik. </w:t>
      </w:r>
      <w:r w:rsidRPr="00484086">
        <w:rPr>
          <w:rFonts w:eastAsia="HiddenHorzOCR"/>
          <w:sz w:val="24"/>
          <w:szCs w:val="24"/>
          <w:lang w:val="en-US" w:eastAsia="ru-RU"/>
        </w:rPr>
        <w:t xml:space="preserve">Çıkan </w:t>
      </w:r>
      <w:r w:rsidRPr="00484086">
        <w:rPr>
          <w:rFonts w:eastAsiaTheme="minorHAnsi"/>
          <w:sz w:val="24"/>
          <w:szCs w:val="24"/>
          <w:lang w:val="en-US" w:eastAsia="ru-RU"/>
        </w:rPr>
        <w:t>bir</w:t>
      </w:r>
      <w:r w:rsidR="002C5814" w:rsidRPr="002C5814">
        <w:rPr>
          <w:rFonts w:eastAsiaTheme="minorHAnsi"/>
          <w:sz w:val="24"/>
          <w:szCs w:val="24"/>
          <w:lang w:val="en-US" w:eastAsia="ru-RU"/>
        </w:rPr>
        <w:t xml:space="preserve"> </w:t>
      </w:r>
      <w:r w:rsidRPr="00484086">
        <w:rPr>
          <w:rFonts w:eastAsia="HiddenHorzOCR"/>
          <w:sz w:val="24"/>
          <w:szCs w:val="24"/>
          <w:lang w:val="en-US" w:eastAsia="ru-RU"/>
        </w:rPr>
        <w:t xml:space="preserve">fırtınada </w:t>
      </w:r>
      <w:r w:rsidRPr="00484086">
        <w:rPr>
          <w:rFonts w:eastAsiaTheme="minorHAnsi"/>
          <w:sz w:val="24"/>
          <w:szCs w:val="24"/>
          <w:lang w:val="en-US" w:eastAsia="ru-RU"/>
        </w:rPr>
        <w:t>tekne alabora oldu.</w:t>
      </w:r>
    </w:p>
    <w:p w14:paraId="33FF4BCB" w14:textId="40F25855" w:rsidR="00484086" w:rsidRPr="00D74E66" w:rsidRDefault="00484086" w:rsidP="00484086">
      <w:pPr>
        <w:widowControl/>
        <w:suppressAutoHyphens w:val="0"/>
        <w:autoSpaceDE w:val="0"/>
        <w:autoSpaceDN w:val="0"/>
        <w:adjustRightInd w:val="0"/>
        <w:spacing w:line="240" w:lineRule="auto"/>
        <w:rPr>
          <w:rFonts w:eastAsiaTheme="minorHAnsi"/>
          <w:sz w:val="24"/>
          <w:szCs w:val="24"/>
          <w:lang w:val="it-IT" w:eastAsia="ru-RU"/>
        </w:rPr>
      </w:pPr>
      <w:r w:rsidRPr="00484086">
        <w:rPr>
          <w:rFonts w:eastAsiaTheme="minorHAnsi"/>
          <w:sz w:val="24"/>
          <w:szCs w:val="24"/>
          <w:lang w:val="en-US" w:eastAsia="ru-RU"/>
        </w:rPr>
        <w:t xml:space="preserve">A : Peki siz </w:t>
      </w:r>
      <w:r w:rsidRPr="00484086">
        <w:rPr>
          <w:rFonts w:eastAsia="HiddenHorzOCR"/>
          <w:sz w:val="24"/>
          <w:szCs w:val="24"/>
          <w:lang w:val="en-US" w:eastAsia="ru-RU"/>
        </w:rPr>
        <w:t xml:space="preserve">kurtulmayı nasıl başardınız? </w:t>
      </w:r>
      <w:r w:rsidRPr="00D74E66">
        <w:rPr>
          <w:rFonts w:eastAsiaTheme="minorHAnsi"/>
          <w:sz w:val="24"/>
          <w:szCs w:val="24"/>
          <w:lang w:val="it-IT" w:eastAsia="ru-RU"/>
        </w:rPr>
        <w:t xml:space="preserve">Kaza </w:t>
      </w:r>
      <w:r w:rsidRPr="00D74E66">
        <w:rPr>
          <w:rFonts w:eastAsia="HiddenHorzOCR"/>
          <w:sz w:val="24"/>
          <w:szCs w:val="24"/>
          <w:lang w:val="it-IT" w:eastAsia="ru-RU"/>
        </w:rPr>
        <w:t xml:space="preserve">anın </w:t>
      </w:r>
      <w:r w:rsidRPr="00D74E66">
        <w:rPr>
          <w:rFonts w:eastAsiaTheme="minorHAnsi"/>
          <w:sz w:val="24"/>
          <w:szCs w:val="24"/>
          <w:lang w:val="it-IT" w:eastAsia="ru-RU"/>
        </w:rPr>
        <w:t>da</w:t>
      </w:r>
      <w:r w:rsidR="002C5814" w:rsidRPr="00D74E66">
        <w:rPr>
          <w:rFonts w:eastAsiaTheme="minorHAnsi"/>
          <w:sz w:val="24"/>
          <w:szCs w:val="24"/>
          <w:lang w:val="it-IT" w:eastAsia="ru-RU"/>
        </w:rPr>
        <w:t xml:space="preserve"> </w:t>
      </w:r>
      <w:r w:rsidRPr="00D74E66">
        <w:rPr>
          <w:rFonts w:eastAsia="HiddenHorzOCR"/>
          <w:sz w:val="24"/>
          <w:szCs w:val="24"/>
          <w:lang w:val="it-IT" w:eastAsia="ru-RU"/>
        </w:rPr>
        <w:t xml:space="preserve">yaşadıklarınızdan </w:t>
      </w:r>
      <w:r w:rsidRPr="00D74E66">
        <w:rPr>
          <w:rFonts w:eastAsiaTheme="minorHAnsi"/>
          <w:sz w:val="24"/>
          <w:szCs w:val="24"/>
          <w:lang w:val="it-IT" w:eastAsia="ru-RU"/>
        </w:rPr>
        <w:t>da bahseder misiniz?</w:t>
      </w:r>
    </w:p>
    <w:p w14:paraId="4BB6ED7B" w14:textId="6BBE925A" w:rsidR="00484086" w:rsidRPr="002C5814"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Theme="minorHAnsi"/>
          <w:sz w:val="24"/>
          <w:szCs w:val="24"/>
          <w:lang w:val="en-US" w:eastAsia="ru-RU"/>
        </w:rPr>
        <w:t xml:space="preserve">B : </w:t>
      </w:r>
      <w:r w:rsidRPr="00A65448">
        <w:rPr>
          <w:rFonts w:eastAsia="HiddenHorzOCR"/>
          <w:sz w:val="24"/>
          <w:szCs w:val="24"/>
          <w:lang w:val="en-US" w:eastAsia="ru-RU"/>
        </w:rPr>
        <w:t xml:space="preserve">Aslında </w:t>
      </w:r>
      <w:r w:rsidRPr="00A65448">
        <w:rPr>
          <w:rFonts w:eastAsiaTheme="minorHAnsi"/>
          <w:sz w:val="24"/>
          <w:szCs w:val="24"/>
          <w:lang w:val="en-US" w:eastAsia="ru-RU"/>
        </w:rPr>
        <w:t xml:space="preserve">tekne </w:t>
      </w:r>
      <w:r w:rsidRPr="00A65448">
        <w:rPr>
          <w:rFonts w:eastAsia="HiddenHorzOCR"/>
          <w:sz w:val="24"/>
          <w:szCs w:val="24"/>
          <w:lang w:val="en-US" w:eastAsia="ru-RU"/>
        </w:rPr>
        <w:t xml:space="preserve">battıktan </w:t>
      </w:r>
      <w:r w:rsidRPr="00A65448">
        <w:rPr>
          <w:rFonts w:eastAsiaTheme="minorHAnsi"/>
          <w:sz w:val="24"/>
          <w:szCs w:val="24"/>
          <w:lang w:val="en-US" w:eastAsia="ru-RU"/>
        </w:rPr>
        <w:t xml:space="preserve">sonra neler </w:t>
      </w:r>
      <w:r w:rsidRPr="00A65448">
        <w:rPr>
          <w:rFonts w:eastAsia="HiddenHorzOCR"/>
          <w:sz w:val="24"/>
          <w:szCs w:val="24"/>
          <w:lang w:val="en-US" w:eastAsia="ru-RU"/>
        </w:rPr>
        <w:t>olduğunu</w:t>
      </w:r>
      <w:r w:rsidR="002C5814" w:rsidRPr="002C5814">
        <w:rPr>
          <w:rFonts w:eastAsia="HiddenHorzOCR"/>
          <w:sz w:val="24"/>
          <w:szCs w:val="24"/>
          <w:lang w:val="en-US" w:eastAsia="ru-RU"/>
        </w:rPr>
        <w:t xml:space="preserve"> </w:t>
      </w:r>
      <w:r w:rsidRPr="00A65448">
        <w:rPr>
          <w:rFonts w:eastAsiaTheme="minorHAnsi"/>
          <w:sz w:val="24"/>
          <w:szCs w:val="24"/>
          <w:lang w:val="en-US" w:eastAsia="ru-RU"/>
        </w:rPr>
        <w:t xml:space="preserve">pek </w:t>
      </w:r>
      <w:r w:rsidRPr="00A65448">
        <w:rPr>
          <w:rFonts w:eastAsia="HiddenHorzOCR"/>
          <w:sz w:val="24"/>
          <w:szCs w:val="24"/>
          <w:lang w:val="en-US" w:eastAsia="ru-RU"/>
        </w:rPr>
        <w:t xml:space="preserve">hatırlayamıyorum. </w:t>
      </w:r>
      <w:r w:rsidRPr="00A65448">
        <w:rPr>
          <w:rFonts w:eastAsiaTheme="minorHAnsi"/>
          <w:sz w:val="24"/>
          <w:szCs w:val="24"/>
          <w:lang w:val="en-US" w:eastAsia="ru-RU"/>
        </w:rPr>
        <w:t xml:space="preserve">Sadece </w:t>
      </w:r>
      <w:r w:rsidRPr="00A65448">
        <w:rPr>
          <w:rFonts w:eastAsia="HiddenHorzOCR"/>
          <w:sz w:val="24"/>
          <w:szCs w:val="24"/>
          <w:lang w:val="en-US" w:eastAsia="ru-RU"/>
        </w:rPr>
        <w:t xml:space="preserve">fırtınanın </w:t>
      </w:r>
      <w:r w:rsidRPr="00A65448">
        <w:rPr>
          <w:rFonts w:eastAsiaTheme="minorHAnsi"/>
          <w:sz w:val="24"/>
          <w:szCs w:val="24"/>
          <w:lang w:val="en-US" w:eastAsia="ru-RU"/>
        </w:rPr>
        <w:t xml:space="preserve">çok </w:t>
      </w:r>
      <w:r w:rsidRPr="00A65448">
        <w:rPr>
          <w:rFonts w:eastAsia="HiddenHorzOCR"/>
          <w:sz w:val="24"/>
          <w:szCs w:val="24"/>
          <w:lang w:val="en-US" w:eastAsia="ru-RU"/>
        </w:rPr>
        <w:t xml:space="preserve">şid </w:t>
      </w:r>
      <w:r w:rsidRPr="00A65448">
        <w:rPr>
          <w:rFonts w:eastAsiaTheme="minorHAnsi"/>
          <w:sz w:val="24"/>
          <w:szCs w:val="24"/>
          <w:lang w:val="en-US" w:eastAsia="ru-RU"/>
        </w:rPr>
        <w:t>detli</w:t>
      </w:r>
      <w:r w:rsidR="002C5814" w:rsidRPr="002C5814">
        <w:rPr>
          <w:rFonts w:eastAsia="HiddenHorzOCR"/>
          <w:sz w:val="24"/>
          <w:szCs w:val="24"/>
          <w:lang w:val="en-US" w:eastAsia="ru-RU"/>
        </w:rPr>
        <w:t xml:space="preserve"> </w:t>
      </w:r>
      <w:r w:rsidRPr="00A65448">
        <w:rPr>
          <w:rFonts w:eastAsia="HiddenHorzOCR"/>
          <w:sz w:val="24"/>
          <w:szCs w:val="24"/>
          <w:lang w:val="en-US" w:eastAsia="ru-RU"/>
        </w:rPr>
        <w:t xml:space="preserve">olduğunu </w:t>
      </w:r>
      <w:r w:rsidRPr="00A65448">
        <w:rPr>
          <w:rFonts w:eastAsiaTheme="minorHAnsi"/>
          <w:sz w:val="24"/>
          <w:szCs w:val="24"/>
          <w:lang w:val="en-US" w:eastAsia="ru-RU"/>
        </w:rPr>
        <w:t xml:space="preserve">ve denize </w:t>
      </w:r>
      <w:r w:rsidRPr="00A65448">
        <w:rPr>
          <w:rFonts w:eastAsia="HiddenHorzOCR"/>
          <w:sz w:val="24"/>
          <w:szCs w:val="24"/>
          <w:lang w:val="en-US" w:eastAsia="ru-RU"/>
        </w:rPr>
        <w:t xml:space="preserve">düşünce </w:t>
      </w:r>
      <w:r w:rsidRPr="00A65448">
        <w:rPr>
          <w:rFonts w:eastAsiaTheme="minorHAnsi"/>
          <w:sz w:val="24"/>
          <w:szCs w:val="24"/>
          <w:lang w:val="en-US" w:eastAsia="ru-RU"/>
        </w:rPr>
        <w:t xml:space="preserve">el </w:t>
      </w:r>
      <w:r w:rsidRPr="00A65448">
        <w:rPr>
          <w:rFonts w:eastAsia="HiddenHorzOCR"/>
          <w:sz w:val="24"/>
          <w:szCs w:val="24"/>
          <w:lang w:val="en-US" w:eastAsia="ru-RU"/>
        </w:rPr>
        <w:t>yordamıyla</w:t>
      </w:r>
      <w:r w:rsidR="002C5814" w:rsidRPr="002C5814">
        <w:rPr>
          <w:rFonts w:eastAsia="HiddenHorzOCR"/>
          <w:sz w:val="24"/>
          <w:szCs w:val="24"/>
          <w:lang w:val="en-US" w:eastAsia="ru-RU"/>
        </w:rPr>
        <w:t xml:space="preserve"> </w:t>
      </w:r>
      <w:r w:rsidRPr="00484086">
        <w:rPr>
          <w:rFonts w:eastAsiaTheme="minorHAnsi"/>
          <w:sz w:val="24"/>
          <w:szCs w:val="24"/>
          <w:lang w:val="en-US" w:eastAsia="ru-RU"/>
        </w:rPr>
        <w:t xml:space="preserve">bir can simidine </w:t>
      </w:r>
      <w:r w:rsidRPr="00484086">
        <w:rPr>
          <w:rFonts w:eastAsia="HiddenHorzOCR"/>
          <w:sz w:val="24"/>
          <w:szCs w:val="24"/>
          <w:lang w:val="en-US" w:eastAsia="ru-RU"/>
        </w:rPr>
        <w:t xml:space="preserve">tutunduğumu hatırlıyorum. </w:t>
      </w:r>
      <w:r w:rsidRPr="00C61EA4">
        <w:rPr>
          <w:rFonts w:eastAsiaTheme="minorHAnsi"/>
          <w:sz w:val="24"/>
          <w:szCs w:val="24"/>
          <w:lang w:val="en-US" w:eastAsia="ru-RU"/>
        </w:rPr>
        <w:t>Sonra</w:t>
      </w:r>
    </w:p>
    <w:p w14:paraId="43C15516" w14:textId="77777777" w:rsidR="00484086" w:rsidRPr="00453103" w:rsidRDefault="00484086" w:rsidP="00484086">
      <w:pPr>
        <w:widowControl/>
        <w:suppressAutoHyphens w:val="0"/>
        <w:autoSpaceDE w:val="0"/>
        <w:autoSpaceDN w:val="0"/>
        <w:adjustRightInd w:val="0"/>
        <w:spacing w:line="240" w:lineRule="auto"/>
        <w:rPr>
          <w:rFonts w:eastAsiaTheme="minorHAnsi"/>
          <w:sz w:val="24"/>
          <w:szCs w:val="24"/>
          <w:lang w:val="fr-FR" w:eastAsia="ru-RU"/>
        </w:rPr>
      </w:pPr>
      <w:r w:rsidRPr="00453103">
        <w:rPr>
          <w:rFonts w:eastAsiaTheme="minorHAnsi"/>
          <w:sz w:val="24"/>
          <w:szCs w:val="24"/>
          <w:lang w:val="fr-FR" w:eastAsia="ru-RU"/>
        </w:rPr>
        <w:t xml:space="preserve">da kendimi bir </w:t>
      </w:r>
      <w:r w:rsidRPr="00453103">
        <w:rPr>
          <w:rFonts w:eastAsia="HiddenHorzOCR"/>
          <w:sz w:val="24"/>
          <w:szCs w:val="24"/>
          <w:lang w:val="fr-FR" w:eastAsia="ru-RU"/>
        </w:rPr>
        <w:t xml:space="preserve">adanın </w:t>
      </w:r>
      <w:r w:rsidRPr="00453103">
        <w:rPr>
          <w:rFonts w:eastAsiaTheme="minorHAnsi"/>
          <w:sz w:val="24"/>
          <w:szCs w:val="24"/>
          <w:lang w:val="fr-FR" w:eastAsia="ru-RU"/>
        </w:rPr>
        <w:t>sahilinde buldum.</w:t>
      </w:r>
    </w:p>
    <w:p w14:paraId="2EB32F73" w14:textId="192B481E" w:rsidR="00484086" w:rsidRPr="00484086"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 xml:space="preserve">A : Evet, gelelim adadaki </w:t>
      </w:r>
      <w:r w:rsidRPr="00484086">
        <w:rPr>
          <w:rFonts w:eastAsia="HiddenHorzOCR"/>
          <w:sz w:val="24"/>
          <w:szCs w:val="24"/>
          <w:lang w:val="en-US" w:eastAsia="ru-RU"/>
        </w:rPr>
        <w:t xml:space="preserve">yaşamınıza. İki yıl </w:t>
      </w:r>
      <w:r w:rsidRPr="00484086">
        <w:rPr>
          <w:rFonts w:eastAsiaTheme="minorHAnsi"/>
          <w:sz w:val="24"/>
          <w:szCs w:val="24"/>
          <w:lang w:val="en-US" w:eastAsia="ru-RU"/>
        </w:rPr>
        <w:t>boyunca</w:t>
      </w:r>
      <w:r w:rsidR="002C5814" w:rsidRPr="002C5814">
        <w:rPr>
          <w:rFonts w:eastAsiaTheme="minorHAnsi"/>
          <w:sz w:val="24"/>
          <w:szCs w:val="24"/>
          <w:lang w:val="en-US" w:eastAsia="ru-RU"/>
        </w:rPr>
        <w:t xml:space="preserve"> </w:t>
      </w:r>
      <w:r w:rsidRPr="00484086">
        <w:rPr>
          <w:rFonts w:eastAsiaTheme="minorHAnsi"/>
          <w:sz w:val="24"/>
          <w:szCs w:val="24"/>
          <w:lang w:val="en-US" w:eastAsia="ru-RU"/>
        </w:rPr>
        <w:t xml:space="preserve">tek </w:t>
      </w:r>
      <w:r w:rsidRPr="00484086">
        <w:rPr>
          <w:rFonts w:eastAsia="HiddenHorzOCR"/>
          <w:sz w:val="24"/>
          <w:szCs w:val="24"/>
          <w:lang w:val="en-US" w:eastAsia="ru-RU"/>
        </w:rPr>
        <w:t xml:space="preserve">başınıza, </w:t>
      </w:r>
      <w:r w:rsidRPr="00484086">
        <w:rPr>
          <w:rFonts w:eastAsiaTheme="minorHAnsi"/>
          <w:sz w:val="24"/>
          <w:szCs w:val="24"/>
          <w:lang w:val="en-US" w:eastAsia="ru-RU"/>
        </w:rPr>
        <w:t xml:space="preserve">bir adada </w:t>
      </w:r>
      <w:r w:rsidRPr="00484086">
        <w:rPr>
          <w:rFonts w:eastAsia="HiddenHorzOCR"/>
          <w:sz w:val="24"/>
          <w:szCs w:val="24"/>
          <w:lang w:val="en-US" w:eastAsia="ru-RU"/>
        </w:rPr>
        <w:t xml:space="preserve">hayatınızı nasıl </w:t>
      </w:r>
      <w:r w:rsidRPr="00484086">
        <w:rPr>
          <w:rFonts w:eastAsiaTheme="minorHAnsi"/>
          <w:sz w:val="24"/>
          <w:szCs w:val="24"/>
          <w:lang w:val="en-US" w:eastAsia="ru-RU"/>
        </w:rPr>
        <w:t>sürdürdünüz?</w:t>
      </w:r>
    </w:p>
    <w:p w14:paraId="6F821EDD" w14:textId="6DB03D9F" w:rsidR="00484086" w:rsidRPr="002C5814"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B ilk günler çok zor geçti tabii, özellikle içme suyu</w:t>
      </w:r>
      <w:r w:rsidR="002C5814" w:rsidRPr="002C5814">
        <w:rPr>
          <w:rFonts w:eastAsiaTheme="minorHAnsi"/>
          <w:sz w:val="24"/>
          <w:szCs w:val="24"/>
          <w:lang w:val="en-US" w:eastAsia="ru-RU"/>
        </w:rPr>
        <w:t xml:space="preserve"> </w:t>
      </w:r>
      <w:r w:rsidRPr="00484086">
        <w:rPr>
          <w:rFonts w:eastAsiaTheme="minorHAnsi"/>
          <w:sz w:val="24"/>
          <w:szCs w:val="24"/>
          <w:lang w:val="en-US" w:eastAsia="ru-RU"/>
        </w:rPr>
        <w:t xml:space="preserve">bulana kadar. Daha sonra </w:t>
      </w:r>
      <w:r w:rsidRPr="00484086">
        <w:rPr>
          <w:rFonts w:eastAsia="HiddenHorzOCR"/>
          <w:sz w:val="24"/>
          <w:szCs w:val="24"/>
          <w:lang w:val="en-US" w:eastAsia="ru-RU"/>
        </w:rPr>
        <w:t>adayı keşfetmeye</w:t>
      </w:r>
    </w:p>
    <w:p w14:paraId="5139D174" w14:textId="1D38ECB5" w:rsidR="00484086" w:rsidRPr="002C5814"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484086">
        <w:rPr>
          <w:rFonts w:eastAsia="HiddenHorzOCR"/>
          <w:sz w:val="24"/>
          <w:szCs w:val="24"/>
          <w:lang w:val="en-US" w:eastAsia="ru-RU"/>
        </w:rPr>
        <w:t xml:space="preserve">başladım, </w:t>
      </w:r>
      <w:r w:rsidRPr="00484086">
        <w:rPr>
          <w:rFonts w:eastAsiaTheme="minorHAnsi"/>
          <w:sz w:val="24"/>
          <w:szCs w:val="24"/>
          <w:lang w:val="en-US" w:eastAsia="ru-RU"/>
        </w:rPr>
        <w:t xml:space="preserve">küçük </w:t>
      </w:r>
      <w:r w:rsidRPr="00484086">
        <w:rPr>
          <w:rFonts w:eastAsia="HiddenHorzOCR"/>
          <w:sz w:val="24"/>
          <w:szCs w:val="24"/>
          <w:lang w:val="en-US" w:eastAsia="ru-RU"/>
        </w:rPr>
        <w:t xml:space="preserve">mağaraları barınak </w:t>
      </w:r>
      <w:r w:rsidRPr="00484086">
        <w:rPr>
          <w:rFonts w:eastAsiaTheme="minorHAnsi"/>
          <w:sz w:val="24"/>
          <w:szCs w:val="24"/>
          <w:lang w:val="en-US" w:eastAsia="ru-RU"/>
        </w:rPr>
        <w:t xml:space="preserve">olarak kul </w:t>
      </w:r>
      <w:r w:rsidRPr="00484086">
        <w:rPr>
          <w:rFonts w:eastAsia="HiddenHorzOCR"/>
          <w:sz w:val="24"/>
          <w:szCs w:val="24"/>
          <w:lang w:val="en-US" w:eastAsia="ru-RU"/>
        </w:rPr>
        <w:t>landım</w:t>
      </w:r>
      <w:r w:rsidRPr="00484086">
        <w:rPr>
          <w:rFonts w:eastAsiaTheme="minorHAnsi"/>
          <w:sz w:val="24"/>
          <w:szCs w:val="24"/>
          <w:lang w:val="en-US" w:eastAsia="ru-RU"/>
        </w:rPr>
        <w:t>...</w:t>
      </w:r>
    </w:p>
    <w:p w14:paraId="194CC857" w14:textId="1A5B6196" w:rsidR="00484086" w:rsidRPr="00A65448" w:rsidRDefault="00484086" w:rsidP="002C5814">
      <w:pPr>
        <w:widowControl/>
        <w:suppressAutoHyphens w:val="0"/>
        <w:autoSpaceDE w:val="0"/>
        <w:autoSpaceDN w:val="0"/>
        <w:adjustRightInd w:val="0"/>
        <w:spacing w:line="240" w:lineRule="auto"/>
        <w:rPr>
          <w:rFonts w:eastAsiaTheme="minorHAnsi"/>
          <w:sz w:val="24"/>
          <w:szCs w:val="24"/>
          <w:lang w:val="en-US" w:eastAsia="ru-RU"/>
        </w:rPr>
      </w:pPr>
      <w:r w:rsidRPr="00484086">
        <w:rPr>
          <w:rFonts w:eastAsiaTheme="minorHAnsi"/>
          <w:sz w:val="24"/>
          <w:szCs w:val="24"/>
          <w:lang w:val="en-US" w:eastAsia="ru-RU"/>
        </w:rPr>
        <w:t xml:space="preserve">A : Mehmet Bey, </w:t>
      </w:r>
      <w:r w:rsidRPr="00484086">
        <w:rPr>
          <w:rFonts w:eastAsia="HiddenHorzOCR"/>
          <w:sz w:val="24"/>
          <w:szCs w:val="24"/>
          <w:lang w:val="en-US" w:eastAsia="ru-RU"/>
        </w:rPr>
        <w:t xml:space="preserve">anlattıklarınız </w:t>
      </w:r>
      <w:r w:rsidRPr="00484086">
        <w:rPr>
          <w:rFonts w:eastAsiaTheme="minorHAnsi"/>
          <w:sz w:val="24"/>
          <w:szCs w:val="24"/>
          <w:lang w:val="en-US" w:eastAsia="ru-RU"/>
        </w:rPr>
        <w:t>gerçekten çok ilginç</w:t>
      </w:r>
      <w:r w:rsidR="002C5814" w:rsidRPr="002C5814">
        <w:rPr>
          <w:rFonts w:eastAsiaTheme="minorHAnsi"/>
          <w:sz w:val="24"/>
          <w:szCs w:val="24"/>
          <w:lang w:val="en-US" w:eastAsia="ru-RU"/>
        </w:rPr>
        <w:t xml:space="preserve">. </w:t>
      </w:r>
      <w:r w:rsidRPr="00484086">
        <w:rPr>
          <w:rFonts w:eastAsiaTheme="minorHAnsi"/>
          <w:sz w:val="24"/>
          <w:szCs w:val="24"/>
          <w:lang w:val="en-US" w:eastAsia="ru-RU"/>
        </w:rPr>
        <w:t xml:space="preserve">Sizi dinlemeye devam </w:t>
      </w:r>
      <w:r w:rsidRPr="00484086">
        <w:rPr>
          <w:rFonts w:eastAsia="HiddenHorzOCR"/>
          <w:sz w:val="24"/>
          <w:szCs w:val="24"/>
          <w:lang w:val="en-US" w:eastAsia="ru-RU"/>
        </w:rPr>
        <w:t xml:space="preserve">edeceğiz </w:t>
      </w:r>
      <w:r w:rsidRPr="00484086">
        <w:rPr>
          <w:rFonts w:eastAsiaTheme="minorHAnsi"/>
          <w:sz w:val="24"/>
          <w:szCs w:val="24"/>
          <w:lang w:val="en-US" w:eastAsia="ru-RU"/>
        </w:rPr>
        <w:t xml:space="preserve">ancak </w:t>
      </w:r>
      <w:r w:rsidRPr="00484086">
        <w:rPr>
          <w:rFonts w:eastAsia="HiddenHorzOCR"/>
          <w:sz w:val="24"/>
          <w:szCs w:val="24"/>
          <w:lang w:val="en-US" w:eastAsia="ru-RU"/>
        </w:rPr>
        <w:t xml:space="preserve">şimdi </w:t>
      </w:r>
      <w:r w:rsidRPr="00484086">
        <w:rPr>
          <w:rFonts w:eastAsiaTheme="minorHAnsi"/>
          <w:sz w:val="24"/>
          <w:szCs w:val="24"/>
          <w:lang w:val="en-US" w:eastAsia="ru-RU"/>
        </w:rPr>
        <w:t>bir</w:t>
      </w:r>
      <w:r w:rsidR="002C5814" w:rsidRPr="002C5814">
        <w:rPr>
          <w:rFonts w:eastAsiaTheme="minorHAnsi"/>
          <w:sz w:val="24"/>
          <w:szCs w:val="24"/>
          <w:lang w:val="en-US" w:eastAsia="ru-RU"/>
        </w:rPr>
        <w:t xml:space="preserve"> </w:t>
      </w:r>
      <w:r w:rsidRPr="00A65448">
        <w:rPr>
          <w:rFonts w:eastAsiaTheme="minorHAnsi"/>
          <w:sz w:val="24"/>
          <w:szCs w:val="24"/>
          <w:lang w:val="en-US" w:eastAsia="ru-RU"/>
        </w:rPr>
        <w:t xml:space="preserve">reklam </w:t>
      </w:r>
      <w:r w:rsidRPr="00A65448">
        <w:rPr>
          <w:rFonts w:eastAsia="HiddenHorzOCR"/>
          <w:sz w:val="24"/>
          <w:szCs w:val="24"/>
          <w:lang w:val="en-US" w:eastAsia="ru-RU"/>
        </w:rPr>
        <w:t xml:space="preserve">arası </w:t>
      </w:r>
      <w:r w:rsidRPr="00A65448">
        <w:rPr>
          <w:rFonts w:eastAsiaTheme="minorHAnsi"/>
          <w:sz w:val="24"/>
          <w:szCs w:val="24"/>
          <w:lang w:val="en-US" w:eastAsia="ru-RU"/>
        </w:rPr>
        <w:t>veriyoruz.</w:t>
      </w:r>
    </w:p>
    <w:p w14:paraId="20CDB4DA" w14:textId="77777777" w:rsidR="00484086" w:rsidRPr="00A65448" w:rsidRDefault="00484086" w:rsidP="00484086">
      <w:pPr>
        <w:spacing w:after="120"/>
        <w:ind w:firstLine="709"/>
        <w:jc w:val="both"/>
        <w:rPr>
          <w:rFonts w:ascii="Arial" w:eastAsiaTheme="minorHAnsi" w:hAnsi="Arial" w:cs="Arial"/>
          <w:color w:val="353638"/>
          <w:sz w:val="19"/>
          <w:szCs w:val="19"/>
          <w:lang w:val="en-US" w:eastAsia="ru-RU"/>
        </w:rPr>
      </w:pPr>
    </w:p>
    <w:p w14:paraId="47BF812F" w14:textId="452964CE"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Theme="minorHAnsi"/>
          <w:sz w:val="24"/>
          <w:szCs w:val="24"/>
          <w:lang w:val="en-US" w:eastAsia="ru-RU"/>
        </w:rPr>
        <w:t xml:space="preserve">Bir televizyon </w:t>
      </w:r>
      <w:r w:rsidRPr="00A65448">
        <w:rPr>
          <w:rFonts w:eastAsia="HiddenHorzOCR"/>
          <w:sz w:val="24"/>
          <w:szCs w:val="24"/>
          <w:lang w:val="en-US" w:eastAsia="ru-RU"/>
        </w:rPr>
        <w:t xml:space="preserve">kanalında </w:t>
      </w:r>
      <w:r w:rsidRPr="00A65448">
        <w:rPr>
          <w:rFonts w:eastAsiaTheme="minorHAnsi"/>
          <w:sz w:val="24"/>
          <w:szCs w:val="24"/>
          <w:lang w:val="en-US" w:eastAsia="ru-RU"/>
        </w:rPr>
        <w:t xml:space="preserve">muhabir olarak </w:t>
      </w:r>
      <w:r w:rsidRPr="00A65448">
        <w:rPr>
          <w:rFonts w:eastAsia="HiddenHorzOCR"/>
          <w:sz w:val="24"/>
          <w:szCs w:val="24"/>
          <w:lang w:val="en-US" w:eastAsia="ru-RU"/>
        </w:rPr>
        <w:t xml:space="preserve">çalışmaktasınız </w:t>
      </w:r>
      <w:r w:rsidRPr="00A65448">
        <w:rPr>
          <w:rFonts w:eastAsiaTheme="minorHAnsi"/>
          <w:sz w:val="24"/>
          <w:szCs w:val="24"/>
          <w:lang w:val="en-US" w:eastAsia="ru-RU"/>
        </w:rPr>
        <w:t>ve Mehmet Suna ile ana haber bültenindesiniz.</w:t>
      </w:r>
      <w:r w:rsidRPr="00A65448">
        <w:rPr>
          <w:rFonts w:eastAsia="HiddenHorzOCR"/>
          <w:sz w:val="24"/>
          <w:szCs w:val="24"/>
          <w:lang w:val="en-US" w:eastAsia="ru-RU"/>
        </w:rPr>
        <w:t xml:space="preserve"> </w:t>
      </w:r>
      <w:r w:rsidRPr="00A65448">
        <w:rPr>
          <w:rFonts w:eastAsiaTheme="minorHAnsi"/>
          <w:sz w:val="24"/>
          <w:szCs w:val="24"/>
          <w:lang w:val="en-US" w:eastAsia="ru-RU"/>
        </w:rPr>
        <w:t xml:space="preserve">Kazazede ile bir röportaj </w:t>
      </w:r>
      <w:r w:rsidRPr="00A65448">
        <w:rPr>
          <w:rFonts w:eastAsia="HiddenHorzOCR"/>
          <w:sz w:val="24"/>
          <w:szCs w:val="24"/>
          <w:lang w:val="en-US" w:eastAsia="ru-RU"/>
        </w:rPr>
        <w:t>yapınız.</w:t>
      </w:r>
    </w:p>
    <w:p w14:paraId="18CBC8F6" w14:textId="77777777"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HiddenHorzOCR"/>
          <w:sz w:val="24"/>
          <w:szCs w:val="24"/>
          <w:lang w:val="en-US" w:eastAsia="ru-RU"/>
        </w:rPr>
        <w:t>KİŞİSEL BİLGİLER</w:t>
      </w:r>
    </w:p>
    <w:p w14:paraId="5CE94129" w14:textId="77777777"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HiddenHorzOCR"/>
          <w:sz w:val="24"/>
          <w:szCs w:val="24"/>
          <w:lang w:val="en-US" w:eastAsia="ru-RU"/>
        </w:rPr>
        <w:t>•Yaş</w:t>
      </w:r>
    </w:p>
    <w:p w14:paraId="7B7599C8"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•Meslek</w:t>
      </w:r>
    </w:p>
    <w:p w14:paraId="69999054"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 Medeni durum</w:t>
      </w:r>
    </w:p>
    <w:p w14:paraId="4342DE53"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TEKNE</w:t>
      </w:r>
    </w:p>
    <w:p w14:paraId="775800FF" w14:textId="77777777"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Theme="minorHAnsi"/>
          <w:sz w:val="24"/>
          <w:szCs w:val="24"/>
          <w:lang w:val="en-US" w:eastAsia="ru-RU"/>
        </w:rPr>
        <w:t xml:space="preserve">•Teknenin </w:t>
      </w:r>
      <w:r w:rsidRPr="00A65448">
        <w:rPr>
          <w:rFonts w:eastAsia="HiddenHorzOCR"/>
          <w:sz w:val="24"/>
          <w:szCs w:val="24"/>
          <w:lang w:val="en-US" w:eastAsia="ru-RU"/>
        </w:rPr>
        <w:t>rotası</w:t>
      </w:r>
    </w:p>
    <w:p w14:paraId="062B3798"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 xml:space="preserve">•Teknedeki </w:t>
      </w:r>
      <w:r w:rsidRPr="00A65448">
        <w:rPr>
          <w:rFonts w:eastAsia="HiddenHorzOCR"/>
          <w:sz w:val="24"/>
          <w:szCs w:val="24"/>
          <w:lang w:val="en-US" w:eastAsia="ru-RU"/>
        </w:rPr>
        <w:t xml:space="preserve">kişilerin sayısı </w:t>
      </w:r>
      <w:r w:rsidRPr="00A65448">
        <w:rPr>
          <w:rFonts w:eastAsiaTheme="minorHAnsi"/>
          <w:sz w:val="24"/>
          <w:szCs w:val="24"/>
          <w:lang w:val="en-US" w:eastAsia="ru-RU"/>
        </w:rPr>
        <w:t>ve kimlikleri</w:t>
      </w:r>
    </w:p>
    <w:p w14:paraId="4300668F"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KAZA</w:t>
      </w:r>
    </w:p>
    <w:p w14:paraId="016B5977" w14:textId="77777777"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Theme="minorHAnsi"/>
          <w:sz w:val="24"/>
          <w:szCs w:val="24"/>
          <w:lang w:val="en-US" w:eastAsia="ru-RU"/>
        </w:rPr>
        <w:t xml:space="preserve">•Kaza </w:t>
      </w:r>
      <w:r w:rsidRPr="00A65448">
        <w:rPr>
          <w:rFonts w:eastAsia="HiddenHorzOCR"/>
          <w:sz w:val="24"/>
          <w:szCs w:val="24"/>
          <w:lang w:val="en-US" w:eastAsia="ru-RU"/>
        </w:rPr>
        <w:t>anı</w:t>
      </w:r>
    </w:p>
    <w:p w14:paraId="0E53D1B9"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 xml:space="preserve">• </w:t>
      </w:r>
      <w:r w:rsidRPr="00A65448">
        <w:rPr>
          <w:rFonts w:eastAsia="HiddenHorzOCR"/>
          <w:sz w:val="24"/>
          <w:szCs w:val="24"/>
          <w:lang w:val="en-US" w:eastAsia="ru-RU"/>
        </w:rPr>
        <w:t xml:space="preserve">Kazanın </w:t>
      </w:r>
      <w:r w:rsidRPr="00A65448">
        <w:rPr>
          <w:rFonts w:eastAsiaTheme="minorHAnsi"/>
          <w:sz w:val="24"/>
          <w:szCs w:val="24"/>
          <w:lang w:val="en-US" w:eastAsia="ru-RU"/>
        </w:rPr>
        <w:t>nedeni</w:t>
      </w:r>
    </w:p>
    <w:p w14:paraId="40A14F1F" w14:textId="77777777"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Theme="minorHAnsi"/>
          <w:sz w:val="24"/>
          <w:szCs w:val="24"/>
          <w:lang w:val="en-US" w:eastAsia="ru-RU"/>
        </w:rPr>
        <w:t xml:space="preserve">• Kazadan sonra </w:t>
      </w:r>
      <w:r w:rsidRPr="00A65448">
        <w:rPr>
          <w:rFonts w:eastAsia="HiddenHorzOCR"/>
          <w:sz w:val="24"/>
          <w:szCs w:val="24"/>
          <w:lang w:val="en-US" w:eastAsia="ru-RU"/>
        </w:rPr>
        <w:t>yaşananlar</w:t>
      </w:r>
    </w:p>
    <w:p w14:paraId="07651DFC" w14:textId="53C85DA7" w:rsidR="00484086" w:rsidRPr="00C61EA4"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Pr>
          <w:rFonts w:eastAsia="HiddenHorzOCR"/>
          <w:sz w:val="24"/>
          <w:szCs w:val="24"/>
          <w:lang w:val="tr-TR" w:eastAsia="ru-RU"/>
        </w:rPr>
        <w:t>ISSIZ</w:t>
      </w:r>
      <w:r w:rsidRPr="00C61EA4">
        <w:rPr>
          <w:rFonts w:eastAsia="HiddenHorzOCR"/>
          <w:sz w:val="24"/>
          <w:szCs w:val="24"/>
          <w:lang w:val="en-US" w:eastAsia="ru-RU"/>
        </w:rPr>
        <w:t xml:space="preserve"> </w:t>
      </w:r>
      <w:r w:rsidRPr="00C61EA4">
        <w:rPr>
          <w:rFonts w:eastAsiaTheme="minorHAnsi"/>
          <w:sz w:val="24"/>
          <w:szCs w:val="24"/>
          <w:lang w:val="en-US" w:eastAsia="ru-RU"/>
        </w:rPr>
        <w:t>ADA</w:t>
      </w:r>
    </w:p>
    <w:p w14:paraId="4D3C13E1"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 xml:space="preserve">• </w:t>
      </w:r>
      <w:r w:rsidRPr="00A65448">
        <w:rPr>
          <w:rFonts w:eastAsia="HiddenHorzOCR"/>
          <w:sz w:val="24"/>
          <w:szCs w:val="24"/>
          <w:lang w:val="en-US" w:eastAsia="ru-RU"/>
        </w:rPr>
        <w:t xml:space="preserve">Adanın </w:t>
      </w:r>
      <w:r w:rsidRPr="00A65448">
        <w:rPr>
          <w:rFonts w:eastAsiaTheme="minorHAnsi"/>
          <w:sz w:val="24"/>
          <w:szCs w:val="24"/>
          <w:lang w:val="en-US" w:eastAsia="ru-RU"/>
        </w:rPr>
        <w:t>özellikleri (orman, hayvanlar, bitkiler vb.l</w:t>
      </w:r>
    </w:p>
    <w:p w14:paraId="14D37595" w14:textId="77777777"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HiddenHorzOCR"/>
          <w:sz w:val="24"/>
          <w:szCs w:val="24"/>
          <w:lang w:val="en-US" w:eastAsia="ru-RU"/>
        </w:rPr>
        <w:t>•Barınma</w:t>
      </w:r>
    </w:p>
    <w:p w14:paraId="0F529C9D"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 Yiyecek-içecek</w:t>
      </w:r>
    </w:p>
    <w:p w14:paraId="6F4EF173"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 xml:space="preserve">• </w:t>
      </w:r>
      <w:r w:rsidRPr="00A65448">
        <w:rPr>
          <w:rFonts w:eastAsia="HiddenHorzOCR"/>
          <w:sz w:val="24"/>
          <w:szCs w:val="24"/>
          <w:lang w:val="en-US" w:eastAsia="ru-RU"/>
        </w:rPr>
        <w:t xml:space="preserve">Karşılaşılan </w:t>
      </w:r>
      <w:r w:rsidRPr="00A65448">
        <w:rPr>
          <w:rFonts w:eastAsiaTheme="minorHAnsi"/>
          <w:sz w:val="24"/>
          <w:szCs w:val="24"/>
          <w:lang w:val="en-US" w:eastAsia="ru-RU"/>
        </w:rPr>
        <w:t>tehlikeler</w:t>
      </w:r>
    </w:p>
    <w:p w14:paraId="4291AE61" w14:textId="77777777" w:rsidR="00484086" w:rsidRPr="00A65448"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A65448">
        <w:rPr>
          <w:rFonts w:eastAsiaTheme="minorHAnsi"/>
          <w:sz w:val="24"/>
          <w:szCs w:val="24"/>
          <w:lang w:val="en-US" w:eastAsia="ru-RU"/>
        </w:rPr>
        <w:t>• Adadaki hayvanlar, bitkiler vb.</w:t>
      </w:r>
    </w:p>
    <w:p w14:paraId="69DBA4C4" w14:textId="6C3EC703" w:rsidR="00484086" w:rsidRPr="00484086" w:rsidRDefault="00484086" w:rsidP="00484086">
      <w:pPr>
        <w:widowControl/>
        <w:suppressAutoHyphens w:val="0"/>
        <w:autoSpaceDE w:val="0"/>
        <w:autoSpaceDN w:val="0"/>
        <w:adjustRightInd w:val="0"/>
        <w:spacing w:line="240" w:lineRule="auto"/>
        <w:rPr>
          <w:rFonts w:eastAsiaTheme="minorHAnsi"/>
          <w:sz w:val="24"/>
          <w:szCs w:val="24"/>
          <w:lang w:val="tr-TR" w:eastAsia="ru-RU"/>
        </w:rPr>
      </w:pPr>
      <w:r w:rsidRPr="00484086">
        <w:rPr>
          <w:rFonts w:eastAsiaTheme="minorHAnsi"/>
          <w:sz w:val="24"/>
          <w:szCs w:val="24"/>
          <w:lang w:val="en-US" w:eastAsia="ru-RU"/>
        </w:rPr>
        <w:t>EVE</w:t>
      </w:r>
      <w:r w:rsidRPr="00A65448">
        <w:rPr>
          <w:rFonts w:eastAsiaTheme="minorHAnsi"/>
          <w:sz w:val="24"/>
          <w:szCs w:val="24"/>
          <w:lang w:val="en-US" w:eastAsia="ru-RU"/>
        </w:rPr>
        <w:t xml:space="preserve"> </w:t>
      </w:r>
      <w:r w:rsidRPr="00484086">
        <w:rPr>
          <w:rFonts w:eastAsiaTheme="minorHAnsi"/>
          <w:sz w:val="24"/>
          <w:szCs w:val="24"/>
          <w:lang w:val="en-US" w:eastAsia="ru-RU"/>
        </w:rPr>
        <w:t>DON</w:t>
      </w:r>
      <w:r w:rsidRPr="00A65448">
        <w:rPr>
          <w:rFonts w:eastAsiaTheme="minorHAnsi"/>
          <w:sz w:val="24"/>
          <w:szCs w:val="24"/>
          <w:lang w:val="en-US" w:eastAsia="ru-RU"/>
        </w:rPr>
        <w:t>Ü</w:t>
      </w:r>
      <w:r>
        <w:rPr>
          <w:rFonts w:eastAsiaTheme="minorHAnsi"/>
          <w:sz w:val="24"/>
          <w:szCs w:val="24"/>
          <w:lang w:val="tr-TR" w:eastAsia="ru-RU"/>
        </w:rPr>
        <w:t>Ş</w:t>
      </w:r>
    </w:p>
    <w:p w14:paraId="2A4CD1C4" w14:textId="77777777" w:rsidR="00484086" w:rsidRPr="00A65448"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A65448">
        <w:rPr>
          <w:rFonts w:eastAsiaTheme="minorHAnsi"/>
          <w:sz w:val="24"/>
          <w:szCs w:val="24"/>
          <w:lang w:val="en-US" w:eastAsia="ru-RU"/>
        </w:rPr>
        <w:t xml:space="preserve">• </w:t>
      </w:r>
      <w:r w:rsidRPr="00484086">
        <w:rPr>
          <w:rFonts w:eastAsia="HiddenHorzOCR"/>
          <w:sz w:val="24"/>
          <w:szCs w:val="24"/>
          <w:lang w:val="en-US" w:eastAsia="ru-RU"/>
        </w:rPr>
        <w:t>Bal</w:t>
      </w:r>
      <w:r w:rsidRPr="00A65448">
        <w:rPr>
          <w:rFonts w:eastAsia="HiddenHorzOCR"/>
          <w:sz w:val="24"/>
          <w:szCs w:val="24"/>
          <w:lang w:val="en-US" w:eastAsia="ru-RU"/>
        </w:rPr>
        <w:t>ı</w:t>
      </w:r>
      <w:r w:rsidRPr="00484086">
        <w:rPr>
          <w:rFonts w:eastAsia="HiddenHorzOCR"/>
          <w:sz w:val="24"/>
          <w:szCs w:val="24"/>
          <w:lang w:val="en-US" w:eastAsia="ru-RU"/>
        </w:rPr>
        <w:t>k</w:t>
      </w:r>
      <w:r w:rsidRPr="00A65448">
        <w:rPr>
          <w:rFonts w:eastAsia="HiddenHorzOCR"/>
          <w:sz w:val="24"/>
          <w:szCs w:val="24"/>
          <w:lang w:val="en-US" w:eastAsia="ru-RU"/>
        </w:rPr>
        <w:t xml:space="preserve">çı </w:t>
      </w:r>
      <w:r w:rsidRPr="00484086">
        <w:rPr>
          <w:rFonts w:eastAsiaTheme="minorHAnsi"/>
          <w:sz w:val="24"/>
          <w:szCs w:val="24"/>
          <w:lang w:val="en-US" w:eastAsia="ru-RU"/>
        </w:rPr>
        <w:t>teknesiyle</w:t>
      </w:r>
      <w:r w:rsidRPr="00A65448">
        <w:rPr>
          <w:rFonts w:eastAsiaTheme="minorHAnsi"/>
          <w:sz w:val="24"/>
          <w:szCs w:val="24"/>
          <w:lang w:val="en-US" w:eastAsia="ru-RU"/>
        </w:rPr>
        <w:t xml:space="preserve"> </w:t>
      </w:r>
      <w:r w:rsidRPr="00484086">
        <w:rPr>
          <w:rFonts w:eastAsia="HiddenHorzOCR"/>
          <w:sz w:val="24"/>
          <w:szCs w:val="24"/>
          <w:lang w:val="en-US" w:eastAsia="ru-RU"/>
        </w:rPr>
        <w:t>kar</w:t>
      </w:r>
      <w:r w:rsidRPr="00A65448">
        <w:rPr>
          <w:rFonts w:eastAsia="HiddenHorzOCR"/>
          <w:sz w:val="24"/>
          <w:szCs w:val="24"/>
          <w:lang w:val="en-US" w:eastAsia="ru-RU"/>
        </w:rPr>
        <w:t>şı</w:t>
      </w:r>
      <w:r w:rsidRPr="00484086">
        <w:rPr>
          <w:rFonts w:eastAsia="HiddenHorzOCR"/>
          <w:sz w:val="24"/>
          <w:szCs w:val="24"/>
          <w:lang w:val="en-US" w:eastAsia="ru-RU"/>
        </w:rPr>
        <w:t>la</w:t>
      </w:r>
      <w:r w:rsidRPr="00A65448">
        <w:rPr>
          <w:rFonts w:eastAsia="HiddenHorzOCR"/>
          <w:sz w:val="24"/>
          <w:szCs w:val="24"/>
          <w:lang w:val="en-US" w:eastAsia="ru-RU"/>
        </w:rPr>
        <w:t>ş</w:t>
      </w:r>
      <w:r w:rsidRPr="00484086">
        <w:rPr>
          <w:rFonts w:eastAsia="HiddenHorzOCR"/>
          <w:sz w:val="24"/>
          <w:szCs w:val="24"/>
          <w:lang w:val="en-US" w:eastAsia="ru-RU"/>
        </w:rPr>
        <w:t>ma</w:t>
      </w:r>
    </w:p>
    <w:p w14:paraId="5023BBE0" w14:textId="6BAA26DB" w:rsidR="00E74D60" w:rsidRPr="00AC12C9" w:rsidRDefault="00484086" w:rsidP="00AC12C9">
      <w:pPr>
        <w:spacing w:after="120"/>
        <w:ind w:firstLine="709"/>
        <w:jc w:val="both"/>
        <w:rPr>
          <w:sz w:val="24"/>
          <w:szCs w:val="24"/>
          <w:lang w:val="en-US" w:eastAsia="ru-RU"/>
        </w:rPr>
      </w:pPr>
      <w:r w:rsidRPr="00484086">
        <w:rPr>
          <w:rFonts w:eastAsiaTheme="minorHAnsi"/>
          <w:sz w:val="24"/>
          <w:szCs w:val="24"/>
          <w:lang w:val="en-US" w:eastAsia="ru-RU"/>
        </w:rPr>
        <w:t>• Ailenin tepkisi</w:t>
      </w:r>
    </w:p>
    <w:p w14:paraId="05EB61A3" w14:textId="36417640" w:rsidR="00E74D60" w:rsidRDefault="007C0E40" w:rsidP="009F7E9A">
      <w:pPr>
        <w:pStyle w:val="a5"/>
        <w:tabs>
          <w:tab w:val="left" w:pos="420"/>
        </w:tabs>
        <w:ind w:right="1141"/>
        <w:jc w:val="both"/>
        <w:rPr>
          <w:lang w:val="en-US"/>
        </w:rPr>
      </w:pPr>
      <w:r w:rsidRPr="006B6932">
        <w:rPr>
          <w:color w:val="FF0000"/>
          <w:lang w:val="en-US"/>
        </w:rPr>
        <w:br/>
      </w:r>
    </w:p>
    <w:p w14:paraId="320D54DA" w14:textId="77777777" w:rsidR="00E74D60" w:rsidRPr="00C61EA4" w:rsidRDefault="007C0E40">
      <w:pPr>
        <w:pStyle w:val="a5"/>
        <w:tabs>
          <w:tab w:val="left" w:pos="420"/>
        </w:tabs>
        <w:ind w:right="1141"/>
        <w:jc w:val="center"/>
        <w:rPr>
          <w:b/>
          <w:sz w:val="28"/>
          <w:szCs w:val="28"/>
        </w:rPr>
      </w:pPr>
      <w:r w:rsidRPr="00C61EA4">
        <w:rPr>
          <w:b/>
          <w:sz w:val="28"/>
          <w:szCs w:val="28"/>
        </w:rPr>
        <w:t>Примерные темы для презентаций</w:t>
      </w:r>
    </w:p>
    <w:p w14:paraId="4FBB0534" w14:textId="05F15970" w:rsidR="00853EE3" w:rsidRPr="00853EE3" w:rsidRDefault="00853EE3">
      <w:pPr>
        <w:pStyle w:val="a5"/>
        <w:tabs>
          <w:tab w:val="left" w:pos="420"/>
        </w:tabs>
        <w:ind w:right="1141"/>
        <w:jc w:val="center"/>
        <w:rPr>
          <w:b/>
          <w:sz w:val="28"/>
          <w:szCs w:val="28"/>
        </w:rPr>
      </w:pPr>
      <w:r>
        <w:rPr>
          <w:b/>
          <w:sz w:val="28"/>
          <w:szCs w:val="28"/>
        </w:rPr>
        <w:t>(турецкий язык, арабский язык)</w:t>
      </w:r>
    </w:p>
    <w:p w14:paraId="447CF03C" w14:textId="3847BCEC" w:rsidR="00E74D60" w:rsidRDefault="007C0E40" w:rsidP="00FB682E">
      <w:pPr>
        <w:pStyle w:val="a5"/>
        <w:numPr>
          <w:ilvl w:val="0"/>
          <w:numId w:val="10"/>
        </w:numPr>
        <w:tabs>
          <w:tab w:val="left" w:pos="420"/>
        </w:tabs>
        <w:ind w:right="1141"/>
        <w:rPr>
          <w:sz w:val="28"/>
          <w:szCs w:val="28"/>
        </w:rPr>
      </w:pPr>
      <w:r>
        <w:rPr>
          <w:sz w:val="28"/>
          <w:szCs w:val="28"/>
        </w:rPr>
        <w:t xml:space="preserve">Официальная деловая переписка: </w:t>
      </w:r>
      <w:r w:rsidR="00796F9A">
        <w:rPr>
          <w:sz w:val="28"/>
          <w:szCs w:val="28"/>
        </w:rPr>
        <w:t>резюме и сопроводительное письмо</w:t>
      </w:r>
    </w:p>
    <w:p w14:paraId="0818FAC1" w14:textId="288DB221" w:rsidR="00E74D60" w:rsidRDefault="007C0E40" w:rsidP="00FB682E">
      <w:pPr>
        <w:pStyle w:val="a5"/>
        <w:numPr>
          <w:ilvl w:val="0"/>
          <w:numId w:val="10"/>
        </w:numPr>
        <w:tabs>
          <w:tab w:val="left" w:pos="420"/>
        </w:tabs>
        <w:ind w:right="1141"/>
        <w:rPr>
          <w:sz w:val="28"/>
          <w:szCs w:val="28"/>
        </w:rPr>
      </w:pPr>
      <w:r>
        <w:rPr>
          <w:sz w:val="28"/>
          <w:szCs w:val="28"/>
        </w:rPr>
        <w:t xml:space="preserve">Официальная деловая переписка: </w:t>
      </w:r>
      <w:r w:rsidR="00301781">
        <w:rPr>
          <w:sz w:val="28"/>
          <w:szCs w:val="28"/>
        </w:rPr>
        <w:t>запрос и претензия</w:t>
      </w:r>
    </w:p>
    <w:p w14:paraId="41586022" w14:textId="05617C73" w:rsidR="00E74D60" w:rsidRDefault="007C0E40" w:rsidP="00FB682E">
      <w:pPr>
        <w:pStyle w:val="a5"/>
        <w:numPr>
          <w:ilvl w:val="0"/>
          <w:numId w:val="10"/>
        </w:numPr>
        <w:tabs>
          <w:tab w:val="left" w:pos="420"/>
        </w:tabs>
        <w:ind w:right="1141"/>
        <w:rPr>
          <w:sz w:val="28"/>
          <w:szCs w:val="28"/>
        </w:rPr>
      </w:pPr>
      <w:r>
        <w:rPr>
          <w:sz w:val="28"/>
          <w:szCs w:val="28"/>
        </w:rPr>
        <w:lastRenderedPageBreak/>
        <w:t xml:space="preserve">Официальная деловая переписка: </w:t>
      </w:r>
      <w:r w:rsidR="00301781">
        <w:rPr>
          <w:sz w:val="28"/>
          <w:szCs w:val="28"/>
        </w:rPr>
        <w:t>реклама</w:t>
      </w:r>
    </w:p>
    <w:p w14:paraId="44B4D6E8" w14:textId="77777777" w:rsidR="00E74D60" w:rsidRDefault="007C0E40" w:rsidP="00FB682E">
      <w:pPr>
        <w:pStyle w:val="a5"/>
        <w:numPr>
          <w:ilvl w:val="0"/>
          <w:numId w:val="10"/>
        </w:numPr>
        <w:tabs>
          <w:tab w:val="left" w:pos="420"/>
        </w:tabs>
        <w:ind w:right="1141"/>
        <w:rPr>
          <w:sz w:val="28"/>
          <w:szCs w:val="28"/>
        </w:rPr>
      </w:pPr>
      <w:r>
        <w:rPr>
          <w:sz w:val="28"/>
          <w:szCs w:val="28"/>
        </w:rPr>
        <w:t>Примеры оформления служебных записок и объяснительных</w:t>
      </w:r>
    </w:p>
    <w:p w14:paraId="68A56C4D" w14:textId="77777777" w:rsidR="00E74D60" w:rsidRDefault="007C0E40" w:rsidP="00FB682E">
      <w:pPr>
        <w:pStyle w:val="a5"/>
        <w:numPr>
          <w:ilvl w:val="0"/>
          <w:numId w:val="10"/>
        </w:numPr>
        <w:tabs>
          <w:tab w:val="left" w:pos="420"/>
        </w:tabs>
        <w:ind w:right="1141"/>
        <w:rPr>
          <w:sz w:val="28"/>
          <w:szCs w:val="28"/>
        </w:rPr>
      </w:pPr>
      <w:r>
        <w:rPr>
          <w:sz w:val="28"/>
          <w:szCs w:val="28"/>
        </w:rPr>
        <w:t>Личная деловая переписка: приглашение и ответ на него</w:t>
      </w:r>
    </w:p>
    <w:p w14:paraId="2D38C700" w14:textId="77777777" w:rsidR="00E74D60" w:rsidRDefault="007C0E40" w:rsidP="00FB682E">
      <w:pPr>
        <w:pStyle w:val="a5"/>
        <w:numPr>
          <w:ilvl w:val="0"/>
          <w:numId w:val="10"/>
        </w:numPr>
        <w:tabs>
          <w:tab w:val="left" w:pos="420"/>
        </w:tabs>
        <w:ind w:right="1141"/>
        <w:rPr>
          <w:sz w:val="28"/>
          <w:szCs w:val="28"/>
        </w:rPr>
      </w:pPr>
      <w:r>
        <w:rPr>
          <w:sz w:val="28"/>
          <w:szCs w:val="28"/>
        </w:rPr>
        <w:t>Личная деловая переписка: соболезнование и поздравление</w:t>
      </w:r>
    </w:p>
    <w:p w14:paraId="3B50EC01" w14:textId="3EF7EA0D" w:rsidR="00E74D60" w:rsidRDefault="007C0E40" w:rsidP="00DC1BD2">
      <w:pPr>
        <w:pStyle w:val="a5"/>
        <w:numPr>
          <w:ilvl w:val="0"/>
          <w:numId w:val="10"/>
        </w:numPr>
        <w:tabs>
          <w:tab w:val="left" w:pos="420"/>
        </w:tabs>
        <w:ind w:right="1141"/>
        <w:rPr>
          <w:sz w:val="28"/>
          <w:szCs w:val="28"/>
        </w:rPr>
      </w:pPr>
      <w:r>
        <w:rPr>
          <w:sz w:val="28"/>
          <w:szCs w:val="28"/>
        </w:rPr>
        <w:t>Личная деловая переписка: рекомендательное письмо и благодарность</w:t>
      </w:r>
    </w:p>
    <w:p w14:paraId="47DAC9FE" w14:textId="77777777" w:rsidR="00DC1BD2" w:rsidRPr="00DC1BD2" w:rsidRDefault="00DC1BD2" w:rsidP="00DC1BD2">
      <w:pPr>
        <w:pStyle w:val="a5"/>
        <w:tabs>
          <w:tab w:val="left" w:pos="420"/>
        </w:tabs>
        <w:ind w:left="720" w:right="1141"/>
        <w:rPr>
          <w:sz w:val="28"/>
          <w:szCs w:val="28"/>
        </w:rPr>
      </w:pPr>
    </w:p>
    <w:p w14:paraId="2A7AB4B6" w14:textId="77777777" w:rsidR="00E74D60" w:rsidRDefault="007C0E40">
      <w:pPr>
        <w:pStyle w:val="a5"/>
        <w:tabs>
          <w:tab w:val="left" w:pos="420"/>
        </w:tabs>
        <w:ind w:right="1141"/>
        <w:jc w:val="center"/>
        <w:rPr>
          <w:b/>
          <w:sz w:val="28"/>
          <w:szCs w:val="28"/>
        </w:rPr>
      </w:pPr>
      <w:r>
        <w:rPr>
          <w:b/>
          <w:sz w:val="28"/>
          <w:szCs w:val="28"/>
        </w:rPr>
        <w:t>Пример</w:t>
      </w:r>
      <w:r w:rsidRPr="00A65448">
        <w:rPr>
          <w:b/>
          <w:sz w:val="28"/>
          <w:szCs w:val="28"/>
        </w:rPr>
        <w:t xml:space="preserve"> </w:t>
      </w:r>
      <w:r>
        <w:rPr>
          <w:b/>
          <w:sz w:val="28"/>
          <w:szCs w:val="28"/>
        </w:rPr>
        <w:t>лексико</w:t>
      </w:r>
      <w:r w:rsidRPr="00A65448">
        <w:rPr>
          <w:b/>
          <w:sz w:val="28"/>
          <w:szCs w:val="28"/>
        </w:rPr>
        <w:t>-</w:t>
      </w:r>
      <w:r>
        <w:rPr>
          <w:b/>
          <w:sz w:val="28"/>
          <w:szCs w:val="28"/>
        </w:rPr>
        <w:t>грамматического</w:t>
      </w:r>
      <w:r w:rsidRPr="00A65448">
        <w:rPr>
          <w:b/>
          <w:sz w:val="28"/>
          <w:szCs w:val="28"/>
        </w:rPr>
        <w:t xml:space="preserve"> </w:t>
      </w:r>
      <w:r>
        <w:rPr>
          <w:b/>
          <w:sz w:val="28"/>
          <w:szCs w:val="28"/>
        </w:rPr>
        <w:t>задания</w:t>
      </w:r>
    </w:p>
    <w:p w14:paraId="3EC62145" w14:textId="7591EB53" w:rsidR="00DD0DCC" w:rsidRPr="00047F8E" w:rsidRDefault="00DD0DCC">
      <w:pPr>
        <w:pStyle w:val="a5"/>
        <w:tabs>
          <w:tab w:val="left" w:pos="420"/>
        </w:tabs>
        <w:ind w:right="1141"/>
        <w:jc w:val="center"/>
        <w:rPr>
          <w:b/>
          <w:sz w:val="28"/>
          <w:szCs w:val="28"/>
        </w:rPr>
      </w:pPr>
      <w:r>
        <w:rPr>
          <w:b/>
          <w:sz w:val="28"/>
          <w:szCs w:val="28"/>
        </w:rPr>
        <w:t xml:space="preserve">Турецкий язык </w:t>
      </w:r>
    </w:p>
    <w:p w14:paraId="4073757F" w14:textId="77777777" w:rsidR="00E74D60" w:rsidRPr="00047F8E" w:rsidRDefault="00E74D60">
      <w:pPr>
        <w:pStyle w:val="a5"/>
        <w:tabs>
          <w:tab w:val="left" w:pos="420"/>
        </w:tabs>
        <w:ind w:right="1141"/>
        <w:jc w:val="center"/>
        <w:rPr>
          <w:b/>
          <w:sz w:val="28"/>
          <w:szCs w:val="28"/>
        </w:rPr>
      </w:pPr>
    </w:p>
    <w:p w14:paraId="664CF1E9" w14:textId="18280C8A" w:rsidR="00047F8E" w:rsidRPr="00F357D3" w:rsidRDefault="00047F8E" w:rsidP="00047F8E">
      <w:pPr>
        <w:widowControl/>
        <w:suppressAutoHyphens w:val="0"/>
        <w:autoSpaceDE w:val="0"/>
        <w:autoSpaceDN w:val="0"/>
        <w:adjustRightInd w:val="0"/>
        <w:spacing w:line="240" w:lineRule="auto"/>
        <w:rPr>
          <w:rFonts w:eastAsiaTheme="minorHAnsi"/>
          <w:b/>
          <w:bCs/>
          <w:sz w:val="24"/>
          <w:szCs w:val="24"/>
          <w:lang w:eastAsia="ru-RU"/>
        </w:rPr>
      </w:pPr>
      <w:r w:rsidRPr="00F357D3">
        <w:rPr>
          <w:rFonts w:eastAsia="HiddenHorzOCR"/>
          <w:b/>
          <w:bCs/>
          <w:sz w:val="24"/>
          <w:szCs w:val="24"/>
          <w:lang w:eastAsia="ru-RU"/>
        </w:rPr>
        <w:t xml:space="preserve">Yerleştirelim </w:t>
      </w:r>
    </w:p>
    <w:p w14:paraId="52A83457" w14:textId="7365FBA4" w:rsidR="00E74D60" w:rsidRDefault="007C0E40" w:rsidP="00047F8E">
      <w:pPr>
        <w:pStyle w:val="a5"/>
        <w:ind w:left="206"/>
      </w:pPr>
      <w:r>
        <w:rPr>
          <w:noProof/>
          <w:lang w:eastAsia="ru-RU"/>
        </w:rPr>
        <mc:AlternateContent>
          <mc:Choice Requires="wpg">
            <w:drawing>
              <wp:inline distT="0" distB="0" distL="114300" distR="114300" wp14:anchorId="1130BE09" wp14:editId="07DD17ED">
                <wp:extent cx="5903595" cy="626745"/>
                <wp:effectExtent l="0" t="0" r="1905" b="1905"/>
                <wp:docPr id="10" name="Group 10"/>
                <wp:cNvGraphicFramePr/>
                <a:graphic xmlns:a="http://schemas.openxmlformats.org/drawingml/2006/main">
                  <a:graphicData uri="http://schemas.microsoft.com/office/word/2010/wordprocessingGroup">
                    <wpg:wgp>
                      <wpg:cNvGrpSpPr/>
                      <wpg:grpSpPr>
                        <a:xfrm>
                          <a:off x="0" y="0"/>
                          <a:ext cx="5903595" cy="626745"/>
                          <a:chOff x="0" y="0"/>
                          <a:chExt cx="9297" cy="987"/>
                        </a:xfrm>
                      </wpg:grpSpPr>
                      <wps:wsp>
                        <wps:cNvPr id="11" name="Freeform 4"/>
                        <wps:cNvSpPr/>
                        <wps:spPr>
                          <a:xfrm>
                            <a:off x="0" y="0"/>
                            <a:ext cx="9297" cy="987"/>
                          </a:xfrm>
                          <a:custGeom>
                            <a:avLst/>
                            <a:gdLst/>
                            <a:ahLst/>
                            <a:cxnLst/>
                            <a:rect l="0" t="0" r="0" b="0"/>
                            <a:pathLst>
                              <a:path w="9297" h="987">
                                <a:moveTo>
                                  <a:pt x="9287" y="977"/>
                                </a:moveTo>
                                <a:lnTo>
                                  <a:pt x="10" y="977"/>
                                </a:lnTo>
                                <a:lnTo>
                                  <a:pt x="0" y="977"/>
                                </a:lnTo>
                                <a:lnTo>
                                  <a:pt x="0" y="986"/>
                                </a:lnTo>
                                <a:lnTo>
                                  <a:pt x="10" y="986"/>
                                </a:lnTo>
                                <a:lnTo>
                                  <a:pt x="9287" y="986"/>
                                </a:lnTo>
                                <a:lnTo>
                                  <a:pt x="9287" y="977"/>
                                </a:lnTo>
                                <a:close/>
                                <a:moveTo>
                                  <a:pt x="9287" y="0"/>
                                </a:moveTo>
                                <a:lnTo>
                                  <a:pt x="10" y="0"/>
                                </a:lnTo>
                                <a:lnTo>
                                  <a:pt x="0" y="0"/>
                                </a:lnTo>
                                <a:lnTo>
                                  <a:pt x="0" y="10"/>
                                </a:lnTo>
                                <a:lnTo>
                                  <a:pt x="0" y="977"/>
                                </a:lnTo>
                                <a:lnTo>
                                  <a:pt x="10" y="977"/>
                                </a:lnTo>
                                <a:lnTo>
                                  <a:pt x="10" y="10"/>
                                </a:lnTo>
                                <a:lnTo>
                                  <a:pt x="9287" y="10"/>
                                </a:lnTo>
                                <a:lnTo>
                                  <a:pt x="9287" y="0"/>
                                </a:lnTo>
                                <a:close/>
                                <a:moveTo>
                                  <a:pt x="9297" y="977"/>
                                </a:moveTo>
                                <a:lnTo>
                                  <a:pt x="9287" y="977"/>
                                </a:lnTo>
                                <a:lnTo>
                                  <a:pt x="9287" y="986"/>
                                </a:lnTo>
                                <a:lnTo>
                                  <a:pt x="9297" y="986"/>
                                </a:lnTo>
                                <a:lnTo>
                                  <a:pt x="9297" y="977"/>
                                </a:lnTo>
                                <a:close/>
                                <a:moveTo>
                                  <a:pt x="9297" y="0"/>
                                </a:moveTo>
                                <a:lnTo>
                                  <a:pt x="9287" y="0"/>
                                </a:lnTo>
                                <a:lnTo>
                                  <a:pt x="9287" y="10"/>
                                </a:lnTo>
                                <a:lnTo>
                                  <a:pt x="9287" y="977"/>
                                </a:lnTo>
                                <a:lnTo>
                                  <a:pt x="9297" y="977"/>
                                </a:lnTo>
                                <a:lnTo>
                                  <a:pt x="9297" y="10"/>
                                </a:lnTo>
                                <a:lnTo>
                                  <a:pt x="9297" y="0"/>
                                </a:lnTo>
                                <a:close/>
                              </a:path>
                            </a:pathLst>
                          </a:custGeom>
                          <a:solidFill>
                            <a:srgbClr val="000000"/>
                          </a:solidFill>
                          <a:ln w="9525">
                            <a:noFill/>
                          </a:ln>
                        </wps:spPr>
                        <wps:bodyPr upright="1"/>
                      </wps:wsp>
                      <wps:wsp>
                        <wps:cNvPr id="14" name="Text Box 7"/>
                        <wps:cNvSpPr txBox="1"/>
                        <wps:spPr>
                          <a:xfrm>
                            <a:off x="6509" y="13"/>
                            <a:ext cx="2612" cy="311"/>
                          </a:xfrm>
                          <a:prstGeom prst="rect">
                            <a:avLst/>
                          </a:prstGeom>
                          <a:noFill/>
                          <a:ln w="9525">
                            <a:noFill/>
                          </a:ln>
                        </wps:spPr>
                        <wps:txbx>
                          <w:txbxContent>
                            <w:p w14:paraId="2D7BF2DB" w14:textId="3129B1B5" w:rsidR="002E27E8" w:rsidRDefault="002E27E8">
                              <w:pPr>
                                <w:spacing w:line="311" w:lineRule="exact"/>
                                <w:rPr>
                                  <w:sz w:val="24"/>
                                  <w:szCs w:val="24"/>
                                </w:rPr>
                              </w:pPr>
                            </w:p>
                          </w:txbxContent>
                        </wps:txbx>
                        <wps:bodyPr lIns="0" tIns="0" rIns="0" bIns="0" upright="1"/>
                      </wps:wsp>
                      <wps:wsp>
                        <wps:cNvPr id="15" name="Text Box 8"/>
                        <wps:cNvSpPr txBox="1"/>
                        <wps:spPr>
                          <a:xfrm>
                            <a:off x="256" y="337"/>
                            <a:ext cx="8801" cy="633"/>
                          </a:xfrm>
                          <a:prstGeom prst="rect">
                            <a:avLst/>
                          </a:prstGeom>
                          <a:noFill/>
                          <a:ln w="9525">
                            <a:noFill/>
                          </a:ln>
                        </wps:spPr>
                        <wps:txbx>
                          <w:txbxContent>
                            <w:p w14:paraId="3A9D6476" w14:textId="2A73B61F" w:rsidR="002E27E8" w:rsidRDefault="002E27E8">
                              <w:pPr>
                                <w:tabs>
                                  <w:tab w:val="left" w:pos="1655"/>
                                </w:tabs>
                                <w:ind w:right="18"/>
                                <w:jc w:val="center"/>
                                <w:rPr>
                                  <w:sz w:val="24"/>
                                  <w:szCs w:val="24"/>
                                  <w:lang w:val="en-US"/>
                                </w:rPr>
                              </w:pPr>
                              <w:r w:rsidRPr="00465FC1">
                                <w:rPr>
                                  <w:rFonts w:eastAsia="HiddenHorzOCR"/>
                                  <w:sz w:val="24"/>
                                  <w:szCs w:val="24"/>
                                  <w:lang w:eastAsia="ru-RU"/>
                                </w:rPr>
                                <w:t>ulaşmak • öğrenmek • paylaşmak • görmek • izlemek • tanık olmak • gelişmesi • tanımak</w:t>
                              </w:r>
                            </w:p>
                          </w:txbxContent>
                        </wps:txbx>
                        <wps:bodyPr lIns="0" tIns="0" rIns="0" bIns="0" upright="1"/>
                      </wps:wsp>
                    </wpg:wgp>
                  </a:graphicData>
                </a:graphic>
              </wp:inline>
            </w:drawing>
          </mc:Choice>
          <mc:Fallback>
            <w:pict>
              <v:group w14:anchorId="1130BE09" id="Group 10" o:spid="_x0000_s1026" style="width:464.85pt;height:49.35pt;mso-position-horizontal-relative:char;mso-position-vertical-relative:line" coordsize="9297,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">
                <v:shape id="Freeform 4" o:spid="_x0000_s1027" style="position:absolute;width:9297;height:987;visibility:visible;mso-wrap-style:square;v-text-anchor:top" coordsize="9297,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" path="m9287,977l10,977,,977r,9l10,986r9277,l9287,977xm9287,l10,,,,,10,,977r10,l10,10r9277,l9287,xm9297,977r-10,l9287,986r10,l9297,977xm9297,r-10,l9287,10r,967l9297,977r,-967l9297,xe" fillcolor="black" stroked="f">
                  <v:path arrowok="t" textboxrect="0,0,9297,987"/>
                </v:shape>
                <v:shapetype id="_x0000_t202" coordsize="21600,21600" o:spt="202" path="m,l,21600r21600,l21600,xe">
                  <v:stroke joinstyle="miter"/>
                  <v:path gradientshapeok="t" o:connecttype="rect"/>
                </v:shapetype>
                <v:shape id="Text Box 7" o:spid="_x0000_s1028" type="#_x0000_t202" style="position:absolute;left:6509;top:13;width:2612;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D7BF2DB" w14:textId="3129B1B5" w:rsidR="002E27E8" w:rsidRDefault="002E27E8">
                        <w:pPr>
                          <w:spacing w:line="311" w:lineRule="exact"/>
                          <w:rPr>
                            <w:sz w:val="24"/>
                            <w:szCs w:val="24"/>
                          </w:rPr>
                        </w:pPr>
                      </w:p>
                    </w:txbxContent>
                  </v:textbox>
                </v:shape>
                <v:shape id="Text Box 8" o:spid="_x0000_s1029" type="#_x0000_t202" style="position:absolute;left:256;top:337;width:8801;height: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3A9D6476" w14:textId="2A73B61F" w:rsidR="002E27E8" w:rsidRDefault="002E27E8">
                        <w:pPr>
                          <w:tabs>
                            <w:tab w:val="left" w:pos="1655"/>
                          </w:tabs>
                          <w:ind w:right="18"/>
                          <w:jc w:val="center"/>
                          <w:rPr>
                            <w:sz w:val="24"/>
                            <w:szCs w:val="24"/>
                            <w:lang w:val="en-US"/>
                          </w:rPr>
                        </w:pPr>
                        <w:r w:rsidRPr="00465FC1">
                          <w:rPr>
                            <w:rFonts w:eastAsia="HiddenHorzOCR"/>
                            <w:sz w:val="24"/>
                            <w:szCs w:val="24"/>
                            <w:lang w:eastAsia="ru-RU"/>
                          </w:rPr>
                          <w:t>ulaşmak • öğrenmek • paylaşmak • görmek • izlemek • tanık olmak • gelişmesi • tanımak</w:t>
                        </w:r>
                      </w:p>
                    </w:txbxContent>
                  </v:textbox>
                </v:shape>
                <w10:anchorlock/>
              </v:group>
            </w:pict>
          </mc:Fallback>
        </mc:AlternateContent>
      </w:r>
    </w:p>
    <w:p w14:paraId="05B28471" w14:textId="11114B97" w:rsidR="009249F9" w:rsidRPr="006214FC" w:rsidRDefault="009249F9" w:rsidP="009249F9">
      <w:pPr>
        <w:widowControl/>
        <w:suppressAutoHyphens w:val="0"/>
        <w:autoSpaceDE w:val="0"/>
        <w:autoSpaceDN w:val="0"/>
        <w:adjustRightInd w:val="0"/>
        <w:spacing w:line="240" w:lineRule="auto"/>
        <w:rPr>
          <w:rFonts w:eastAsiaTheme="minorHAnsi"/>
          <w:sz w:val="24"/>
          <w:szCs w:val="24"/>
          <w:lang w:val="en-US" w:eastAsia="ru-RU"/>
        </w:rPr>
      </w:pPr>
      <w:r w:rsidRPr="002E27E8">
        <w:rPr>
          <w:rFonts w:eastAsiaTheme="minorHAnsi"/>
          <w:sz w:val="24"/>
          <w:szCs w:val="24"/>
          <w:lang w:val="en-US" w:eastAsia="ru-RU"/>
        </w:rPr>
        <w:t>Kitle</w:t>
      </w:r>
      <w:r w:rsidRPr="006214FC">
        <w:rPr>
          <w:rFonts w:eastAsiaTheme="minorHAnsi"/>
          <w:sz w:val="24"/>
          <w:szCs w:val="24"/>
          <w:lang w:val="en-US" w:eastAsia="ru-RU"/>
        </w:rPr>
        <w:t xml:space="preserve"> </w:t>
      </w:r>
      <w:r w:rsidRPr="002E27E8">
        <w:rPr>
          <w:rFonts w:eastAsia="HiddenHorzOCR"/>
          <w:sz w:val="24"/>
          <w:szCs w:val="24"/>
          <w:lang w:val="en-US" w:eastAsia="ru-RU"/>
        </w:rPr>
        <w:t>ileti</w:t>
      </w:r>
      <w:r w:rsidRPr="006214FC">
        <w:rPr>
          <w:rFonts w:eastAsia="HiddenHorzOCR"/>
          <w:sz w:val="24"/>
          <w:szCs w:val="24"/>
          <w:lang w:val="en-US" w:eastAsia="ru-RU"/>
        </w:rPr>
        <w:t>ş</w:t>
      </w:r>
      <w:r w:rsidRPr="002E27E8">
        <w:rPr>
          <w:rFonts w:eastAsia="HiddenHorzOCR"/>
          <w:sz w:val="24"/>
          <w:szCs w:val="24"/>
          <w:lang w:val="en-US" w:eastAsia="ru-RU"/>
        </w:rPr>
        <w:t>im</w:t>
      </w:r>
      <w:r w:rsidRPr="006214FC">
        <w:rPr>
          <w:rFonts w:eastAsia="HiddenHorzOCR"/>
          <w:sz w:val="24"/>
          <w:szCs w:val="24"/>
          <w:lang w:val="en-US" w:eastAsia="ru-RU"/>
        </w:rPr>
        <w:t xml:space="preserve"> </w:t>
      </w:r>
      <w:r w:rsidRPr="002E27E8">
        <w:rPr>
          <w:rFonts w:eastAsia="HiddenHorzOCR"/>
          <w:sz w:val="24"/>
          <w:szCs w:val="24"/>
          <w:lang w:val="en-US" w:eastAsia="ru-RU"/>
        </w:rPr>
        <w:t>ara</w:t>
      </w:r>
      <w:r w:rsidRPr="006214FC">
        <w:rPr>
          <w:rFonts w:eastAsia="HiddenHorzOCR"/>
          <w:sz w:val="24"/>
          <w:szCs w:val="24"/>
          <w:lang w:val="en-US" w:eastAsia="ru-RU"/>
        </w:rPr>
        <w:t>ç</w:t>
      </w:r>
      <w:r w:rsidRPr="002E27E8">
        <w:rPr>
          <w:rFonts w:eastAsia="HiddenHorzOCR"/>
          <w:sz w:val="24"/>
          <w:szCs w:val="24"/>
          <w:lang w:val="en-US" w:eastAsia="ru-RU"/>
        </w:rPr>
        <w:t>lar</w:t>
      </w:r>
      <w:r w:rsidRPr="006214FC">
        <w:rPr>
          <w:rFonts w:eastAsia="HiddenHorzOCR"/>
          <w:sz w:val="24"/>
          <w:szCs w:val="24"/>
          <w:lang w:val="en-US" w:eastAsia="ru-RU"/>
        </w:rPr>
        <w:t xml:space="preserve">ı </w:t>
      </w:r>
      <w:r w:rsidRPr="002E27E8">
        <w:rPr>
          <w:rFonts w:eastAsia="HiddenHorzOCR"/>
          <w:sz w:val="24"/>
          <w:szCs w:val="24"/>
          <w:lang w:val="en-US" w:eastAsia="ru-RU"/>
        </w:rPr>
        <w:t>h</w:t>
      </w:r>
      <w:r w:rsidRPr="006214FC">
        <w:rPr>
          <w:rFonts w:eastAsia="HiddenHorzOCR"/>
          <w:sz w:val="24"/>
          <w:szCs w:val="24"/>
          <w:lang w:val="en-US" w:eastAsia="ru-RU"/>
        </w:rPr>
        <w:t xml:space="preserve"> ı</w:t>
      </w:r>
      <w:r w:rsidRPr="002E27E8">
        <w:rPr>
          <w:rFonts w:eastAsia="HiddenHorzOCR"/>
          <w:sz w:val="24"/>
          <w:szCs w:val="24"/>
          <w:lang w:val="en-US" w:eastAsia="ru-RU"/>
        </w:rPr>
        <w:t>zla</w:t>
      </w:r>
      <w:r w:rsidRPr="006214FC">
        <w:rPr>
          <w:rFonts w:eastAsia="HiddenHorzOCR"/>
          <w:sz w:val="24"/>
          <w:szCs w:val="24"/>
          <w:lang w:val="en-US" w:eastAsia="ru-RU"/>
        </w:rPr>
        <w:t xml:space="preserve"> </w:t>
      </w:r>
      <w:r w:rsidRPr="002E27E8">
        <w:rPr>
          <w:rFonts w:eastAsia="HiddenHorzOCR"/>
          <w:sz w:val="24"/>
          <w:szCs w:val="24"/>
          <w:lang w:val="en-US" w:eastAsia="ru-RU"/>
        </w:rPr>
        <w:t>geli</w:t>
      </w:r>
      <w:r w:rsidRPr="006214FC">
        <w:rPr>
          <w:rFonts w:eastAsia="HiddenHorzOCR"/>
          <w:sz w:val="24"/>
          <w:szCs w:val="24"/>
          <w:lang w:val="en-US" w:eastAsia="ru-RU"/>
        </w:rPr>
        <w:t>ş</w:t>
      </w:r>
      <w:r w:rsidRPr="002E27E8">
        <w:rPr>
          <w:rFonts w:eastAsia="HiddenHorzOCR"/>
          <w:sz w:val="24"/>
          <w:szCs w:val="24"/>
          <w:lang w:val="en-US" w:eastAsia="ru-RU"/>
        </w:rPr>
        <w:t>iyor</w:t>
      </w:r>
      <w:r w:rsidRPr="006214FC">
        <w:rPr>
          <w:rFonts w:eastAsia="HiddenHorzOCR"/>
          <w:sz w:val="24"/>
          <w:szCs w:val="24"/>
          <w:lang w:val="en-US" w:eastAsia="ru-RU"/>
        </w:rPr>
        <w:t xml:space="preserve">. </w:t>
      </w:r>
      <w:r w:rsidRPr="002E27E8">
        <w:rPr>
          <w:rFonts w:eastAsiaTheme="minorHAnsi"/>
          <w:sz w:val="24"/>
          <w:szCs w:val="24"/>
          <w:lang w:val="en-US" w:eastAsia="ru-RU"/>
        </w:rPr>
        <w:t>G</w:t>
      </w:r>
      <w:r w:rsidRPr="006214FC">
        <w:rPr>
          <w:rFonts w:eastAsiaTheme="minorHAnsi"/>
          <w:sz w:val="24"/>
          <w:szCs w:val="24"/>
          <w:lang w:val="en-US" w:eastAsia="ru-RU"/>
        </w:rPr>
        <w:t>ü</w:t>
      </w:r>
      <w:r w:rsidRPr="002E27E8">
        <w:rPr>
          <w:rFonts w:eastAsiaTheme="minorHAnsi"/>
          <w:sz w:val="24"/>
          <w:szCs w:val="24"/>
          <w:lang w:val="en-US" w:eastAsia="ru-RU"/>
        </w:rPr>
        <w:t>n</w:t>
      </w:r>
      <w:r w:rsidRPr="006214FC">
        <w:rPr>
          <w:rFonts w:eastAsiaTheme="minorHAnsi"/>
          <w:sz w:val="24"/>
          <w:szCs w:val="24"/>
          <w:lang w:val="en-US" w:eastAsia="ru-RU"/>
        </w:rPr>
        <w:t>ü</w:t>
      </w:r>
      <w:r w:rsidRPr="002E27E8">
        <w:rPr>
          <w:rFonts w:eastAsiaTheme="minorHAnsi"/>
          <w:sz w:val="24"/>
          <w:szCs w:val="24"/>
          <w:lang w:val="en-US" w:eastAsia="ru-RU"/>
        </w:rPr>
        <w:t>m</w:t>
      </w:r>
      <w:r w:rsidRPr="006214FC">
        <w:rPr>
          <w:rFonts w:eastAsiaTheme="minorHAnsi"/>
          <w:sz w:val="24"/>
          <w:szCs w:val="24"/>
          <w:lang w:val="en-US" w:eastAsia="ru-RU"/>
        </w:rPr>
        <w:t>ü</w:t>
      </w:r>
      <w:r w:rsidRPr="002E27E8">
        <w:rPr>
          <w:rFonts w:eastAsiaTheme="minorHAnsi"/>
          <w:sz w:val="24"/>
          <w:szCs w:val="24"/>
          <w:lang w:val="en-US" w:eastAsia="ru-RU"/>
        </w:rPr>
        <w:t>zde</w:t>
      </w:r>
      <w:r w:rsidRPr="006214FC">
        <w:rPr>
          <w:rFonts w:eastAsiaTheme="minorHAnsi"/>
          <w:sz w:val="24"/>
          <w:szCs w:val="24"/>
          <w:lang w:val="en-US" w:eastAsia="ru-RU"/>
        </w:rPr>
        <w:t xml:space="preserve"> </w:t>
      </w:r>
      <w:r w:rsidRPr="002E27E8">
        <w:rPr>
          <w:rFonts w:eastAsiaTheme="minorHAnsi"/>
          <w:sz w:val="24"/>
          <w:szCs w:val="24"/>
          <w:lang w:val="en-US" w:eastAsia="ru-RU"/>
        </w:rPr>
        <w:t>habere</w:t>
      </w:r>
      <w:r w:rsidRPr="006214FC">
        <w:rPr>
          <w:rFonts w:eastAsiaTheme="minorHAnsi"/>
          <w:sz w:val="24"/>
          <w:szCs w:val="24"/>
          <w:lang w:val="en-US" w:eastAsia="ru-RU"/>
        </w:rPr>
        <w:t xml:space="preserve"> </w:t>
      </w:r>
      <w:r w:rsidRPr="002E27E8">
        <w:rPr>
          <w:rFonts w:eastAsiaTheme="minorHAnsi"/>
          <w:sz w:val="24"/>
          <w:szCs w:val="24"/>
          <w:lang w:val="en-US" w:eastAsia="ru-RU"/>
        </w:rPr>
        <w:t>ve</w:t>
      </w:r>
      <w:r w:rsidRPr="006214FC">
        <w:rPr>
          <w:rFonts w:eastAsiaTheme="minorHAnsi"/>
          <w:sz w:val="24"/>
          <w:szCs w:val="24"/>
          <w:lang w:val="en-US" w:eastAsia="ru-RU"/>
        </w:rPr>
        <w:t xml:space="preserve"> </w:t>
      </w:r>
      <w:r w:rsidRPr="002E27E8">
        <w:rPr>
          <w:rFonts w:eastAsiaTheme="minorHAnsi"/>
          <w:sz w:val="24"/>
          <w:szCs w:val="24"/>
          <w:lang w:val="en-US" w:eastAsia="ru-RU"/>
        </w:rPr>
        <w:t>bilgiye</w:t>
      </w:r>
      <w:r w:rsidRPr="006214FC">
        <w:rPr>
          <w:rFonts w:eastAsiaTheme="minorHAnsi"/>
          <w:sz w:val="24"/>
          <w:szCs w:val="24"/>
          <w:lang w:val="en-US" w:eastAsia="ru-RU"/>
        </w:rPr>
        <w:t xml:space="preserve"> </w:t>
      </w:r>
      <w:r w:rsidRPr="002E27E8">
        <w:rPr>
          <w:rFonts w:eastAsia="HiddenHorzOCR"/>
          <w:sz w:val="24"/>
          <w:szCs w:val="24"/>
          <w:lang w:val="en-US" w:eastAsia="ru-RU"/>
        </w:rPr>
        <w:t>ula</w:t>
      </w:r>
      <w:r w:rsidRPr="006214FC">
        <w:rPr>
          <w:rFonts w:eastAsia="HiddenHorzOCR"/>
          <w:sz w:val="24"/>
          <w:szCs w:val="24"/>
          <w:lang w:val="en-US" w:eastAsia="ru-RU"/>
        </w:rPr>
        <w:t>ş</w:t>
      </w:r>
      <w:r w:rsidRPr="002E27E8">
        <w:rPr>
          <w:rFonts w:eastAsia="HiddenHorzOCR"/>
          <w:sz w:val="24"/>
          <w:szCs w:val="24"/>
          <w:lang w:val="en-US" w:eastAsia="ru-RU"/>
        </w:rPr>
        <w:t>mak</w:t>
      </w:r>
      <w:r w:rsidRPr="006214FC">
        <w:rPr>
          <w:rFonts w:eastAsiaTheme="minorHAnsi"/>
          <w:sz w:val="24"/>
          <w:szCs w:val="24"/>
          <w:lang w:val="en-US" w:eastAsia="ru-RU"/>
        </w:rPr>
        <w:t xml:space="preserve">, </w:t>
      </w:r>
      <w:r w:rsidRPr="002E27E8">
        <w:rPr>
          <w:rFonts w:eastAsiaTheme="minorHAnsi"/>
          <w:sz w:val="24"/>
          <w:szCs w:val="24"/>
          <w:lang w:val="en-US" w:eastAsia="ru-RU"/>
        </w:rPr>
        <w:t>bilgiyi</w:t>
      </w:r>
      <w:r w:rsidRPr="006214FC">
        <w:rPr>
          <w:rFonts w:eastAsiaTheme="minorHAnsi"/>
          <w:sz w:val="24"/>
          <w:szCs w:val="24"/>
          <w:lang w:val="en-US" w:eastAsia="ru-RU"/>
        </w:rPr>
        <w:t xml:space="preserve"> </w:t>
      </w:r>
      <w:r w:rsidRPr="002E27E8">
        <w:rPr>
          <w:rFonts w:eastAsia="HiddenHorzOCR"/>
          <w:sz w:val="24"/>
          <w:szCs w:val="24"/>
          <w:lang w:val="en-US" w:eastAsia="ru-RU"/>
        </w:rPr>
        <w:t>ba</w:t>
      </w:r>
      <w:r w:rsidRPr="006214FC">
        <w:rPr>
          <w:rFonts w:eastAsia="HiddenHorzOCR"/>
          <w:sz w:val="24"/>
          <w:szCs w:val="24"/>
          <w:lang w:val="en-US" w:eastAsia="ru-RU"/>
        </w:rPr>
        <w:t>ş</w:t>
      </w:r>
      <w:r w:rsidRPr="002E27E8">
        <w:rPr>
          <w:rFonts w:eastAsia="HiddenHorzOCR"/>
          <w:sz w:val="24"/>
          <w:szCs w:val="24"/>
          <w:lang w:val="en-US" w:eastAsia="ru-RU"/>
        </w:rPr>
        <w:t>kalar</w:t>
      </w:r>
      <w:r w:rsidRPr="006214FC">
        <w:rPr>
          <w:rFonts w:eastAsia="HiddenHorzOCR"/>
          <w:sz w:val="24"/>
          <w:szCs w:val="24"/>
          <w:lang w:val="en-US" w:eastAsia="ru-RU"/>
        </w:rPr>
        <w:t>ı</w:t>
      </w:r>
      <w:r w:rsidRPr="002E27E8">
        <w:rPr>
          <w:rFonts w:eastAsia="HiddenHorzOCR"/>
          <w:sz w:val="24"/>
          <w:szCs w:val="24"/>
          <w:lang w:val="en-US" w:eastAsia="ru-RU"/>
        </w:rPr>
        <w:t>yla</w:t>
      </w:r>
      <w:r w:rsidRPr="006214FC">
        <w:rPr>
          <w:rFonts w:eastAsia="HiddenHorzOCR"/>
          <w:sz w:val="24"/>
          <w:szCs w:val="24"/>
          <w:lang w:val="en-US" w:eastAsia="ru-RU"/>
        </w:rPr>
        <w:t xml:space="preserve"> </w:t>
      </w:r>
      <w:r w:rsidRPr="006214FC">
        <w:rPr>
          <w:rFonts w:eastAsiaTheme="minorHAnsi"/>
          <w:sz w:val="24"/>
          <w:szCs w:val="24"/>
          <w:lang w:val="en-US" w:eastAsia="ru-RU"/>
        </w:rPr>
        <w:t xml:space="preserve">_____ </w:t>
      </w:r>
      <w:r w:rsidRPr="002E27E8">
        <w:rPr>
          <w:rFonts w:eastAsiaTheme="minorHAnsi"/>
          <w:sz w:val="24"/>
          <w:szCs w:val="24"/>
          <w:lang w:val="en-US" w:eastAsia="ru-RU"/>
        </w:rPr>
        <w:t>eskiye</w:t>
      </w:r>
      <w:r w:rsidRPr="006214FC">
        <w:rPr>
          <w:rFonts w:eastAsiaTheme="minorHAnsi"/>
          <w:sz w:val="24"/>
          <w:szCs w:val="24"/>
          <w:lang w:val="en-US" w:eastAsia="ru-RU"/>
        </w:rPr>
        <w:t xml:space="preserve"> </w:t>
      </w:r>
      <w:r w:rsidRPr="002E27E8">
        <w:rPr>
          <w:rFonts w:eastAsiaTheme="minorHAnsi"/>
          <w:sz w:val="24"/>
          <w:szCs w:val="24"/>
          <w:lang w:val="en-US" w:eastAsia="ru-RU"/>
        </w:rPr>
        <w:t>g</w:t>
      </w:r>
      <w:r w:rsidRPr="006214FC">
        <w:rPr>
          <w:rFonts w:eastAsiaTheme="minorHAnsi"/>
          <w:sz w:val="24"/>
          <w:szCs w:val="24"/>
          <w:lang w:val="en-US" w:eastAsia="ru-RU"/>
        </w:rPr>
        <w:t>ö</w:t>
      </w:r>
      <w:r w:rsidRPr="002E27E8">
        <w:rPr>
          <w:rFonts w:eastAsiaTheme="minorHAnsi"/>
          <w:sz w:val="24"/>
          <w:szCs w:val="24"/>
          <w:lang w:val="en-US" w:eastAsia="ru-RU"/>
        </w:rPr>
        <w:t>re</w:t>
      </w:r>
      <w:r w:rsidRPr="006214FC">
        <w:rPr>
          <w:rFonts w:eastAsiaTheme="minorHAnsi"/>
          <w:sz w:val="24"/>
          <w:szCs w:val="24"/>
          <w:lang w:val="en-US" w:eastAsia="ru-RU"/>
        </w:rPr>
        <w:t xml:space="preserve"> ç</w:t>
      </w:r>
      <w:r w:rsidRPr="002E27E8">
        <w:rPr>
          <w:rFonts w:eastAsiaTheme="minorHAnsi"/>
          <w:sz w:val="24"/>
          <w:szCs w:val="24"/>
          <w:lang w:val="en-US" w:eastAsia="ru-RU"/>
        </w:rPr>
        <w:t>ok</w:t>
      </w:r>
      <w:r w:rsidRPr="006214FC">
        <w:rPr>
          <w:rFonts w:eastAsiaTheme="minorHAnsi"/>
          <w:sz w:val="24"/>
          <w:szCs w:val="24"/>
          <w:lang w:val="en-US" w:eastAsia="ru-RU"/>
        </w:rPr>
        <w:t xml:space="preserve"> </w:t>
      </w:r>
      <w:r w:rsidRPr="002E27E8">
        <w:rPr>
          <w:rFonts w:eastAsiaTheme="minorHAnsi"/>
          <w:sz w:val="24"/>
          <w:szCs w:val="24"/>
          <w:lang w:val="en-US" w:eastAsia="ru-RU"/>
        </w:rPr>
        <w:t>daha</w:t>
      </w:r>
      <w:r w:rsidRPr="006214FC">
        <w:rPr>
          <w:rFonts w:eastAsiaTheme="minorHAnsi"/>
          <w:sz w:val="24"/>
          <w:szCs w:val="24"/>
          <w:lang w:val="en-US" w:eastAsia="ru-RU"/>
        </w:rPr>
        <w:t xml:space="preserve"> </w:t>
      </w:r>
      <w:r w:rsidRPr="002E27E8">
        <w:rPr>
          <w:rFonts w:eastAsiaTheme="minorHAnsi"/>
          <w:sz w:val="24"/>
          <w:szCs w:val="24"/>
          <w:lang w:val="en-US" w:eastAsia="ru-RU"/>
        </w:rPr>
        <w:t>kolay</w:t>
      </w:r>
      <w:r w:rsidRPr="006214FC">
        <w:rPr>
          <w:rFonts w:eastAsiaTheme="minorHAnsi"/>
          <w:sz w:val="24"/>
          <w:szCs w:val="24"/>
          <w:lang w:val="en-US" w:eastAsia="ru-RU"/>
        </w:rPr>
        <w:t xml:space="preserve">. </w:t>
      </w:r>
      <w:r w:rsidRPr="002E27E8">
        <w:rPr>
          <w:rFonts w:eastAsiaTheme="minorHAnsi"/>
          <w:sz w:val="24"/>
          <w:szCs w:val="24"/>
          <w:lang w:val="en-US" w:eastAsia="ru-RU"/>
        </w:rPr>
        <w:t>Bu</w:t>
      </w:r>
      <w:r w:rsidRPr="006214FC">
        <w:rPr>
          <w:rFonts w:eastAsiaTheme="minorHAnsi"/>
          <w:sz w:val="24"/>
          <w:szCs w:val="24"/>
          <w:lang w:val="en-US" w:eastAsia="ru-RU"/>
        </w:rPr>
        <w:t xml:space="preserve"> </w:t>
      </w:r>
      <w:r w:rsidRPr="002E27E8">
        <w:rPr>
          <w:rFonts w:eastAsia="HiddenHorzOCR"/>
          <w:sz w:val="24"/>
          <w:szCs w:val="24"/>
          <w:lang w:val="en-US" w:eastAsia="ru-RU"/>
        </w:rPr>
        <w:t>kolayl</w:t>
      </w:r>
      <w:r w:rsidRPr="006214FC">
        <w:rPr>
          <w:rFonts w:eastAsia="HiddenHorzOCR"/>
          <w:sz w:val="24"/>
          <w:szCs w:val="24"/>
          <w:lang w:val="en-US" w:eastAsia="ru-RU"/>
        </w:rPr>
        <w:t xml:space="preserve">ığı </w:t>
      </w:r>
      <w:r w:rsidRPr="002E27E8">
        <w:rPr>
          <w:rFonts w:eastAsiaTheme="minorHAnsi"/>
          <w:sz w:val="24"/>
          <w:szCs w:val="24"/>
          <w:lang w:val="en-US" w:eastAsia="ru-RU"/>
        </w:rPr>
        <w:t>medya</w:t>
      </w:r>
      <w:r w:rsidRPr="006214FC">
        <w:rPr>
          <w:rFonts w:eastAsiaTheme="minorHAnsi"/>
          <w:sz w:val="24"/>
          <w:szCs w:val="24"/>
          <w:lang w:val="en-US" w:eastAsia="ru-RU"/>
        </w:rPr>
        <w:t>, ö</w:t>
      </w:r>
      <w:r w:rsidRPr="002E27E8">
        <w:rPr>
          <w:rFonts w:eastAsiaTheme="minorHAnsi"/>
          <w:sz w:val="24"/>
          <w:szCs w:val="24"/>
          <w:lang w:val="en-US" w:eastAsia="ru-RU"/>
        </w:rPr>
        <w:t>zellikle</w:t>
      </w:r>
      <w:r w:rsidRPr="006214FC">
        <w:rPr>
          <w:rFonts w:eastAsiaTheme="minorHAnsi"/>
          <w:sz w:val="24"/>
          <w:szCs w:val="24"/>
          <w:lang w:val="en-US" w:eastAsia="ru-RU"/>
        </w:rPr>
        <w:t xml:space="preserve"> </w:t>
      </w:r>
      <w:r w:rsidRPr="002E27E8">
        <w:rPr>
          <w:rFonts w:eastAsiaTheme="minorHAnsi"/>
          <w:sz w:val="24"/>
          <w:szCs w:val="24"/>
          <w:lang w:val="en-US" w:eastAsia="ru-RU"/>
        </w:rPr>
        <w:t>de</w:t>
      </w:r>
      <w:r w:rsidRPr="006214FC">
        <w:rPr>
          <w:rFonts w:eastAsiaTheme="minorHAnsi"/>
          <w:sz w:val="24"/>
          <w:szCs w:val="24"/>
          <w:lang w:val="en-US" w:eastAsia="ru-RU"/>
        </w:rPr>
        <w:t xml:space="preserve"> </w:t>
      </w:r>
      <w:r w:rsidRPr="002E27E8">
        <w:rPr>
          <w:rFonts w:eastAsiaTheme="minorHAnsi"/>
          <w:sz w:val="24"/>
          <w:szCs w:val="24"/>
          <w:lang w:val="en-US" w:eastAsia="ru-RU"/>
        </w:rPr>
        <w:t>televizyon</w:t>
      </w:r>
      <w:r w:rsidRPr="006214FC">
        <w:rPr>
          <w:rFonts w:eastAsiaTheme="minorHAnsi"/>
          <w:sz w:val="24"/>
          <w:szCs w:val="24"/>
          <w:lang w:val="en-US" w:eastAsia="ru-RU"/>
        </w:rPr>
        <w:t xml:space="preserve"> </w:t>
      </w:r>
      <w:r w:rsidRPr="002E27E8">
        <w:rPr>
          <w:rFonts w:eastAsia="HiddenHorzOCR"/>
          <w:sz w:val="24"/>
          <w:szCs w:val="24"/>
          <w:lang w:val="en-US" w:eastAsia="ru-RU"/>
        </w:rPr>
        <w:t>sa</w:t>
      </w:r>
      <w:r w:rsidRPr="006214FC">
        <w:rPr>
          <w:rFonts w:eastAsia="HiddenHorzOCR"/>
          <w:sz w:val="24"/>
          <w:szCs w:val="24"/>
          <w:lang w:val="en-US" w:eastAsia="ru-RU"/>
        </w:rPr>
        <w:t>ğ</w:t>
      </w:r>
      <w:r w:rsidRPr="002E27E8">
        <w:rPr>
          <w:rFonts w:eastAsia="HiddenHorzOCR"/>
          <w:sz w:val="24"/>
          <w:szCs w:val="24"/>
          <w:lang w:val="en-US" w:eastAsia="ru-RU"/>
        </w:rPr>
        <w:t>l</w:t>
      </w:r>
      <w:r w:rsidRPr="006214FC">
        <w:rPr>
          <w:rFonts w:eastAsia="HiddenHorzOCR"/>
          <w:sz w:val="24"/>
          <w:szCs w:val="24"/>
          <w:lang w:val="en-US" w:eastAsia="ru-RU"/>
        </w:rPr>
        <w:t>ı</w:t>
      </w:r>
      <w:r w:rsidRPr="002E27E8">
        <w:rPr>
          <w:rFonts w:eastAsia="HiddenHorzOCR"/>
          <w:sz w:val="24"/>
          <w:szCs w:val="24"/>
          <w:lang w:val="en-US" w:eastAsia="ru-RU"/>
        </w:rPr>
        <w:t>yor</w:t>
      </w:r>
      <w:r w:rsidRPr="006214FC">
        <w:rPr>
          <w:rFonts w:eastAsia="HiddenHorzOCR"/>
          <w:sz w:val="24"/>
          <w:szCs w:val="24"/>
          <w:lang w:val="en-US" w:eastAsia="ru-RU"/>
        </w:rPr>
        <w:t xml:space="preserve">. </w:t>
      </w:r>
      <w:r w:rsidRPr="002E27E8">
        <w:rPr>
          <w:rFonts w:eastAsia="HiddenHorzOCR"/>
          <w:sz w:val="24"/>
          <w:szCs w:val="24"/>
          <w:lang w:val="en-US" w:eastAsia="ru-RU"/>
        </w:rPr>
        <w:t>Medyan</w:t>
      </w:r>
      <w:r w:rsidRPr="006214FC">
        <w:rPr>
          <w:rFonts w:eastAsia="HiddenHorzOCR"/>
          <w:sz w:val="24"/>
          <w:szCs w:val="24"/>
          <w:lang w:val="en-US" w:eastAsia="ru-RU"/>
        </w:rPr>
        <w:t xml:space="preserve"> ı</w:t>
      </w:r>
      <w:r w:rsidRPr="002E27E8">
        <w:rPr>
          <w:rFonts w:eastAsia="HiddenHorzOCR"/>
          <w:sz w:val="24"/>
          <w:szCs w:val="24"/>
          <w:lang w:val="en-US" w:eastAsia="ru-RU"/>
        </w:rPr>
        <w:t>n</w:t>
      </w:r>
      <w:r w:rsidRPr="006214FC">
        <w:rPr>
          <w:rFonts w:eastAsia="HiddenHorzOCR"/>
          <w:sz w:val="24"/>
          <w:szCs w:val="24"/>
          <w:lang w:val="en-US" w:eastAsia="ru-RU"/>
        </w:rPr>
        <w:t xml:space="preserve"> </w:t>
      </w:r>
      <w:r w:rsidRPr="006214FC">
        <w:rPr>
          <w:rFonts w:eastAsiaTheme="minorHAnsi"/>
          <w:sz w:val="24"/>
          <w:szCs w:val="24"/>
          <w:lang w:val="en-US" w:eastAsia="ru-RU"/>
        </w:rPr>
        <w:t xml:space="preserve">______ , </w:t>
      </w:r>
      <w:r w:rsidRPr="002E27E8">
        <w:rPr>
          <w:rFonts w:eastAsia="HiddenHorzOCR"/>
          <w:sz w:val="24"/>
          <w:szCs w:val="24"/>
          <w:lang w:val="en-US" w:eastAsia="ru-RU"/>
        </w:rPr>
        <w:t>d</w:t>
      </w:r>
      <w:r w:rsidRPr="006214FC">
        <w:rPr>
          <w:rFonts w:eastAsia="HiddenHorzOCR"/>
          <w:sz w:val="24"/>
          <w:szCs w:val="24"/>
          <w:lang w:val="en-US" w:eastAsia="ru-RU"/>
        </w:rPr>
        <w:t>ü</w:t>
      </w:r>
      <w:r w:rsidRPr="002E27E8">
        <w:rPr>
          <w:rFonts w:eastAsia="HiddenHorzOCR"/>
          <w:sz w:val="24"/>
          <w:szCs w:val="24"/>
          <w:lang w:val="en-US" w:eastAsia="ru-RU"/>
        </w:rPr>
        <w:t>nyay</w:t>
      </w:r>
      <w:r w:rsidRPr="006214FC">
        <w:rPr>
          <w:rFonts w:eastAsia="HiddenHorzOCR"/>
          <w:sz w:val="24"/>
          <w:szCs w:val="24"/>
          <w:lang w:val="en-US" w:eastAsia="ru-RU"/>
        </w:rPr>
        <w:t xml:space="preserve">ı </w:t>
      </w:r>
      <w:r w:rsidRPr="002E27E8">
        <w:rPr>
          <w:rFonts w:eastAsiaTheme="minorHAnsi"/>
          <w:sz w:val="24"/>
          <w:szCs w:val="24"/>
          <w:lang w:val="en-US" w:eastAsia="ru-RU"/>
        </w:rPr>
        <w:t>her</w:t>
      </w:r>
      <w:r w:rsidRPr="006214FC">
        <w:rPr>
          <w:rFonts w:eastAsiaTheme="minorHAnsi"/>
          <w:sz w:val="24"/>
          <w:szCs w:val="24"/>
          <w:lang w:val="en-US" w:eastAsia="ru-RU"/>
        </w:rPr>
        <w:t xml:space="preserve"> </w:t>
      </w:r>
      <w:r w:rsidRPr="002E27E8">
        <w:rPr>
          <w:rFonts w:eastAsiaTheme="minorHAnsi"/>
          <w:sz w:val="24"/>
          <w:szCs w:val="24"/>
          <w:lang w:val="en-US" w:eastAsia="ru-RU"/>
        </w:rPr>
        <w:t>g</w:t>
      </w:r>
      <w:r w:rsidRPr="006214FC">
        <w:rPr>
          <w:rFonts w:eastAsiaTheme="minorHAnsi"/>
          <w:sz w:val="24"/>
          <w:szCs w:val="24"/>
          <w:lang w:val="en-US" w:eastAsia="ru-RU"/>
        </w:rPr>
        <w:t>ü</w:t>
      </w:r>
      <w:r w:rsidRPr="002E27E8">
        <w:rPr>
          <w:rFonts w:eastAsiaTheme="minorHAnsi"/>
          <w:sz w:val="24"/>
          <w:szCs w:val="24"/>
          <w:lang w:val="en-US" w:eastAsia="ru-RU"/>
        </w:rPr>
        <w:t>n</w:t>
      </w:r>
      <w:r w:rsidRPr="006214FC">
        <w:rPr>
          <w:rFonts w:eastAsiaTheme="minorHAnsi"/>
          <w:sz w:val="24"/>
          <w:szCs w:val="24"/>
          <w:lang w:val="en-US" w:eastAsia="ru-RU"/>
        </w:rPr>
        <w:t xml:space="preserve"> </w:t>
      </w:r>
      <w:r w:rsidRPr="002E27E8">
        <w:rPr>
          <w:rFonts w:eastAsiaTheme="minorHAnsi"/>
          <w:sz w:val="24"/>
          <w:szCs w:val="24"/>
          <w:lang w:val="en-US" w:eastAsia="ru-RU"/>
        </w:rPr>
        <w:t>biraz</w:t>
      </w:r>
      <w:r w:rsidRPr="006214FC">
        <w:rPr>
          <w:rFonts w:eastAsiaTheme="minorHAnsi"/>
          <w:sz w:val="24"/>
          <w:szCs w:val="24"/>
          <w:lang w:val="en-US" w:eastAsia="ru-RU"/>
        </w:rPr>
        <w:t xml:space="preserve"> </w:t>
      </w:r>
      <w:r w:rsidRPr="002E27E8">
        <w:rPr>
          <w:rFonts w:eastAsiaTheme="minorHAnsi"/>
          <w:sz w:val="24"/>
          <w:szCs w:val="24"/>
          <w:lang w:val="en-US" w:eastAsia="ru-RU"/>
        </w:rPr>
        <w:t>daha</w:t>
      </w:r>
      <w:r w:rsidRPr="006214FC">
        <w:rPr>
          <w:rFonts w:eastAsiaTheme="minorHAnsi"/>
          <w:sz w:val="24"/>
          <w:szCs w:val="24"/>
          <w:lang w:val="en-US" w:eastAsia="ru-RU"/>
        </w:rPr>
        <w:t xml:space="preserve"> </w:t>
      </w:r>
      <w:r w:rsidRPr="002E27E8">
        <w:rPr>
          <w:rFonts w:eastAsiaTheme="minorHAnsi"/>
          <w:sz w:val="24"/>
          <w:szCs w:val="24"/>
          <w:lang w:val="en-US" w:eastAsia="ru-RU"/>
        </w:rPr>
        <w:t>k</w:t>
      </w:r>
      <w:r w:rsidRPr="006214FC">
        <w:rPr>
          <w:rFonts w:eastAsiaTheme="minorHAnsi"/>
          <w:sz w:val="24"/>
          <w:szCs w:val="24"/>
          <w:lang w:val="en-US" w:eastAsia="ru-RU"/>
        </w:rPr>
        <w:t>üçü</w:t>
      </w:r>
      <w:r w:rsidRPr="002E27E8">
        <w:rPr>
          <w:rFonts w:eastAsiaTheme="minorHAnsi"/>
          <w:sz w:val="24"/>
          <w:szCs w:val="24"/>
          <w:lang w:val="en-US" w:eastAsia="ru-RU"/>
        </w:rPr>
        <w:t>lt</w:t>
      </w:r>
      <w:r w:rsidRPr="006214FC">
        <w:rPr>
          <w:rFonts w:eastAsiaTheme="minorHAnsi"/>
          <w:sz w:val="24"/>
          <w:szCs w:val="24"/>
          <w:lang w:val="en-US" w:eastAsia="ru-RU"/>
        </w:rPr>
        <w:t>ü</w:t>
      </w:r>
      <w:r w:rsidRPr="002E27E8">
        <w:rPr>
          <w:rFonts w:eastAsiaTheme="minorHAnsi"/>
          <w:sz w:val="24"/>
          <w:szCs w:val="24"/>
          <w:lang w:val="en-US" w:eastAsia="ru-RU"/>
        </w:rPr>
        <w:t>yor</w:t>
      </w:r>
      <w:r w:rsidRPr="006214FC">
        <w:rPr>
          <w:rFonts w:eastAsiaTheme="minorHAnsi"/>
          <w:sz w:val="24"/>
          <w:szCs w:val="24"/>
          <w:lang w:val="en-US" w:eastAsia="ru-RU"/>
        </w:rPr>
        <w:t>. ü</w:t>
      </w:r>
      <w:r w:rsidRPr="002E27E8">
        <w:rPr>
          <w:rFonts w:eastAsiaTheme="minorHAnsi"/>
          <w:sz w:val="24"/>
          <w:szCs w:val="24"/>
          <w:lang w:val="en-US" w:eastAsia="ru-RU"/>
        </w:rPr>
        <w:t>lkeler</w:t>
      </w:r>
      <w:r w:rsidRPr="006214FC">
        <w:rPr>
          <w:rFonts w:eastAsiaTheme="minorHAnsi"/>
          <w:sz w:val="24"/>
          <w:szCs w:val="24"/>
          <w:lang w:val="en-US" w:eastAsia="ru-RU"/>
        </w:rPr>
        <w:t xml:space="preserve"> </w:t>
      </w:r>
      <w:r w:rsidRPr="002E27E8">
        <w:rPr>
          <w:rFonts w:eastAsiaTheme="minorHAnsi"/>
          <w:sz w:val="24"/>
          <w:szCs w:val="24"/>
          <w:lang w:val="en-US" w:eastAsia="ru-RU"/>
        </w:rPr>
        <w:t>ve</w:t>
      </w:r>
      <w:r w:rsidRPr="006214FC">
        <w:rPr>
          <w:rFonts w:eastAsiaTheme="minorHAnsi"/>
          <w:sz w:val="24"/>
          <w:szCs w:val="24"/>
          <w:lang w:val="en-US" w:eastAsia="ru-RU"/>
        </w:rPr>
        <w:t xml:space="preserve"> </w:t>
      </w:r>
      <w:r w:rsidRPr="002E27E8">
        <w:rPr>
          <w:rFonts w:eastAsiaTheme="minorHAnsi"/>
          <w:sz w:val="24"/>
          <w:szCs w:val="24"/>
          <w:lang w:val="en-US" w:eastAsia="ru-RU"/>
        </w:rPr>
        <w:t>k</w:t>
      </w:r>
      <w:r w:rsidRPr="006214FC">
        <w:rPr>
          <w:rFonts w:eastAsiaTheme="minorHAnsi"/>
          <w:sz w:val="24"/>
          <w:szCs w:val="24"/>
          <w:lang w:val="en-US" w:eastAsia="ru-RU"/>
        </w:rPr>
        <w:t>ü</w:t>
      </w:r>
      <w:r w:rsidRPr="002E27E8">
        <w:rPr>
          <w:rFonts w:eastAsiaTheme="minorHAnsi"/>
          <w:sz w:val="24"/>
          <w:szCs w:val="24"/>
          <w:lang w:val="en-US" w:eastAsia="ru-RU"/>
        </w:rPr>
        <w:t>lt</w:t>
      </w:r>
      <w:r w:rsidRPr="006214FC">
        <w:rPr>
          <w:rFonts w:eastAsiaTheme="minorHAnsi"/>
          <w:sz w:val="24"/>
          <w:szCs w:val="24"/>
          <w:lang w:val="en-US" w:eastAsia="ru-RU"/>
        </w:rPr>
        <w:t>ü</w:t>
      </w:r>
      <w:r w:rsidRPr="002E27E8">
        <w:rPr>
          <w:rFonts w:eastAsiaTheme="minorHAnsi"/>
          <w:sz w:val="24"/>
          <w:szCs w:val="24"/>
          <w:lang w:val="en-US" w:eastAsia="ru-RU"/>
        </w:rPr>
        <w:t>rler</w:t>
      </w:r>
      <w:r w:rsidRPr="006214FC">
        <w:rPr>
          <w:rFonts w:eastAsiaTheme="minorHAnsi"/>
          <w:sz w:val="24"/>
          <w:szCs w:val="24"/>
          <w:lang w:val="en-US" w:eastAsia="ru-RU"/>
        </w:rPr>
        <w:t xml:space="preserve"> </w:t>
      </w:r>
      <w:r w:rsidRPr="002E27E8">
        <w:rPr>
          <w:rFonts w:eastAsia="HiddenHorzOCR"/>
          <w:sz w:val="24"/>
          <w:szCs w:val="24"/>
          <w:lang w:val="en-US" w:eastAsia="ru-RU"/>
        </w:rPr>
        <w:t>aras</w:t>
      </w:r>
      <w:r w:rsidRPr="006214FC">
        <w:rPr>
          <w:rFonts w:eastAsia="HiddenHorzOCR"/>
          <w:sz w:val="24"/>
          <w:szCs w:val="24"/>
          <w:lang w:val="en-US" w:eastAsia="ru-RU"/>
        </w:rPr>
        <w:t>ı</w:t>
      </w:r>
      <w:r w:rsidRPr="002E27E8">
        <w:rPr>
          <w:rFonts w:eastAsia="HiddenHorzOCR"/>
          <w:sz w:val="24"/>
          <w:szCs w:val="24"/>
          <w:lang w:val="en-US" w:eastAsia="ru-RU"/>
        </w:rPr>
        <w:t>ndaki</w:t>
      </w:r>
      <w:r w:rsidRPr="006214FC">
        <w:rPr>
          <w:rFonts w:eastAsia="HiddenHorzOCR"/>
          <w:sz w:val="24"/>
          <w:szCs w:val="24"/>
          <w:lang w:val="en-US" w:eastAsia="ru-RU"/>
        </w:rPr>
        <w:t xml:space="preserve"> </w:t>
      </w:r>
      <w:r w:rsidRPr="002E27E8">
        <w:rPr>
          <w:rFonts w:eastAsia="HiddenHorzOCR"/>
          <w:sz w:val="24"/>
          <w:szCs w:val="24"/>
          <w:lang w:val="en-US" w:eastAsia="ru-RU"/>
        </w:rPr>
        <w:t>s</w:t>
      </w:r>
      <w:r w:rsidRPr="006214FC">
        <w:rPr>
          <w:rFonts w:eastAsia="HiddenHorzOCR"/>
          <w:sz w:val="24"/>
          <w:szCs w:val="24"/>
          <w:lang w:val="en-US" w:eastAsia="ru-RU"/>
        </w:rPr>
        <w:t>ı</w:t>
      </w:r>
      <w:r w:rsidRPr="002E27E8">
        <w:rPr>
          <w:rFonts w:eastAsia="HiddenHorzOCR"/>
          <w:sz w:val="24"/>
          <w:szCs w:val="24"/>
          <w:lang w:val="en-US" w:eastAsia="ru-RU"/>
        </w:rPr>
        <w:t>n</w:t>
      </w:r>
      <w:r w:rsidRPr="006214FC">
        <w:rPr>
          <w:rFonts w:eastAsia="HiddenHorzOCR"/>
          <w:sz w:val="24"/>
          <w:szCs w:val="24"/>
          <w:lang w:val="en-US" w:eastAsia="ru-RU"/>
        </w:rPr>
        <w:t>ı</w:t>
      </w:r>
      <w:r w:rsidRPr="002E27E8">
        <w:rPr>
          <w:rFonts w:eastAsia="HiddenHorzOCR"/>
          <w:sz w:val="24"/>
          <w:szCs w:val="24"/>
          <w:lang w:val="en-US" w:eastAsia="ru-RU"/>
        </w:rPr>
        <w:t>rlar</w:t>
      </w:r>
      <w:r w:rsidRPr="006214FC">
        <w:rPr>
          <w:rFonts w:eastAsia="HiddenHorzOCR"/>
          <w:sz w:val="24"/>
          <w:szCs w:val="24"/>
          <w:lang w:val="en-US" w:eastAsia="ru-RU"/>
        </w:rPr>
        <w:t xml:space="preserve">ı </w:t>
      </w:r>
      <w:r w:rsidRPr="002E27E8">
        <w:rPr>
          <w:rFonts w:eastAsiaTheme="minorHAnsi"/>
          <w:sz w:val="24"/>
          <w:szCs w:val="24"/>
          <w:lang w:val="en-US" w:eastAsia="ru-RU"/>
        </w:rPr>
        <w:t>ortadan</w:t>
      </w:r>
      <w:r w:rsidRPr="006214FC">
        <w:rPr>
          <w:rFonts w:eastAsiaTheme="minorHAnsi"/>
          <w:sz w:val="24"/>
          <w:szCs w:val="24"/>
          <w:lang w:val="en-US" w:eastAsia="ru-RU"/>
        </w:rPr>
        <w:t xml:space="preserve"> </w:t>
      </w:r>
      <w:r w:rsidRPr="002E27E8">
        <w:rPr>
          <w:rFonts w:eastAsia="HiddenHorzOCR"/>
          <w:sz w:val="24"/>
          <w:szCs w:val="24"/>
          <w:lang w:val="en-US" w:eastAsia="ru-RU"/>
        </w:rPr>
        <w:t>kald</w:t>
      </w:r>
      <w:r w:rsidRPr="006214FC">
        <w:rPr>
          <w:rFonts w:eastAsia="HiddenHorzOCR"/>
          <w:sz w:val="24"/>
          <w:szCs w:val="24"/>
          <w:lang w:val="en-US" w:eastAsia="ru-RU"/>
        </w:rPr>
        <w:t>ı</w:t>
      </w:r>
      <w:r w:rsidRPr="002E27E8">
        <w:rPr>
          <w:rFonts w:eastAsia="HiddenHorzOCR"/>
          <w:sz w:val="24"/>
          <w:szCs w:val="24"/>
          <w:lang w:val="en-US" w:eastAsia="ru-RU"/>
        </w:rPr>
        <w:t>r</w:t>
      </w:r>
      <w:r w:rsidRPr="006214FC">
        <w:rPr>
          <w:rFonts w:eastAsia="HiddenHorzOCR"/>
          <w:sz w:val="24"/>
          <w:szCs w:val="24"/>
          <w:lang w:val="en-US" w:eastAsia="ru-RU"/>
        </w:rPr>
        <w:t>ı</w:t>
      </w:r>
      <w:r w:rsidRPr="002E27E8">
        <w:rPr>
          <w:rFonts w:eastAsia="HiddenHorzOCR"/>
          <w:sz w:val="24"/>
          <w:szCs w:val="24"/>
          <w:lang w:val="en-US" w:eastAsia="ru-RU"/>
        </w:rPr>
        <w:t>yor</w:t>
      </w:r>
      <w:r w:rsidRPr="006214FC">
        <w:rPr>
          <w:rFonts w:eastAsia="HiddenHorzOCR"/>
          <w:sz w:val="24"/>
          <w:szCs w:val="24"/>
          <w:lang w:val="en-US" w:eastAsia="ru-RU"/>
        </w:rPr>
        <w:t xml:space="preserve">. </w:t>
      </w:r>
      <w:r w:rsidRPr="002E27E8">
        <w:rPr>
          <w:rFonts w:eastAsiaTheme="minorHAnsi"/>
          <w:sz w:val="24"/>
          <w:szCs w:val="24"/>
          <w:lang w:val="en-US" w:eastAsia="ru-RU"/>
        </w:rPr>
        <w:t>D</w:t>
      </w:r>
      <w:r w:rsidRPr="006214FC">
        <w:rPr>
          <w:rFonts w:eastAsiaTheme="minorHAnsi"/>
          <w:sz w:val="24"/>
          <w:szCs w:val="24"/>
          <w:lang w:val="en-US" w:eastAsia="ru-RU"/>
        </w:rPr>
        <w:t>ü</w:t>
      </w:r>
      <w:r w:rsidRPr="002E27E8">
        <w:rPr>
          <w:rFonts w:eastAsiaTheme="minorHAnsi"/>
          <w:sz w:val="24"/>
          <w:szCs w:val="24"/>
          <w:lang w:val="en-US" w:eastAsia="ru-RU"/>
        </w:rPr>
        <w:t>nyadaki</w:t>
      </w:r>
      <w:r w:rsidRPr="006214FC">
        <w:rPr>
          <w:rFonts w:eastAsiaTheme="minorHAnsi"/>
          <w:sz w:val="24"/>
          <w:szCs w:val="24"/>
          <w:lang w:val="en-US" w:eastAsia="ru-RU"/>
        </w:rPr>
        <w:t xml:space="preserve"> </w:t>
      </w:r>
      <w:r w:rsidRPr="002E27E8">
        <w:rPr>
          <w:rFonts w:eastAsiaTheme="minorHAnsi"/>
          <w:sz w:val="24"/>
          <w:szCs w:val="24"/>
          <w:lang w:val="en-US" w:eastAsia="ru-RU"/>
        </w:rPr>
        <w:t>t</w:t>
      </w:r>
      <w:r w:rsidRPr="006214FC">
        <w:rPr>
          <w:rFonts w:eastAsiaTheme="minorHAnsi"/>
          <w:sz w:val="24"/>
          <w:szCs w:val="24"/>
          <w:lang w:val="en-US" w:eastAsia="ru-RU"/>
        </w:rPr>
        <w:t>ü</w:t>
      </w:r>
      <w:r w:rsidRPr="002E27E8">
        <w:rPr>
          <w:rFonts w:eastAsiaTheme="minorHAnsi"/>
          <w:sz w:val="24"/>
          <w:szCs w:val="24"/>
          <w:lang w:val="en-US" w:eastAsia="ru-RU"/>
        </w:rPr>
        <w:t>m</w:t>
      </w:r>
      <w:r w:rsidRPr="006214FC">
        <w:rPr>
          <w:rFonts w:eastAsiaTheme="minorHAnsi"/>
          <w:sz w:val="24"/>
          <w:szCs w:val="24"/>
          <w:lang w:val="en-US" w:eastAsia="ru-RU"/>
        </w:rPr>
        <w:t xml:space="preserve"> </w:t>
      </w:r>
      <w:r w:rsidRPr="002E27E8">
        <w:rPr>
          <w:rFonts w:eastAsia="HiddenHorzOCR"/>
          <w:sz w:val="24"/>
          <w:szCs w:val="24"/>
          <w:lang w:val="en-US" w:eastAsia="ru-RU"/>
        </w:rPr>
        <w:t>geli</w:t>
      </w:r>
      <w:r w:rsidRPr="006214FC">
        <w:rPr>
          <w:rFonts w:eastAsia="HiddenHorzOCR"/>
          <w:sz w:val="24"/>
          <w:szCs w:val="24"/>
          <w:lang w:val="en-US" w:eastAsia="ru-RU"/>
        </w:rPr>
        <w:t>ş</w:t>
      </w:r>
      <w:r w:rsidRPr="002E27E8">
        <w:rPr>
          <w:rFonts w:eastAsia="HiddenHorzOCR"/>
          <w:sz w:val="24"/>
          <w:szCs w:val="24"/>
          <w:lang w:val="en-US" w:eastAsia="ru-RU"/>
        </w:rPr>
        <w:t>meleri</w:t>
      </w:r>
      <w:r w:rsidRPr="006214FC">
        <w:rPr>
          <w:rFonts w:eastAsia="HiddenHorzOCR"/>
          <w:sz w:val="24"/>
          <w:szCs w:val="24"/>
          <w:lang w:val="en-US" w:eastAsia="ru-RU"/>
        </w:rPr>
        <w:t xml:space="preserve"> </w:t>
      </w:r>
      <w:r w:rsidRPr="002E27E8">
        <w:rPr>
          <w:rFonts w:eastAsiaTheme="minorHAnsi"/>
          <w:sz w:val="24"/>
          <w:szCs w:val="24"/>
          <w:lang w:val="en-US" w:eastAsia="ru-RU"/>
        </w:rPr>
        <w:t>birka</w:t>
      </w:r>
      <w:r w:rsidRPr="006214FC">
        <w:rPr>
          <w:rFonts w:eastAsiaTheme="minorHAnsi"/>
          <w:sz w:val="24"/>
          <w:szCs w:val="24"/>
          <w:lang w:val="en-US" w:eastAsia="ru-RU"/>
        </w:rPr>
        <w:t xml:space="preserve">ç </w:t>
      </w:r>
      <w:r w:rsidRPr="002E27E8">
        <w:rPr>
          <w:rFonts w:eastAsiaTheme="minorHAnsi"/>
          <w:sz w:val="24"/>
          <w:szCs w:val="24"/>
          <w:lang w:val="en-US" w:eastAsia="ru-RU"/>
        </w:rPr>
        <w:t>saat</w:t>
      </w:r>
      <w:r w:rsidRPr="006214FC">
        <w:rPr>
          <w:rFonts w:eastAsiaTheme="minorHAnsi"/>
          <w:sz w:val="24"/>
          <w:szCs w:val="24"/>
          <w:lang w:val="en-US" w:eastAsia="ru-RU"/>
        </w:rPr>
        <w:t xml:space="preserve"> </w:t>
      </w:r>
      <w:r w:rsidRPr="002E27E8">
        <w:rPr>
          <w:rFonts w:eastAsiaTheme="minorHAnsi"/>
          <w:sz w:val="24"/>
          <w:szCs w:val="24"/>
          <w:lang w:val="en-US" w:eastAsia="ru-RU"/>
        </w:rPr>
        <w:t>i</w:t>
      </w:r>
      <w:r w:rsidRPr="006214FC">
        <w:rPr>
          <w:rFonts w:eastAsiaTheme="minorHAnsi"/>
          <w:sz w:val="24"/>
          <w:szCs w:val="24"/>
          <w:lang w:val="en-US" w:eastAsia="ru-RU"/>
        </w:rPr>
        <w:t>ç</w:t>
      </w:r>
      <w:r w:rsidRPr="002E27E8">
        <w:rPr>
          <w:rFonts w:eastAsiaTheme="minorHAnsi"/>
          <w:sz w:val="24"/>
          <w:szCs w:val="24"/>
          <w:lang w:val="en-US" w:eastAsia="ru-RU"/>
        </w:rPr>
        <w:t>inde</w:t>
      </w:r>
      <w:r w:rsidRPr="006214FC">
        <w:rPr>
          <w:rFonts w:eastAsiaTheme="minorHAnsi"/>
          <w:sz w:val="24"/>
          <w:szCs w:val="24"/>
          <w:lang w:val="en-US" w:eastAsia="ru-RU"/>
        </w:rPr>
        <w:t xml:space="preserve"> ____ ,</w:t>
      </w:r>
      <w:r w:rsidRPr="002E27E8">
        <w:rPr>
          <w:rFonts w:eastAsiaTheme="minorHAnsi"/>
          <w:sz w:val="24"/>
          <w:szCs w:val="24"/>
          <w:lang w:val="en-US" w:eastAsia="ru-RU"/>
        </w:rPr>
        <w:t>televizyon</w:t>
      </w:r>
      <w:r w:rsidRPr="006214FC">
        <w:rPr>
          <w:rFonts w:eastAsiaTheme="minorHAnsi"/>
          <w:sz w:val="24"/>
          <w:szCs w:val="24"/>
          <w:lang w:val="en-US" w:eastAsia="ru-RU"/>
        </w:rPr>
        <w:t xml:space="preserve"> </w:t>
      </w:r>
      <w:r w:rsidRPr="002E27E8">
        <w:rPr>
          <w:rFonts w:eastAsiaTheme="minorHAnsi"/>
          <w:sz w:val="24"/>
          <w:szCs w:val="24"/>
          <w:lang w:val="en-US" w:eastAsia="ru-RU"/>
        </w:rPr>
        <w:t>sayesinde</w:t>
      </w:r>
      <w:r w:rsidRPr="006214FC">
        <w:rPr>
          <w:rFonts w:eastAsiaTheme="minorHAnsi"/>
          <w:sz w:val="24"/>
          <w:szCs w:val="24"/>
          <w:lang w:val="en-US" w:eastAsia="ru-RU"/>
        </w:rPr>
        <w:t xml:space="preserve"> </w:t>
      </w:r>
      <w:r w:rsidRPr="002E27E8">
        <w:rPr>
          <w:rFonts w:eastAsiaTheme="minorHAnsi"/>
          <w:sz w:val="24"/>
          <w:szCs w:val="24"/>
          <w:lang w:val="en-US" w:eastAsia="ru-RU"/>
        </w:rPr>
        <w:t>uzak</w:t>
      </w:r>
      <w:r w:rsidRPr="006214FC">
        <w:rPr>
          <w:rFonts w:eastAsiaTheme="minorHAnsi"/>
          <w:sz w:val="24"/>
          <w:szCs w:val="24"/>
          <w:lang w:val="en-US" w:eastAsia="ru-RU"/>
        </w:rPr>
        <w:t xml:space="preserve"> ü</w:t>
      </w:r>
      <w:r w:rsidRPr="002E27E8">
        <w:rPr>
          <w:rFonts w:eastAsiaTheme="minorHAnsi"/>
          <w:sz w:val="24"/>
          <w:szCs w:val="24"/>
          <w:lang w:val="en-US" w:eastAsia="ru-RU"/>
        </w:rPr>
        <w:t>lkelerdeki</w:t>
      </w:r>
      <w:r w:rsidRPr="006214FC">
        <w:rPr>
          <w:rFonts w:eastAsiaTheme="minorHAnsi"/>
          <w:sz w:val="24"/>
          <w:szCs w:val="24"/>
          <w:lang w:val="en-US" w:eastAsia="ru-RU"/>
        </w:rPr>
        <w:t xml:space="preserve"> </w:t>
      </w:r>
      <w:r w:rsidRPr="002E27E8">
        <w:rPr>
          <w:rFonts w:eastAsia="HiddenHorzOCR"/>
          <w:sz w:val="24"/>
          <w:szCs w:val="24"/>
          <w:lang w:val="en-US" w:eastAsia="ru-RU"/>
        </w:rPr>
        <w:t>insanlar</w:t>
      </w:r>
      <w:r w:rsidRPr="006214FC">
        <w:rPr>
          <w:rFonts w:eastAsia="HiddenHorzOCR"/>
          <w:sz w:val="24"/>
          <w:szCs w:val="24"/>
          <w:lang w:val="en-US" w:eastAsia="ru-RU"/>
        </w:rPr>
        <w:t xml:space="preserve">ı, </w:t>
      </w:r>
      <w:r w:rsidRPr="002E27E8">
        <w:rPr>
          <w:rFonts w:eastAsia="HiddenHorzOCR"/>
          <w:sz w:val="24"/>
          <w:szCs w:val="24"/>
          <w:lang w:val="en-US" w:eastAsia="ru-RU"/>
        </w:rPr>
        <w:t>onlar</w:t>
      </w:r>
      <w:r w:rsidRPr="006214FC">
        <w:rPr>
          <w:rFonts w:eastAsia="HiddenHorzOCR"/>
          <w:sz w:val="24"/>
          <w:szCs w:val="24"/>
          <w:lang w:val="en-US" w:eastAsia="ru-RU"/>
        </w:rPr>
        <w:t>ı</w:t>
      </w:r>
      <w:r w:rsidRPr="002E27E8">
        <w:rPr>
          <w:rFonts w:eastAsia="HiddenHorzOCR"/>
          <w:sz w:val="24"/>
          <w:szCs w:val="24"/>
          <w:lang w:val="en-US" w:eastAsia="ru-RU"/>
        </w:rPr>
        <w:t>n</w:t>
      </w:r>
      <w:r w:rsidRPr="006214FC">
        <w:rPr>
          <w:rFonts w:eastAsia="HiddenHorzOCR"/>
          <w:sz w:val="24"/>
          <w:szCs w:val="24"/>
          <w:lang w:val="en-US" w:eastAsia="ru-RU"/>
        </w:rPr>
        <w:t xml:space="preserve"> </w:t>
      </w:r>
      <w:r w:rsidRPr="002E27E8">
        <w:rPr>
          <w:rFonts w:eastAsiaTheme="minorHAnsi"/>
          <w:sz w:val="24"/>
          <w:szCs w:val="24"/>
          <w:lang w:val="en-US" w:eastAsia="ru-RU"/>
        </w:rPr>
        <w:t>k</w:t>
      </w:r>
      <w:r w:rsidRPr="006214FC">
        <w:rPr>
          <w:rFonts w:eastAsiaTheme="minorHAnsi"/>
          <w:sz w:val="24"/>
          <w:szCs w:val="24"/>
          <w:lang w:val="en-US" w:eastAsia="ru-RU"/>
        </w:rPr>
        <w:t>ü</w:t>
      </w:r>
      <w:r w:rsidRPr="002E27E8">
        <w:rPr>
          <w:rFonts w:eastAsiaTheme="minorHAnsi"/>
          <w:sz w:val="24"/>
          <w:szCs w:val="24"/>
          <w:lang w:val="en-US" w:eastAsia="ru-RU"/>
        </w:rPr>
        <w:t>lt</w:t>
      </w:r>
      <w:r w:rsidRPr="006214FC">
        <w:rPr>
          <w:rFonts w:eastAsiaTheme="minorHAnsi"/>
          <w:sz w:val="24"/>
          <w:szCs w:val="24"/>
          <w:lang w:val="en-US" w:eastAsia="ru-RU"/>
        </w:rPr>
        <w:t>ü</w:t>
      </w:r>
      <w:r w:rsidRPr="002E27E8">
        <w:rPr>
          <w:rFonts w:eastAsiaTheme="minorHAnsi"/>
          <w:sz w:val="24"/>
          <w:szCs w:val="24"/>
          <w:lang w:val="en-US" w:eastAsia="ru-RU"/>
        </w:rPr>
        <w:t>rlerini</w:t>
      </w:r>
      <w:r w:rsidRPr="006214FC">
        <w:rPr>
          <w:rFonts w:eastAsiaTheme="minorHAnsi"/>
          <w:sz w:val="24"/>
          <w:szCs w:val="24"/>
          <w:lang w:val="en-US" w:eastAsia="ru-RU"/>
        </w:rPr>
        <w:t xml:space="preserve">, </w:t>
      </w:r>
      <w:r w:rsidRPr="002E27E8">
        <w:rPr>
          <w:rFonts w:eastAsia="HiddenHorzOCR"/>
          <w:sz w:val="24"/>
          <w:szCs w:val="24"/>
          <w:lang w:val="en-US" w:eastAsia="ru-RU"/>
        </w:rPr>
        <w:t>al</w:t>
      </w:r>
      <w:r w:rsidRPr="006214FC">
        <w:rPr>
          <w:rFonts w:eastAsia="HiddenHorzOCR"/>
          <w:sz w:val="24"/>
          <w:szCs w:val="24"/>
          <w:lang w:val="en-US" w:eastAsia="ru-RU"/>
        </w:rPr>
        <w:t>ış</w:t>
      </w:r>
      <w:r w:rsidRPr="002E27E8">
        <w:rPr>
          <w:rFonts w:eastAsia="HiddenHorzOCR"/>
          <w:sz w:val="24"/>
          <w:szCs w:val="24"/>
          <w:lang w:val="en-US" w:eastAsia="ru-RU"/>
        </w:rPr>
        <w:t>kanl</w:t>
      </w:r>
      <w:r w:rsidRPr="006214FC">
        <w:rPr>
          <w:rFonts w:eastAsia="HiddenHorzOCR"/>
          <w:sz w:val="24"/>
          <w:szCs w:val="24"/>
          <w:lang w:val="en-US" w:eastAsia="ru-RU"/>
        </w:rPr>
        <w:t>ı</w:t>
      </w:r>
      <w:r w:rsidRPr="002E27E8">
        <w:rPr>
          <w:rFonts w:eastAsia="HiddenHorzOCR"/>
          <w:sz w:val="24"/>
          <w:szCs w:val="24"/>
          <w:lang w:val="en-US" w:eastAsia="ru-RU"/>
        </w:rPr>
        <w:t>klar</w:t>
      </w:r>
      <w:r w:rsidRPr="006214FC">
        <w:rPr>
          <w:rFonts w:eastAsia="HiddenHorzOCR"/>
          <w:sz w:val="24"/>
          <w:szCs w:val="24"/>
          <w:lang w:val="en-US" w:eastAsia="ru-RU"/>
        </w:rPr>
        <w:t>ı</w:t>
      </w:r>
      <w:r w:rsidRPr="002E27E8">
        <w:rPr>
          <w:rFonts w:eastAsia="HiddenHorzOCR"/>
          <w:sz w:val="24"/>
          <w:szCs w:val="24"/>
          <w:lang w:val="en-US" w:eastAsia="ru-RU"/>
        </w:rPr>
        <w:t>n</w:t>
      </w:r>
      <w:r w:rsidRPr="006214FC">
        <w:rPr>
          <w:rFonts w:eastAsia="HiddenHorzOCR"/>
          <w:sz w:val="24"/>
          <w:szCs w:val="24"/>
          <w:lang w:val="en-US" w:eastAsia="ru-RU"/>
        </w:rPr>
        <w:t xml:space="preserve">ı, </w:t>
      </w:r>
      <w:r w:rsidRPr="002E27E8">
        <w:rPr>
          <w:rFonts w:eastAsia="HiddenHorzOCR"/>
          <w:sz w:val="24"/>
          <w:szCs w:val="24"/>
          <w:lang w:val="en-US" w:eastAsia="ru-RU"/>
        </w:rPr>
        <w:t>ya</w:t>
      </w:r>
      <w:r w:rsidRPr="006214FC">
        <w:rPr>
          <w:rFonts w:eastAsia="HiddenHorzOCR"/>
          <w:sz w:val="24"/>
          <w:szCs w:val="24"/>
          <w:lang w:val="en-US" w:eastAsia="ru-RU"/>
        </w:rPr>
        <w:t>ş</w:t>
      </w:r>
      <w:r w:rsidRPr="002E27E8">
        <w:rPr>
          <w:rFonts w:eastAsia="HiddenHorzOCR"/>
          <w:sz w:val="24"/>
          <w:szCs w:val="24"/>
          <w:lang w:val="en-US" w:eastAsia="ru-RU"/>
        </w:rPr>
        <w:t>am</w:t>
      </w:r>
      <w:r w:rsidRPr="006214FC">
        <w:rPr>
          <w:rFonts w:eastAsia="HiddenHorzOCR"/>
          <w:sz w:val="24"/>
          <w:szCs w:val="24"/>
          <w:lang w:val="en-US" w:eastAsia="ru-RU"/>
        </w:rPr>
        <w:t xml:space="preserve"> </w:t>
      </w:r>
      <w:r w:rsidRPr="002E27E8">
        <w:rPr>
          <w:rFonts w:eastAsiaTheme="minorHAnsi"/>
          <w:sz w:val="24"/>
          <w:szCs w:val="24"/>
          <w:lang w:val="en-US" w:eastAsia="ru-RU"/>
        </w:rPr>
        <w:t>bi</w:t>
      </w:r>
      <w:r w:rsidRPr="006214FC">
        <w:rPr>
          <w:rFonts w:eastAsiaTheme="minorHAnsi"/>
          <w:sz w:val="24"/>
          <w:szCs w:val="24"/>
          <w:lang w:val="en-US" w:eastAsia="ru-RU"/>
        </w:rPr>
        <w:t>ç</w:t>
      </w:r>
      <w:r w:rsidRPr="002E27E8">
        <w:rPr>
          <w:rFonts w:eastAsiaTheme="minorHAnsi"/>
          <w:sz w:val="24"/>
          <w:szCs w:val="24"/>
          <w:lang w:val="en-US" w:eastAsia="ru-RU"/>
        </w:rPr>
        <w:t>imlerini</w:t>
      </w:r>
      <w:r w:rsidRPr="006214FC">
        <w:rPr>
          <w:rFonts w:eastAsiaTheme="minorHAnsi"/>
          <w:sz w:val="24"/>
          <w:szCs w:val="24"/>
          <w:lang w:val="en-US" w:eastAsia="ru-RU"/>
        </w:rPr>
        <w:t xml:space="preserve"> </w:t>
      </w:r>
      <w:r w:rsidRPr="002E27E8">
        <w:rPr>
          <w:rFonts w:eastAsia="HiddenHorzOCR"/>
          <w:sz w:val="24"/>
          <w:szCs w:val="24"/>
          <w:lang w:val="en-US" w:eastAsia="ru-RU"/>
        </w:rPr>
        <w:t>yak</w:t>
      </w:r>
      <w:r w:rsidRPr="006214FC">
        <w:rPr>
          <w:rFonts w:eastAsia="HiddenHorzOCR"/>
          <w:sz w:val="24"/>
          <w:szCs w:val="24"/>
          <w:lang w:val="en-US" w:eastAsia="ru-RU"/>
        </w:rPr>
        <w:t>ı</w:t>
      </w:r>
      <w:r w:rsidRPr="002E27E8">
        <w:rPr>
          <w:rFonts w:eastAsia="HiddenHorzOCR"/>
          <w:sz w:val="24"/>
          <w:szCs w:val="24"/>
          <w:lang w:val="en-US" w:eastAsia="ru-RU"/>
        </w:rPr>
        <w:t>ndan</w:t>
      </w:r>
      <w:r w:rsidRPr="006214FC">
        <w:rPr>
          <w:rFonts w:eastAsiaTheme="minorHAnsi"/>
          <w:sz w:val="24"/>
          <w:szCs w:val="24"/>
          <w:lang w:val="en-US" w:eastAsia="ru-RU"/>
        </w:rPr>
        <w:t xml:space="preserve"> ____ </w:t>
      </w:r>
      <w:r w:rsidRPr="002E27E8">
        <w:rPr>
          <w:rFonts w:eastAsiaTheme="minorHAnsi"/>
          <w:sz w:val="24"/>
          <w:szCs w:val="24"/>
          <w:lang w:val="en-US" w:eastAsia="ru-RU"/>
        </w:rPr>
        <w:t>m</w:t>
      </w:r>
      <w:r w:rsidRPr="006214FC">
        <w:rPr>
          <w:rFonts w:eastAsiaTheme="minorHAnsi"/>
          <w:sz w:val="24"/>
          <w:szCs w:val="24"/>
          <w:lang w:val="en-US" w:eastAsia="ru-RU"/>
        </w:rPr>
        <w:t>ü</w:t>
      </w:r>
      <w:r w:rsidRPr="002E27E8">
        <w:rPr>
          <w:rFonts w:eastAsiaTheme="minorHAnsi"/>
          <w:sz w:val="24"/>
          <w:szCs w:val="24"/>
          <w:lang w:val="en-US" w:eastAsia="ru-RU"/>
        </w:rPr>
        <w:t>mk</w:t>
      </w:r>
      <w:r w:rsidRPr="006214FC">
        <w:rPr>
          <w:rFonts w:eastAsiaTheme="minorHAnsi"/>
          <w:sz w:val="24"/>
          <w:szCs w:val="24"/>
          <w:lang w:val="en-US" w:eastAsia="ru-RU"/>
        </w:rPr>
        <w:t>ü</w:t>
      </w:r>
      <w:r w:rsidRPr="002E27E8">
        <w:rPr>
          <w:rFonts w:eastAsiaTheme="minorHAnsi"/>
          <w:sz w:val="24"/>
          <w:szCs w:val="24"/>
          <w:lang w:val="en-US" w:eastAsia="ru-RU"/>
        </w:rPr>
        <w:t>n</w:t>
      </w:r>
      <w:r w:rsidRPr="006214FC">
        <w:rPr>
          <w:rFonts w:eastAsiaTheme="minorHAnsi"/>
          <w:sz w:val="24"/>
          <w:szCs w:val="24"/>
          <w:lang w:val="en-US" w:eastAsia="ru-RU"/>
        </w:rPr>
        <w:t xml:space="preserve">. </w:t>
      </w:r>
      <w:r w:rsidRPr="002E27E8">
        <w:rPr>
          <w:rFonts w:eastAsia="HiddenHorzOCR"/>
          <w:sz w:val="24"/>
          <w:szCs w:val="24"/>
          <w:lang w:val="en-US" w:eastAsia="ru-RU"/>
        </w:rPr>
        <w:t>Art</w:t>
      </w:r>
      <w:r w:rsidRPr="006214FC">
        <w:rPr>
          <w:rFonts w:eastAsia="HiddenHorzOCR"/>
          <w:sz w:val="24"/>
          <w:szCs w:val="24"/>
          <w:lang w:val="en-US" w:eastAsia="ru-RU"/>
        </w:rPr>
        <w:t>ı</w:t>
      </w:r>
      <w:r w:rsidRPr="002E27E8">
        <w:rPr>
          <w:rFonts w:eastAsia="HiddenHorzOCR"/>
          <w:sz w:val="24"/>
          <w:szCs w:val="24"/>
          <w:lang w:val="en-US" w:eastAsia="ru-RU"/>
        </w:rPr>
        <w:t>k</w:t>
      </w:r>
      <w:r w:rsidRPr="006214FC">
        <w:rPr>
          <w:rFonts w:eastAsia="HiddenHorzOCR"/>
          <w:sz w:val="24"/>
          <w:szCs w:val="24"/>
          <w:lang w:val="en-US" w:eastAsia="ru-RU"/>
        </w:rPr>
        <w:t xml:space="preserve"> </w:t>
      </w:r>
      <w:r w:rsidRPr="002E27E8">
        <w:rPr>
          <w:rFonts w:eastAsiaTheme="minorHAnsi"/>
          <w:sz w:val="24"/>
          <w:szCs w:val="24"/>
          <w:lang w:val="en-US" w:eastAsia="ru-RU"/>
        </w:rPr>
        <w:t>olimpiyat</w:t>
      </w:r>
      <w:r w:rsidRPr="006214FC">
        <w:rPr>
          <w:rFonts w:eastAsiaTheme="minorHAnsi"/>
          <w:sz w:val="24"/>
          <w:szCs w:val="24"/>
          <w:lang w:val="en-US" w:eastAsia="ru-RU"/>
        </w:rPr>
        <w:t xml:space="preserve"> </w:t>
      </w:r>
      <w:r w:rsidRPr="002E27E8">
        <w:rPr>
          <w:rFonts w:eastAsia="HiddenHorzOCR"/>
          <w:sz w:val="24"/>
          <w:szCs w:val="24"/>
          <w:lang w:val="en-US" w:eastAsia="ru-RU"/>
        </w:rPr>
        <w:t>oyunlar</w:t>
      </w:r>
      <w:r w:rsidRPr="006214FC">
        <w:rPr>
          <w:rFonts w:eastAsia="HiddenHorzOCR"/>
          <w:sz w:val="24"/>
          <w:szCs w:val="24"/>
          <w:lang w:val="en-US" w:eastAsia="ru-RU"/>
        </w:rPr>
        <w:t>ı</w:t>
      </w:r>
      <w:r w:rsidRPr="002E27E8">
        <w:rPr>
          <w:rFonts w:eastAsia="HiddenHorzOCR"/>
          <w:sz w:val="24"/>
          <w:szCs w:val="24"/>
          <w:lang w:val="en-US" w:eastAsia="ru-RU"/>
        </w:rPr>
        <w:t>n</w:t>
      </w:r>
      <w:r w:rsidRPr="006214FC">
        <w:rPr>
          <w:rFonts w:eastAsia="HiddenHorzOCR"/>
          <w:sz w:val="24"/>
          <w:szCs w:val="24"/>
          <w:lang w:val="en-US" w:eastAsia="ru-RU"/>
        </w:rPr>
        <w:t xml:space="preserve">ı </w:t>
      </w:r>
      <w:r w:rsidRPr="006214FC">
        <w:rPr>
          <w:rFonts w:eastAsiaTheme="minorHAnsi"/>
          <w:sz w:val="24"/>
          <w:szCs w:val="24"/>
          <w:lang w:val="en-US" w:eastAsia="ru-RU"/>
        </w:rPr>
        <w:t xml:space="preserve">____ , </w:t>
      </w:r>
      <w:r w:rsidRPr="002E27E8">
        <w:rPr>
          <w:rFonts w:eastAsiaTheme="minorHAnsi"/>
          <w:sz w:val="24"/>
          <w:szCs w:val="24"/>
          <w:lang w:val="en-US" w:eastAsia="ru-RU"/>
        </w:rPr>
        <w:t>d</w:t>
      </w:r>
      <w:r w:rsidRPr="006214FC">
        <w:rPr>
          <w:rFonts w:eastAsiaTheme="minorHAnsi"/>
          <w:sz w:val="24"/>
          <w:szCs w:val="24"/>
          <w:lang w:val="en-US" w:eastAsia="ru-RU"/>
        </w:rPr>
        <w:t>ü</w:t>
      </w:r>
      <w:r w:rsidRPr="002E27E8">
        <w:rPr>
          <w:rFonts w:eastAsiaTheme="minorHAnsi"/>
          <w:sz w:val="24"/>
          <w:szCs w:val="24"/>
          <w:lang w:val="en-US" w:eastAsia="ru-RU"/>
        </w:rPr>
        <w:t>nya</w:t>
      </w:r>
      <w:r w:rsidRPr="006214FC">
        <w:rPr>
          <w:rFonts w:eastAsiaTheme="minorHAnsi"/>
          <w:sz w:val="24"/>
          <w:szCs w:val="24"/>
          <w:lang w:val="en-US" w:eastAsia="ru-RU"/>
        </w:rPr>
        <w:t xml:space="preserve"> </w:t>
      </w:r>
      <w:r w:rsidRPr="002E27E8">
        <w:rPr>
          <w:rFonts w:eastAsia="HiddenHorzOCR"/>
          <w:sz w:val="24"/>
          <w:szCs w:val="24"/>
          <w:lang w:val="en-US" w:eastAsia="ru-RU"/>
        </w:rPr>
        <w:t>rekorlar</w:t>
      </w:r>
      <w:r w:rsidRPr="006214FC">
        <w:rPr>
          <w:rFonts w:eastAsia="HiddenHorzOCR"/>
          <w:sz w:val="24"/>
          <w:szCs w:val="24"/>
          <w:lang w:val="en-US" w:eastAsia="ru-RU"/>
        </w:rPr>
        <w:t>ı</w:t>
      </w:r>
      <w:r w:rsidRPr="002E27E8">
        <w:rPr>
          <w:rFonts w:eastAsia="HiddenHorzOCR"/>
          <w:sz w:val="24"/>
          <w:szCs w:val="24"/>
          <w:lang w:val="en-US" w:eastAsia="ru-RU"/>
        </w:rPr>
        <w:t>na</w:t>
      </w:r>
      <w:r w:rsidRPr="006214FC">
        <w:rPr>
          <w:rFonts w:eastAsia="HiddenHorzOCR"/>
          <w:sz w:val="24"/>
          <w:szCs w:val="24"/>
          <w:lang w:val="en-US" w:eastAsia="ru-RU"/>
        </w:rPr>
        <w:t xml:space="preserve"> </w:t>
      </w:r>
      <w:r w:rsidRPr="006214FC">
        <w:rPr>
          <w:rFonts w:eastAsiaTheme="minorHAnsi"/>
          <w:sz w:val="24"/>
          <w:szCs w:val="24"/>
          <w:lang w:val="en-US" w:eastAsia="ru-RU"/>
        </w:rPr>
        <w:t xml:space="preserve">_____ , </w:t>
      </w:r>
      <w:r w:rsidRPr="002E27E8">
        <w:rPr>
          <w:rFonts w:eastAsiaTheme="minorHAnsi"/>
          <w:sz w:val="24"/>
          <w:szCs w:val="24"/>
          <w:lang w:val="en-US" w:eastAsia="ru-RU"/>
        </w:rPr>
        <w:t>hatta</w:t>
      </w:r>
      <w:r w:rsidRPr="006214FC">
        <w:rPr>
          <w:rFonts w:eastAsiaTheme="minorHAnsi"/>
          <w:sz w:val="24"/>
          <w:szCs w:val="24"/>
          <w:lang w:val="en-US" w:eastAsia="ru-RU"/>
        </w:rPr>
        <w:t xml:space="preserve"> </w:t>
      </w:r>
      <w:r w:rsidRPr="002E27E8">
        <w:rPr>
          <w:rFonts w:eastAsia="HiddenHorzOCR"/>
          <w:sz w:val="24"/>
          <w:szCs w:val="24"/>
          <w:lang w:val="en-US" w:eastAsia="ru-RU"/>
        </w:rPr>
        <w:t>sava</w:t>
      </w:r>
      <w:r w:rsidRPr="006214FC">
        <w:rPr>
          <w:rFonts w:eastAsia="HiddenHorzOCR"/>
          <w:sz w:val="24"/>
          <w:szCs w:val="24"/>
          <w:lang w:val="en-US" w:eastAsia="ru-RU"/>
        </w:rPr>
        <w:t>ş</w:t>
      </w:r>
      <w:r w:rsidRPr="002E27E8">
        <w:rPr>
          <w:rFonts w:eastAsia="HiddenHorzOCR"/>
          <w:sz w:val="24"/>
          <w:szCs w:val="24"/>
          <w:lang w:val="en-US" w:eastAsia="ru-RU"/>
        </w:rPr>
        <w:t>lara</w:t>
      </w:r>
      <w:r w:rsidRPr="006214FC">
        <w:rPr>
          <w:rFonts w:eastAsia="HiddenHorzOCR"/>
          <w:sz w:val="24"/>
          <w:szCs w:val="24"/>
          <w:lang w:val="en-US" w:eastAsia="ru-RU"/>
        </w:rPr>
        <w:t xml:space="preserve"> </w:t>
      </w:r>
      <w:r w:rsidRPr="002E27E8">
        <w:rPr>
          <w:rFonts w:eastAsia="HiddenHorzOCR"/>
          <w:sz w:val="24"/>
          <w:szCs w:val="24"/>
          <w:lang w:val="en-US" w:eastAsia="ru-RU"/>
        </w:rPr>
        <w:t>canl</w:t>
      </w:r>
      <w:r w:rsidRPr="006214FC">
        <w:rPr>
          <w:rFonts w:eastAsia="HiddenHorzOCR"/>
          <w:sz w:val="24"/>
          <w:szCs w:val="24"/>
          <w:lang w:val="en-US" w:eastAsia="ru-RU"/>
        </w:rPr>
        <w:t xml:space="preserve">ı </w:t>
      </w:r>
      <w:r w:rsidRPr="002E27E8">
        <w:rPr>
          <w:rFonts w:eastAsia="HiddenHorzOCR"/>
          <w:sz w:val="24"/>
          <w:szCs w:val="24"/>
          <w:lang w:val="en-US" w:eastAsia="ru-RU"/>
        </w:rPr>
        <w:t>yay</w:t>
      </w:r>
      <w:r w:rsidRPr="006214FC">
        <w:rPr>
          <w:rFonts w:eastAsia="HiddenHorzOCR"/>
          <w:sz w:val="24"/>
          <w:szCs w:val="24"/>
          <w:lang w:val="en-US" w:eastAsia="ru-RU"/>
        </w:rPr>
        <w:t>ı</w:t>
      </w:r>
      <w:r w:rsidRPr="002E27E8">
        <w:rPr>
          <w:rFonts w:eastAsia="HiddenHorzOCR"/>
          <w:sz w:val="24"/>
          <w:szCs w:val="24"/>
          <w:lang w:val="en-US" w:eastAsia="ru-RU"/>
        </w:rPr>
        <w:t>nda</w:t>
      </w:r>
      <w:r w:rsidRPr="006214FC">
        <w:rPr>
          <w:rFonts w:eastAsia="HiddenHorzOCR"/>
          <w:sz w:val="24"/>
          <w:szCs w:val="24"/>
          <w:lang w:val="en-US" w:eastAsia="ru-RU"/>
        </w:rPr>
        <w:t xml:space="preserve"> </w:t>
      </w:r>
      <w:r w:rsidRPr="006214FC">
        <w:rPr>
          <w:rFonts w:eastAsiaTheme="minorHAnsi"/>
          <w:sz w:val="24"/>
          <w:szCs w:val="24"/>
          <w:lang w:val="en-US" w:eastAsia="ru-RU"/>
        </w:rPr>
        <w:t xml:space="preserve">____ </w:t>
      </w:r>
      <w:r w:rsidRPr="002E27E8">
        <w:rPr>
          <w:rFonts w:eastAsiaTheme="minorHAnsi"/>
          <w:sz w:val="24"/>
          <w:szCs w:val="24"/>
          <w:lang w:val="en-US" w:eastAsia="ru-RU"/>
        </w:rPr>
        <w:t>i</w:t>
      </w:r>
      <w:r w:rsidRPr="006214FC">
        <w:rPr>
          <w:rFonts w:eastAsiaTheme="minorHAnsi"/>
          <w:sz w:val="24"/>
          <w:szCs w:val="24"/>
          <w:lang w:val="en-US" w:eastAsia="ru-RU"/>
        </w:rPr>
        <w:t>ç</w:t>
      </w:r>
      <w:r w:rsidRPr="002E27E8">
        <w:rPr>
          <w:rFonts w:eastAsiaTheme="minorHAnsi"/>
          <w:sz w:val="24"/>
          <w:szCs w:val="24"/>
          <w:lang w:val="en-US" w:eastAsia="ru-RU"/>
        </w:rPr>
        <w:t>in</w:t>
      </w:r>
      <w:r w:rsidRPr="006214FC">
        <w:rPr>
          <w:rFonts w:eastAsiaTheme="minorHAnsi"/>
          <w:sz w:val="24"/>
          <w:szCs w:val="24"/>
          <w:lang w:val="en-US" w:eastAsia="ru-RU"/>
        </w:rPr>
        <w:t xml:space="preserve"> </w:t>
      </w:r>
      <w:r w:rsidRPr="002E27E8">
        <w:rPr>
          <w:rFonts w:eastAsiaTheme="minorHAnsi"/>
          <w:sz w:val="24"/>
          <w:szCs w:val="24"/>
          <w:lang w:val="en-US" w:eastAsia="ru-RU"/>
        </w:rPr>
        <w:t>televizyonunuzu</w:t>
      </w:r>
      <w:r w:rsidRPr="006214FC">
        <w:rPr>
          <w:rFonts w:eastAsiaTheme="minorHAnsi"/>
          <w:sz w:val="24"/>
          <w:szCs w:val="24"/>
          <w:lang w:val="en-US" w:eastAsia="ru-RU"/>
        </w:rPr>
        <w:t xml:space="preserve"> </w:t>
      </w:r>
      <w:r w:rsidRPr="002E27E8">
        <w:rPr>
          <w:rFonts w:eastAsia="HiddenHorzOCR"/>
          <w:sz w:val="24"/>
          <w:szCs w:val="24"/>
          <w:lang w:val="en-US" w:eastAsia="ru-RU"/>
        </w:rPr>
        <w:t>a</w:t>
      </w:r>
      <w:r w:rsidRPr="006214FC">
        <w:rPr>
          <w:rFonts w:eastAsia="HiddenHorzOCR"/>
          <w:sz w:val="24"/>
          <w:szCs w:val="24"/>
          <w:lang w:val="en-US" w:eastAsia="ru-RU"/>
        </w:rPr>
        <w:t>ç</w:t>
      </w:r>
      <w:r w:rsidRPr="002E27E8">
        <w:rPr>
          <w:rFonts w:eastAsia="HiddenHorzOCR"/>
          <w:sz w:val="24"/>
          <w:szCs w:val="24"/>
          <w:lang w:val="en-US" w:eastAsia="ru-RU"/>
        </w:rPr>
        <w:t>man</w:t>
      </w:r>
      <w:r w:rsidRPr="006214FC">
        <w:rPr>
          <w:rFonts w:eastAsia="HiddenHorzOCR"/>
          <w:sz w:val="24"/>
          <w:szCs w:val="24"/>
          <w:lang w:val="en-US" w:eastAsia="ru-RU"/>
        </w:rPr>
        <w:t>ı</w:t>
      </w:r>
      <w:r w:rsidRPr="002E27E8">
        <w:rPr>
          <w:rFonts w:eastAsia="HiddenHorzOCR"/>
          <w:sz w:val="24"/>
          <w:szCs w:val="24"/>
          <w:lang w:val="en-US" w:eastAsia="ru-RU"/>
        </w:rPr>
        <w:t>z</w:t>
      </w:r>
      <w:r w:rsidRPr="006214FC">
        <w:rPr>
          <w:rFonts w:eastAsia="HiddenHorzOCR"/>
          <w:sz w:val="24"/>
          <w:szCs w:val="24"/>
          <w:lang w:val="en-US" w:eastAsia="ru-RU"/>
        </w:rPr>
        <w:t xml:space="preserve"> </w:t>
      </w:r>
      <w:r w:rsidRPr="002E27E8">
        <w:rPr>
          <w:rFonts w:eastAsiaTheme="minorHAnsi"/>
          <w:sz w:val="24"/>
          <w:szCs w:val="24"/>
          <w:lang w:val="en-US" w:eastAsia="ru-RU"/>
        </w:rPr>
        <w:t>yeterli</w:t>
      </w:r>
      <w:r w:rsidRPr="006214FC">
        <w:rPr>
          <w:rFonts w:eastAsiaTheme="minorHAnsi"/>
          <w:sz w:val="24"/>
          <w:szCs w:val="24"/>
          <w:lang w:val="en-US" w:eastAsia="ru-RU"/>
        </w:rPr>
        <w:t>.</w:t>
      </w:r>
    </w:p>
    <w:p w14:paraId="24DC65FE" w14:textId="77777777" w:rsidR="00963C49" w:rsidRPr="006214FC" w:rsidRDefault="00963C49" w:rsidP="009249F9">
      <w:pPr>
        <w:widowControl/>
        <w:suppressAutoHyphens w:val="0"/>
        <w:autoSpaceDE w:val="0"/>
        <w:autoSpaceDN w:val="0"/>
        <w:adjustRightInd w:val="0"/>
        <w:spacing w:line="240" w:lineRule="auto"/>
        <w:rPr>
          <w:rFonts w:eastAsiaTheme="minorHAnsi"/>
          <w:sz w:val="24"/>
          <w:szCs w:val="24"/>
          <w:lang w:val="en-US" w:eastAsia="ru-RU"/>
        </w:rPr>
      </w:pPr>
    </w:p>
    <w:p w14:paraId="55D27B28" w14:textId="77777777" w:rsidR="00963C49" w:rsidRPr="00963C49" w:rsidRDefault="00963C49" w:rsidP="00963C49">
      <w:pPr>
        <w:pBdr>
          <w:top w:val="nil"/>
          <w:left w:val="nil"/>
          <w:bottom w:val="nil"/>
          <w:right w:val="nil"/>
          <w:between w:val="nil"/>
        </w:pBdr>
        <w:tabs>
          <w:tab w:val="left" w:pos="420"/>
        </w:tabs>
        <w:ind w:right="1141"/>
        <w:jc w:val="center"/>
        <w:rPr>
          <w:b/>
          <w:color w:val="000000"/>
          <w:szCs w:val="28"/>
        </w:rPr>
      </w:pPr>
      <w:r w:rsidRPr="00963C49">
        <w:rPr>
          <w:b/>
          <w:color w:val="000000"/>
          <w:szCs w:val="28"/>
        </w:rPr>
        <w:t>Пример лексико-грамматического задания</w:t>
      </w:r>
    </w:p>
    <w:p w14:paraId="06CBA233" w14:textId="77777777" w:rsidR="00963C49" w:rsidRPr="00963C49" w:rsidRDefault="00963C49" w:rsidP="00963C49">
      <w:pPr>
        <w:pBdr>
          <w:top w:val="nil"/>
          <w:left w:val="nil"/>
          <w:bottom w:val="nil"/>
          <w:right w:val="nil"/>
          <w:between w:val="nil"/>
        </w:pBdr>
        <w:tabs>
          <w:tab w:val="left" w:pos="420"/>
        </w:tabs>
        <w:ind w:right="1141"/>
        <w:jc w:val="center"/>
        <w:rPr>
          <w:b/>
          <w:color w:val="000000"/>
          <w:szCs w:val="28"/>
        </w:rPr>
      </w:pPr>
      <w:r w:rsidRPr="00963C49">
        <w:rPr>
          <w:b/>
          <w:color w:val="000000"/>
          <w:szCs w:val="28"/>
        </w:rPr>
        <w:t xml:space="preserve">Арабский язык </w:t>
      </w:r>
    </w:p>
    <w:p w14:paraId="4D1A2AE2" w14:textId="77777777" w:rsidR="00963C49" w:rsidRPr="00963C49" w:rsidRDefault="00963C49" w:rsidP="00963C49">
      <w:pPr>
        <w:pBdr>
          <w:top w:val="nil"/>
          <w:left w:val="nil"/>
          <w:bottom w:val="nil"/>
          <w:right w:val="nil"/>
          <w:between w:val="nil"/>
        </w:pBdr>
        <w:tabs>
          <w:tab w:val="left" w:pos="420"/>
        </w:tabs>
        <w:ind w:right="1141"/>
        <w:jc w:val="center"/>
        <w:rPr>
          <w:b/>
          <w:color w:val="000000"/>
          <w:szCs w:val="28"/>
        </w:rPr>
      </w:pPr>
    </w:p>
    <w:p w14:paraId="5222EA07" w14:textId="77777777" w:rsidR="00963C49" w:rsidRPr="002D7584" w:rsidRDefault="00963C49" w:rsidP="00963C49">
      <w:pPr>
        <w:pBdr>
          <w:top w:val="nil"/>
          <w:left w:val="nil"/>
          <w:bottom w:val="nil"/>
          <w:right w:val="nil"/>
          <w:between w:val="nil"/>
        </w:pBdr>
        <w:ind w:left="318" w:right="326"/>
        <w:jc w:val="both"/>
        <w:rPr>
          <w:color w:val="000000"/>
          <w:szCs w:val="28"/>
        </w:rPr>
      </w:pPr>
    </w:p>
    <w:p w14:paraId="2078F1AD" w14:textId="77777777" w:rsidR="00963C49" w:rsidRPr="002D7584" w:rsidRDefault="00963C49" w:rsidP="00963C49">
      <w:pPr>
        <w:pBdr>
          <w:top w:val="nil"/>
          <w:left w:val="nil"/>
          <w:bottom w:val="nil"/>
          <w:right w:val="nil"/>
          <w:between w:val="nil"/>
        </w:pBdr>
        <w:bidi/>
        <w:ind w:left="318" w:right="326"/>
        <w:jc w:val="both"/>
        <w:rPr>
          <w:color w:val="000000"/>
          <w:szCs w:val="28"/>
        </w:rPr>
      </w:pPr>
      <w:r>
        <w:rPr>
          <w:szCs w:val="28"/>
          <w:rtl/>
        </w:rPr>
        <w:t xml:space="preserve">اختر الكلمة المناسبة، وضعها في المكان المناسب </w:t>
      </w:r>
    </w:p>
    <w:p w14:paraId="5ADC393C" w14:textId="77777777" w:rsidR="00963C49" w:rsidRPr="002D7584" w:rsidRDefault="00963C49" w:rsidP="00963C49">
      <w:pPr>
        <w:pBdr>
          <w:top w:val="nil"/>
          <w:left w:val="nil"/>
          <w:bottom w:val="nil"/>
          <w:right w:val="nil"/>
          <w:between w:val="nil"/>
        </w:pBdr>
        <w:bidi/>
        <w:ind w:left="318" w:right="326"/>
        <w:jc w:val="both"/>
        <w:rPr>
          <w:color w:val="000000"/>
          <w:szCs w:val="28"/>
          <w:highlight w:val="white"/>
        </w:rPr>
      </w:pPr>
      <w:r>
        <w:rPr>
          <w:szCs w:val="28"/>
          <w:highlight w:val="white"/>
          <w:rtl/>
        </w:rPr>
        <w:t xml:space="preserve">١- </w:t>
      </w:r>
      <w:r>
        <w:rPr>
          <w:rFonts w:ascii="Tahoma" w:eastAsia="Tahoma" w:hAnsi="Tahoma" w:cs="Tahoma"/>
          <w:color w:val="242438"/>
          <w:highlight w:val="white"/>
          <w:rtl/>
        </w:rPr>
        <w:t>إجازة ٢- مارس ٣- غرفة ٤- تكلف ٥- دفع ٦- مشمول</w:t>
      </w:r>
    </w:p>
    <w:p w14:paraId="4D8CA643" w14:textId="77777777" w:rsidR="00963C49" w:rsidRPr="002D7584"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r>
        <w:rPr>
          <w:rFonts w:ascii="Tahoma" w:eastAsia="Tahoma" w:hAnsi="Tahoma" w:cs="Tahoma"/>
          <w:color w:val="242438"/>
          <w:sz w:val="24"/>
          <w:szCs w:val="24"/>
          <w:highlight w:val="white"/>
          <w:rtl/>
        </w:rPr>
        <w:t>عزيزي السيد</w:t>
      </w:r>
    </w:p>
    <w:p w14:paraId="27D32EA9" w14:textId="77777777" w:rsidR="00963C49" w:rsidRPr="002D7584"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p>
    <w:p w14:paraId="6BB1C675" w14:textId="77777777" w:rsidR="00963C49" w:rsidRPr="002D7584"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r>
        <w:rPr>
          <w:rFonts w:ascii="Tahoma" w:eastAsia="Tahoma" w:hAnsi="Tahoma" w:cs="Tahoma"/>
          <w:color w:val="242438"/>
          <w:sz w:val="24"/>
          <w:szCs w:val="24"/>
          <w:highlight w:val="white"/>
          <w:rtl/>
        </w:rPr>
        <w:t>أود حجز فندق. أخطط لقضاء</w:t>
      </w:r>
      <w:r w:rsidRPr="002D7584">
        <w:rPr>
          <w:rFonts w:ascii="Tahoma" w:eastAsia="Tahoma" w:hAnsi="Tahoma" w:cs="Tahoma"/>
          <w:color w:val="242438"/>
          <w:sz w:val="24"/>
          <w:szCs w:val="24"/>
          <w:highlight w:val="white"/>
        </w:rPr>
        <w:t xml:space="preserve"> </w:t>
      </w:r>
      <w:r w:rsidRPr="002D7584">
        <w:rPr>
          <w:rFonts w:ascii="Tahoma" w:eastAsia="Tahoma" w:hAnsi="Tahoma" w:cs="Tahoma"/>
          <w:color w:val="242438"/>
          <w:highlight w:val="white"/>
        </w:rPr>
        <w:t xml:space="preserve">______ </w:t>
      </w:r>
      <w:r>
        <w:rPr>
          <w:rFonts w:ascii="Tahoma" w:eastAsia="Tahoma" w:hAnsi="Tahoma" w:cs="Tahoma"/>
          <w:color w:val="242438"/>
          <w:sz w:val="24"/>
          <w:szCs w:val="24"/>
          <w:highlight w:val="white"/>
          <w:rtl/>
        </w:rPr>
        <w:t>في مصر من 10 إلى</w:t>
      </w:r>
      <w:r w:rsidRPr="002D7584">
        <w:rPr>
          <w:rFonts w:ascii="Tahoma" w:eastAsia="Tahoma" w:hAnsi="Tahoma" w:cs="Tahoma"/>
          <w:color w:val="242438"/>
          <w:sz w:val="24"/>
          <w:szCs w:val="24"/>
          <w:highlight w:val="white"/>
        </w:rPr>
        <w:t xml:space="preserve"> 20</w:t>
      </w:r>
      <w:r w:rsidRPr="002D7584">
        <w:rPr>
          <w:rFonts w:ascii="Tahoma" w:eastAsia="Tahoma" w:hAnsi="Tahoma" w:cs="Tahoma"/>
          <w:color w:val="242438"/>
          <w:highlight w:val="white"/>
        </w:rPr>
        <w:t xml:space="preserve"> ______    </w:t>
      </w:r>
      <w:r w:rsidRPr="002D7584">
        <w:rPr>
          <w:rFonts w:ascii="Tahoma" w:eastAsia="Tahoma" w:hAnsi="Tahoma" w:cs="Tahoma"/>
          <w:color w:val="242438"/>
          <w:sz w:val="24"/>
          <w:szCs w:val="24"/>
          <w:highlight w:val="white"/>
        </w:rPr>
        <w:t xml:space="preserve">. </w:t>
      </w:r>
      <w:r>
        <w:rPr>
          <w:rFonts w:ascii="Tahoma" w:eastAsia="Tahoma" w:hAnsi="Tahoma" w:cs="Tahoma"/>
          <w:color w:val="242438"/>
          <w:sz w:val="24"/>
          <w:szCs w:val="24"/>
          <w:highlight w:val="white"/>
          <w:rtl/>
        </w:rPr>
        <w:t>أود أن أحجز</w:t>
      </w:r>
      <w:r w:rsidRPr="002D7584">
        <w:rPr>
          <w:rFonts w:ascii="Tahoma" w:eastAsia="Tahoma" w:hAnsi="Tahoma" w:cs="Tahoma"/>
          <w:color w:val="242438"/>
          <w:highlight w:val="white"/>
        </w:rPr>
        <w:t xml:space="preserve"> ______   </w:t>
      </w:r>
      <w:r>
        <w:rPr>
          <w:rFonts w:ascii="Tahoma" w:eastAsia="Tahoma" w:hAnsi="Tahoma" w:cs="Tahoma"/>
          <w:color w:val="242438"/>
          <w:sz w:val="24"/>
          <w:szCs w:val="24"/>
          <w:highlight w:val="white"/>
          <w:rtl/>
        </w:rPr>
        <w:t xml:space="preserve">لشخصين، مع إطلالة </w:t>
      </w:r>
      <w:r>
        <w:rPr>
          <w:rFonts w:ascii="Tahoma" w:eastAsia="Tahoma" w:hAnsi="Tahoma" w:cs="Tahoma"/>
          <w:color w:val="242438"/>
          <w:highlight w:val="white"/>
          <w:rtl/>
        </w:rPr>
        <w:t>على</w:t>
      </w:r>
      <w:r w:rsidRPr="002D7584">
        <w:rPr>
          <w:rFonts w:ascii="Tahoma" w:eastAsia="Tahoma" w:hAnsi="Tahoma" w:cs="Tahoma"/>
          <w:color w:val="242438"/>
          <w:highlight w:val="white"/>
        </w:rPr>
        <w:t xml:space="preserve"> ______    </w:t>
      </w:r>
      <w:r w:rsidRPr="002D7584">
        <w:rPr>
          <w:rFonts w:ascii="Tahoma" w:eastAsia="Tahoma" w:hAnsi="Tahoma" w:cs="Tahoma"/>
          <w:color w:val="242438"/>
          <w:sz w:val="24"/>
          <w:szCs w:val="24"/>
          <w:highlight w:val="white"/>
        </w:rPr>
        <w:t xml:space="preserve">. </w:t>
      </w:r>
      <w:r>
        <w:rPr>
          <w:rFonts w:ascii="Tahoma" w:eastAsia="Tahoma" w:hAnsi="Tahoma" w:cs="Tahoma"/>
          <w:color w:val="242438"/>
          <w:sz w:val="24"/>
          <w:szCs w:val="24"/>
          <w:highlight w:val="white"/>
          <w:rtl/>
        </w:rPr>
        <w:t>أريد أيضًا أن أوضح أن الغرفة ستكون مكيفة. أنا أيضا بحاجة إلى شبكة</w:t>
      </w:r>
      <w:r w:rsidRPr="002D7584">
        <w:rPr>
          <w:rFonts w:ascii="Tahoma" w:eastAsia="Tahoma" w:hAnsi="Tahoma" w:cs="Tahoma"/>
          <w:color w:val="242438"/>
          <w:sz w:val="24"/>
          <w:szCs w:val="24"/>
          <w:highlight w:val="white"/>
        </w:rPr>
        <w:t xml:space="preserve"> </w:t>
      </w:r>
      <w:r w:rsidRPr="007F6B05">
        <w:rPr>
          <w:rFonts w:ascii="Tahoma" w:eastAsia="Tahoma" w:hAnsi="Tahoma" w:cs="Tahoma"/>
          <w:color w:val="242438"/>
          <w:sz w:val="24"/>
          <w:szCs w:val="24"/>
          <w:highlight w:val="white"/>
          <w:lang w:val="en-US"/>
        </w:rPr>
        <w:t>wi</w:t>
      </w:r>
      <w:r w:rsidRPr="002D7584">
        <w:rPr>
          <w:rFonts w:ascii="Tahoma" w:eastAsia="Tahoma" w:hAnsi="Tahoma" w:cs="Tahoma"/>
          <w:color w:val="242438"/>
          <w:sz w:val="24"/>
          <w:szCs w:val="24"/>
          <w:highlight w:val="white"/>
        </w:rPr>
        <w:t>-</w:t>
      </w:r>
      <w:r w:rsidRPr="007F6B05">
        <w:rPr>
          <w:rFonts w:ascii="Tahoma" w:eastAsia="Tahoma" w:hAnsi="Tahoma" w:cs="Tahoma"/>
          <w:color w:val="242438"/>
          <w:sz w:val="24"/>
          <w:szCs w:val="24"/>
          <w:highlight w:val="white"/>
          <w:lang w:val="en-US"/>
        </w:rPr>
        <w:t>fi</w:t>
      </w:r>
      <w:r w:rsidRPr="002D7584">
        <w:rPr>
          <w:rFonts w:ascii="Tahoma" w:eastAsia="Tahoma" w:hAnsi="Tahoma" w:cs="Tahoma"/>
          <w:color w:val="242438"/>
          <w:sz w:val="24"/>
          <w:szCs w:val="24"/>
          <w:highlight w:val="white"/>
        </w:rPr>
        <w:t>.</w:t>
      </w:r>
    </w:p>
    <w:p w14:paraId="1E177822" w14:textId="77777777" w:rsidR="00963C49" w:rsidRPr="002D7584"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r>
        <w:rPr>
          <w:rFonts w:ascii="Tahoma" w:eastAsia="Tahoma" w:hAnsi="Tahoma" w:cs="Tahoma"/>
          <w:color w:val="242438"/>
          <w:sz w:val="24"/>
          <w:szCs w:val="24"/>
          <w:highlight w:val="white"/>
          <w:rtl/>
        </w:rPr>
        <w:t>أخبرني، من فضلك، كم</w:t>
      </w:r>
      <w:r w:rsidRPr="002D7584">
        <w:rPr>
          <w:rFonts w:ascii="Tahoma" w:eastAsia="Tahoma" w:hAnsi="Tahoma" w:cs="Tahoma"/>
          <w:color w:val="242438"/>
          <w:sz w:val="24"/>
          <w:szCs w:val="24"/>
          <w:highlight w:val="white"/>
        </w:rPr>
        <w:t xml:space="preserve"> </w:t>
      </w:r>
      <w:r w:rsidRPr="002D7584">
        <w:rPr>
          <w:rFonts w:ascii="Tahoma" w:eastAsia="Tahoma" w:hAnsi="Tahoma" w:cs="Tahoma"/>
          <w:color w:val="242438"/>
          <w:highlight w:val="white"/>
        </w:rPr>
        <w:t xml:space="preserve">____ </w:t>
      </w:r>
      <w:r>
        <w:rPr>
          <w:rFonts w:ascii="Tahoma" w:eastAsia="Tahoma" w:hAnsi="Tahoma" w:cs="Tahoma"/>
          <w:color w:val="242438"/>
          <w:highlight w:val="white"/>
          <w:rtl/>
        </w:rPr>
        <w:t>الغرفة</w:t>
      </w:r>
      <w:r w:rsidRPr="002D7584">
        <w:rPr>
          <w:rFonts w:ascii="Tahoma" w:eastAsia="Tahoma" w:hAnsi="Tahoma" w:cs="Tahoma"/>
          <w:color w:val="242438"/>
          <w:sz w:val="24"/>
          <w:szCs w:val="24"/>
          <w:highlight w:val="white"/>
        </w:rPr>
        <w:t xml:space="preserve"> </w:t>
      </w:r>
      <w:r>
        <w:rPr>
          <w:rFonts w:ascii="Tahoma" w:eastAsia="Tahoma" w:hAnsi="Tahoma" w:cs="Tahoma"/>
          <w:color w:val="242438"/>
          <w:sz w:val="24"/>
          <w:szCs w:val="24"/>
          <w:highlight w:val="white"/>
        </w:rPr>
        <w:t>؟</w:t>
      </w:r>
      <w:r w:rsidRPr="002D7584">
        <w:rPr>
          <w:rFonts w:ascii="Tahoma" w:eastAsia="Tahoma" w:hAnsi="Tahoma" w:cs="Tahoma"/>
          <w:color w:val="242438"/>
          <w:sz w:val="24"/>
          <w:szCs w:val="24"/>
          <w:highlight w:val="white"/>
        </w:rPr>
        <w:t xml:space="preserve"> </w:t>
      </w:r>
      <w:r>
        <w:rPr>
          <w:rFonts w:ascii="Tahoma" w:eastAsia="Tahoma" w:hAnsi="Tahoma" w:cs="Tahoma"/>
          <w:color w:val="242438"/>
          <w:sz w:val="24"/>
          <w:szCs w:val="24"/>
          <w:highlight w:val="white"/>
          <w:rtl/>
        </w:rPr>
        <w:t xml:space="preserve">هل هناك أي خصم ؟ كيف </w:t>
      </w:r>
      <w:r>
        <w:rPr>
          <w:rFonts w:ascii="Tahoma" w:eastAsia="Tahoma" w:hAnsi="Tahoma" w:cs="Tahoma"/>
          <w:color w:val="242438"/>
          <w:highlight w:val="white"/>
          <w:rtl/>
        </w:rPr>
        <w:t>يمكنني</w:t>
      </w:r>
      <w:r w:rsidRPr="002D7584">
        <w:rPr>
          <w:rFonts w:ascii="Tahoma" w:eastAsia="Tahoma" w:hAnsi="Tahoma" w:cs="Tahoma"/>
          <w:color w:val="242438"/>
          <w:highlight w:val="white"/>
        </w:rPr>
        <w:t xml:space="preserve"> ____</w:t>
      </w:r>
      <w:r w:rsidRPr="002D7584">
        <w:rPr>
          <w:rFonts w:ascii="Tahoma" w:eastAsia="Tahoma" w:hAnsi="Tahoma" w:cs="Tahoma"/>
          <w:color w:val="242438"/>
          <w:sz w:val="24"/>
          <w:szCs w:val="24"/>
          <w:highlight w:val="white"/>
        </w:rPr>
        <w:t xml:space="preserve"> </w:t>
      </w:r>
      <w:r>
        <w:rPr>
          <w:rFonts w:ascii="Tahoma" w:eastAsia="Tahoma" w:hAnsi="Tahoma" w:cs="Tahoma"/>
          <w:color w:val="242438"/>
          <w:sz w:val="24"/>
          <w:szCs w:val="24"/>
          <w:highlight w:val="white"/>
          <w:rtl/>
        </w:rPr>
        <w:t>ثمن الطلب ؟ هل الطعام</w:t>
      </w:r>
      <w:r w:rsidRPr="002D7584">
        <w:rPr>
          <w:rFonts w:ascii="Tahoma" w:eastAsia="Tahoma" w:hAnsi="Tahoma" w:cs="Tahoma"/>
          <w:color w:val="242438"/>
          <w:sz w:val="24"/>
          <w:szCs w:val="24"/>
          <w:highlight w:val="white"/>
        </w:rPr>
        <w:t xml:space="preserve"> </w:t>
      </w:r>
      <w:r w:rsidRPr="002D7584">
        <w:rPr>
          <w:rFonts w:ascii="Tahoma" w:eastAsia="Tahoma" w:hAnsi="Tahoma" w:cs="Tahoma"/>
          <w:color w:val="242438"/>
          <w:highlight w:val="white"/>
        </w:rPr>
        <w:t>_____</w:t>
      </w:r>
      <w:r>
        <w:rPr>
          <w:rFonts w:ascii="Tahoma" w:eastAsia="Tahoma" w:hAnsi="Tahoma" w:cs="Tahoma"/>
          <w:color w:val="242438"/>
          <w:sz w:val="24"/>
          <w:szCs w:val="24"/>
          <w:highlight w:val="white"/>
        </w:rPr>
        <w:t>؟</w:t>
      </w:r>
    </w:p>
    <w:p w14:paraId="05686D1F" w14:textId="77777777" w:rsidR="00963C49" w:rsidRPr="002D7584"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p>
    <w:p w14:paraId="122EFDA7" w14:textId="77777777" w:rsidR="00963C49"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r>
        <w:rPr>
          <w:rFonts w:ascii="Tahoma" w:eastAsia="Tahoma" w:hAnsi="Tahoma" w:cs="Tahoma"/>
          <w:color w:val="242438"/>
          <w:sz w:val="24"/>
          <w:szCs w:val="24"/>
          <w:highlight w:val="white"/>
          <w:rtl/>
        </w:rPr>
        <w:t>شكرا لك</w:t>
      </w:r>
    </w:p>
    <w:p w14:paraId="2FC5BCC5" w14:textId="77777777" w:rsidR="00963C49"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p>
    <w:p w14:paraId="4FE7A7E2" w14:textId="77777777" w:rsidR="00963C49"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r>
        <w:rPr>
          <w:rFonts w:ascii="Tahoma" w:eastAsia="Tahoma" w:hAnsi="Tahoma" w:cs="Tahoma"/>
          <w:color w:val="242438"/>
          <w:sz w:val="24"/>
          <w:szCs w:val="24"/>
          <w:highlight w:val="white"/>
        </w:rPr>
        <w:t>…</w:t>
      </w:r>
    </w:p>
    <w:p w14:paraId="05206C89" w14:textId="77777777" w:rsidR="00963C49"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p>
    <w:p w14:paraId="47F078AB" w14:textId="77777777" w:rsidR="00963C49" w:rsidRDefault="00963C49" w:rsidP="00963C49">
      <w:pPr>
        <w:pBdr>
          <w:top w:val="nil"/>
          <w:left w:val="nil"/>
          <w:bottom w:val="nil"/>
          <w:right w:val="nil"/>
          <w:between w:val="nil"/>
        </w:pBdr>
        <w:ind w:left="318" w:right="326"/>
        <w:rPr>
          <w:rFonts w:ascii="Tahoma" w:eastAsia="Tahoma" w:hAnsi="Tahoma" w:cs="Tahoma"/>
          <w:color w:val="242438"/>
        </w:rPr>
      </w:pPr>
    </w:p>
    <w:p w14:paraId="57A58B78" w14:textId="77777777" w:rsidR="00047F8E" w:rsidRDefault="00047F8E">
      <w:pPr>
        <w:pStyle w:val="a5"/>
        <w:ind w:left="318" w:rightChars="136" w:right="381"/>
        <w:jc w:val="both"/>
        <w:rPr>
          <w:sz w:val="28"/>
          <w:szCs w:val="28"/>
        </w:rPr>
      </w:pPr>
    </w:p>
    <w:p w14:paraId="6107DF23" w14:textId="77777777" w:rsidR="00E74D60" w:rsidRDefault="00E74D60"/>
    <w:p w14:paraId="06083688" w14:textId="69015A86" w:rsidR="00E74D60" w:rsidRDefault="007C0E40" w:rsidP="00DC1BD2">
      <w:pPr>
        <w:pStyle w:val="1"/>
      </w:pPr>
      <w:bookmarkStart w:id="19" w:name="_Toc156500239"/>
      <w:r>
        <w:lastRenderedPageBreak/>
        <w:t>Фонд оценочных средств для проведения промежуточной аттестации обучающихся по дисциплине</w:t>
      </w:r>
      <w:bookmarkEnd w:id="18"/>
      <w:bookmarkEnd w:id="19"/>
    </w:p>
    <w:p w14:paraId="0420B9B4" w14:textId="77777777" w:rsidR="00E74D60" w:rsidRDefault="00E74D60"/>
    <w:p w14:paraId="7680EE00" w14:textId="77777777" w:rsidR="00E74D60" w:rsidRDefault="007C0E40">
      <w:pPr>
        <w:tabs>
          <w:tab w:val="left" w:pos="540"/>
        </w:tabs>
        <w:ind w:firstLine="709"/>
        <w:jc w:val="both"/>
      </w:pPr>
      <w:r>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B377E5E" w14:textId="77777777" w:rsidR="00E74D60" w:rsidRDefault="00E74D60">
      <w:pPr>
        <w:tabs>
          <w:tab w:val="left" w:pos="540"/>
        </w:tabs>
        <w:ind w:firstLine="709"/>
        <w:jc w:val="both"/>
        <w:rPr>
          <w:szCs w:val="28"/>
        </w:rPr>
      </w:pPr>
    </w:p>
    <w:p w14:paraId="2AF7CC78" w14:textId="6A815D1A" w:rsidR="00E74D60" w:rsidRDefault="007C0E40">
      <w:pPr>
        <w:tabs>
          <w:tab w:val="left" w:pos="540"/>
        </w:tabs>
        <w:ind w:firstLine="709"/>
        <w:jc w:val="right"/>
        <w:rPr>
          <w:szCs w:val="28"/>
        </w:rPr>
      </w:pPr>
      <w:r>
        <w:rPr>
          <w:szCs w:val="28"/>
        </w:rPr>
        <w:t xml:space="preserve">Таблица </w:t>
      </w:r>
      <w:r w:rsidR="00ED3054">
        <w:rPr>
          <w:szCs w:val="28"/>
        </w:rPr>
        <w:t>5.1.</w:t>
      </w:r>
    </w:p>
    <w:p w14:paraId="77FF2973" w14:textId="43EF56C2" w:rsidR="00A23761" w:rsidRPr="004D5EA9" w:rsidRDefault="00A23761" w:rsidP="00A23761">
      <w:pPr>
        <w:tabs>
          <w:tab w:val="left" w:pos="540"/>
        </w:tabs>
        <w:ind w:firstLine="709"/>
        <w:jc w:val="center"/>
        <w:rPr>
          <w:b/>
          <w:bCs/>
          <w:szCs w:val="28"/>
        </w:rPr>
      </w:pPr>
      <w:r w:rsidRPr="004D5EA9">
        <w:rPr>
          <w:b/>
          <w:bCs/>
          <w:szCs w:val="28"/>
        </w:rPr>
        <w:t xml:space="preserve">Турецкий язык </w:t>
      </w:r>
    </w:p>
    <w:p w14:paraId="12CA1F50" w14:textId="77777777" w:rsidR="004D5EA9" w:rsidRDefault="004D5EA9" w:rsidP="00A23761">
      <w:pPr>
        <w:tabs>
          <w:tab w:val="left" w:pos="540"/>
        </w:tabs>
        <w:ind w:firstLine="709"/>
        <w:jc w:val="center"/>
      </w:pPr>
    </w:p>
    <w:tbl>
      <w:tblPr>
        <w:tblStyle w:val="1e"/>
        <w:tblW w:w="10052" w:type="dxa"/>
        <w:tblInd w:w="0" w:type="dxa"/>
        <w:tblLayout w:type="fixed"/>
        <w:tblLook w:val="04A0" w:firstRow="1" w:lastRow="0" w:firstColumn="1" w:lastColumn="0" w:noHBand="0" w:noVBand="1"/>
      </w:tblPr>
      <w:tblGrid>
        <w:gridCol w:w="2072"/>
        <w:gridCol w:w="2200"/>
        <w:gridCol w:w="2493"/>
        <w:gridCol w:w="3287"/>
      </w:tblGrid>
      <w:tr w:rsidR="00E74D60" w14:paraId="43680E0D" w14:textId="77777777">
        <w:tc>
          <w:tcPr>
            <w:tcW w:w="2072" w:type="dxa"/>
          </w:tcPr>
          <w:p w14:paraId="7F6BD5C8" w14:textId="77777777" w:rsidR="00E74D60" w:rsidRDefault="007C0E40">
            <w:pPr>
              <w:tabs>
                <w:tab w:val="left" w:pos="540"/>
              </w:tabs>
              <w:jc w:val="both"/>
              <w:rPr>
                <w:sz w:val="24"/>
                <w:szCs w:val="24"/>
                <w:lang w:eastAsia="ru-RU"/>
              </w:rPr>
            </w:pPr>
            <w:r>
              <w:rPr>
                <w:b/>
                <w:bCs/>
                <w:sz w:val="24"/>
                <w:szCs w:val="24"/>
                <w:lang w:eastAsia="ru-RU"/>
              </w:rPr>
              <w:t>Код компетенции</w:t>
            </w:r>
          </w:p>
        </w:tc>
        <w:tc>
          <w:tcPr>
            <w:tcW w:w="2200" w:type="dxa"/>
          </w:tcPr>
          <w:p w14:paraId="66F550B7" w14:textId="77777777" w:rsidR="00E74D60" w:rsidRDefault="007C0E40">
            <w:pPr>
              <w:tabs>
                <w:tab w:val="left" w:pos="540"/>
              </w:tabs>
              <w:ind w:hanging="12"/>
              <w:jc w:val="both"/>
              <w:rPr>
                <w:b/>
                <w:bCs/>
                <w:sz w:val="24"/>
                <w:szCs w:val="24"/>
                <w:lang w:eastAsia="ru-RU"/>
              </w:rPr>
            </w:pPr>
            <w:r>
              <w:rPr>
                <w:b/>
                <w:bCs/>
                <w:sz w:val="24"/>
                <w:szCs w:val="24"/>
                <w:lang w:eastAsia="ru-RU"/>
              </w:rPr>
              <w:t>Индикаторы достижения компетенции</w:t>
            </w:r>
          </w:p>
        </w:tc>
        <w:tc>
          <w:tcPr>
            <w:tcW w:w="2493" w:type="dxa"/>
          </w:tcPr>
          <w:p w14:paraId="6C266E72" w14:textId="77777777" w:rsidR="00E74D60" w:rsidRDefault="007C0E40">
            <w:pPr>
              <w:tabs>
                <w:tab w:val="left" w:pos="540"/>
              </w:tabs>
              <w:jc w:val="both"/>
              <w:rPr>
                <w:b/>
                <w:bCs/>
              </w:rPr>
            </w:pPr>
            <w:r>
              <w:rPr>
                <w:b/>
                <w:bCs/>
                <w:color w:val="000000" w:themeColor="text1"/>
              </w:rPr>
              <w:t>Результаты обучения    (умения и знания), соотнесенные с индикаторами достижения компетенции</w:t>
            </w:r>
          </w:p>
        </w:tc>
        <w:tc>
          <w:tcPr>
            <w:tcW w:w="3287" w:type="dxa"/>
          </w:tcPr>
          <w:p w14:paraId="1967EFD2" w14:textId="77777777" w:rsidR="00E74D60" w:rsidRDefault="007C0E40">
            <w:pPr>
              <w:tabs>
                <w:tab w:val="left" w:pos="540"/>
              </w:tabs>
              <w:jc w:val="both"/>
              <w:rPr>
                <w:b/>
                <w:bCs/>
                <w:sz w:val="24"/>
                <w:szCs w:val="24"/>
                <w:lang w:eastAsia="ru-RU"/>
              </w:rPr>
            </w:pPr>
            <w:r>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E74D60" w14:paraId="0C0BF3E1" w14:textId="77777777">
        <w:tc>
          <w:tcPr>
            <w:tcW w:w="2072" w:type="dxa"/>
            <w:vMerge w:val="restart"/>
          </w:tcPr>
          <w:p w14:paraId="09EFDC7F" w14:textId="77777777" w:rsidR="00E74D60" w:rsidRDefault="007C0E40">
            <w:pPr>
              <w:rPr>
                <w:b/>
                <w:bCs/>
                <w:sz w:val="24"/>
                <w:szCs w:val="24"/>
              </w:rPr>
            </w:pPr>
            <w:r>
              <w:rPr>
                <w:b/>
                <w:bCs/>
                <w:sz w:val="24"/>
                <w:szCs w:val="24"/>
              </w:rPr>
              <w:t>УК-3</w:t>
            </w:r>
          </w:p>
          <w:p w14:paraId="51EAAA75" w14:textId="77777777" w:rsidR="00E74D60" w:rsidRDefault="007C0E40">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14:paraId="329A3ECB" w14:textId="77777777" w:rsidR="00E74D60" w:rsidRDefault="00E74D60">
            <w:pPr>
              <w:tabs>
                <w:tab w:val="left" w:pos="540"/>
              </w:tabs>
              <w:ind w:firstLine="34"/>
              <w:jc w:val="both"/>
              <w:rPr>
                <w:sz w:val="24"/>
                <w:szCs w:val="24"/>
              </w:rPr>
            </w:pPr>
          </w:p>
        </w:tc>
        <w:tc>
          <w:tcPr>
            <w:tcW w:w="2200" w:type="dxa"/>
          </w:tcPr>
          <w:p w14:paraId="6267C7FD" w14:textId="77777777" w:rsidR="00E74D60" w:rsidRDefault="007C0E40" w:rsidP="00FB682E">
            <w:pPr>
              <w:pStyle w:val="aff5"/>
              <w:numPr>
                <w:ilvl w:val="0"/>
                <w:numId w:val="11"/>
              </w:numPr>
              <w:tabs>
                <w:tab w:val="left" w:pos="540"/>
              </w:tabs>
              <w:ind w:left="0"/>
              <w:contextualSpacing/>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4270115F" w14:textId="77777777" w:rsidR="00E74D60" w:rsidRDefault="00E74D60">
            <w:pPr>
              <w:pStyle w:val="aff5"/>
              <w:tabs>
                <w:tab w:val="left" w:pos="540"/>
              </w:tabs>
              <w:ind w:left="0"/>
              <w:contextualSpacing/>
              <w:rPr>
                <w:sz w:val="24"/>
                <w:szCs w:val="24"/>
              </w:rPr>
            </w:pPr>
          </w:p>
          <w:p w14:paraId="605748E5" w14:textId="77777777" w:rsidR="00E74D60" w:rsidRDefault="00E74D60">
            <w:pPr>
              <w:pStyle w:val="aff5"/>
              <w:tabs>
                <w:tab w:val="left" w:pos="540"/>
              </w:tabs>
              <w:ind w:left="0"/>
              <w:contextualSpacing/>
              <w:rPr>
                <w:sz w:val="24"/>
                <w:szCs w:val="24"/>
                <w:lang w:eastAsia="ru-RU"/>
              </w:rPr>
            </w:pPr>
          </w:p>
        </w:tc>
        <w:tc>
          <w:tcPr>
            <w:tcW w:w="2493" w:type="dxa"/>
          </w:tcPr>
          <w:p w14:paraId="0F945BCD" w14:textId="77777777" w:rsidR="00E74D60" w:rsidRDefault="007C0E40" w:rsidP="00FB682E">
            <w:pPr>
              <w:numPr>
                <w:ilvl w:val="0"/>
                <w:numId w:val="12"/>
              </w:numPr>
              <w:rPr>
                <w:sz w:val="24"/>
                <w:szCs w:val="24"/>
              </w:rPr>
            </w:pPr>
            <w:r>
              <w:rPr>
                <w:b/>
                <w:bCs/>
                <w:i/>
                <w:sz w:val="24"/>
                <w:szCs w:val="24"/>
              </w:rPr>
              <w:t>знать</w:t>
            </w:r>
            <w:r>
              <w:rPr>
                <w:sz w:val="24"/>
                <w:szCs w:val="24"/>
              </w:rPr>
              <w:t>:</w:t>
            </w:r>
          </w:p>
          <w:p w14:paraId="49927C72" w14:textId="77777777" w:rsidR="00E74D60" w:rsidRDefault="007C0E40">
            <w:pPr>
              <w:jc w:val="both"/>
              <w:rPr>
                <w:sz w:val="24"/>
                <w:szCs w:val="24"/>
              </w:rPr>
            </w:pPr>
            <w:r>
              <w:rPr>
                <w:sz w:val="24"/>
                <w:szCs w:val="24"/>
              </w:rPr>
              <w:t xml:space="preserve">теоретические основы организации коммуникации (психологический и лингвистический аспект); </w:t>
            </w:r>
          </w:p>
          <w:p w14:paraId="13BD0B5E" w14:textId="77777777" w:rsidR="00E74D60" w:rsidRDefault="007C0E40">
            <w:pPr>
              <w:jc w:val="both"/>
              <w:rPr>
                <w:sz w:val="24"/>
                <w:szCs w:val="24"/>
              </w:rPr>
            </w:pPr>
            <w:r>
              <w:rPr>
                <w:b/>
                <w:bCs/>
                <w:i/>
                <w:sz w:val="24"/>
                <w:szCs w:val="24"/>
              </w:rPr>
              <w:t>уметь</w:t>
            </w:r>
            <w:r>
              <w:rPr>
                <w:sz w:val="24"/>
                <w:szCs w:val="24"/>
              </w:rPr>
              <w:t xml:space="preserve">: </w:t>
            </w:r>
          </w:p>
          <w:p w14:paraId="5669C27B" w14:textId="77777777" w:rsidR="00E74D60" w:rsidRDefault="007C0E40">
            <w:pPr>
              <w:rPr>
                <w:sz w:val="24"/>
                <w:szCs w:val="24"/>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Pr>
                <w:sz w:val="24"/>
                <w:szCs w:val="24"/>
              </w:rPr>
              <w:tab/>
            </w:r>
          </w:p>
          <w:p w14:paraId="3256BE67" w14:textId="77777777" w:rsidR="00E74D60" w:rsidRDefault="007C0E40">
            <w:pPr>
              <w:rPr>
                <w:sz w:val="24"/>
                <w:szCs w:val="24"/>
              </w:rPr>
            </w:pPr>
            <w:r>
              <w:rPr>
                <w:sz w:val="24"/>
                <w:szCs w:val="24"/>
              </w:rPr>
              <w:t>- переводить тексты с иностранного языка на родной</w:t>
            </w:r>
          </w:p>
          <w:p w14:paraId="44D34777" w14:textId="77777777" w:rsidR="00E74D60" w:rsidRDefault="007C0E40">
            <w:pPr>
              <w:jc w:val="both"/>
              <w:rPr>
                <w:sz w:val="24"/>
                <w:szCs w:val="24"/>
              </w:rPr>
            </w:pPr>
            <w:r>
              <w:rPr>
                <w:sz w:val="24"/>
                <w:szCs w:val="24"/>
              </w:rPr>
              <w:lastRenderedPageBreak/>
              <w:t xml:space="preserve">язык и с родного языка на иностранный язык информацию с использованием электронного словаря. </w:t>
            </w:r>
            <w:r>
              <w:rPr>
                <w:sz w:val="24"/>
                <w:szCs w:val="24"/>
              </w:rPr>
              <w:tab/>
            </w:r>
          </w:p>
        </w:tc>
        <w:tc>
          <w:tcPr>
            <w:tcW w:w="3287" w:type="dxa"/>
          </w:tcPr>
          <w:p w14:paraId="78697618" w14:textId="7F9A44FF" w:rsidR="00E74D60" w:rsidRDefault="00ED3054">
            <w:pPr>
              <w:tabs>
                <w:tab w:val="left" w:pos="540"/>
              </w:tabs>
              <w:jc w:val="both"/>
              <w:rPr>
                <w:b/>
                <w:bCs/>
                <w:i/>
                <w:sz w:val="24"/>
                <w:szCs w:val="24"/>
              </w:rPr>
            </w:pPr>
            <w:r>
              <w:rPr>
                <w:b/>
                <w:bCs/>
                <w:i/>
                <w:sz w:val="24"/>
                <w:szCs w:val="24"/>
              </w:rPr>
              <w:lastRenderedPageBreak/>
              <w:t>Задание 1</w:t>
            </w:r>
          </w:p>
          <w:p w14:paraId="00E47D12" w14:textId="77777777" w:rsidR="00E74D60" w:rsidRDefault="007C0E40">
            <w:pPr>
              <w:tabs>
                <w:tab w:val="left" w:pos="540"/>
              </w:tabs>
              <w:jc w:val="both"/>
              <w:rPr>
                <w:iCs/>
                <w:sz w:val="24"/>
                <w:szCs w:val="24"/>
              </w:rPr>
            </w:pPr>
            <w:r>
              <w:rPr>
                <w:sz w:val="24"/>
              </w:rPr>
              <w:t>Монолог-презентация об</w:t>
            </w:r>
            <w:r>
              <w:rPr>
                <w:spacing w:val="1"/>
                <w:sz w:val="24"/>
              </w:rPr>
              <w:t xml:space="preserve"> </w:t>
            </w:r>
            <w:r>
              <w:rPr>
                <w:sz w:val="24"/>
              </w:rPr>
              <w:t>особенностях</w:t>
            </w:r>
            <w:r>
              <w:rPr>
                <w:spacing w:val="-4"/>
                <w:sz w:val="24"/>
              </w:rPr>
              <w:t xml:space="preserve"> </w:t>
            </w:r>
            <w:r>
              <w:rPr>
                <w:sz w:val="24"/>
              </w:rPr>
              <w:t>бизнес</w:t>
            </w:r>
            <w:r>
              <w:rPr>
                <w:spacing w:val="-5"/>
                <w:sz w:val="24"/>
              </w:rPr>
              <w:t xml:space="preserve"> </w:t>
            </w:r>
            <w:r>
              <w:rPr>
                <w:sz w:val="24"/>
              </w:rPr>
              <w:t>этикета.</w:t>
            </w:r>
            <w:r>
              <w:rPr>
                <w:iCs/>
                <w:sz w:val="24"/>
                <w:szCs w:val="24"/>
              </w:rPr>
              <w:t xml:space="preserve"> </w:t>
            </w:r>
          </w:p>
          <w:p w14:paraId="589EC2E0" w14:textId="77777777" w:rsidR="00E74D60" w:rsidRDefault="00E74D60">
            <w:pPr>
              <w:tabs>
                <w:tab w:val="left" w:pos="540"/>
              </w:tabs>
              <w:jc w:val="both"/>
              <w:rPr>
                <w:b/>
                <w:bCs/>
                <w:i/>
                <w:sz w:val="24"/>
                <w:szCs w:val="24"/>
              </w:rPr>
            </w:pPr>
          </w:p>
          <w:p w14:paraId="5DA6F313" w14:textId="77777777" w:rsidR="00E74D60" w:rsidRDefault="00E74D60">
            <w:pPr>
              <w:tabs>
                <w:tab w:val="left" w:pos="540"/>
              </w:tabs>
              <w:jc w:val="both"/>
              <w:rPr>
                <w:b/>
                <w:bCs/>
                <w:i/>
                <w:sz w:val="24"/>
                <w:szCs w:val="24"/>
              </w:rPr>
            </w:pPr>
          </w:p>
          <w:p w14:paraId="68C81430" w14:textId="77777777" w:rsidR="00E74D60" w:rsidRDefault="00E74D60">
            <w:pPr>
              <w:tabs>
                <w:tab w:val="left" w:pos="540"/>
              </w:tabs>
              <w:jc w:val="both"/>
              <w:rPr>
                <w:b/>
                <w:bCs/>
                <w:i/>
                <w:sz w:val="24"/>
                <w:szCs w:val="24"/>
              </w:rPr>
            </w:pPr>
          </w:p>
          <w:p w14:paraId="5EBB720B" w14:textId="77777777" w:rsidR="00E74D60" w:rsidRDefault="00E74D60">
            <w:pPr>
              <w:tabs>
                <w:tab w:val="left" w:pos="540"/>
              </w:tabs>
              <w:jc w:val="both"/>
              <w:rPr>
                <w:b/>
                <w:bCs/>
                <w:i/>
                <w:sz w:val="24"/>
                <w:szCs w:val="24"/>
              </w:rPr>
            </w:pPr>
          </w:p>
          <w:p w14:paraId="5812EC75" w14:textId="716FFC03" w:rsidR="00E74D60" w:rsidRDefault="00ED3054">
            <w:pPr>
              <w:tabs>
                <w:tab w:val="left" w:pos="540"/>
              </w:tabs>
              <w:jc w:val="both"/>
              <w:rPr>
                <w:b/>
                <w:bCs/>
                <w:i/>
                <w:sz w:val="24"/>
                <w:szCs w:val="24"/>
              </w:rPr>
            </w:pPr>
            <w:r>
              <w:rPr>
                <w:b/>
                <w:bCs/>
                <w:i/>
                <w:sz w:val="24"/>
                <w:szCs w:val="24"/>
              </w:rPr>
              <w:t>Задание 2</w:t>
            </w:r>
          </w:p>
          <w:p w14:paraId="690623E3" w14:textId="77777777" w:rsidR="00E74D60" w:rsidRDefault="007C0E40">
            <w:pPr>
              <w:tabs>
                <w:tab w:val="left" w:pos="540"/>
              </w:tabs>
              <w:jc w:val="both"/>
              <w:rPr>
                <w:iCs/>
                <w:sz w:val="24"/>
                <w:szCs w:val="24"/>
                <w:lang w:eastAsia="ru-RU"/>
              </w:rPr>
            </w:pPr>
            <w:r>
              <w:rPr>
                <w:iCs/>
                <w:sz w:val="24"/>
                <w:szCs w:val="24"/>
                <w:lang w:eastAsia="ru-RU"/>
              </w:rPr>
              <w:t xml:space="preserve">Запись основных выражений по изучаемой проблематике и </w:t>
            </w:r>
          </w:p>
          <w:p w14:paraId="2B9B9E12" w14:textId="77777777" w:rsidR="00E74D60" w:rsidRDefault="007C0E40">
            <w:pPr>
              <w:tabs>
                <w:tab w:val="left" w:pos="540"/>
              </w:tabs>
              <w:jc w:val="both"/>
              <w:rPr>
                <w:b/>
                <w:bCs/>
                <w:i/>
                <w:sz w:val="24"/>
                <w:szCs w:val="24"/>
                <w:lang w:val="en-GB" w:eastAsia="ru-RU"/>
              </w:rPr>
            </w:pPr>
            <w:r>
              <w:rPr>
                <w:iCs/>
                <w:sz w:val="24"/>
                <w:szCs w:val="24"/>
                <w:lang w:val="en-GB" w:eastAsia="ru-RU"/>
              </w:rPr>
              <w:t>составление глоссария</w:t>
            </w:r>
            <w:r>
              <w:rPr>
                <w:iCs/>
                <w:sz w:val="24"/>
                <w:szCs w:val="24"/>
                <w:lang w:val="en-US" w:eastAsia="ru-RU"/>
              </w:rPr>
              <w:t>.</w:t>
            </w:r>
            <w:r>
              <w:rPr>
                <w:iCs/>
                <w:sz w:val="24"/>
                <w:szCs w:val="24"/>
                <w:lang w:val="en-GB" w:eastAsia="ru-RU"/>
              </w:rPr>
              <w:t xml:space="preserve"> </w:t>
            </w:r>
          </w:p>
        </w:tc>
      </w:tr>
      <w:tr w:rsidR="00E74D60" w:rsidRPr="00E42E06" w14:paraId="6FCF5866" w14:textId="77777777">
        <w:tc>
          <w:tcPr>
            <w:tcW w:w="2072" w:type="dxa"/>
            <w:vMerge/>
          </w:tcPr>
          <w:p w14:paraId="4197C253" w14:textId="77777777" w:rsidR="00E74D60" w:rsidRDefault="00E74D60">
            <w:pPr>
              <w:tabs>
                <w:tab w:val="left" w:pos="540"/>
              </w:tabs>
              <w:ind w:firstLine="709"/>
              <w:jc w:val="both"/>
              <w:rPr>
                <w:sz w:val="24"/>
                <w:szCs w:val="24"/>
                <w:lang w:eastAsia="ru-RU"/>
              </w:rPr>
            </w:pPr>
          </w:p>
        </w:tc>
        <w:tc>
          <w:tcPr>
            <w:tcW w:w="2200" w:type="dxa"/>
          </w:tcPr>
          <w:p w14:paraId="7606BDD8" w14:textId="77777777" w:rsidR="00E74D60" w:rsidRDefault="007C0E40">
            <w:pPr>
              <w:pStyle w:val="aff5"/>
              <w:ind w:left="0"/>
              <w:contextualSpacing/>
              <w:rPr>
                <w:sz w:val="24"/>
                <w:szCs w:val="24"/>
              </w:rPr>
            </w:pPr>
            <w:r>
              <w:rPr>
                <w:sz w:val="24"/>
                <w:szCs w:val="24"/>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p w14:paraId="7BAE038C" w14:textId="77777777" w:rsidR="00E74D60" w:rsidRDefault="00E74D60">
            <w:pPr>
              <w:tabs>
                <w:tab w:val="left" w:pos="540"/>
              </w:tabs>
              <w:rPr>
                <w:sz w:val="24"/>
                <w:szCs w:val="24"/>
              </w:rPr>
            </w:pPr>
          </w:p>
          <w:p w14:paraId="5DCB0A45" w14:textId="77777777" w:rsidR="00E74D60" w:rsidRDefault="00E74D60">
            <w:pPr>
              <w:tabs>
                <w:tab w:val="left" w:pos="540"/>
              </w:tabs>
              <w:rPr>
                <w:sz w:val="24"/>
                <w:szCs w:val="24"/>
              </w:rPr>
            </w:pPr>
          </w:p>
          <w:p w14:paraId="5155CF02" w14:textId="77777777" w:rsidR="00E74D60" w:rsidRDefault="00E74D60">
            <w:pPr>
              <w:tabs>
                <w:tab w:val="left" w:pos="540"/>
              </w:tabs>
              <w:rPr>
                <w:sz w:val="24"/>
                <w:szCs w:val="24"/>
              </w:rPr>
            </w:pPr>
          </w:p>
          <w:p w14:paraId="63F366AD" w14:textId="77777777" w:rsidR="00E74D60" w:rsidRDefault="00E74D60">
            <w:pPr>
              <w:tabs>
                <w:tab w:val="left" w:pos="540"/>
              </w:tabs>
              <w:contextualSpacing/>
              <w:jc w:val="both"/>
              <w:rPr>
                <w:sz w:val="24"/>
                <w:szCs w:val="24"/>
                <w:lang w:eastAsia="ru-RU"/>
              </w:rPr>
            </w:pPr>
          </w:p>
        </w:tc>
        <w:tc>
          <w:tcPr>
            <w:tcW w:w="2493" w:type="dxa"/>
          </w:tcPr>
          <w:p w14:paraId="0BB6EAB8" w14:textId="77777777" w:rsidR="00E74D60" w:rsidRDefault="007C0E40" w:rsidP="00FB682E">
            <w:pPr>
              <w:numPr>
                <w:ilvl w:val="0"/>
                <w:numId w:val="11"/>
              </w:numPr>
              <w:rPr>
                <w:b/>
                <w:bCs/>
                <w:sz w:val="24"/>
                <w:szCs w:val="24"/>
              </w:rPr>
            </w:pPr>
            <w:r>
              <w:rPr>
                <w:b/>
                <w:bCs/>
                <w:i/>
                <w:sz w:val="24"/>
                <w:szCs w:val="24"/>
              </w:rPr>
              <w:t>знать</w:t>
            </w:r>
            <w:r>
              <w:rPr>
                <w:b/>
                <w:bCs/>
                <w:sz w:val="24"/>
                <w:szCs w:val="24"/>
              </w:rPr>
              <w:t xml:space="preserve">: </w:t>
            </w:r>
          </w:p>
          <w:p w14:paraId="03574F97" w14:textId="77777777" w:rsidR="00E74D60" w:rsidRDefault="007C0E40">
            <w:pPr>
              <w:rPr>
                <w:sz w:val="24"/>
                <w:szCs w:val="24"/>
              </w:rPr>
            </w:pPr>
            <w:r>
              <w:rPr>
                <w:sz w:val="24"/>
                <w:szCs w:val="24"/>
              </w:rPr>
              <w:t>- правила речевого поведения в профессионально-деловом общении;</w:t>
            </w:r>
          </w:p>
          <w:p w14:paraId="479516EB" w14:textId="77777777" w:rsidR="00E74D60" w:rsidRDefault="00E74D60">
            <w:pPr>
              <w:rPr>
                <w:b/>
                <w:bCs/>
                <w:i/>
                <w:sz w:val="24"/>
                <w:szCs w:val="24"/>
              </w:rPr>
            </w:pPr>
          </w:p>
          <w:p w14:paraId="3D9CFEA7" w14:textId="77777777" w:rsidR="00E74D60" w:rsidRDefault="00E74D60">
            <w:pPr>
              <w:rPr>
                <w:b/>
                <w:bCs/>
                <w:i/>
                <w:sz w:val="24"/>
                <w:szCs w:val="24"/>
              </w:rPr>
            </w:pPr>
          </w:p>
          <w:p w14:paraId="4AE218DF" w14:textId="77777777" w:rsidR="00E74D60" w:rsidRDefault="00E74D60">
            <w:pPr>
              <w:rPr>
                <w:b/>
                <w:bCs/>
                <w:i/>
                <w:sz w:val="24"/>
                <w:szCs w:val="24"/>
              </w:rPr>
            </w:pPr>
          </w:p>
          <w:p w14:paraId="5EE0F26F" w14:textId="77777777" w:rsidR="00E74D60" w:rsidRDefault="00E74D60">
            <w:pPr>
              <w:rPr>
                <w:b/>
                <w:bCs/>
                <w:i/>
                <w:sz w:val="24"/>
                <w:szCs w:val="24"/>
              </w:rPr>
            </w:pPr>
          </w:p>
          <w:p w14:paraId="76C17AD7" w14:textId="77777777" w:rsidR="00E74D60" w:rsidRDefault="00E74D60">
            <w:pPr>
              <w:rPr>
                <w:b/>
                <w:bCs/>
                <w:i/>
                <w:sz w:val="24"/>
                <w:szCs w:val="24"/>
              </w:rPr>
            </w:pPr>
          </w:p>
          <w:p w14:paraId="7792873C" w14:textId="77777777" w:rsidR="00E74D60" w:rsidRDefault="007C0E40">
            <w:pPr>
              <w:rPr>
                <w:sz w:val="24"/>
                <w:szCs w:val="24"/>
              </w:rPr>
            </w:pPr>
            <w:r>
              <w:rPr>
                <w:b/>
                <w:bCs/>
                <w:i/>
                <w:sz w:val="24"/>
                <w:szCs w:val="24"/>
              </w:rPr>
              <w:t>уметь</w:t>
            </w:r>
            <w:r>
              <w:rPr>
                <w:sz w:val="24"/>
                <w:szCs w:val="24"/>
              </w:rPr>
              <w:t>:</w:t>
            </w:r>
          </w:p>
          <w:p w14:paraId="4B5AEFD3" w14:textId="77777777" w:rsidR="00E74D60" w:rsidRDefault="007C0E40">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c>
          <w:tcPr>
            <w:tcW w:w="3287" w:type="dxa"/>
          </w:tcPr>
          <w:p w14:paraId="7AAF4232" w14:textId="196FDACD" w:rsidR="00E74D60" w:rsidRDefault="00ED3054">
            <w:pPr>
              <w:jc w:val="both"/>
              <w:rPr>
                <w:b/>
                <w:bCs/>
                <w:i/>
                <w:sz w:val="24"/>
                <w:szCs w:val="24"/>
              </w:rPr>
            </w:pPr>
            <w:r>
              <w:rPr>
                <w:b/>
                <w:bCs/>
                <w:i/>
                <w:sz w:val="24"/>
                <w:szCs w:val="24"/>
              </w:rPr>
              <w:t>Задание 1</w:t>
            </w:r>
          </w:p>
          <w:p w14:paraId="308B827C" w14:textId="77777777" w:rsidR="00E74D60" w:rsidRDefault="007C0E40">
            <w:pPr>
              <w:jc w:val="both"/>
              <w:rPr>
                <w:b/>
                <w:bCs/>
                <w:iCs/>
                <w:sz w:val="24"/>
                <w:szCs w:val="24"/>
              </w:rPr>
            </w:pPr>
            <w:r>
              <w:rPr>
                <w:b/>
                <w:bCs/>
                <w:iCs/>
                <w:sz w:val="24"/>
                <w:szCs w:val="24"/>
              </w:rPr>
              <w:t>Составление списка ключевых фраз.</w:t>
            </w:r>
          </w:p>
          <w:p w14:paraId="49E4FD0A" w14:textId="77777777" w:rsidR="00947151" w:rsidRPr="00947151" w:rsidRDefault="00947151" w:rsidP="00947151">
            <w:pPr>
              <w:widowControl/>
              <w:suppressAutoHyphens w:val="0"/>
              <w:autoSpaceDE w:val="0"/>
              <w:autoSpaceDN w:val="0"/>
              <w:adjustRightInd w:val="0"/>
              <w:spacing w:line="240" w:lineRule="auto"/>
              <w:rPr>
                <w:rFonts w:ascii="Arial" w:eastAsiaTheme="minorHAnsi" w:hAnsi="Arial" w:cs="Arial"/>
                <w:color w:val="000000"/>
                <w:sz w:val="24"/>
                <w:szCs w:val="24"/>
                <w:lang w:eastAsia="ru-RU"/>
              </w:rPr>
            </w:pPr>
          </w:p>
          <w:p w14:paraId="448ACFA5" w14:textId="0EF90312" w:rsidR="00947151" w:rsidRPr="00947151" w:rsidRDefault="00947151" w:rsidP="00947151">
            <w:pPr>
              <w:tabs>
                <w:tab w:val="left" w:pos="540"/>
              </w:tabs>
              <w:jc w:val="both"/>
              <w:rPr>
                <w:rFonts w:eastAsiaTheme="minorHAnsi"/>
                <w:sz w:val="24"/>
                <w:szCs w:val="24"/>
                <w:lang w:eastAsia="ru-RU"/>
              </w:rPr>
            </w:pPr>
            <w:r>
              <w:rPr>
                <w:rFonts w:eastAsiaTheme="minorHAnsi"/>
                <w:sz w:val="24"/>
                <w:szCs w:val="24"/>
                <w:lang w:val="tr-TR" w:eastAsia="ru-RU"/>
              </w:rPr>
              <w:t>M</w:t>
            </w:r>
            <w:r w:rsidRPr="00947151">
              <w:rPr>
                <w:rFonts w:eastAsiaTheme="minorHAnsi"/>
                <w:sz w:val="24"/>
                <w:szCs w:val="24"/>
                <w:lang w:eastAsia="ru-RU"/>
              </w:rPr>
              <w:t xml:space="preserve">ektubun yazıldığı kişi veya kuruluşa hitap etmek için kullanılan kelimedir. Hitap ikinci derece bölümlerdendir, yani bazı iş yazılarında bu bölüm bulunmayabilir. İş yazısının gönderileceği adresin bitiminden itibaren üç boş satır bırakılıp sol bloğa dayalı yazılır. Kişiye adıyla Hitap; Sayın kelimesinden sonra, kişinin soyadı yazılır. Kişinin ünvanı varsa soyadından önce ünvanı da yazılır. </w:t>
            </w:r>
          </w:p>
          <w:p w14:paraId="367D0BA9" w14:textId="09A1FD0E" w:rsidR="00E74D60" w:rsidRPr="00A65448" w:rsidRDefault="00ED3054" w:rsidP="00947151">
            <w:pPr>
              <w:tabs>
                <w:tab w:val="left" w:pos="540"/>
              </w:tabs>
              <w:jc w:val="both"/>
              <w:rPr>
                <w:b/>
                <w:bCs/>
                <w:i/>
                <w:sz w:val="24"/>
                <w:szCs w:val="24"/>
              </w:rPr>
            </w:pPr>
            <w:r>
              <w:rPr>
                <w:b/>
                <w:bCs/>
                <w:i/>
                <w:sz w:val="24"/>
                <w:szCs w:val="24"/>
              </w:rPr>
              <w:t>Задание 2</w:t>
            </w:r>
          </w:p>
          <w:p w14:paraId="763524BD" w14:textId="4B2CB4AC" w:rsidR="00E74D60" w:rsidRPr="00A65448" w:rsidRDefault="007C0E40">
            <w:pPr>
              <w:jc w:val="both"/>
              <w:rPr>
                <w:sz w:val="24"/>
                <w:szCs w:val="24"/>
              </w:rPr>
            </w:pPr>
            <w:r>
              <w:rPr>
                <w:sz w:val="24"/>
                <w:szCs w:val="24"/>
              </w:rPr>
              <w:t>П</w:t>
            </w:r>
            <w:r w:rsidRPr="00A65448">
              <w:rPr>
                <w:sz w:val="24"/>
                <w:szCs w:val="24"/>
              </w:rPr>
              <w:t xml:space="preserve">еревод фрагментов делового письма </w:t>
            </w:r>
            <w:r w:rsidR="00947151">
              <w:rPr>
                <w:sz w:val="24"/>
                <w:szCs w:val="24"/>
              </w:rPr>
              <w:t>различных</w:t>
            </w:r>
            <w:r w:rsidRPr="00A65448">
              <w:rPr>
                <w:sz w:val="24"/>
                <w:szCs w:val="24"/>
              </w:rPr>
              <w:t xml:space="preserve"> </w:t>
            </w:r>
            <w:r>
              <w:rPr>
                <w:sz w:val="24"/>
                <w:szCs w:val="24"/>
              </w:rPr>
              <w:t>типов</w:t>
            </w:r>
            <w:r w:rsidRPr="00A65448">
              <w:rPr>
                <w:sz w:val="24"/>
                <w:szCs w:val="24"/>
              </w:rPr>
              <w:t xml:space="preserve">. </w:t>
            </w:r>
          </w:p>
        </w:tc>
      </w:tr>
      <w:tr w:rsidR="00E74D60" w:rsidRPr="00E42E06" w14:paraId="1BB45018" w14:textId="77777777">
        <w:tc>
          <w:tcPr>
            <w:tcW w:w="2072" w:type="dxa"/>
            <w:vMerge/>
          </w:tcPr>
          <w:p w14:paraId="007F3712" w14:textId="77777777" w:rsidR="00E74D60" w:rsidRPr="00A65448" w:rsidRDefault="00E74D60">
            <w:pPr>
              <w:tabs>
                <w:tab w:val="left" w:pos="540"/>
              </w:tabs>
              <w:ind w:firstLine="709"/>
              <w:jc w:val="both"/>
              <w:rPr>
                <w:sz w:val="24"/>
                <w:szCs w:val="24"/>
                <w:lang w:eastAsia="ru-RU"/>
              </w:rPr>
            </w:pPr>
          </w:p>
        </w:tc>
        <w:tc>
          <w:tcPr>
            <w:tcW w:w="2200" w:type="dxa"/>
          </w:tcPr>
          <w:p w14:paraId="2B706450" w14:textId="77777777" w:rsidR="00E74D60" w:rsidRDefault="007C0E40">
            <w:pPr>
              <w:pStyle w:val="aff5"/>
              <w:tabs>
                <w:tab w:val="left" w:pos="540"/>
              </w:tabs>
              <w:ind w:left="0"/>
              <w:contextualSpacing/>
              <w:rPr>
                <w:sz w:val="24"/>
                <w:szCs w:val="24"/>
              </w:rPr>
            </w:pPr>
            <w:r>
              <w:rPr>
                <w:sz w:val="24"/>
                <w:szCs w:val="24"/>
              </w:rPr>
              <w:t>3. Использует приёмы публичной речи и делового и профессионального дискурса на иностранном языке.</w:t>
            </w:r>
          </w:p>
          <w:p w14:paraId="11C52270" w14:textId="77777777" w:rsidR="00E74D60" w:rsidRDefault="00E74D60">
            <w:pPr>
              <w:tabs>
                <w:tab w:val="left" w:pos="540"/>
              </w:tabs>
              <w:contextualSpacing/>
              <w:jc w:val="both"/>
              <w:rPr>
                <w:sz w:val="24"/>
                <w:szCs w:val="24"/>
                <w:lang w:eastAsia="ru-RU"/>
              </w:rPr>
            </w:pPr>
          </w:p>
        </w:tc>
        <w:tc>
          <w:tcPr>
            <w:tcW w:w="2493" w:type="dxa"/>
          </w:tcPr>
          <w:p w14:paraId="52C6EBB4" w14:textId="77777777" w:rsidR="00E74D60" w:rsidRDefault="007C0E40">
            <w:pPr>
              <w:tabs>
                <w:tab w:val="left" w:pos="540"/>
              </w:tabs>
              <w:contextualSpacing/>
              <w:rPr>
                <w:sz w:val="24"/>
                <w:szCs w:val="24"/>
              </w:rPr>
            </w:pPr>
            <w:r>
              <w:rPr>
                <w:b/>
                <w:bCs/>
                <w:i/>
                <w:sz w:val="24"/>
                <w:szCs w:val="24"/>
              </w:rPr>
              <w:t>3. знать</w:t>
            </w:r>
            <w:r>
              <w:rPr>
                <w:sz w:val="24"/>
                <w:szCs w:val="24"/>
              </w:rPr>
              <w:t xml:space="preserve">: </w:t>
            </w:r>
          </w:p>
          <w:p w14:paraId="344D45C0" w14:textId="77777777" w:rsidR="00E74D60" w:rsidRDefault="007C0E40">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14:paraId="1379A162" w14:textId="77777777" w:rsidR="00E74D60" w:rsidRDefault="00E74D60">
            <w:pPr>
              <w:pStyle w:val="TableParagraph"/>
              <w:tabs>
                <w:tab w:val="left" w:pos="229"/>
                <w:tab w:val="left" w:pos="282"/>
                <w:tab w:val="left" w:pos="381"/>
              </w:tabs>
              <w:ind w:left="0"/>
              <w:rPr>
                <w:sz w:val="24"/>
                <w:szCs w:val="24"/>
              </w:rPr>
            </w:pPr>
          </w:p>
          <w:p w14:paraId="3C30DCC8" w14:textId="77777777" w:rsidR="00E74D60" w:rsidRDefault="00E74D60">
            <w:pPr>
              <w:pStyle w:val="TableParagraph"/>
              <w:tabs>
                <w:tab w:val="left" w:pos="229"/>
                <w:tab w:val="left" w:pos="282"/>
                <w:tab w:val="left" w:pos="381"/>
              </w:tabs>
              <w:ind w:left="0"/>
              <w:rPr>
                <w:sz w:val="24"/>
                <w:szCs w:val="24"/>
              </w:rPr>
            </w:pPr>
          </w:p>
          <w:p w14:paraId="3992B6A1" w14:textId="77777777" w:rsidR="00E74D60" w:rsidRDefault="00E74D60">
            <w:pPr>
              <w:pStyle w:val="TableParagraph"/>
              <w:tabs>
                <w:tab w:val="left" w:pos="229"/>
                <w:tab w:val="left" w:pos="282"/>
                <w:tab w:val="left" w:pos="381"/>
              </w:tabs>
              <w:ind w:left="0"/>
              <w:rPr>
                <w:sz w:val="24"/>
                <w:szCs w:val="24"/>
              </w:rPr>
            </w:pPr>
          </w:p>
          <w:p w14:paraId="4C750D63" w14:textId="77777777" w:rsidR="00E74D60" w:rsidRDefault="00E74D60">
            <w:pPr>
              <w:pStyle w:val="TableParagraph"/>
              <w:tabs>
                <w:tab w:val="left" w:pos="229"/>
                <w:tab w:val="left" w:pos="282"/>
                <w:tab w:val="left" w:pos="381"/>
              </w:tabs>
              <w:ind w:left="0"/>
              <w:rPr>
                <w:sz w:val="24"/>
                <w:szCs w:val="24"/>
              </w:rPr>
            </w:pPr>
          </w:p>
          <w:p w14:paraId="418F7312" w14:textId="77777777" w:rsidR="00E74D60" w:rsidRDefault="00E74D60">
            <w:pPr>
              <w:pStyle w:val="TableParagraph"/>
              <w:tabs>
                <w:tab w:val="left" w:pos="229"/>
                <w:tab w:val="left" w:pos="282"/>
                <w:tab w:val="left" w:pos="381"/>
              </w:tabs>
              <w:ind w:left="0"/>
              <w:rPr>
                <w:sz w:val="24"/>
                <w:szCs w:val="24"/>
              </w:rPr>
            </w:pPr>
          </w:p>
          <w:p w14:paraId="373E46CA" w14:textId="77777777" w:rsidR="00E74D60" w:rsidRDefault="007C0E40">
            <w:pPr>
              <w:pStyle w:val="TableParagraph"/>
              <w:ind w:left="0"/>
              <w:rPr>
                <w:i/>
                <w:sz w:val="24"/>
                <w:szCs w:val="24"/>
              </w:rPr>
            </w:pPr>
            <w:r>
              <w:rPr>
                <w:b/>
                <w:bCs/>
                <w:i/>
                <w:sz w:val="24"/>
                <w:szCs w:val="24"/>
              </w:rPr>
              <w:t>уметь</w:t>
            </w:r>
            <w:r>
              <w:rPr>
                <w:i/>
                <w:sz w:val="24"/>
                <w:szCs w:val="24"/>
              </w:rPr>
              <w:t xml:space="preserve">: </w:t>
            </w:r>
          </w:p>
          <w:p w14:paraId="6B2E97A2" w14:textId="77777777" w:rsidR="00E74D60" w:rsidRDefault="007C0E40">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14:paraId="757C2366" w14:textId="77777777" w:rsidR="00E74D60" w:rsidRDefault="00E74D60">
            <w:pPr>
              <w:tabs>
                <w:tab w:val="left" w:pos="540"/>
              </w:tabs>
              <w:ind w:firstLine="709"/>
              <w:contextualSpacing/>
              <w:jc w:val="both"/>
              <w:rPr>
                <w:sz w:val="24"/>
                <w:szCs w:val="24"/>
                <w:lang w:eastAsia="ru-RU"/>
              </w:rPr>
            </w:pPr>
          </w:p>
        </w:tc>
        <w:tc>
          <w:tcPr>
            <w:tcW w:w="3287" w:type="dxa"/>
          </w:tcPr>
          <w:p w14:paraId="36670281" w14:textId="533D9A37" w:rsidR="00E74D60" w:rsidRDefault="00ED3054">
            <w:pPr>
              <w:jc w:val="both"/>
              <w:rPr>
                <w:b/>
                <w:bCs/>
                <w:i/>
                <w:sz w:val="24"/>
                <w:szCs w:val="24"/>
              </w:rPr>
            </w:pPr>
            <w:r>
              <w:rPr>
                <w:b/>
                <w:bCs/>
                <w:i/>
                <w:sz w:val="24"/>
                <w:szCs w:val="24"/>
              </w:rPr>
              <w:t>Задание 1</w:t>
            </w:r>
          </w:p>
          <w:p w14:paraId="28D7F1D8" w14:textId="77777777" w:rsidR="00E74D60" w:rsidRDefault="007C0E40">
            <w:pPr>
              <w:jc w:val="both"/>
              <w:rPr>
                <w:b/>
                <w:bCs/>
                <w:sz w:val="24"/>
                <w:szCs w:val="24"/>
              </w:rPr>
            </w:pPr>
            <w:r>
              <w:rPr>
                <w:b/>
                <w:bCs/>
                <w:iCs/>
                <w:sz w:val="24"/>
                <w:szCs w:val="24"/>
              </w:rPr>
              <w:t>Обсуждение с коллегами будущего предприятия.</w:t>
            </w:r>
          </w:p>
          <w:p w14:paraId="7F65C348" w14:textId="58FE310B" w:rsidR="00E74D60" w:rsidRDefault="00947151">
            <w:pPr>
              <w:rPr>
                <w:sz w:val="24"/>
                <w:szCs w:val="24"/>
                <w:lang w:val="pt-PT"/>
              </w:rPr>
            </w:pPr>
            <w:r>
              <w:rPr>
                <w:sz w:val="24"/>
                <w:szCs w:val="24"/>
                <w:lang w:val="pt-PT"/>
              </w:rPr>
              <w:t>Başarı iş tartışması</w:t>
            </w:r>
            <w:r w:rsidR="007C0E40">
              <w:rPr>
                <w:sz w:val="24"/>
                <w:szCs w:val="24"/>
                <w:lang w:val="pt-PT"/>
              </w:rPr>
              <w:t>.</w:t>
            </w:r>
          </w:p>
          <w:p w14:paraId="7E019CDC" w14:textId="5727921A" w:rsidR="00E74D60" w:rsidRDefault="00947151">
            <w:pPr>
              <w:rPr>
                <w:sz w:val="24"/>
                <w:szCs w:val="24"/>
                <w:lang w:val="pt-PT"/>
              </w:rPr>
            </w:pPr>
            <w:r w:rsidRPr="00947151">
              <w:rPr>
                <w:sz w:val="24"/>
                <w:szCs w:val="24"/>
                <w:lang w:val="pt-PT"/>
              </w:rPr>
              <w:t>Durum</w:t>
            </w:r>
            <w:r w:rsidR="007C0E40" w:rsidRPr="00947151">
              <w:rPr>
                <w:sz w:val="24"/>
                <w:szCs w:val="24"/>
                <w:lang w:val="pt-PT"/>
              </w:rPr>
              <w:t>:</w:t>
            </w:r>
            <w:r w:rsidRPr="00947151">
              <w:rPr>
                <w:sz w:val="24"/>
                <w:szCs w:val="24"/>
                <w:lang w:val="pt-PT"/>
              </w:rPr>
              <w:t xml:space="preserve"> İT müdürsünüz.</w:t>
            </w:r>
            <w:r w:rsidR="007C0E40" w:rsidRPr="00947151">
              <w:rPr>
                <w:sz w:val="24"/>
                <w:szCs w:val="24"/>
                <w:lang w:val="pt-PT"/>
              </w:rPr>
              <w:t xml:space="preserve"> </w:t>
            </w:r>
            <w:r>
              <w:rPr>
                <w:sz w:val="24"/>
                <w:szCs w:val="24"/>
                <w:lang w:val="pt-PT"/>
              </w:rPr>
              <w:t>Yeni startup için b</w:t>
            </w:r>
            <w:r w:rsidRPr="00947151">
              <w:rPr>
                <w:sz w:val="24"/>
                <w:szCs w:val="24"/>
                <w:lang w:val="pt-PT"/>
              </w:rPr>
              <w:t xml:space="preserve">aşarı </w:t>
            </w:r>
            <w:r>
              <w:rPr>
                <w:sz w:val="24"/>
                <w:szCs w:val="24"/>
                <w:lang w:val="pt-PT"/>
              </w:rPr>
              <w:t>fikirleri tartışıyorsunuz.</w:t>
            </w:r>
          </w:p>
          <w:p w14:paraId="1EEB9FEE" w14:textId="5D7ED103" w:rsidR="00E74D60" w:rsidRDefault="00ED3054">
            <w:pPr>
              <w:tabs>
                <w:tab w:val="left" w:pos="540"/>
              </w:tabs>
              <w:jc w:val="both"/>
              <w:rPr>
                <w:b/>
                <w:bCs/>
                <w:i/>
                <w:sz w:val="24"/>
                <w:szCs w:val="24"/>
              </w:rPr>
            </w:pPr>
            <w:r>
              <w:rPr>
                <w:b/>
                <w:bCs/>
                <w:i/>
                <w:sz w:val="24"/>
                <w:szCs w:val="24"/>
              </w:rPr>
              <w:t>Задание 2</w:t>
            </w:r>
          </w:p>
          <w:p w14:paraId="5063389D" w14:textId="77777777" w:rsidR="00E74D60" w:rsidRDefault="007C0E40">
            <w:pPr>
              <w:jc w:val="both"/>
              <w:rPr>
                <w:b/>
                <w:sz w:val="24"/>
                <w:szCs w:val="24"/>
                <w:lang w:eastAsia="zh-CN"/>
              </w:rPr>
            </w:pPr>
            <w:r>
              <w:rPr>
                <w:b/>
                <w:sz w:val="24"/>
                <w:szCs w:val="24"/>
                <w:lang w:eastAsia="zh-CN"/>
              </w:rPr>
              <w:t>Участие в ролевой игре “Деловые переговоры”</w:t>
            </w:r>
            <w:r>
              <w:rPr>
                <w:b/>
                <w:sz w:val="24"/>
                <w:szCs w:val="24"/>
                <w:lang w:val="pt-PT" w:eastAsia="zh-CN"/>
              </w:rPr>
              <w:t xml:space="preserve"> </w:t>
            </w:r>
            <w:r>
              <w:rPr>
                <w:b/>
                <w:sz w:val="24"/>
                <w:szCs w:val="24"/>
                <w:lang w:eastAsia="zh-CN"/>
              </w:rPr>
              <w:t>с задействованием корреспонденции.</w:t>
            </w:r>
          </w:p>
          <w:p w14:paraId="097FBFFF" w14:textId="54BDBC7E" w:rsidR="00E74D60" w:rsidRDefault="007C0E40">
            <w:pPr>
              <w:jc w:val="both"/>
              <w:rPr>
                <w:sz w:val="24"/>
                <w:szCs w:val="24"/>
                <w:lang w:val="en-US" w:eastAsia="ru-RU"/>
              </w:rPr>
            </w:pPr>
            <w:r>
              <w:rPr>
                <w:sz w:val="24"/>
                <w:szCs w:val="24"/>
                <w:lang w:val="en-US" w:eastAsia="ru-RU"/>
              </w:rPr>
              <w:t>II</w:t>
            </w:r>
            <w:r w:rsidRPr="00A65448">
              <w:rPr>
                <w:sz w:val="24"/>
                <w:szCs w:val="24"/>
                <w:lang w:eastAsia="ru-RU"/>
              </w:rPr>
              <w:t xml:space="preserve">. </w:t>
            </w:r>
            <w:r w:rsidR="00947151">
              <w:rPr>
                <w:sz w:val="24"/>
                <w:szCs w:val="24"/>
                <w:lang w:val="en-US" w:eastAsia="ru-RU"/>
              </w:rPr>
              <w:t>iki</w:t>
            </w:r>
            <w:r w:rsidR="00947151" w:rsidRPr="00A65448">
              <w:rPr>
                <w:sz w:val="24"/>
                <w:szCs w:val="24"/>
                <w:lang w:eastAsia="ru-RU"/>
              </w:rPr>
              <w:t xml:space="preserve"> </w:t>
            </w:r>
            <w:r w:rsidR="00947151">
              <w:rPr>
                <w:sz w:val="24"/>
                <w:szCs w:val="24"/>
                <w:lang w:val="en-US" w:eastAsia="ru-RU"/>
              </w:rPr>
              <w:t>tak</w:t>
            </w:r>
            <w:r w:rsidR="00947151" w:rsidRPr="00A65448">
              <w:rPr>
                <w:sz w:val="24"/>
                <w:szCs w:val="24"/>
                <w:lang w:eastAsia="ru-RU"/>
              </w:rPr>
              <w:t>ı</w:t>
            </w:r>
            <w:r w:rsidR="00947151">
              <w:rPr>
                <w:sz w:val="24"/>
                <w:szCs w:val="24"/>
                <w:lang w:val="en-US" w:eastAsia="ru-RU"/>
              </w:rPr>
              <w:t>ns</w:t>
            </w:r>
            <w:r w:rsidR="00947151" w:rsidRPr="00A65448">
              <w:rPr>
                <w:sz w:val="24"/>
                <w:szCs w:val="24"/>
                <w:lang w:eastAsia="ru-RU"/>
              </w:rPr>
              <w:t>ı</w:t>
            </w:r>
            <w:r w:rsidR="00947151">
              <w:rPr>
                <w:sz w:val="24"/>
                <w:szCs w:val="24"/>
                <w:lang w:val="en-US" w:eastAsia="ru-RU"/>
              </w:rPr>
              <w:t>n</w:t>
            </w:r>
            <w:r w:rsidR="00947151" w:rsidRPr="00A65448">
              <w:rPr>
                <w:sz w:val="24"/>
                <w:szCs w:val="24"/>
                <w:lang w:eastAsia="ru-RU"/>
              </w:rPr>
              <w:t>ı</w:t>
            </w:r>
            <w:r w:rsidR="00947151">
              <w:rPr>
                <w:sz w:val="24"/>
                <w:szCs w:val="24"/>
                <w:lang w:val="en-US" w:eastAsia="ru-RU"/>
              </w:rPr>
              <w:t>z</w:t>
            </w:r>
            <w:r w:rsidR="00947151" w:rsidRPr="00A65448">
              <w:rPr>
                <w:sz w:val="24"/>
                <w:szCs w:val="24"/>
                <w:lang w:eastAsia="ru-RU"/>
              </w:rPr>
              <w:t xml:space="preserve"> </w:t>
            </w:r>
            <w:r w:rsidR="00947151" w:rsidRPr="00947151">
              <w:rPr>
                <w:sz w:val="24"/>
                <w:szCs w:val="24"/>
                <w:lang w:val="en-US" w:eastAsia="ru-RU"/>
              </w:rPr>
              <w:t>g</w:t>
            </w:r>
            <w:r w:rsidR="00947151" w:rsidRPr="00A65448">
              <w:rPr>
                <w:sz w:val="24"/>
                <w:szCs w:val="24"/>
                <w:lang w:eastAsia="ru-RU"/>
              </w:rPr>
              <w:t>ö</w:t>
            </w:r>
            <w:r w:rsidR="00947151" w:rsidRPr="00947151">
              <w:rPr>
                <w:sz w:val="24"/>
                <w:szCs w:val="24"/>
                <w:lang w:val="en-US" w:eastAsia="ru-RU"/>
              </w:rPr>
              <w:t>r</w:t>
            </w:r>
            <w:r w:rsidR="00947151" w:rsidRPr="00A65448">
              <w:rPr>
                <w:sz w:val="24"/>
                <w:szCs w:val="24"/>
                <w:lang w:eastAsia="ru-RU"/>
              </w:rPr>
              <w:t>üş</w:t>
            </w:r>
            <w:r w:rsidR="00947151" w:rsidRPr="00947151">
              <w:rPr>
                <w:sz w:val="24"/>
                <w:szCs w:val="24"/>
                <w:lang w:val="en-US" w:eastAsia="ru-RU"/>
              </w:rPr>
              <w:t>meler</w:t>
            </w:r>
            <w:r w:rsidR="00947151" w:rsidRPr="00A65448">
              <w:rPr>
                <w:sz w:val="24"/>
                <w:szCs w:val="24"/>
                <w:lang w:eastAsia="ru-RU"/>
              </w:rPr>
              <w:t xml:space="preserve">  </w:t>
            </w:r>
            <w:r w:rsidR="00947151">
              <w:rPr>
                <w:sz w:val="24"/>
                <w:szCs w:val="24"/>
                <w:lang w:val="en-US" w:eastAsia="ru-RU"/>
              </w:rPr>
              <w:t>i</w:t>
            </w:r>
            <w:r w:rsidR="00947151" w:rsidRPr="00A65448">
              <w:rPr>
                <w:sz w:val="24"/>
                <w:szCs w:val="24"/>
                <w:lang w:eastAsia="ru-RU"/>
              </w:rPr>
              <w:t>ç</w:t>
            </w:r>
            <w:r w:rsidR="00947151">
              <w:rPr>
                <w:sz w:val="24"/>
                <w:szCs w:val="24"/>
                <w:lang w:val="en-US" w:eastAsia="ru-RU"/>
              </w:rPr>
              <w:t>in</w:t>
            </w:r>
            <w:r w:rsidR="00947151" w:rsidRPr="00A65448">
              <w:rPr>
                <w:sz w:val="24"/>
                <w:szCs w:val="24"/>
                <w:lang w:eastAsia="ru-RU"/>
              </w:rPr>
              <w:t xml:space="preserve">. </w:t>
            </w:r>
            <w:r w:rsidR="00947151">
              <w:rPr>
                <w:sz w:val="24"/>
                <w:szCs w:val="24"/>
                <w:lang w:val="en-US" w:eastAsia="ru-RU"/>
              </w:rPr>
              <w:t>Her</w:t>
            </w:r>
            <w:r w:rsidR="00947151" w:rsidRPr="006214FC">
              <w:rPr>
                <w:sz w:val="24"/>
                <w:szCs w:val="24"/>
                <w:lang w:val="en-US" w:eastAsia="ru-RU"/>
              </w:rPr>
              <w:t xml:space="preserve"> </w:t>
            </w:r>
            <w:r w:rsidR="00947151">
              <w:rPr>
                <w:sz w:val="24"/>
                <w:szCs w:val="24"/>
                <w:lang w:val="en-US" w:eastAsia="ru-RU"/>
              </w:rPr>
              <w:t>tak</w:t>
            </w:r>
            <w:r w:rsidR="00947151" w:rsidRPr="006214FC">
              <w:rPr>
                <w:sz w:val="24"/>
                <w:szCs w:val="24"/>
                <w:lang w:val="en-US" w:eastAsia="ru-RU"/>
              </w:rPr>
              <w:t>ı</w:t>
            </w:r>
            <w:r w:rsidR="00947151">
              <w:rPr>
                <w:sz w:val="24"/>
                <w:szCs w:val="24"/>
                <w:lang w:val="en-US" w:eastAsia="ru-RU"/>
              </w:rPr>
              <w:t>m</w:t>
            </w:r>
            <w:r w:rsidR="00947151" w:rsidRPr="006214FC">
              <w:rPr>
                <w:sz w:val="24"/>
                <w:szCs w:val="24"/>
                <w:lang w:val="en-US" w:eastAsia="ru-RU"/>
              </w:rPr>
              <w:t xml:space="preserve"> </w:t>
            </w:r>
            <w:r w:rsidR="00947151">
              <w:rPr>
                <w:sz w:val="24"/>
                <w:szCs w:val="24"/>
                <w:lang w:val="en-US" w:eastAsia="ru-RU"/>
              </w:rPr>
              <w:t>onun</w:t>
            </w:r>
            <w:r w:rsidR="00947151" w:rsidRPr="006214FC">
              <w:rPr>
                <w:sz w:val="24"/>
                <w:szCs w:val="24"/>
                <w:lang w:val="en-US" w:eastAsia="ru-RU"/>
              </w:rPr>
              <w:t xml:space="preserve"> </w:t>
            </w:r>
            <w:r w:rsidR="00947151">
              <w:rPr>
                <w:sz w:val="24"/>
                <w:szCs w:val="24"/>
                <w:lang w:val="en-US" w:eastAsia="ru-RU"/>
              </w:rPr>
              <w:t>ama</w:t>
            </w:r>
            <w:r w:rsidR="00947151" w:rsidRPr="006214FC">
              <w:rPr>
                <w:sz w:val="24"/>
                <w:szCs w:val="24"/>
                <w:lang w:val="en-US" w:eastAsia="ru-RU"/>
              </w:rPr>
              <w:t xml:space="preserve">çı </w:t>
            </w:r>
            <w:r w:rsidR="00947151">
              <w:rPr>
                <w:sz w:val="24"/>
                <w:szCs w:val="24"/>
                <w:lang w:val="en-US" w:eastAsia="ru-RU"/>
              </w:rPr>
              <w:t>var</w:t>
            </w:r>
            <w:r w:rsidRPr="006214FC">
              <w:rPr>
                <w:sz w:val="24"/>
                <w:szCs w:val="24"/>
                <w:lang w:val="en-US" w:eastAsia="ru-RU"/>
              </w:rPr>
              <w:t xml:space="preserve">. </w:t>
            </w:r>
            <w:r w:rsidR="00947151">
              <w:rPr>
                <w:sz w:val="24"/>
                <w:szCs w:val="24"/>
                <w:lang w:val="en-US" w:eastAsia="ru-RU"/>
              </w:rPr>
              <w:t>tak</w:t>
            </w:r>
            <w:r w:rsidR="00947151" w:rsidRPr="006214FC">
              <w:rPr>
                <w:sz w:val="24"/>
                <w:szCs w:val="24"/>
                <w:lang w:val="en-US" w:eastAsia="ru-RU"/>
              </w:rPr>
              <w:t>ı</w:t>
            </w:r>
            <w:r w:rsidR="00947151">
              <w:rPr>
                <w:sz w:val="24"/>
                <w:szCs w:val="24"/>
                <w:lang w:val="en-US" w:eastAsia="ru-RU"/>
              </w:rPr>
              <w:t>m</w:t>
            </w:r>
            <w:r w:rsidR="00947151" w:rsidRPr="006214FC">
              <w:rPr>
                <w:sz w:val="24"/>
                <w:szCs w:val="24"/>
                <w:lang w:val="en-US" w:eastAsia="ru-RU"/>
              </w:rPr>
              <w:t>ı</w:t>
            </w:r>
            <w:r w:rsidR="00947151">
              <w:rPr>
                <w:sz w:val="24"/>
                <w:szCs w:val="24"/>
                <w:lang w:val="en-US" w:eastAsia="ru-RU"/>
              </w:rPr>
              <w:t>n</w:t>
            </w:r>
            <w:r w:rsidR="00947151" w:rsidRPr="006214FC">
              <w:rPr>
                <w:sz w:val="24"/>
                <w:szCs w:val="24"/>
                <w:lang w:val="en-US" w:eastAsia="ru-RU"/>
              </w:rPr>
              <w:t xml:space="preserve"> ö</w:t>
            </w:r>
            <w:r w:rsidR="00947151">
              <w:rPr>
                <w:sz w:val="24"/>
                <w:szCs w:val="24"/>
                <w:lang w:val="en-US" w:eastAsia="ru-RU"/>
              </w:rPr>
              <w:t>nc</w:t>
            </w:r>
            <w:r w:rsidR="00947151" w:rsidRPr="006214FC">
              <w:rPr>
                <w:sz w:val="24"/>
                <w:szCs w:val="24"/>
                <w:lang w:val="en-US" w:eastAsia="ru-RU"/>
              </w:rPr>
              <w:t>ü</w:t>
            </w:r>
            <w:r w:rsidR="00947151">
              <w:rPr>
                <w:sz w:val="24"/>
                <w:szCs w:val="24"/>
                <w:lang w:val="en-US" w:eastAsia="ru-RU"/>
              </w:rPr>
              <w:t>s</w:t>
            </w:r>
            <w:r w:rsidR="00947151" w:rsidRPr="006214FC">
              <w:rPr>
                <w:sz w:val="24"/>
                <w:szCs w:val="24"/>
                <w:lang w:val="en-US" w:eastAsia="ru-RU"/>
              </w:rPr>
              <w:t xml:space="preserve">ü </w:t>
            </w:r>
            <w:r w:rsidR="00947151">
              <w:rPr>
                <w:sz w:val="24"/>
                <w:szCs w:val="24"/>
                <w:lang w:val="en-US" w:eastAsia="ru-RU"/>
              </w:rPr>
              <w:t>se</w:t>
            </w:r>
            <w:r w:rsidR="00947151" w:rsidRPr="006214FC">
              <w:rPr>
                <w:sz w:val="24"/>
                <w:szCs w:val="24"/>
                <w:lang w:val="en-US" w:eastAsia="ru-RU"/>
              </w:rPr>
              <w:t>ç</w:t>
            </w:r>
            <w:r w:rsidR="00947151">
              <w:rPr>
                <w:sz w:val="24"/>
                <w:szCs w:val="24"/>
                <w:lang w:val="en-US" w:eastAsia="ru-RU"/>
              </w:rPr>
              <w:t>iniz</w:t>
            </w:r>
            <w:r w:rsidR="00947151" w:rsidRPr="006214FC">
              <w:rPr>
                <w:sz w:val="24"/>
                <w:szCs w:val="24"/>
                <w:lang w:val="en-US" w:eastAsia="ru-RU"/>
              </w:rPr>
              <w:t xml:space="preserve">. </w:t>
            </w:r>
            <w:r w:rsidR="00947151">
              <w:rPr>
                <w:sz w:val="24"/>
                <w:szCs w:val="24"/>
                <w:lang w:val="en-US" w:eastAsia="ru-RU"/>
              </w:rPr>
              <w:t xml:space="preserve">Farklı </w:t>
            </w:r>
            <w:r w:rsidR="00947151" w:rsidRPr="00947151">
              <w:rPr>
                <w:sz w:val="24"/>
                <w:szCs w:val="24"/>
                <w:lang w:val="en-US" w:eastAsia="ru-RU"/>
              </w:rPr>
              <w:t>görüşmeler</w:t>
            </w:r>
            <w:r w:rsidR="00947151">
              <w:rPr>
                <w:sz w:val="24"/>
                <w:szCs w:val="24"/>
                <w:lang w:val="en-US" w:eastAsia="ru-RU"/>
              </w:rPr>
              <w:t xml:space="preserve"> teknikleri kullanınız. </w:t>
            </w:r>
          </w:p>
          <w:p w14:paraId="3648A37A" w14:textId="321B6EE5" w:rsidR="00E74D60" w:rsidRPr="00424F23" w:rsidRDefault="00E74D60" w:rsidP="00424F23">
            <w:pPr>
              <w:tabs>
                <w:tab w:val="left" w:pos="0"/>
              </w:tabs>
              <w:contextualSpacing/>
              <w:jc w:val="both"/>
              <w:rPr>
                <w:sz w:val="24"/>
                <w:szCs w:val="24"/>
                <w:lang w:val="en-GB" w:eastAsia="ru-RU"/>
              </w:rPr>
            </w:pPr>
          </w:p>
        </w:tc>
      </w:tr>
      <w:tr w:rsidR="00E74D60" w:rsidRPr="00F95715" w14:paraId="5CE1B626" w14:textId="77777777">
        <w:tc>
          <w:tcPr>
            <w:tcW w:w="2072" w:type="dxa"/>
            <w:vMerge/>
          </w:tcPr>
          <w:p w14:paraId="6F717B36" w14:textId="77777777" w:rsidR="00E74D60" w:rsidRDefault="00E74D60">
            <w:pPr>
              <w:tabs>
                <w:tab w:val="left" w:pos="540"/>
              </w:tabs>
              <w:ind w:firstLine="709"/>
              <w:jc w:val="both"/>
              <w:rPr>
                <w:sz w:val="24"/>
                <w:szCs w:val="24"/>
                <w:lang w:val="en-US" w:eastAsia="ru-RU"/>
              </w:rPr>
            </w:pPr>
          </w:p>
        </w:tc>
        <w:tc>
          <w:tcPr>
            <w:tcW w:w="2200" w:type="dxa"/>
          </w:tcPr>
          <w:p w14:paraId="6F90C64B" w14:textId="77777777" w:rsidR="00E74D60" w:rsidRDefault="007C0E40">
            <w:pPr>
              <w:tabs>
                <w:tab w:val="left" w:pos="540"/>
              </w:tabs>
              <w:contextualSpacing/>
              <w:jc w:val="both"/>
              <w:rPr>
                <w:sz w:val="24"/>
                <w:szCs w:val="24"/>
              </w:rPr>
            </w:pPr>
            <w:r>
              <w:rPr>
                <w:sz w:val="24"/>
                <w:szCs w:val="24"/>
              </w:rPr>
              <w:t>4. Демонстрирует владения основами академической коммуникации и речевого этикета изучаемого иностранного языка.</w:t>
            </w:r>
          </w:p>
        </w:tc>
        <w:tc>
          <w:tcPr>
            <w:tcW w:w="2493" w:type="dxa"/>
          </w:tcPr>
          <w:p w14:paraId="201418DE" w14:textId="77777777" w:rsidR="00E74D60" w:rsidRDefault="007C0E40">
            <w:pPr>
              <w:pStyle w:val="TableParagraph"/>
              <w:tabs>
                <w:tab w:val="left" w:pos="743"/>
              </w:tabs>
              <w:ind w:left="0"/>
              <w:jc w:val="both"/>
              <w:rPr>
                <w:b/>
                <w:bCs/>
                <w:i/>
                <w:spacing w:val="1"/>
                <w:sz w:val="24"/>
                <w:szCs w:val="24"/>
              </w:rPr>
            </w:pPr>
            <w:r>
              <w:rPr>
                <w:b/>
                <w:bCs/>
                <w:i/>
                <w:sz w:val="24"/>
                <w:szCs w:val="24"/>
              </w:rPr>
              <w:t>4. знать:</w:t>
            </w:r>
            <w:r>
              <w:rPr>
                <w:b/>
                <w:bCs/>
                <w:i/>
                <w:spacing w:val="1"/>
                <w:sz w:val="24"/>
                <w:szCs w:val="24"/>
              </w:rPr>
              <w:t xml:space="preserve"> </w:t>
            </w:r>
          </w:p>
          <w:p w14:paraId="3E0ACC99" w14:textId="77777777" w:rsidR="00E74D60" w:rsidRDefault="007C0E40">
            <w:pPr>
              <w:rPr>
                <w:sz w:val="24"/>
                <w:szCs w:val="24"/>
              </w:rPr>
            </w:pPr>
            <w:r>
              <w:rPr>
                <w:sz w:val="24"/>
                <w:szCs w:val="24"/>
              </w:rPr>
              <w:t>- правила речевого поведения в межличностном профессионально-деловом общении;</w:t>
            </w:r>
          </w:p>
          <w:p w14:paraId="3F57DC27" w14:textId="77777777" w:rsidR="00E74D60" w:rsidRDefault="007C0E40">
            <w:pPr>
              <w:rPr>
                <w:sz w:val="24"/>
                <w:szCs w:val="24"/>
              </w:rPr>
            </w:pPr>
            <w:r>
              <w:rPr>
                <w:sz w:val="24"/>
                <w:szCs w:val="24"/>
              </w:rPr>
              <w:t>- устные и письменные формы коммуникации и их особенности.</w:t>
            </w:r>
          </w:p>
          <w:p w14:paraId="28A5A474" w14:textId="77777777" w:rsidR="00E74D60" w:rsidRDefault="007C0E40">
            <w:pPr>
              <w:pStyle w:val="TableParagraph"/>
              <w:ind w:left="0"/>
              <w:jc w:val="both"/>
              <w:rPr>
                <w:i/>
                <w:spacing w:val="1"/>
                <w:sz w:val="24"/>
                <w:szCs w:val="24"/>
              </w:rPr>
            </w:pPr>
            <w:r>
              <w:rPr>
                <w:b/>
                <w:bCs/>
                <w:i/>
                <w:sz w:val="24"/>
                <w:szCs w:val="24"/>
              </w:rPr>
              <w:t>уметь:</w:t>
            </w:r>
            <w:r>
              <w:rPr>
                <w:i/>
                <w:spacing w:val="1"/>
                <w:sz w:val="24"/>
                <w:szCs w:val="24"/>
              </w:rPr>
              <w:t xml:space="preserve"> </w:t>
            </w:r>
          </w:p>
          <w:p w14:paraId="75A2B946" w14:textId="77777777" w:rsidR="00E74D60" w:rsidRDefault="007C0E40">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14:paraId="7EAAA90A" w14:textId="77777777" w:rsidR="00E74D60" w:rsidRDefault="00E74D60">
            <w:pPr>
              <w:tabs>
                <w:tab w:val="left" w:pos="540"/>
              </w:tabs>
              <w:ind w:firstLine="709"/>
              <w:contextualSpacing/>
              <w:jc w:val="both"/>
              <w:rPr>
                <w:sz w:val="24"/>
                <w:szCs w:val="24"/>
                <w:lang w:eastAsia="zh-CN"/>
              </w:rPr>
            </w:pPr>
          </w:p>
        </w:tc>
        <w:tc>
          <w:tcPr>
            <w:tcW w:w="3287" w:type="dxa"/>
          </w:tcPr>
          <w:p w14:paraId="7423D326" w14:textId="36808C5B" w:rsidR="00E74D60" w:rsidRDefault="00ED3054">
            <w:pPr>
              <w:jc w:val="both"/>
              <w:rPr>
                <w:b/>
                <w:bCs/>
                <w:i/>
                <w:sz w:val="24"/>
                <w:szCs w:val="24"/>
              </w:rPr>
            </w:pPr>
            <w:r>
              <w:rPr>
                <w:b/>
                <w:bCs/>
                <w:i/>
                <w:sz w:val="24"/>
                <w:szCs w:val="24"/>
              </w:rPr>
              <w:t>Задание 1</w:t>
            </w:r>
          </w:p>
          <w:p w14:paraId="1D685603" w14:textId="77777777" w:rsidR="00E74D60" w:rsidRDefault="007C0E40">
            <w:pPr>
              <w:jc w:val="both"/>
              <w:rPr>
                <w:b/>
                <w:bCs/>
                <w:iCs/>
                <w:sz w:val="24"/>
                <w:szCs w:val="24"/>
              </w:rPr>
            </w:pPr>
            <w:r>
              <w:rPr>
                <w:iCs/>
                <w:sz w:val="24"/>
                <w:szCs w:val="24"/>
              </w:rPr>
              <w:t xml:space="preserve">Написание сообщения (доклада) об особенностях писем при заявке на грант различных университетов. </w:t>
            </w:r>
          </w:p>
          <w:p w14:paraId="46B878A5" w14:textId="77777777" w:rsidR="00E74D60" w:rsidRDefault="00E74D60">
            <w:pPr>
              <w:tabs>
                <w:tab w:val="left" w:pos="540"/>
              </w:tabs>
              <w:jc w:val="both"/>
              <w:rPr>
                <w:b/>
                <w:bCs/>
                <w:i/>
                <w:sz w:val="24"/>
                <w:szCs w:val="24"/>
              </w:rPr>
            </w:pPr>
          </w:p>
          <w:p w14:paraId="2DF93DB1" w14:textId="77777777" w:rsidR="00E74D60" w:rsidRDefault="00E74D60">
            <w:pPr>
              <w:tabs>
                <w:tab w:val="left" w:pos="540"/>
              </w:tabs>
              <w:jc w:val="both"/>
              <w:rPr>
                <w:b/>
                <w:bCs/>
                <w:i/>
                <w:sz w:val="24"/>
                <w:szCs w:val="24"/>
              </w:rPr>
            </w:pPr>
          </w:p>
          <w:p w14:paraId="4DC06A6B" w14:textId="77777777" w:rsidR="00E74D60" w:rsidRDefault="00E74D60">
            <w:pPr>
              <w:tabs>
                <w:tab w:val="left" w:pos="540"/>
              </w:tabs>
              <w:jc w:val="both"/>
              <w:rPr>
                <w:b/>
                <w:bCs/>
                <w:i/>
                <w:sz w:val="24"/>
                <w:szCs w:val="24"/>
              </w:rPr>
            </w:pPr>
          </w:p>
          <w:p w14:paraId="69BF70C5" w14:textId="77777777" w:rsidR="00E74D60" w:rsidRDefault="00E74D60">
            <w:pPr>
              <w:tabs>
                <w:tab w:val="left" w:pos="540"/>
              </w:tabs>
              <w:jc w:val="both"/>
              <w:rPr>
                <w:b/>
                <w:bCs/>
                <w:i/>
                <w:sz w:val="24"/>
                <w:szCs w:val="24"/>
              </w:rPr>
            </w:pPr>
          </w:p>
          <w:p w14:paraId="705636F7" w14:textId="77777777" w:rsidR="00E74D60" w:rsidRDefault="00E74D60">
            <w:pPr>
              <w:tabs>
                <w:tab w:val="left" w:pos="540"/>
              </w:tabs>
              <w:jc w:val="both"/>
              <w:rPr>
                <w:b/>
                <w:bCs/>
                <w:i/>
                <w:sz w:val="24"/>
                <w:szCs w:val="24"/>
              </w:rPr>
            </w:pPr>
          </w:p>
          <w:p w14:paraId="3687962C" w14:textId="1DAD277B" w:rsidR="00E74D60" w:rsidRDefault="00ED3054">
            <w:pPr>
              <w:tabs>
                <w:tab w:val="left" w:pos="540"/>
              </w:tabs>
              <w:jc w:val="both"/>
              <w:rPr>
                <w:b/>
                <w:bCs/>
                <w:i/>
                <w:sz w:val="24"/>
                <w:szCs w:val="24"/>
              </w:rPr>
            </w:pPr>
            <w:r>
              <w:rPr>
                <w:b/>
                <w:bCs/>
                <w:i/>
                <w:sz w:val="24"/>
                <w:szCs w:val="24"/>
              </w:rPr>
              <w:t>Задание 2</w:t>
            </w:r>
          </w:p>
          <w:p w14:paraId="0A98D3F4" w14:textId="77777777" w:rsidR="00E74D60" w:rsidRDefault="007C0E40">
            <w:pPr>
              <w:jc w:val="both"/>
              <w:rPr>
                <w:b/>
                <w:bCs/>
                <w:iCs/>
                <w:sz w:val="24"/>
                <w:szCs w:val="24"/>
              </w:rPr>
            </w:pPr>
            <w:r>
              <w:rPr>
                <w:b/>
                <w:bCs/>
                <w:iCs/>
                <w:sz w:val="24"/>
                <w:szCs w:val="24"/>
              </w:rPr>
              <w:t>Написание формального или академического письма (заявления на грант)</w:t>
            </w:r>
          </w:p>
          <w:p w14:paraId="59D509B1" w14:textId="5A6BE65C" w:rsidR="00E74D60" w:rsidRPr="00A65448" w:rsidRDefault="00FB0EB5" w:rsidP="00A6447F">
            <w:pPr>
              <w:tabs>
                <w:tab w:val="left" w:pos="540"/>
              </w:tabs>
              <w:jc w:val="both"/>
              <w:rPr>
                <w:lang w:val="en-US"/>
              </w:rPr>
            </w:pPr>
            <w:r>
              <w:rPr>
                <w:sz w:val="24"/>
                <w:szCs w:val="24"/>
                <w:lang w:val="en-US"/>
              </w:rPr>
              <w:t>Bir mektup Türk üniversitede okumak için yazınız.</w:t>
            </w:r>
          </w:p>
        </w:tc>
      </w:tr>
      <w:tr w:rsidR="00E74D60" w14:paraId="7D9026FD" w14:textId="77777777">
        <w:tc>
          <w:tcPr>
            <w:tcW w:w="2072" w:type="dxa"/>
            <w:vMerge/>
          </w:tcPr>
          <w:p w14:paraId="5A15AA64" w14:textId="77777777" w:rsidR="00E74D60" w:rsidRDefault="00E74D60">
            <w:pPr>
              <w:tabs>
                <w:tab w:val="left" w:pos="540"/>
              </w:tabs>
              <w:ind w:firstLine="709"/>
              <w:jc w:val="both"/>
              <w:rPr>
                <w:sz w:val="24"/>
                <w:szCs w:val="24"/>
                <w:lang w:val="en-US" w:eastAsia="ru-RU"/>
              </w:rPr>
            </w:pPr>
          </w:p>
        </w:tc>
        <w:tc>
          <w:tcPr>
            <w:tcW w:w="2200" w:type="dxa"/>
          </w:tcPr>
          <w:p w14:paraId="0C36AF53" w14:textId="77777777" w:rsidR="00E74D60" w:rsidRDefault="007C0E40">
            <w:pPr>
              <w:tabs>
                <w:tab w:val="left" w:pos="540"/>
              </w:tabs>
              <w:rPr>
                <w:sz w:val="24"/>
                <w:szCs w:val="24"/>
              </w:rPr>
            </w:pPr>
            <w:r>
              <w:rPr>
                <w:sz w:val="24"/>
                <w:szCs w:val="24"/>
              </w:rPr>
              <w:t>5. Грамотно и эффективно пользуется иноязычными источниками информации.</w:t>
            </w:r>
          </w:p>
        </w:tc>
        <w:tc>
          <w:tcPr>
            <w:tcW w:w="2493" w:type="dxa"/>
          </w:tcPr>
          <w:p w14:paraId="28F0B355" w14:textId="77777777" w:rsidR="00E74D60" w:rsidRDefault="007C0E40">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14:paraId="351C95DA" w14:textId="77777777" w:rsidR="00E74D60" w:rsidRDefault="007C0E40">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24AD9B19" w14:textId="77777777" w:rsidR="00E74D60" w:rsidRDefault="007C0E40">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14:paraId="3323CBD3" w14:textId="77777777" w:rsidR="00E74D60" w:rsidRDefault="007C0E40">
            <w:pPr>
              <w:pStyle w:val="TableParagraph"/>
              <w:tabs>
                <w:tab w:val="left" w:pos="743"/>
              </w:tabs>
              <w:ind w:left="0"/>
              <w:jc w:val="both"/>
              <w:rPr>
                <w:sz w:val="24"/>
                <w:szCs w:val="24"/>
              </w:rPr>
            </w:pPr>
            <w:r>
              <w:rPr>
                <w:sz w:val="24"/>
                <w:szCs w:val="24"/>
              </w:rPr>
              <w:t>- извлекать информацию из различных источников.</w:t>
            </w:r>
          </w:p>
        </w:tc>
        <w:tc>
          <w:tcPr>
            <w:tcW w:w="3287" w:type="dxa"/>
          </w:tcPr>
          <w:p w14:paraId="7F4F2AE6" w14:textId="41916C2F" w:rsidR="00E74D60" w:rsidRDefault="00ED3054">
            <w:pPr>
              <w:jc w:val="both"/>
              <w:rPr>
                <w:b/>
                <w:bCs/>
                <w:i/>
                <w:sz w:val="24"/>
                <w:szCs w:val="24"/>
              </w:rPr>
            </w:pPr>
            <w:r>
              <w:rPr>
                <w:b/>
                <w:bCs/>
                <w:i/>
                <w:sz w:val="24"/>
                <w:szCs w:val="24"/>
              </w:rPr>
              <w:t>Задание 1</w:t>
            </w:r>
          </w:p>
          <w:p w14:paraId="1B2DC42D" w14:textId="77777777" w:rsidR="00E74D60" w:rsidRDefault="007C0E40">
            <w:pPr>
              <w:tabs>
                <w:tab w:val="left" w:pos="540"/>
              </w:tabs>
              <w:jc w:val="both"/>
              <w:rPr>
                <w:b/>
                <w:bCs/>
                <w:i/>
                <w:sz w:val="24"/>
                <w:szCs w:val="24"/>
              </w:rPr>
            </w:pPr>
            <w:r>
              <w:rPr>
                <w:iCs/>
                <w:sz w:val="24"/>
                <w:szCs w:val="24"/>
              </w:rPr>
              <w:t>Диалог-беседа об ошибках, совершаемых в бизнес-переписке</w:t>
            </w:r>
          </w:p>
          <w:p w14:paraId="45CBA752" w14:textId="77777777" w:rsidR="00E74D60" w:rsidRDefault="00E74D60">
            <w:pPr>
              <w:tabs>
                <w:tab w:val="left" w:pos="540"/>
              </w:tabs>
              <w:jc w:val="both"/>
              <w:rPr>
                <w:b/>
                <w:bCs/>
                <w:i/>
                <w:sz w:val="24"/>
                <w:szCs w:val="24"/>
              </w:rPr>
            </w:pPr>
          </w:p>
          <w:p w14:paraId="30DEDEBD" w14:textId="77777777" w:rsidR="00E74D60" w:rsidRDefault="00E74D60">
            <w:pPr>
              <w:tabs>
                <w:tab w:val="left" w:pos="540"/>
              </w:tabs>
              <w:jc w:val="both"/>
              <w:rPr>
                <w:b/>
                <w:bCs/>
                <w:i/>
                <w:sz w:val="24"/>
                <w:szCs w:val="24"/>
              </w:rPr>
            </w:pPr>
          </w:p>
          <w:p w14:paraId="7113CC5A" w14:textId="77777777" w:rsidR="00E74D60" w:rsidRDefault="00E74D60">
            <w:pPr>
              <w:tabs>
                <w:tab w:val="left" w:pos="540"/>
              </w:tabs>
              <w:jc w:val="both"/>
              <w:rPr>
                <w:b/>
                <w:bCs/>
                <w:i/>
                <w:sz w:val="24"/>
                <w:szCs w:val="24"/>
              </w:rPr>
            </w:pPr>
          </w:p>
          <w:p w14:paraId="1F9394C7" w14:textId="77777777" w:rsidR="00E74D60" w:rsidRDefault="00E74D60">
            <w:pPr>
              <w:tabs>
                <w:tab w:val="left" w:pos="540"/>
              </w:tabs>
              <w:jc w:val="both"/>
              <w:rPr>
                <w:b/>
                <w:bCs/>
                <w:i/>
                <w:sz w:val="24"/>
                <w:szCs w:val="24"/>
              </w:rPr>
            </w:pPr>
          </w:p>
          <w:p w14:paraId="7BBF6856" w14:textId="77777777" w:rsidR="00E74D60" w:rsidRDefault="00E74D60">
            <w:pPr>
              <w:tabs>
                <w:tab w:val="left" w:pos="540"/>
              </w:tabs>
              <w:jc w:val="both"/>
              <w:rPr>
                <w:b/>
                <w:bCs/>
                <w:i/>
                <w:sz w:val="24"/>
                <w:szCs w:val="24"/>
              </w:rPr>
            </w:pPr>
          </w:p>
          <w:p w14:paraId="7912A778" w14:textId="6D2BEECA" w:rsidR="00E74D60" w:rsidRDefault="00ED3054">
            <w:pPr>
              <w:tabs>
                <w:tab w:val="left" w:pos="540"/>
              </w:tabs>
              <w:jc w:val="both"/>
              <w:rPr>
                <w:b/>
                <w:bCs/>
                <w:i/>
                <w:sz w:val="24"/>
                <w:szCs w:val="24"/>
              </w:rPr>
            </w:pPr>
            <w:r>
              <w:rPr>
                <w:b/>
                <w:bCs/>
                <w:i/>
                <w:sz w:val="24"/>
                <w:szCs w:val="24"/>
              </w:rPr>
              <w:t>Задание 2</w:t>
            </w:r>
          </w:p>
          <w:p w14:paraId="5BAFAD17" w14:textId="77777777" w:rsidR="00E74D60" w:rsidRDefault="007C0E40">
            <w:pPr>
              <w:pStyle w:val="aff5"/>
              <w:spacing w:after="200"/>
              <w:ind w:left="0"/>
              <w:contextualSpacing/>
              <w:jc w:val="both"/>
              <w:rPr>
                <w:sz w:val="24"/>
                <w:szCs w:val="24"/>
              </w:rPr>
            </w:pPr>
            <w:r>
              <w:rPr>
                <w:sz w:val="24"/>
                <w:szCs w:val="24"/>
              </w:rPr>
              <w:t>Составление глоссария типовых фраз для начала письма, обращения, выражения проблемы, и т.д.</w:t>
            </w:r>
          </w:p>
        </w:tc>
      </w:tr>
      <w:tr w:rsidR="00E74D60" w:rsidRPr="001906EF" w14:paraId="74BC48C4" w14:textId="77777777">
        <w:tc>
          <w:tcPr>
            <w:tcW w:w="2072" w:type="dxa"/>
            <w:vMerge/>
          </w:tcPr>
          <w:p w14:paraId="1E34BDBC" w14:textId="77777777" w:rsidR="00E74D60" w:rsidRDefault="00E74D60">
            <w:pPr>
              <w:tabs>
                <w:tab w:val="left" w:pos="540"/>
              </w:tabs>
              <w:ind w:firstLine="709"/>
              <w:jc w:val="both"/>
              <w:rPr>
                <w:sz w:val="24"/>
                <w:szCs w:val="24"/>
                <w:lang w:eastAsia="ru-RU"/>
              </w:rPr>
            </w:pPr>
          </w:p>
        </w:tc>
        <w:tc>
          <w:tcPr>
            <w:tcW w:w="2200" w:type="dxa"/>
          </w:tcPr>
          <w:p w14:paraId="685F98A8" w14:textId="77777777" w:rsidR="00E74D60" w:rsidRDefault="007C0E40">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2493" w:type="dxa"/>
          </w:tcPr>
          <w:p w14:paraId="36704A2F" w14:textId="77777777" w:rsidR="00E74D60" w:rsidRDefault="007C0E40">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14:paraId="0CDACF29" w14:textId="77777777" w:rsidR="00E74D60" w:rsidRDefault="007C0E40">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14:paraId="414A0274" w14:textId="77777777" w:rsidR="00E74D60" w:rsidRDefault="00E74D60">
            <w:pPr>
              <w:pStyle w:val="TableParagraph"/>
              <w:tabs>
                <w:tab w:val="left" w:pos="743"/>
              </w:tabs>
              <w:ind w:left="0"/>
              <w:jc w:val="both"/>
              <w:rPr>
                <w:b/>
                <w:bCs/>
                <w:i/>
                <w:sz w:val="24"/>
                <w:szCs w:val="24"/>
              </w:rPr>
            </w:pPr>
          </w:p>
          <w:p w14:paraId="4F4CFC93" w14:textId="77777777" w:rsidR="00E74D60" w:rsidRDefault="00E74D60">
            <w:pPr>
              <w:pStyle w:val="TableParagraph"/>
              <w:tabs>
                <w:tab w:val="left" w:pos="743"/>
              </w:tabs>
              <w:ind w:left="0"/>
              <w:jc w:val="both"/>
              <w:rPr>
                <w:b/>
                <w:bCs/>
                <w:i/>
                <w:sz w:val="24"/>
                <w:szCs w:val="24"/>
              </w:rPr>
            </w:pPr>
          </w:p>
          <w:p w14:paraId="57826479" w14:textId="77777777" w:rsidR="00E74D60" w:rsidRDefault="00E74D60">
            <w:pPr>
              <w:pStyle w:val="TableParagraph"/>
              <w:tabs>
                <w:tab w:val="left" w:pos="743"/>
              </w:tabs>
              <w:ind w:left="0"/>
              <w:jc w:val="both"/>
              <w:rPr>
                <w:b/>
                <w:bCs/>
                <w:i/>
                <w:sz w:val="24"/>
                <w:szCs w:val="24"/>
              </w:rPr>
            </w:pPr>
          </w:p>
          <w:p w14:paraId="40556454" w14:textId="77777777" w:rsidR="00E74D60" w:rsidRDefault="00E74D60">
            <w:pPr>
              <w:pStyle w:val="TableParagraph"/>
              <w:tabs>
                <w:tab w:val="left" w:pos="743"/>
              </w:tabs>
              <w:ind w:left="0"/>
              <w:jc w:val="both"/>
              <w:rPr>
                <w:b/>
                <w:bCs/>
                <w:i/>
                <w:sz w:val="24"/>
                <w:szCs w:val="24"/>
              </w:rPr>
            </w:pPr>
          </w:p>
          <w:p w14:paraId="26F6B359" w14:textId="77777777" w:rsidR="00E74D60" w:rsidRDefault="007C0E40">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614B2616" w14:textId="77777777" w:rsidR="00E74D60" w:rsidRDefault="007C0E40">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 xml:space="preserve">высказывания для </w:t>
            </w:r>
            <w:r>
              <w:rPr>
                <w:sz w:val="24"/>
                <w:szCs w:val="24"/>
              </w:rPr>
              <w:lastRenderedPageBreak/>
              <w:t>реализации коммуникативных  намерений.</w:t>
            </w:r>
          </w:p>
        </w:tc>
        <w:tc>
          <w:tcPr>
            <w:tcW w:w="3287" w:type="dxa"/>
          </w:tcPr>
          <w:p w14:paraId="1B010225" w14:textId="219B117A" w:rsidR="00E74D60" w:rsidRDefault="00ED3054">
            <w:pPr>
              <w:jc w:val="both"/>
              <w:rPr>
                <w:b/>
                <w:bCs/>
                <w:i/>
                <w:sz w:val="24"/>
                <w:szCs w:val="24"/>
              </w:rPr>
            </w:pPr>
            <w:r>
              <w:rPr>
                <w:b/>
                <w:bCs/>
                <w:i/>
                <w:sz w:val="24"/>
                <w:szCs w:val="24"/>
              </w:rPr>
              <w:lastRenderedPageBreak/>
              <w:t>Задание 1</w:t>
            </w:r>
          </w:p>
          <w:p w14:paraId="10BC0B5A" w14:textId="77777777" w:rsidR="00E74D60" w:rsidRDefault="007C0E40">
            <w:pPr>
              <w:pStyle w:val="TableParagraph"/>
              <w:tabs>
                <w:tab w:val="left" w:pos="247"/>
              </w:tabs>
              <w:spacing w:line="240" w:lineRule="auto"/>
              <w:ind w:left="107" w:right="242"/>
              <w:rPr>
                <w:sz w:val="24"/>
              </w:rPr>
            </w:pPr>
            <w:r>
              <w:rPr>
                <w:sz w:val="24"/>
              </w:rPr>
              <w:t>Обсуждение структуры определенного письма;</w:t>
            </w:r>
          </w:p>
          <w:p w14:paraId="190C413B" w14:textId="77777777" w:rsidR="00E74D60" w:rsidRDefault="007C0E40">
            <w:pPr>
              <w:pStyle w:val="TableParagraph"/>
              <w:tabs>
                <w:tab w:val="left" w:pos="822"/>
                <w:tab w:val="left" w:pos="823"/>
                <w:tab w:val="left" w:pos="2700"/>
              </w:tabs>
              <w:spacing w:line="240" w:lineRule="auto"/>
              <w:ind w:left="107" w:right="95"/>
              <w:jc w:val="both"/>
              <w:rPr>
                <w:sz w:val="24"/>
              </w:rPr>
            </w:pPr>
            <w:r>
              <w:rPr>
                <w:sz w:val="24"/>
              </w:rPr>
              <w:t xml:space="preserve">Выполнение </w:t>
            </w:r>
            <w:r>
              <w:rPr>
                <w:spacing w:val="-1"/>
                <w:sz w:val="24"/>
              </w:rPr>
              <w:t>практико-</w:t>
            </w:r>
            <w:r>
              <w:rPr>
                <w:spacing w:val="-58"/>
                <w:sz w:val="24"/>
              </w:rPr>
              <w:t xml:space="preserve"> </w:t>
            </w:r>
            <w:r>
              <w:rPr>
                <w:sz w:val="24"/>
              </w:rPr>
              <w:t>ориентированных</w:t>
            </w:r>
            <w:r>
              <w:rPr>
                <w:spacing w:val="-2"/>
                <w:sz w:val="24"/>
              </w:rPr>
              <w:t xml:space="preserve"> </w:t>
            </w:r>
            <w:r>
              <w:rPr>
                <w:sz w:val="24"/>
              </w:rPr>
              <w:t>заданий;</w:t>
            </w:r>
          </w:p>
          <w:p w14:paraId="062F3D7E" w14:textId="77777777" w:rsidR="00E74D60" w:rsidRDefault="007C0E40">
            <w:pPr>
              <w:pStyle w:val="TableParagraph"/>
              <w:ind w:right="100"/>
              <w:jc w:val="both"/>
              <w:rPr>
                <w:sz w:val="24"/>
                <w:szCs w:val="24"/>
                <w:lang w:eastAsia="ru-RU"/>
              </w:rPr>
            </w:pPr>
            <w:r>
              <w:rPr>
                <w:sz w:val="24"/>
              </w:rPr>
              <w:t>Обсуждение</w:t>
            </w:r>
            <w:r>
              <w:rPr>
                <w:spacing w:val="1"/>
                <w:sz w:val="24"/>
              </w:rPr>
              <w:t xml:space="preserve"> </w:t>
            </w:r>
            <w:r>
              <w:rPr>
                <w:sz w:val="24"/>
              </w:rPr>
              <w:t>лексических</w:t>
            </w:r>
            <w:r>
              <w:rPr>
                <w:spacing w:val="1"/>
                <w:sz w:val="24"/>
              </w:rPr>
              <w:t xml:space="preserve"> </w:t>
            </w:r>
            <w:r>
              <w:rPr>
                <w:sz w:val="24"/>
              </w:rPr>
              <w:t>замен</w:t>
            </w:r>
            <w:r>
              <w:rPr>
                <w:spacing w:val="1"/>
                <w:sz w:val="24"/>
              </w:rPr>
              <w:t xml:space="preserve"> </w:t>
            </w:r>
            <w:r>
              <w:rPr>
                <w:sz w:val="24"/>
              </w:rPr>
              <w:t>при</w:t>
            </w:r>
            <w:r>
              <w:rPr>
                <w:spacing w:val="1"/>
                <w:sz w:val="24"/>
              </w:rPr>
              <w:t xml:space="preserve"> </w:t>
            </w:r>
            <w:r>
              <w:rPr>
                <w:sz w:val="24"/>
              </w:rPr>
              <w:t>переводе</w:t>
            </w:r>
            <w:r>
              <w:rPr>
                <w:spacing w:val="1"/>
                <w:sz w:val="24"/>
              </w:rPr>
              <w:t xml:space="preserve"> </w:t>
            </w:r>
            <w:r>
              <w:rPr>
                <w:sz w:val="24"/>
              </w:rPr>
              <w:t>деловых</w:t>
            </w:r>
            <w:r>
              <w:rPr>
                <w:spacing w:val="1"/>
                <w:sz w:val="24"/>
              </w:rPr>
              <w:t xml:space="preserve"> </w:t>
            </w:r>
            <w:r>
              <w:rPr>
                <w:sz w:val="24"/>
              </w:rPr>
              <w:t>писем</w:t>
            </w:r>
            <w:r>
              <w:rPr>
                <w:spacing w:val="1"/>
                <w:sz w:val="24"/>
              </w:rPr>
              <w:t xml:space="preserve"> </w:t>
            </w:r>
            <w:r>
              <w:rPr>
                <w:sz w:val="24"/>
              </w:rPr>
              <w:t>с</w:t>
            </w:r>
            <w:r>
              <w:rPr>
                <w:spacing w:val="1"/>
                <w:sz w:val="24"/>
              </w:rPr>
              <w:t xml:space="preserve"> </w:t>
            </w:r>
            <w:r>
              <w:rPr>
                <w:sz w:val="24"/>
              </w:rPr>
              <w:t>английского</w:t>
            </w:r>
            <w:r>
              <w:rPr>
                <w:spacing w:val="-4"/>
                <w:sz w:val="24"/>
              </w:rPr>
              <w:t xml:space="preserve"> </w:t>
            </w:r>
            <w:r>
              <w:rPr>
                <w:sz w:val="24"/>
              </w:rPr>
              <w:t>на</w:t>
            </w:r>
            <w:r>
              <w:rPr>
                <w:spacing w:val="-1"/>
                <w:sz w:val="24"/>
              </w:rPr>
              <w:t xml:space="preserve"> </w:t>
            </w:r>
            <w:r>
              <w:rPr>
                <w:sz w:val="24"/>
              </w:rPr>
              <w:t>русский</w:t>
            </w:r>
            <w:r>
              <w:rPr>
                <w:spacing w:val="-2"/>
                <w:sz w:val="24"/>
              </w:rPr>
              <w:t xml:space="preserve"> </w:t>
            </w:r>
            <w:r>
              <w:rPr>
                <w:sz w:val="24"/>
              </w:rPr>
              <w:t>язык.</w:t>
            </w:r>
          </w:p>
          <w:p w14:paraId="5D56C212" w14:textId="7037FFEB" w:rsidR="00E74D60" w:rsidRDefault="00ED3054">
            <w:pPr>
              <w:jc w:val="both"/>
              <w:rPr>
                <w:b/>
                <w:bCs/>
                <w:i/>
                <w:sz w:val="24"/>
                <w:szCs w:val="24"/>
              </w:rPr>
            </w:pPr>
            <w:r>
              <w:rPr>
                <w:b/>
                <w:bCs/>
                <w:i/>
                <w:sz w:val="24"/>
                <w:szCs w:val="24"/>
              </w:rPr>
              <w:t>Задание 2</w:t>
            </w:r>
          </w:p>
          <w:p w14:paraId="64600853" w14:textId="77777777" w:rsidR="00E74D60" w:rsidRDefault="007C0E40">
            <w:pPr>
              <w:jc w:val="both"/>
              <w:rPr>
                <w:b/>
                <w:bCs/>
                <w:iCs/>
                <w:sz w:val="24"/>
                <w:szCs w:val="24"/>
              </w:rPr>
            </w:pPr>
            <w:r>
              <w:rPr>
                <w:b/>
                <w:bCs/>
                <w:iCs/>
                <w:sz w:val="24"/>
                <w:szCs w:val="24"/>
              </w:rPr>
              <w:t>Написание письма определенного типа.</w:t>
            </w:r>
          </w:p>
          <w:p w14:paraId="532C458C" w14:textId="2DBCE58D" w:rsidR="00E74D60" w:rsidRDefault="00EB62DB">
            <w:pPr>
              <w:jc w:val="both"/>
              <w:rPr>
                <w:sz w:val="24"/>
                <w:szCs w:val="24"/>
                <w:lang w:val="en-GB" w:eastAsia="zh-CN"/>
              </w:rPr>
            </w:pPr>
            <w:r>
              <w:rPr>
                <w:sz w:val="24"/>
                <w:szCs w:val="24"/>
                <w:lang w:val="en-GB" w:eastAsia="zh-CN"/>
              </w:rPr>
              <w:t xml:space="preserve">Şikayet yazınız kuralları </w:t>
            </w:r>
            <w:r>
              <w:rPr>
                <w:sz w:val="24"/>
                <w:szCs w:val="24"/>
                <w:lang w:val="en-GB" w:eastAsia="zh-CN"/>
              </w:rPr>
              <w:lastRenderedPageBreak/>
              <w:t>kullanınız</w:t>
            </w:r>
          </w:p>
          <w:p w14:paraId="6474ED30" w14:textId="77777777" w:rsidR="00E74D60" w:rsidRDefault="00E74D60">
            <w:pPr>
              <w:ind w:firstLine="567"/>
              <w:jc w:val="both"/>
              <w:rPr>
                <w:sz w:val="24"/>
                <w:szCs w:val="24"/>
                <w:lang w:val="en-US" w:eastAsia="zh-CN"/>
              </w:rPr>
            </w:pPr>
          </w:p>
        </w:tc>
      </w:tr>
      <w:tr w:rsidR="00ED3054" w14:paraId="1456D894" w14:textId="77777777">
        <w:tc>
          <w:tcPr>
            <w:tcW w:w="2072" w:type="dxa"/>
          </w:tcPr>
          <w:p w14:paraId="075D9ED3" w14:textId="77777777" w:rsidR="00ED3054" w:rsidRPr="00054C4B" w:rsidRDefault="00ED3054" w:rsidP="00ED3054">
            <w:pPr>
              <w:tabs>
                <w:tab w:val="left" w:pos="540"/>
              </w:tabs>
              <w:contextualSpacing/>
              <w:jc w:val="both"/>
              <w:rPr>
                <w:sz w:val="24"/>
                <w:szCs w:val="24"/>
              </w:rPr>
            </w:pPr>
            <w:r w:rsidRPr="00054C4B">
              <w:rPr>
                <w:sz w:val="24"/>
                <w:szCs w:val="24"/>
              </w:rPr>
              <w:lastRenderedPageBreak/>
              <w:t>ПКП-5</w:t>
            </w:r>
          </w:p>
          <w:p w14:paraId="2041E473" w14:textId="46117E99" w:rsidR="00ED3054" w:rsidRPr="00054C4B" w:rsidRDefault="00ED3054" w:rsidP="00ED3054">
            <w:pPr>
              <w:tabs>
                <w:tab w:val="left" w:pos="540"/>
              </w:tabs>
              <w:contextualSpacing/>
              <w:jc w:val="both"/>
              <w:rPr>
                <w:sz w:val="24"/>
                <w:szCs w:val="24"/>
              </w:rPr>
            </w:pPr>
            <w:r w:rsidRPr="00054C4B">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2200" w:type="dxa"/>
          </w:tcPr>
          <w:p w14:paraId="1AE5DBAF" w14:textId="3C15CA91" w:rsidR="00ED3054" w:rsidRPr="00054C4B" w:rsidRDefault="00ED3054" w:rsidP="00ED3054">
            <w:r w:rsidRPr="00054C4B">
              <w:rPr>
                <w:sz w:val="24"/>
                <w:szCs w:val="24"/>
              </w:rPr>
              <w:t xml:space="preserve">1. </w:t>
            </w:r>
            <w:r w:rsidRPr="00054C4B">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2493" w:type="dxa"/>
          </w:tcPr>
          <w:p w14:paraId="59B215D7" w14:textId="77777777" w:rsidR="00117880" w:rsidRPr="00D820A3" w:rsidRDefault="00117880" w:rsidP="00117880">
            <w:pPr>
              <w:pStyle w:val="TableParagraph"/>
              <w:tabs>
                <w:tab w:val="left" w:pos="474"/>
              </w:tabs>
              <w:ind w:left="0"/>
              <w:jc w:val="both"/>
              <w:rPr>
                <w:b/>
                <w:bCs/>
                <w:i/>
                <w:sz w:val="24"/>
                <w:szCs w:val="24"/>
              </w:rPr>
            </w:pPr>
            <w:r w:rsidRPr="00D820A3">
              <w:rPr>
                <w:b/>
                <w:bCs/>
                <w:i/>
                <w:sz w:val="24"/>
                <w:szCs w:val="24"/>
              </w:rPr>
              <w:t xml:space="preserve">1. знать: </w:t>
            </w:r>
          </w:p>
          <w:p w14:paraId="1FFCCA8D" w14:textId="77777777" w:rsidR="00117880" w:rsidRPr="00D820A3" w:rsidRDefault="00117880" w:rsidP="00117880">
            <w:pPr>
              <w:pStyle w:val="TableParagraph"/>
              <w:tabs>
                <w:tab w:val="left" w:pos="474"/>
              </w:tabs>
              <w:ind w:left="0"/>
              <w:jc w:val="both"/>
              <w:rPr>
                <w:sz w:val="24"/>
                <w:szCs w:val="24"/>
              </w:rPr>
            </w:pPr>
            <w:r w:rsidRPr="00D820A3">
              <w:rPr>
                <w:sz w:val="24"/>
                <w:szCs w:val="24"/>
              </w:rPr>
              <w:t>- межкультурные различия, культурные традиции и реалии, культурное наследие своей страны и страны изучаемого языка; - основные нормы социального поведения и речевой этикет, принятый в стране изучаемого языка.</w:t>
            </w:r>
          </w:p>
          <w:p w14:paraId="3FF336D9" w14:textId="77777777" w:rsidR="00117880" w:rsidRPr="00D820A3" w:rsidRDefault="00117880" w:rsidP="00117880">
            <w:pPr>
              <w:pStyle w:val="TableParagraph"/>
              <w:tabs>
                <w:tab w:val="left" w:pos="743"/>
              </w:tabs>
              <w:ind w:left="0"/>
              <w:jc w:val="both"/>
              <w:rPr>
                <w:i/>
                <w:sz w:val="24"/>
                <w:szCs w:val="24"/>
              </w:rPr>
            </w:pPr>
            <w:r w:rsidRPr="00D820A3">
              <w:rPr>
                <w:b/>
                <w:bCs/>
                <w:i/>
                <w:sz w:val="24"/>
                <w:szCs w:val="24"/>
              </w:rPr>
              <w:t>уметь</w:t>
            </w:r>
            <w:r w:rsidRPr="00D820A3">
              <w:rPr>
                <w:i/>
                <w:sz w:val="24"/>
                <w:szCs w:val="24"/>
              </w:rPr>
              <w:t xml:space="preserve">: </w:t>
            </w:r>
          </w:p>
          <w:p w14:paraId="18ED0001" w14:textId="708C0270" w:rsidR="00ED3054" w:rsidRDefault="00117880" w:rsidP="00117880">
            <w:pPr>
              <w:pStyle w:val="TableParagraph"/>
              <w:tabs>
                <w:tab w:val="left" w:pos="474"/>
              </w:tabs>
              <w:jc w:val="both"/>
              <w:rPr>
                <w:bCs/>
                <w:sz w:val="24"/>
                <w:szCs w:val="24"/>
              </w:rPr>
            </w:pPr>
            <w:r w:rsidRPr="00D820A3">
              <w:rPr>
                <w:sz w:val="24"/>
                <w:szCs w:val="24"/>
              </w:rPr>
              <w:t>- сообщать информацию на основе прочитанного текста в формате подготовленного монологического высказывания; - 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w:t>
            </w:r>
          </w:p>
        </w:tc>
        <w:tc>
          <w:tcPr>
            <w:tcW w:w="3287" w:type="dxa"/>
          </w:tcPr>
          <w:p w14:paraId="5725F171" w14:textId="784AE711" w:rsidR="00ED3054" w:rsidRDefault="00ED3054" w:rsidP="00ED3054">
            <w:pPr>
              <w:jc w:val="both"/>
              <w:rPr>
                <w:b/>
                <w:bCs/>
                <w:sz w:val="24"/>
                <w:szCs w:val="24"/>
                <w:lang w:eastAsia="zh-CN"/>
              </w:rPr>
            </w:pPr>
            <w:r>
              <w:rPr>
                <w:b/>
                <w:bCs/>
                <w:i/>
                <w:iCs/>
                <w:sz w:val="24"/>
                <w:szCs w:val="24"/>
                <w:lang w:eastAsia="zh-CN"/>
              </w:rPr>
              <w:t xml:space="preserve"> Задание 1</w:t>
            </w:r>
          </w:p>
          <w:p w14:paraId="65AC560A" w14:textId="77777777" w:rsidR="00ED3054" w:rsidRDefault="00ED3054" w:rsidP="00ED3054">
            <w:pPr>
              <w:jc w:val="both"/>
              <w:rPr>
                <w:b/>
                <w:bCs/>
                <w:sz w:val="24"/>
                <w:szCs w:val="24"/>
                <w:lang w:eastAsia="zh-CN"/>
              </w:rPr>
            </w:pPr>
            <w:r>
              <w:rPr>
                <w:b/>
                <w:bCs/>
                <w:sz w:val="24"/>
                <w:szCs w:val="24"/>
                <w:lang w:eastAsia="zh-CN"/>
              </w:rPr>
              <w:t>Исследование о приемах убедительного письма.</w:t>
            </w:r>
          </w:p>
          <w:p w14:paraId="1F6D9D3E" w14:textId="7BA0FE6D" w:rsidR="00ED3054" w:rsidRDefault="00ED3054" w:rsidP="00ED3054">
            <w:pPr>
              <w:pStyle w:val="aff5"/>
              <w:ind w:left="80"/>
              <w:contextualSpacing/>
              <w:jc w:val="both"/>
              <w:rPr>
                <w:sz w:val="24"/>
                <w:szCs w:val="24"/>
                <w:lang w:val="pt-PT" w:eastAsia="zh-CN"/>
              </w:rPr>
            </w:pPr>
            <w:r w:rsidRPr="00EB62DB">
              <w:rPr>
                <w:sz w:val="24"/>
                <w:szCs w:val="24"/>
                <w:lang w:val="pt-PT" w:eastAsia="zh-CN"/>
              </w:rPr>
              <w:t>inandırıcı muhaberat</w:t>
            </w:r>
            <w:r>
              <w:rPr>
                <w:sz w:val="24"/>
                <w:szCs w:val="24"/>
                <w:lang w:val="pt-PT" w:eastAsia="zh-CN"/>
              </w:rPr>
              <w:t xml:space="preserve">ın için bir video nulunuz. Birkaç kural yazınız. Başka öğrencilere anlatınız. </w:t>
            </w:r>
          </w:p>
          <w:p w14:paraId="4B3624AC" w14:textId="6A704576" w:rsidR="00ED3054" w:rsidRDefault="00ED3054" w:rsidP="00ED3054">
            <w:pPr>
              <w:tabs>
                <w:tab w:val="left" w:pos="540"/>
              </w:tabs>
              <w:jc w:val="both"/>
              <w:rPr>
                <w:b/>
                <w:bCs/>
                <w:i/>
                <w:sz w:val="24"/>
                <w:szCs w:val="24"/>
              </w:rPr>
            </w:pPr>
            <w:r>
              <w:rPr>
                <w:b/>
                <w:bCs/>
                <w:i/>
                <w:sz w:val="24"/>
                <w:szCs w:val="24"/>
              </w:rPr>
              <w:t>Задание 2</w:t>
            </w:r>
          </w:p>
          <w:p w14:paraId="7729A975" w14:textId="43D71CB5" w:rsidR="00ED3054" w:rsidRDefault="00ED3054" w:rsidP="00ED3054">
            <w:pPr>
              <w:pStyle w:val="aff5"/>
              <w:ind w:left="80"/>
              <w:contextualSpacing/>
              <w:jc w:val="both"/>
              <w:rPr>
                <w:sz w:val="24"/>
                <w:szCs w:val="24"/>
                <w:lang w:val="pt-PT" w:eastAsia="zh-CN"/>
              </w:rPr>
            </w:pPr>
            <w:r>
              <w:rPr>
                <w:bCs/>
                <w:sz w:val="24"/>
                <w:szCs w:val="24"/>
                <w:lang w:eastAsia="ru-RU"/>
              </w:rPr>
              <w:t>Участие в ролевой игре на заданную тему “</w:t>
            </w:r>
            <w:r w:rsidRPr="00194B10">
              <w:rPr>
                <w:bCs/>
                <w:sz w:val="24"/>
                <w:szCs w:val="24"/>
                <w:lang w:eastAsia="ru-RU"/>
              </w:rPr>
              <w:t>İş</w:t>
            </w:r>
            <w:r>
              <w:rPr>
                <w:bCs/>
                <w:sz w:val="24"/>
                <w:szCs w:val="24"/>
                <w:lang w:val="tr-TR" w:eastAsia="ru-RU"/>
              </w:rPr>
              <w:t xml:space="preserve"> görüşmesi</w:t>
            </w:r>
            <w:r>
              <w:rPr>
                <w:bCs/>
                <w:sz w:val="24"/>
                <w:szCs w:val="24"/>
                <w:lang w:eastAsia="ru-RU"/>
              </w:rPr>
              <w:t xml:space="preserve">” с предварительным обменом письмами. </w:t>
            </w:r>
          </w:p>
        </w:tc>
      </w:tr>
    </w:tbl>
    <w:p w14:paraId="444D97E0" w14:textId="77777777" w:rsidR="004D5EA9" w:rsidRPr="00D74E66" w:rsidRDefault="004D5EA9" w:rsidP="004D5EA9">
      <w:pPr>
        <w:tabs>
          <w:tab w:val="left" w:pos="540"/>
        </w:tabs>
        <w:ind w:firstLine="709"/>
        <w:jc w:val="center"/>
        <w:rPr>
          <w:b/>
          <w:bCs/>
          <w:szCs w:val="28"/>
          <w:highlight w:val="green"/>
        </w:rPr>
      </w:pPr>
    </w:p>
    <w:p w14:paraId="6789E4BB" w14:textId="77777777" w:rsidR="00D1006B" w:rsidRPr="00A76D53" w:rsidRDefault="00D1006B" w:rsidP="00D1006B">
      <w:pPr>
        <w:tabs>
          <w:tab w:val="left" w:pos="540"/>
        </w:tabs>
        <w:ind w:firstLine="709"/>
        <w:jc w:val="center"/>
        <w:rPr>
          <w:b/>
          <w:szCs w:val="28"/>
        </w:rPr>
      </w:pPr>
      <w:r w:rsidRPr="00A76D53">
        <w:rPr>
          <w:b/>
          <w:szCs w:val="28"/>
        </w:rPr>
        <w:t xml:space="preserve">Арабский язык </w:t>
      </w:r>
    </w:p>
    <w:p w14:paraId="3018C60E" w14:textId="1A521A47" w:rsidR="00D1006B" w:rsidRPr="00ED3054" w:rsidRDefault="00ED3054" w:rsidP="00ED3054">
      <w:pPr>
        <w:tabs>
          <w:tab w:val="left" w:pos="540"/>
        </w:tabs>
        <w:ind w:firstLine="709"/>
        <w:jc w:val="right"/>
        <w:rPr>
          <w:szCs w:val="28"/>
        </w:rPr>
      </w:pPr>
      <w:r>
        <w:rPr>
          <w:szCs w:val="28"/>
        </w:rPr>
        <w:t>Таблица 5.2.</w:t>
      </w:r>
    </w:p>
    <w:tbl>
      <w:tblPr>
        <w:tblW w:w="10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2"/>
        <w:gridCol w:w="2200"/>
        <w:gridCol w:w="2493"/>
        <w:gridCol w:w="3287"/>
      </w:tblGrid>
      <w:tr w:rsidR="00D1006B" w:rsidRPr="00A76D53" w14:paraId="004B907C" w14:textId="77777777" w:rsidTr="003852BA">
        <w:tc>
          <w:tcPr>
            <w:tcW w:w="2072" w:type="dxa"/>
          </w:tcPr>
          <w:p w14:paraId="4172E50C" w14:textId="77777777" w:rsidR="00D1006B" w:rsidRPr="00ED3054" w:rsidRDefault="00D1006B" w:rsidP="003852BA">
            <w:pPr>
              <w:tabs>
                <w:tab w:val="left" w:pos="540"/>
              </w:tabs>
              <w:jc w:val="both"/>
              <w:rPr>
                <w:sz w:val="24"/>
                <w:szCs w:val="24"/>
              </w:rPr>
            </w:pPr>
            <w:r w:rsidRPr="00ED3054">
              <w:rPr>
                <w:b/>
                <w:sz w:val="24"/>
                <w:szCs w:val="24"/>
              </w:rPr>
              <w:t>Код компетенции</w:t>
            </w:r>
          </w:p>
        </w:tc>
        <w:tc>
          <w:tcPr>
            <w:tcW w:w="2200" w:type="dxa"/>
          </w:tcPr>
          <w:p w14:paraId="6FC9CEA7" w14:textId="77777777" w:rsidR="00D1006B" w:rsidRPr="00ED3054" w:rsidRDefault="00D1006B" w:rsidP="003852BA">
            <w:pPr>
              <w:tabs>
                <w:tab w:val="left" w:pos="540"/>
              </w:tabs>
              <w:ind w:hanging="12"/>
              <w:jc w:val="both"/>
              <w:rPr>
                <w:b/>
                <w:sz w:val="24"/>
                <w:szCs w:val="24"/>
              </w:rPr>
            </w:pPr>
            <w:r w:rsidRPr="00ED3054">
              <w:rPr>
                <w:b/>
                <w:sz w:val="24"/>
                <w:szCs w:val="24"/>
              </w:rPr>
              <w:t>Индикаторы достижения компетенции</w:t>
            </w:r>
          </w:p>
        </w:tc>
        <w:tc>
          <w:tcPr>
            <w:tcW w:w="2493" w:type="dxa"/>
          </w:tcPr>
          <w:p w14:paraId="2C09DFF2" w14:textId="77777777" w:rsidR="00D1006B" w:rsidRPr="00ED3054" w:rsidRDefault="00D1006B" w:rsidP="003852BA">
            <w:pPr>
              <w:tabs>
                <w:tab w:val="left" w:pos="540"/>
              </w:tabs>
              <w:jc w:val="both"/>
              <w:rPr>
                <w:b/>
                <w:sz w:val="24"/>
                <w:szCs w:val="24"/>
              </w:rPr>
            </w:pPr>
            <w:r w:rsidRPr="00ED3054">
              <w:rPr>
                <w:b/>
                <w:color w:val="000000"/>
                <w:sz w:val="24"/>
                <w:szCs w:val="24"/>
              </w:rPr>
              <w:t>Результаты обучения    (умения и знания), соотнесенные с индикаторами достижения компетенции</w:t>
            </w:r>
          </w:p>
        </w:tc>
        <w:tc>
          <w:tcPr>
            <w:tcW w:w="3287" w:type="dxa"/>
          </w:tcPr>
          <w:p w14:paraId="11E10362" w14:textId="77777777" w:rsidR="00D1006B" w:rsidRPr="00ED3054" w:rsidRDefault="00D1006B" w:rsidP="003852BA">
            <w:pPr>
              <w:tabs>
                <w:tab w:val="left" w:pos="540"/>
              </w:tabs>
              <w:jc w:val="both"/>
              <w:rPr>
                <w:b/>
                <w:sz w:val="24"/>
                <w:szCs w:val="24"/>
              </w:rPr>
            </w:pPr>
            <w:r w:rsidRPr="00ED3054">
              <w:rPr>
                <w:b/>
                <w:sz w:val="24"/>
                <w:szCs w:val="24"/>
              </w:rPr>
              <w:t>Типовые контрольные задания, необходимые для оценки индикаторов достижения компетенций, умений и знаний</w:t>
            </w:r>
          </w:p>
        </w:tc>
      </w:tr>
      <w:tr w:rsidR="00D1006B" w:rsidRPr="00A76D53" w14:paraId="4B249BA1" w14:textId="77777777" w:rsidTr="003852BA">
        <w:tc>
          <w:tcPr>
            <w:tcW w:w="2072" w:type="dxa"/>
            <w:vMerge w:val="restart"/>
          </w:tcPr>
          <w:p w14:paraId="6DF29C44" w14:textId="77777777" w:rsidR="00D1006B" w:rsidRPr="00ED3054" w:rsidRDefault="00D1006B" w:rsidP="003852BA">
            <w:pPr>
              <w:rPr>
                <w:b/>
                <w:sz w:val="24"/>
                <w:szCs w:val="24"/>
              </w:rPr>
            </w:pPr>
            <w:r w:rsidRPr="00ED3054">
              <w:rPr>
                <w:b/>
                <w:sz w:val="24"/>
                <w:szCs w:val="24"/>
              </w:rPr>
              <w:t>УК-3</w:t>
            </w:r>
          </w:p>
          <w:p w14:paraId="0F61D7E4" w14:textId="77777777" w:rsidR="00D1006B" w:rsidRPr="00ED3054" w:rsidRDefault="00D1006B" w:rsidP="003852BA">
            <w:pPr>
              <w:rPr>
                <w:b/>
                <w:sz w:val="24"/>
                <w:szCs w:val="24"/>
              </w:rPr>
            </w:pPr>
            <w:r w:rsidRPr="00ED3054">
              <w:rPr>
                <w:sz w:val="24"/>
                <w:szCs w:val="24"/>
              </w:rPr>
              <w:t xml:space="preserve">Способность применять       </w:t>
            </w:r>
            <w:r w:rsidRPr="00ED3054">
              <w:rPr>
                <w:sz w:val="24"/>
                <w:szCs w:val="24"/>
              </w:rPr>
              <w:lastRenderedPageBreak/>
              <w:t>знания иностранного языка на уровне, достаточном для межличностного общения, учебной и профессиональной деятельности.</w:t>
            </w:r>
          </w:p>
          <w:p w14:paraId="37A3F901" w14:textId="77777777" w:rsidR="00D1006B" w:rsidRPr="00ED3054" w:rsidRDefault="00D1006B" w:rsidP="003852BA">
            <w:pPr>
              <w:tabs>
                <w:tab w:val="left" w:pos="540"/>
              </w:tabs>
              <w:ind w:firstLine="34"/>
              <w:jc w:val="both"/>
              <w:rPr>
                <w:sz w:val="24"/>
                <w:szCs w:val="24"/>
              </w:rPr>
            </w:pPr>
          </w:p>
        </w:tc>
        <w:tc>
          <w:tcPr>
            <w:tcW w:w="2200" w:type="dxa"/>
          </w:tcPr>
          <w:p w14:paraId="28947787" w14:textId="77777777" w:rsidR="00D1006B" w:rsidRPr="00ED3054" w:rsidRDefault="00D1006B" w:rsidP="00FB682E">
            <w:pPr>
              <w:numPr>
                <w:ilvl w:val="0"/>
                <w:numId w:val="48"/>
              </w:numPr>
              <w:pBdr>
                <w:top w:val="nil"/>
                <w:left w:val="nil"/>
                <w:bottom w:val="nil"/>
                <w:right w:val="nil"/>
                <w:between w:val="nil"/>
              </w:pBdr>
              <w:tabs>
                <w:tab w:val="left" w:pos="540"/>
              </w:tabs>
              <w:suppressAutoHyphens w:val="0"/>
              <w:rPr>
                <w:color w:val="000000"/>
                <w:sz w:val="24"/>
                <w:szCs w:val="24"/>
              </w:rPr>
            </w:pPr>
            <w:r w:rsidRPr="00ED3054">
              <w:rPr>
                <w:color w:val="000000"/>
                <w:sz w:val="24"/>
                <w:szCs w:val="24"/>
              </w:rPr>
              <w:lastRenderedPageBreak/>
              <w:t xml:space="preserve">Использует иностранный язык в межличностном </w:t>
            </w:r>
            <w:r w:rsidRPr="00ED3054">
              <w:rPr>
                <w:color w:val="000000"/>
                <w:sz w:val="24"/>
                <w:szCs w:val="24"/>
              </w:rPr>
              <w:lastRenderedPageBreak/>
              <w:t>общении и профессиональной деятельности, выбирая соответствующие вербальные и невербальные средства коммуникации.</w:t>
            </w:r>
          </w:p>
          <w:p w14:paraId="62BA398D" w14:textId="77777777" w:rsidR="00D1006B" w:rsidRPr="00ED3054" w:rsidRDefault="00D1006B" w:rsidP="003852BA">
            <w:pPr>
              <w:pBdr>
                <w:top w:val="nil"/>
                <w:left w:val="nil"/>
                <w:bottom w:val="nil"/>
                <w:right w:val="nil"/>
                <w:between w:val="nil"/>
              </w:pBdr>
              <w:tabs>
                <w:tab w:val="left" w:pos="540"/>
              </w:tabs>
              <w:rPr>
                <w:color w:val="000000"/>
                <w:sz w:val="24"/>
                <w:szCs w:val="24"/>
              </w:rPr>
            </w:pPr>
          </w:p>
          <w:p w14:paraId="1D3EC951" w14:textId="77777777" w:rsidR="00D1006B" w:rsidRPr="00ED3054" w:rsidRDefault="00D1006B" w:rsidP="003852BA">
            <w:pPr>
              <w:pBdr>
                <w:top w:val="nil"/>
                <w:left w:val="nil"/>
                <w:bottom w:val="nil"/>
                <w:right w:val="nil"/>
                <w:between w:val="nil"/>
              </w:pBdr>
              <w:tabs>
                <w:tab w:val="left" w:pos="540"/>
              </w:tabs>
              <w:rPr>
                <w:color w:val="000000"/>
                <w:sz w:val="24"/>
                <w:szCs w:val="24"/>
              </w:rPr>
            </w:pPr>
          </w:p>
        </w:tc>
        <w:tc>
          <w:tcPr>
            <w:tcW w:w="2493" w:type="dxa"/>
          </w:tcPr>
          <w:p w14:paraId="0CBDDBE8" w14:textId="77777777" w:rsidR="00D1006B" w:rsidRPr="00ED3054" w:rsidRDefault="00D1006B" w:rsidP="00FB682E">
            <w:pPr>
              <w:widowControl/>
              <w:numPr>
                <w:ilvl w:val="0"/>
                <w:numId w:val="49"/>
              </w:numPr>
              <w:suppressAutoHyphens w:val="0"/>
              <w:spacing w:line="240" w:lineRule="auto"/>
              <w:rPr>
                <w:sz w:val="24"/>
                <w:szCs w:val="24"/>
              </w:rPr>
            </w:pPr>
            <w:r w:rsidRPr="00ED3054">
              <w:rPr>
                <w:b/>
                <w:i/>
                <w:sz w:val="24"/>
                <w:szCs w:val="24"/>
              </w:rPr>
              <w:lastRenderedPageBreak/>
              <w:t>знать</w:t>
            </w:r>
            <w:r w:rsidRPr="00ED3054">
              <w:rPr>
                <w:sz w:val="24"/>
                <w:szCs w:val="24"/>
              </w:rPr>
              <w:t>:</w:t>
            </w:r>
          </w:p>
          <w:p w14:paraId="6AA9FE96" w14:textId="77777777" w:rsidR="00D1006B" w:rsidRPr="00ED3054" w:rsidRDefault="00D1006B" w:rsidP="003852BA">
            <w:pPr>
              <w:jc w:val="both"/>
              <w:rPr>
                <w:sz w:val="24"/>
                <w:szCs w:val="24"/>
              </w:rPr>
            </w:pPr>
            <w:r w:rsidRPr="00ED3054">
              <w:rPr>
                <w:sz w:val="24"/>
                <w:szCs w:val="24"/>
              </w:rPr>
              <w:t xml:space="preserve">теоретические основы организации </w:t>
            </w:r>
            <w:r w:rsidRPr="00ED3054">
              <w:rPr>
                <w:sz w:val="24"/>
                <w:szCs w:val="24"/>
              </w:rPr>
              <w:lastRenderedPageBreak/>
              <w:t xml:space="preserve">коммуникации (психологический и лингвистический аспект); </w:t>
            </w:r>
          </w:p>
          <w:p w14:paraId="1698C03F" w14:textId="77777777" w:rsidR="00D1006B" w:rsidRPr="00ED3054" w:rsidRDefault="00D1006B" w:rsidP="003852BA">
            <w:pPr>
              <w:jc w:val="both"/>
              <w:rPr>
                <w:sz w:val="24"/>
                <w:szCs w:val="24"/>
              </w:rPr>
            </w:pPr>
            <w:r w:rsidRPr="00ED3054">
              <w:rPr>
                <w:b/>
                <w:i/>
                <w:sz w:val="24"/>
                <w:szCs w:val="24"/>
              </w:rPr>
              <w:t>уметь</w:t>
            </w:r>
            <w:r w:rsidRPr="00ED3054">
              <w:rPr>
                <w:sz w:val="24"/>
                <w:szCs w:val="24"/>
              </w:rPr>
              <w:t xml:space="preserve">: </w:t>
            </w:r>
          </w:p>
          <w:p w14:paraId="7D13FF1C" w14:textId="77777777" w:rsidR="00D1006B" w:rsidRPr="00ED3054" w:rsidRDefault="00D1006B" w:rsidP="003852BA">
            <w:pPr>
              <w:rPr>
                <w:sz w:val="24"/>
                <w:szCs w:val="24"/>
              </w:rPr>
            </w:pPr>
            <w:r w:rsidRPr="00ED3054">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sidRPr="00ED3054">
              <w:rPr>
                <w:sz w:val="24"/>
                <w:szCs w:val="24"/>
              </w:rPr>
              <w:tab/>
            </w:r>
          </w:p>
          <w:p w14:paraId="032EC74B" w14:textId="77777777" w:rsidR="00D1006B" w:rsidRPr="00ED3054" w:rsidRDefault="00D1006B" w:rsidP="003852BA">
            <w:pPr>
              <w:rPr>
                <w:sz w:val="24"/>
                <w:szCs w:val="24"/>
              </w:rPr>
            </w:pPr>
            <w:r w:rsidRPr="00ED3054">
              <w:rPr>
                <w:sz w:val="24"/>
                <w:szCs w:val="24"/>
              </w:rPr>
              <w:t>- переводить тексты с иностранного языка на родной</w:t>
            </w:r>
          </w:p>
          <w:p w14:paraId="34A02DF0" w14:textId="77777777" w:rsidR="00D1006B" w:rsidRPr="00ED3054" w:rsidRDefault="00D1006B" w:rsidP="003852BA">
            <w:pPr>
              <w:jc w:val="both"/>
              <w:rPr>
                <w:sz w:val="24"/>
                <w:szCs w:val="24"/>
              </w:rPr>
            </w:pPr>
            <w:r w:rsidRPr="00ED3054">
              <w:rPr>
                <w:sz w:val="24"/>
                <w:szCs w:val="24"/>
              </w:rPr>
              <w:t xml:space="preserve">язык и с родного языка на иностранный язык информацию с использованием электронного словаря. </w:t>
            </w:r>
            <w:r w:rsidRPr="00ED3054">
              <w:rPr>
                <w:sz w:val="24"/>
                <w:szCs w:val="24"/>
              </w:rPr>
              <w:tab/>
            </w:r>
          </w:p>
        </w:tc>
        <w:tc>
          <w:tcPr>
            <w:tcW w:w="3287" w:type="dxa"/>
          </w:tcPr>
          <w:p w14:paraId="000F11AE" w14:textId="1BD40354" w:rsidR="00D1006B" w:rsidRPr="00ED3054" w:rsidRDefault="00ED3054" w:rsidP="003852BA">
            <w:pPr>
              <w:tabs>
                <w:tab w:val="left" w:pos="540"/>
              </w:tabs>
              <w:jc w:val="both"/>
              <w:rPr>
                <w:b/>
                <w:i/>
                <w:sz w:val="24"/>
                <w:szCs w:val="24"/>
              </w:rPr>
            </w:pPr>
            <w:r w:rsidRPr="00ED3054">
              <w:rPr>
                <w:b/>
                <w:i/>
                <w:sz w:val="24"/>
                <w:szCs w:val="24"/>
              </w:rPr>
              <w:lastRenderedPageBreak/>
              <w:t>Задание 1</w:t>
            </w:r>
          </w:p>
          <w:p w14:paraId="5D26013F" w14:textId="77777777" w:rsidR="00D1006B" w:rsidRPr="00ED3054" w:rsidRDefault="00D1006B" w:rsidP="003852BA">
            <w:pPr>
              <w:tabs>
                <w:tab w:val="left" w:pos="540"/>
              </w:tabs>
              <w:jc w:val="both"/>
              <w:rPr>
                <w:sz w:val="24"/>
                <w:szCs w:val="24"/>
              </w:rPr>
            </w:pPr>
            <w:r w:rsidRPr="00ED3054">
              <w:rPr>
                <w:sz w:val="24"/>
                <w:szCs w:val="24"/>
              </w:rPr>
              <w:t xml:space="preserve">Монолог-презентация об особенностях бизнес этикета. </w:t>
            </w:r>
          </w:p>
          <w:p w14:paraId="160AC135" w14:textId="77777777" w:rsidR="00D1006B" w:rsidRPr="00ED3054" w:rsidRDefault="00D1006B" w:rsidP="003852BA">
            <w:pPr>
              <w:tabs>
                <w:tab w:val="left" w:pos="540"/>
              </w:tabs>
              <w:jc w:val="both"/>
              <w:rPr>
                <w:b/>
                <w:i/>
                <w:sz w:val="24"/>
                <w:szCs w:val="24"/>
              </w:rPr>
            </w:pPr>
          </w:p>
          <w:p w14:paraId="35A2BDE9" w14:textId="77777777" w:rsidR="00D1006B" w:rsidRPr="00ED3054" w:rsidRDefault="00D1006B" w:rsidP="003852BA">
            <w:pPr>
              <w:tabs>
                <w:tab w:val="left" w:pos="540"/>
              </w:tabs>
              <w:jc w:val="both"/>
              <w:rPr>
                <w:b/>
                <w:i/>
                <w:sz w:val="24"/>
                <w:szCs w:val="24"/>
              </w:rPr>
            </w:pPr>
          </w:p>
          <w:p w14:paraId="3F5C5B34" w14:textId="77777777" w:rsidR="00D1006B" w:rsidRPr="00ED3054" w:rsidRDefault="00D1006B" w:rsidP="003852BA">
            <w:pPr>
              <w:tabs>
                <w:tab w:val="left" w:pos="540"/>
              </w:tabs>
              <w:jc w:val="both"/>
              <w:rPr>
                <w:b/>
                <w:i/>
                <w:sz w:val="24"/>
                <w:szCs w:val="24"/>
              </w:rPr>
            </w:pPr>
          </w:p>
          <w:p w14:paraId="55239F46" w14:textId="77777777" w:rsidR="00D1006B" w:rsidRPr="00ED3054" w:rsidRDefault="00D1006B" w:rsidP="003852BA">
            <w:pPr>
              <w:tabs>
                <w:tab w:val="left" w:pos="540"/>
              </w:tabs>
              <w:jc w:val="both"/>
              <w:rPr>
                <w:b/>
                <w:i/>
                <w:sz w:val="24"/>
                <w:szCs w:val="24"/>
              </w:rPr>
            </w:pPr>
          </w:p>
          <w:p w14:paraId="52A221E9" w14:textId="656D342D" w:rsidR="00D1006B" w:rsidRPr="00ED3054" w:rsidRDefault="00ED3054" w:rsidP="003852BA">
            <w:pPr>
              <w:tabs>
                <w:tab w:val="left" w:pos="540"/>
              </w:tabs>
              <w:jc w:val="both"/>
              <w:rPr>
                <w:b/>
                <w:i/>
                <w:sz w:val="24"/>
                <w:szCs w:val="24"/>
              </w:rPr>
            </w:pPr>
            <w:r>
              <w:rPr>
                <w:b/>
                <w:i/>
                <w:sz w:val="24"/>
                <w:szCs w:val="24"/>
              </w:rPr>
              <w:t>Задание 2</w:t>
            </w:r>
          </w:p>
          <w:p w14:paraId="30FBCD8C" w14:textId="77777777" w:rsidR="00D1006B" w:rsidRPr="00ED3054" w:rsidRDefault="00D1006B" w:rsidP="003852BA">
            <w:pPr>
              <w:tabs>
                <w:tab w:val="left" w:pos="540"/>
              </w:tabs>
              <w:jc w:val="both"/>
              <w:rPr>
                <w:sz w:val="24"/>
                <w:szCs w:val="24"/>
              </w:rPr>
            </w:pPr>
            <w:r w:rsidRPr="00ED3054">
              <w:rPr>
                <w:sz w:val="24"/>
                <w:szCs w:val="24"/>
              </w:rPr>
              <w:t xml:space="preserve">Запись основных выражений по изучаемой проблематике и </w:t>
            </w:r>
          </w:p>
          <w:p w14:paraId="47094EE6" w14:textId="77777777" w:rsidR="00D1006B" w:rsidRPr="00ED3054" w:rsidRDefault="00D1006B" w:rsidP="003852BA">
            <w:pPr>
              <w:tabs>
                <w:tab w:val="left" w:pos="540"/>
              </w:tabs>
              <w:jc w:val="both"/>
              <w:rPr>
                <w:b/>
                <w:i/>
                <w:sz w:val="24"/>
                <w:szCs w:val="24"/>
              </w:rPr>
            </w:pPr>
            <w:r w:rsidRPr="00ED3054">
              <w:rPr>
                <w:sz w:val="24"/>
                <w:szCs w:val="24"/>
              </w:rPr>
              <w:t xml:space="preserve">составление глоссария. </w:t>
            </w:r>
          </w:p>
        </w:tc>
      </w:tr>
      <w:tr w:rsidR="00D1006B" w:rsidRPr="00A76D53" w14:paraId="11A3C407" w14:textId="77777777" w:rsidTr="003852BA">
        <w:tc>
          <w:tcPr>
            <w:tcW w:w="2072" w:type="dxa"/>
            <w:vMerge/>
          </w:tcPr>
          <w:p w14:paraId="567353AB" w14:textId="77777777" w:rsidR="00D1006B" w:rsidRPr="00ED3054" w:rsidRDefault="00D1006B" w:rsidP="003852BA">
            <w:pPr>
              <w:pBdr>
                <w:top w:val="nil"/>
                <w:left w:val="nil"/>
                <w:bottom w:val="nil"/>
                <w:right w:val="nil"/>
                <w:between w:val="nil"/>
              </w:pBdr>
              <w:spacing w:line="276" w:lineRule="auto"/>
              <w:rPr>
                <w:b/>
                <w:i/>
                <w:sz w:val="24"/>
                <w:szCs w:val="24"/>
              </w:rPr>
            </w:pPr>
          </w:p>
        </w:tc>
        <w:tc>
          <w:tcPr>
            <w:tcW w:w="2200" w:type="dxa"/>
          </w:tcPr>
          <w:p w14:paraId="215D9B58" w14:textId="77777777" w:rsidR="00D1006B" w:rsidRPr="00ED3054" w:rsidRDefault="00D1006B" w:rsidP="003852BA">
            <w:pPr>
              <w:pBdr>
                <w:top w:val="nil"/>
                <w:left w:val="nil"/>
                <w:bottom w:val="nil"/>
                <w:right w:val="nil"/>
                <w:between w:val="nil"/>
              </w:pBdr>
              <w:rPr>
                <w:color w:val="000000"/>
                <w:sz w:val="24"/>
                <w:szCs w:val="24"/>
              </w:rPr>
            </w:pPr>
            <w:r w:rsidRPr="00ED3054">
              <w:rPr>
                <w:color w:val="000000"/>
                <w:sz w:val="24"/>
                <w:szCs w:val="24"/>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p w14:paraId="1F1D38BE" w14:textId="77777777" w:rsidR="00D1006B" w:rsidRPr="00ED3054" w:rsidRDefault="00D1006B" w:rsidP="003852BA">
            <w:pPr>
              <w:tabs>
                <w:tab w:val="left" w:pos="540"/>
              </w:tabs>
              <w:rPr>
                <w:sz w:val="24"/>
                <w:szCs w:val="24"/>
              </w:rPr>
            </w:pPr>
          </w:p>
          <w:p w14:paraId="3F168639" w14:textId="77777777" w:rsidR="00D1006B" w:rsidRPr="00ED3054" w:rsidRDefault="00D1006B" w:rsidP="003852BA">
            <w:pPr>
              <w:tabs>
                <w:tab w:val="left" w:pos="540"/>
              </w:tabs>
              <w:rPr>
                <w:sz w:val="24"/>
                <w:szCs w:val="24"/>
              </w:rPr>
            </w:pPr>
          </w:p>
          <w:p w14:paraId="5E281132" w14:textId="77777777" w:rsidR="00D1006B" w:rsidRPr="00ED3054" w:rsidRDefault="00D1006B" w:rsidP="003852BA">
            <w:pPr>
              <w:tabs>
                <w:tab w:val="left" w:pos="540"/>
              </w:tabs>
              <w:rPr>
                <w:sz w:val="24"/>
                <w:szCs w:val="24"/>
              </w:rPr>
            </w:pPr>
          </w:p>
          <w:p w14:paraId="422898DC" w14:textId="77777777" w:rsidR="00D1006B" w:rsidRPr="00ED3054" w:rsidRDefault="00D1006B" w:rsidP="003852BA">
            <w:pPr>
              <w:tabs>
                <w:tab w:val="left" w:pos="540"/>
              </w:tabs>
              <w:jc w:val="both"/>
              <w:rPr>
                <w:sz w:val="24"/>
                <w:szCs w:val="24"/>
              </w:rPr>
            </w:pPr>
          </w:p>
        </w:tc>
        <w:tc>
          <w:tcPr>
            <w:tcW w:w="2493" w:type="dxa"/>
          </w:tcPr>
          <w:p w14:paraId="2A7D06C4" w14:textId="77777777" w:rsidR="00D1006B" w:rsidRPr="00ED3054" w:rsidRDefault="00D1006B" w:rsidP="00FB682E">
            <w:pPr>
              <w:widowControl/>
              <w:numPr>
                <w:ilvl w:val="0"/>
                <w:numId w:val="48"/>
              </w:numPr>
              <w:suppressAutoHyphens w:val="0"/>
              <w:spacing w:line="240" w:lineRule="auto"/>
              <w:rPr>
                <w:b/>
                <w:sz w:val="24"/>
                <w:szCs w:val="24"/>
              </w:rPr>
            </w:pPr>
            <w:r w:rsidRPr="00ED3054">
              <w:rPr>
                <w:b/>
                <w:i/>
                <w:sz w:val="24"/>
                <w:szCs w:val="24"/>
              </w:rPr>
              <w:t>знать</w:t>
            </w:r>
            <w:r w:rsidRPr="00ED3054">
              <w:rPr>
                <w:b/>
                <w:sz w:val="24"/>
                <w:szCs w:val="24"/>
              </w:rPr>
              <w:t xml:space="preserve">: </w:t>
            </w:r>
          </w:p>
          <w:p w14:paraId="197954B0" w14:textId="77777777" w:rsidR="00D1006B" w:rsidRPr="00ED3054" w:rsidRDefault="00D1006B" w:rsidP="003852BA">
            <w:pPr>
              <w:rPr>
                <w:sz w:val="24"/>
                <w:szCs w:val="24"/>
              </w:rPr>
            </w:pPr>
            <w:r w:rsidRPr="00ED3054">
              <w:rPr>
                <w:sz w:val="24"/>
                <w:szCs w:val="24"/>
              </w:rPr>
              <w:t>- правила речевого поведения в профессионально-деловом общении;</w:t>
            </w:r>
          </w:p>
          <w:p w14:paraId="5EB2A25A" w14:textId="77777777" w:rsidR="00D1006B" w:rsidRPr="00ED3054" w:rsidRDefault="00D1006B" w:rsidP="003852BA">
            <w:pPr>
              <w:rPr>
                <w:b/>
                <w:i/>
                <w:sz w:val="24"/>
                <w:szCs w:val="24"/>
              </w:rPr>
            </w:pPr>
          </w:p>
          <w:p w14:paraId="060B3C4D" w14:textId="77777777" w:rsidR="00D1006B" w:rsidRPr="00ED3054" w:rsidRDefault="00D1006B" w:rsidP="003852BA">
            <w:pPr>
              <w:rPr>
                <w:b/>
                <w:i/>
                <w:sz w:val="24"/>
                <w:szCs w:val="24"/>
              </w:rPr>
            </w:pPr>
          </w:p>
          <w:p w14:paraId="78151522" w14:textId="77777777" w:rsidR="00D1006B" w:rsidRPr="00ED3054" w:rsidRDefault="00D1006B" w:rsidP="003852BA">
            <w:pPr>
              <w:rPr>
                <w:b/>
                <w:i/>
                <w:sz w:val="24"/>
                <w:szCs w:val="24"/>
              </w:rPr>
            </w:pPr>
          </w:p>
          <w:p w14:paraId="5BD8BE46" w14:textId="77777777" w:rsidR="00D1006B" w:rsidRPr="00ED3054" w:rsidRDefault="00D1006B" w:rsidP="003852BA">
            <w:pPr>
              <w:rPr>
                <w:b/>
                <w:i/>
                <w:sz w:val="24"/>
                <w:szCs w:val="24"/>
              </w:rPr>
            </w:pPr>
          </w:p>
          <w:p w14:paraId="25086643" w14:textId="77777777" w:rsidR="00D1006B" w:rsidRPr="00ED3054" w:rsidRDefault="00D1006B" w:rsidP="003852BA">
            <w:pPr>
              <w:rPr>
                <w:b/>
                <w:i/>
                <w:sz w:val="24"/>
                <w:szCs w:val="24"/>
              </w:rPr>
            </w:pPr>
          </w:p>
          <w:p w14:paraId="4E47E238" w14:textId="77777777" w:rsidR="00D1006B" w:rsidRPr="00ED3054" w:rsidRDefault="00D1006B" w:rsidP="003852BA">
            <w:pPr>
              <w:rPr>
                <w:sz w:val="24"/>
                <w:szCs w:val="24"/>
              </w:rPr>
            </w:pPr>
            <w:r w:rsidRPr="00ED3054">
              <w:rPr>
                <w:b/>
                <w:i/>
                <w:sz w:val="24"/>
                <w:szCs w:val="24"/>
              </w:rPr>
              <w:t>уметь</w:t>
            </w:r>
            <w:r w:rsidRPr="00ED3054">
              <w:rPr>
                <w:sz w:val="24"/>
                <w:szCs w:val="24"/>
              </w:rPr>
              <w:t>:</w:t>
            </w:r>
          </w:p>
          <w:p w14:paraId="36BE5BEE" w14:textId="77777777" w:rsidR="00D1006B" w:rsidRPr="00ED3054" w:rsidRDefault="00D1006B" w:rsidP="003852BA">
            <w:pPr>
              <w:rPr>
                <w:sz w:val="24"/>
                <w:szCs w:val="24"/>
              </w:rPr>
            </w:pPr>
            <w:r w:rsidRPr="00ED3054">
              <w:rPr>
                <w:sz w:val="24"/>
                <w:szCs w:val="24"/>
              </w:rPr>
              <w:t>- адекватно использовать языковые нормы профессионально-делового общения в письменной и устной коммуникации;</w:t>
            </w:r>
          </w:p>
        </w:tc>
        <w:tc>
          <w:tcPr>
            <w:tcW w:w="3287" w:type="dxa"/>
          </w:tcPr>
          <w:p w14:paraId="3FD98E48" w14:textId="2E24F747" w:rsidR="00D1006B" w:rsidRPr="00ED3054" w:rsidRDefault="00ED3054" w:rsidP="003852BA">
            <w:pPr>
              <w:jc w:val="both"/>
              <w:rPr>
                <w:b/>
                <w:i/>
                <w:sz w:val="24"/>
                <w:szCs w:val="24"/>
              </w:rPr>
            </w:pPr>
            <w:r>
              <w:rPr>
                <w:b/>
                <w:i/>
                <w:sz w:val="24"/>
                <w:szCs w:val="24"/>
              </w:rPr>
              <w:t>Задание 1</w:t>
            </w:r>
          </w:p>
          <w:p w14:paraId="18342B50" w14:textId="77777777" w:rsidR="00D1006B" w:rsidRPr="00ED3054" w:rsidRDefault="00D1006B" w:rsidP="003852BA">
            <w:pPr>
              <w:jc w:val="right"/>
              <w:rPr>
                <w:b/>
                <w:color w:val="C00000"/>
                <w:sz w:val="24"/>
                <w:szCs w:val="24"/>
              </w:rPr>
            </w:pPr>
            <w:r w:rsidRPr="00ED3054">
              <w:rPr>
                <w:b/>
                <w:sz w:val="24"/>
                <w:szCs w:val="24"/>
              </w:rPr>
              <w:t>Составление списка ключевых фраз.</w:t>
            </w:r>
            <w:r w:rsidRPr="00ED3054">
              <w:rPr>
                <w:b/>
                <w:color w:val="C00000"/>
                <w:sz w:val="24"/>
                <w:szCs w:val="24"/>
              </w:rPr>
              <w:t xml:space="preserve"> </w:t>
            </w:r>
          </w:p>
          <w:p w14:paraId="246E56A9" w14:textId="77777777" w:rsidR="00D1006B" w:rsidRPr="00ED3054" w:rsidRDefault="00D1006B" w:rsidP="003852BA">
            <w:pPr>
              <w:tabs>
                <w:tab w:val="left" w:pos="540"/>
              </w:tabs>
              <w:jc w:val="right"/>
              <w:rPr>
                <w:sz w:val="24"/>
                <w:szCs w:val="24"/>
              </w:rPr>
            </w:pPr>
          </w:p>
          <w:p w14:paraId="37FF4685" w14:textId="77777777" w:rsidR="00D1006B" w:rsidRPr="00ED3054" w:rsidRDefault="00D1006B" w:rsidP="003852BA">
            <w:pPr>
              <w:tabs>
                <w:tab w:val="left" w:pos="540"/>
              </w:tabs>
              <w:jc w:val="right"/>
              <w:rPr>
                <w:sz w:val="24"/>
                <w:szCs w:val="24"/>
              </w:rPr>
            </w:pPr>
            <w:r w:rsidRPr="00ED3054">
              <w:rPr>
                <w:sz w:val="24"/>
                <w:szCs w:val="24"/>
                <w:rtl/>
              </w:rPr>
              <w:t>سرد العبارات الرئيسية لرسالة العمل: المقدمة والتحية والفكرة الرئيسية والاستنتاج. التعليق على الهيكل العام</w:t>
            </w:r>
            <w:r w:rsidRPr="00ED3054">
              <w:rPr>
                <w:sz w:val="24"/>
                <w:szCs w:val="24"/>
              </w:rPr>
              <w:t>.</w:t>
            </w:r>
          </w:p>
          <w:p w14:paraId="57412DD6" w14:textId="77777777" w:rsidR="00D1006B" w:rsidRPr="00ED3054" w:rsidRDefault="00D1006B" w:rsidP="003852BA">
            <w:pPr>
              <w:tabs>
                <w:tab w:val="left" w:pos="540"/>
              </w:tabs>
              <w:jc w:val="right"/>
              <w:rPr>
                <w:sz w:val="24"/>
                <w:szCs w:val="24"/>
              </w:rPr>
            </w:pPr>
          </w:p>
          <w:p w14:paraId="7A885C8E" w14:textId="4916EAD9" w:rsidR="00D1006B" w:rsidRPr="00ED3054" w:rsidRDefault="00ED3054" w:rsidP="003852BA">
            <w:pPr>
              <w:tabs>
                <w:tab w:val="left" w:pos="540"/>
              </w:tabs>
              <w:jc w:val="both"/>
              <w:rPr>
                <w:b/>
                <w:i/>
                <w:sz w:val="24"/>
                <w:szCs w:val="24"/>
              </w:rPr>
            </w:pPr>
            <w:r>
              <w:rPr>
                <w:b/>
                <w:i/>
                <w:sz w:val="24"/>
                <w:szCs w:val="24"/>
              </w:rPr>
              <w:t>Задание 2</w:t>
            </w:r>
          </w:p>
          <w:p w14:paraId="5C53B06A" w14:textId="77777777" w:rsidR="00D1006B" w:rsidRPr="00ED3054" w:rsidRDefault="00D1006B" w:rsidP="003852BA">
            <w:pPr>
              <w:jc w:val="both"/>
              <w:rPr>
                <w:sz w:val="24"/>
                <w:szCs w:val="24"/>
              </w:rPr>
            </w:pPr>
            <w:r w:rsidRPr="00ED3054">
              <w:rPr>
                <w:sz w:val="24"/>
                <w:szCs w:val="24"/>
              </w:rPr>
              <w:t xml:space="preserve">Перевод фрагментов делового письма различных типов. </w:t>
            </w:r>
          </w:p>
        </w:tc>
      </w:tr>
      <w:tr w:rsidR="00D1006B" w:rsidRPr="00A76D53" w14:paraId="77BB7599" w14:textId="77777777" w:rsidTr="003852BA">
        <w:tc>
          <w:tcPr>
            <w:tcW w:w="2072" w:type="dxa"/>
            <w:vMerge/>
          </w:tcPr>
          <w:p w14:paraId="52A3FB23" w14:textId="77777777" w:rsidR="00D1006B" w:rsidRPr="00ED3054" w:rsidRDefault="00D1006B" w:rsidP="003852BA">
            <w:pPr>
              <w:pBdr>
                <w:top w:val="nil"/>
                <w:left w:val="nil"/>
                <w:bottom w:val="nil"/>
                <w:right w:val="nil"/>
                <w:between w:val="nil"/>
              </w:pBdr>
              <w:spacing w:line="276" w:lineRule="auto"/>
              <w:rPr>
                <w:sz w:val="24"/>
                <w:szCs w:val="24"/>
              </w:rPr>
            </w:pPr>
          </w:p>
        </w:tc>
        <w:tc>
          <w:tcPr>
            <w:tcW w:w="2200" w:type="dxa"/>
          </w:tcPr>
          <w:p w14:paraId="77E64933" w14:textId="77777777" w:rsidR="00D1006B" w:rsidRPr="00ED3054" w:rsidRDefault="00D1006B" w:rsidP="003852BA">
            <w:pPr>
              <w:pBdr>
                <w:top w:val="nil"/>
                <w:left w:val="nil"/>
                <w:bottom w:val="nil"/>
                <w:right w:val="nil"/>
                <w:between w:val="nil"/>
              </w:pBdr>
              <w:tabs>
                <w:tab w:val="left" w:pos="540"/>
              </w:tabs>
              <w:rPr>
                <w:color w:val="000000"/>
                <w:sz w:val="24"/>
                <w:szCs w:val="24"/>
              </w:rPr>
            </w:pPr>
            <w:r w:rsidRPr="00ED3054">
              <w:rPr>
                <w:color w:val="000000"/>
                <w:sz w:val="24"/>
                <w:szCs w:val="24"/>
              </w:rPr>
              <w:t>3. Использует приёмы публичной речи и делового и профессиональног</w:t>
            </w:r>
            <w:r w:rsidRPr="00ED3054">
              <w:rPr>
                <w:color w:val="000000"/>
                <w:sz w:val="24"/>
                <w:szCs w:val="24"/>
              </w:rPr>
              <w:lastRenderedPageBreak/>
              <w:t>о дискурса на иностранном языке.</w:t>
            </w:r>
          </w:p>
          <w:p w14:paraId="58932169" w14:textId="77777777" w:rsidR="00D1006B" w:rsidRPr="00ED3054" w:rsidRDefault="00D1006B" w:rsidP="003852BA">
            <w:pPr>
              <w:tabs>
                <w:tab w:val="left" w:pos="540"/>
              </w:tabs>
              <w:jc w:val="both"/>
              <w:rPr>
                <w:sz w:val="24"/>
                <w:szCs w:val="24"/>
              </w:rPr>
            </w:pPr>
          </w:p>
        </w:tc>
        <w:tc>
          <w:tcPr>
            <w:tcW w:w="2493" w:type="dxa"/>
          </w:tcPr>
          <w:p w14:paraId="1F75AAF7" w14:textId="77777777" w:rsidR="00D1006B" w:rsidRPr="00ED3054" w:rsidRDefault="00D1006B" w:rsidP="003852BA">
            <w:pPr>
              <w:tabs>
                <w:tab w:val="left" w:pos="540"/>
              </w:tabs>
              <w:rPr>
                <w:sz w:val="24"/>
                <w:szCs w:val="24"/>
              </w:rPr>
            </w:pPr>
            <w:r w:rsidRPr="00ED3054">
              <w:rPr>
                <w:b/>
                <w:i/>
                <w:sz w:val="24"/>
                <w:szCs w:val="24"/>
              </w:rPr>
              <w:lastRenderedPageBreak/>
              <w:t>3. знать</w:t>
            </w:r>
            <w:r w:rsidRPr="00ED3054">
              <w:rPr>
                <w:sz w:val="24"/>
                <w:szCs w:val="24"/>
              </w:rPr>
              <w:t xml:space="preserve">: </w:t>
            </w:r>
          </w:p>
          <w:p w14:paraId="002C75D7" w14:textId="77777777" w:rsidR="00D1006B" w:rsidRPr="00ED3054" w:rsidRDefault="00D1006B" w:rsidP="003852BA">
            <w:pPr>
              <w:pBdr>
                <w:top w:val="nil"/>
                <w:left w:val="nil"/>
                <w:bottom w:val="nil"/>
                <w:right w:val="nil"/>
                <w:between w:val="nil"/>
              </w:pBdr>
              <w:tabs>
                <w:tab w:val="left" w:pos="229"/>
                <w:tab w:val="left" w:pos="282"/>
                <w:tab w:val="left" w:pos="381"/>
              </w:tabs>
              <w:rPr>
                <w:color w:val="000000"/>
                <w:sz w:val="24"/>
                <w:szCs w:val="24"/>
              </w:rPr>
            </w:pPr>
            <w:r w:rsidRPr="00ED3054">
              <w:rPr>
                <w:color w:val="000000"/>
                <w:sz w:val="24"/>
                <w:szCs w:val="24"/>
              </w:rPr>
              <w:t xml:space="preserve">- приёмы убеждения, аргументации, выражения точки </w:t>
            </w:r>
            <w:r w:rsidRPr="00ED3054">
              <w:rPr>
                <w:color w:val="000000"/>
                <w:sz w:val="24"/>
                <w:szCs w:val="24"/>
              </w:rPr>
              <w:lastRenderedPageBreak/>
              <w:t>зрения;</w:t>
            </w:r>
          </w:p>
          <w:p w14:paraId="44B15DBF" w14:textId="77777777" w:rsidR="00D1006B" w:rsidRPr="00ED3054" w:rsidRDefault="00D1006B" w:rsidP="003852BA">
            <w:pPr>
              <w:pBdr>
                <w:top w:val="nil"/>
                <w:left w:val="nil"/>
                <w:bottom w:val="nil"/>
                <w:right w:val="nil"/>
                <w:between w:val="nil"/>
              </w:pBdr>
              <w:tabs>
                <w:tab w:val="left" w:pos="229"/>
                <w:tab w:val="left" w:pos="282"/>
                <w:tab w:val="left" w:pos="381"/>
              </w:tabs>
              <w:rPr>
                <w:color w:val="000000"/>
                <w:sz w:val="24"/>
                <w:szCs w:val="24"/>
              </w:rPr>
            </w:pPr>
          </w:p>
          <w:p w14:paraId="63663B68" w14:textId="77777777" w:rsidR="00D1006B" w:rsidRPr="00ED3054" w:rsidRDefault="00D1006B" w:rsidP="003852BA">
            <w:pPr>
              <w:pBdr>
                <w:top w:val="nil"/>
                <w:left w:val="nil"/>
                <w:bottom w:val="nil"/>
                <w:right w:val="nil"/>
                <w:between w:val="nil"/>
              </w:pBdr>
              <w:tabs>
                <w:tab w:val="left" w:pos="229"/>
                <w:tab w:val="left" w:pos="282"/>
                <w:tab w:val="left" w:pos="381"/>
              </w:tabs>
              <w:rPr>
                <w:color w:val="000000"/>
                <w:sz w:val="24"/>
                <w:szCs w:val="24"/>
              </w:rPr>
            </w:pPr>
          </w:p>
          <w:p w14:paraId="6401F6E5" w14:textId="77777777" w:rsidR="00D1006B" w:rsidRPr="00ED3054" w:rsidRDefault="00D1006B" w:rsidP="003852BA">
            <w:pPr>
              <w:pBdr>
                <w:top w:val="nil"/>
                <w:left w:val="nil"/>
                <w:bottom w:val="nil"/>
                <w:right w:val="nil"/>
                <w:between w:val="nil"/>
              </w:pBdr>
              <w:tabs>
                <w:tab w:val="left" w:pos="229"/>
                <w:tab w:val="left" w:pos="282"/>
                <w:tab w:val="left" w:pos="381"/>
              </w:tabs>
              <w:rPr>
                <w:color w:val="000000"/>
                <w:sz w:val="24"/>
                <w:szCs w:val="24"/>
              </w:rPr>
            </w:pPr>
          </w:p>
          <w:p w14:paraId="3A69A188" w14:textId="77777777" w:rsidR="00D1006B" w:rsidRPr="00ED3054" w:rsidRDefault="00D1006B" w:rsidP="003852BA">
            <w:pPr>
              <w:pBdr>
                <w:top w:val="nil"/>
                <w:left w:val="nil"/>
                <w:bottom w:val="nil"/>
                <w:right w:val="nil"/>
                <w:between w:val="nil"/>
              </w:pBdr>
              <w:tabs>
                <w:tab w:val="left" w:pos="229"/>
                <w:tab w:val="left" w:pos="282"/>
                <w:tab w:val="left" w:pos="381"/>
              </w:tabs>
              <w:rPr>
                <w:color w:val="000000"/>
                <w:sz w:val="24"/>
                <w:szCs w:val="24"/>
              </w:rPr>
            </w:pPr>
          </w:p>
          <w:p w14:paraId="0166BF4B" w14:textId="77777777" w:rsidR="00D1006B" w:rsidRPr="00ED3054" w:rsidRDefault="00D1006B" w:rsidP="003852BA">
            <w:pPr>
              <w:pBdr>
                <w:top w:val="nil"/>
                <w:left w:val="nil"/>
                <w:bottom w:val="nil"/>
                <w:right w:val="nil"/>
                <w:between w:val="nil"/>
              </w:pBdr>
              <w:tabs>
                <w:tab w:val="left" w:pos="229"/>
                <w:tab w:val="left" w:pos="282"/>
                <w:tab w:val="left" w:pos="381"/>
              </w:tabs>
              <w:rPr>
                <w:color w:val="000000"/>
                <w:sz w:val="24"/>
                <w:szCs w:val="24"/>
              </w:rPr>
            </w:pPr>
          </w:p>
          <w:p w14:paraId="5DC54E67" w14:textId="77777777" w:rsidR="00D1006B" w:rsidRPr="00ED3054" w:rsidRDefault="00D1006B" w:rsidP="003852BA">
            <w:pPr>
              <w:pBdr>
                <w:top w:val="nil"/>
                <w:left w:val="nil"/>
                <w:bottom w:val="nil"/>
                <w:right w:val="nil"/>
                <w:between w:val="nil"/>
              </w:pBdr>
              <w:rPr>
                <w:i/>
                <w:color w:val="000000"/>
                <w:sz w:val="24"/>
                <w:szCs w:val="24"/>
              </w:rPr>
            </w:pPr>
            <w:r w:rsidRPr="00ED3054">
              <w:rPr>
                <w:b/>
                <w:i/>
                <w:color w:val="000000"/>
                <w:sz w:val="24"/>
                <w:szCs w:val="24"/>
              </w:rPr>
              <w:t>уметь</w:t>
            </w:r>
            <w:r w:rsidRPr="00ED3054">
              <w:rPr>
                <w:i/>
                <w:color w:val="000000"/>
                <w:sz w:val="24"/>
                <w:szCs w:val="24"/>
              </w:rPr>
              <w:t xml:space="preserve">: </w:t>
            </w:r>
          </w:p>
          <w:p w14:paraId="755D9B0F" w14:textId="77777777" w:rsidR="00D1006B" w:rsidRPr="00ED3054" w:rsidRDefault="00D1006B" w:rsidP="003852BA">
            <w:pPr>
              <w:pBdr>
                <w:top w:val="nil"/>
                <w:left w:val="nil"/>
                <w:bottom w:val="nil"/>
                <w:right w:val="nil"/>
                <w:between w:val="nil"/>
              </w:pBdr>
              <w:tabs>
                <w:tab w:val="left" w:pos="249"/>
              </w:tabs>
              <w:jc w:val="both"/>
              <w:rPr>
                <w:color w:val="000000"/>
                <w:sz w:val="24"/>
                <w:szCs w:val="24"/>
              </w:rPr>
            </w:pPr>
            <w:r w:rsidRPr="00ED3054">
              <w:rPr>
                <w:color w:val="000000"/>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14:paraId="23128B5B" w14:textId="77777777" w:rsidR="00D1006B" w:rsidRPr="00ED3054" w:rsidRDefault="00D1006B" w:rsidP="003852BA">
            <w:pPr>
              <w:tabs>
                <w:tab w:val="left" w:pos="540"/>
              </w:tabs>
              <w:ind w:firstLine="709"/>
              <w:jc w:val="both"/>
              <w:rPr>
                <w:sz w:val="24"/>
                <w:szCs w:val="24"/>
              </w:rPr>
            </w:pPr>
          </w:p>
        </w:tc>
        <w:tc>
          <w:tcPr>
            <w:tcW w:w="3287" w:type="dxa"/>
          </w:tcPr>
          <w:p w14:paraId="1978F41C" w14:textId="483C160A" w:rsidR="00D1006B" w:rsidRPr="00ED3054" w:rsidRDefault="00ED3054" w:rsidP="003852BA">
            <w:pPr>
              <w:jc w:val="both"/>
              <w:rPr>
                <w:b/>
                <w:i/>
                <w:sz w:val="24"/>
                <w:szCs w:val="24"/>
              </w:rPr>
            </w:pPr>
            <w:r>
              <w:rPr>
                <w:b/>
                <w:i/>
                <w:sz w:val="24"/>
                <w:szCs w:val="24"/>
              </w:rPr>
              <w:lastRenderedPageBreak/>
              <w:t>Задание 1</w:t>
            </w:r>
          </w:p>
          <w:p w14:paraId="503985AD" w14:textId="77777777" w:rsidR="00D1006B" w:rsidRPr="00ED3054" w:rsidRDefault="00D1006B" w:rsidP="003852BA">
            <w:pPr>
              <w:jc w:val="both"/>
              <w:rPr>
                <w:sz w:val="24"/>
                <w:szCs w:val="24"/>
              </w:rPr>
            </w:pPr>
            <w:r w:rsidRPr="00ED3054">
              <w:rPr>
                <w:b/>
                <w:sz w:val="24"/>
                <w:szCs w:val="24"/>
              </w:rPr>
              <w:t>Обсуждение с коллегами будущего предприятия.</w:t>
            </w:r>
            <w:r w:rsidRPr="00ED3054">
              <w:rPr>
                <w:b/>
                <w:color w:val="C00000"/>
                <w:sz w:val="24"/>
                <w:szCs w:val="24"/>
              </w:rPr>
              <w:t xml:space="preserve"> </w:t>
            </w:r>
          </w:p>
          <w:p w14:paraId="49CA1DD5" w14:textId="77777777" w:rsidR="00D1006B" w:rsidRPr="00ED3054" w:rsidRDefault="00D1006B" w:rsidP="003852BA">
            <w:pPr>
              <w:tabs>
                <w:tab w:val="left" w:pos="540"/>
              </w:tabs>
              <w:jc w:val="right"/>
              <w:rPr>
                <w:sz w:val="24"/>
                <w:szCs w:val="24"/>
              </w:rPr>
            </w:pPr>
            <w:r w:rsidRPr="00ED3054">
              <w:rPr>
                <w:sz w:val="24"/>
                <w:szCs w:val="24"/>
                <w:rtl/>
              </w:rPr>
              <w:t xml:space="preserve">سمات نقل الأعمال. الوضع: أنت منخرط </w:t>
            </w:r>
            <w:r w:rsidRPr="00ED3054">
              <w:rPr>
                <w:sz w:val="24"/>
                <w:szCs w:val="24"/>
                <w:rtl/>
              </w:rPr>
              <w:lastRenderedPageBreak/>
              <w:t>في الشركات الناشئة. تحتاج إلى مناقشة النقاط الرئيسية للشركة الناشئة الناجحة مع زملائك</w:t>
            </w:r>
            <w:r w:rsidRPr="00ED3054">
              <w:rPr>
                <w:sz w:val="24"/>
                <w:szCs w:val="24"/>
              </w:rPr>
              <w:t>.</w:t>
            </w:r>
          </w:p>
          <w:p w14:paraId="69E74201" w14:textId="77777777" w:rsidR="00D1006B" w:rsidRPr="00ED3054" w:rsidRDefault="00D1006B" w:rsidP="003852BA">
            <w:pPr>
              <w:tabs>
                <w:tab w:val="left" w:pos="540"/>
              </w:tabs>
              <w:jc w:val="both"/>
              <w:rPr>
                <w:sz w:val="24"/>
                <w:szCs w:val="24"/>
              </w:rPr>
            </w:pPr>
          </w:p>
          <w:p w14:paraId="67DC0118" w14:textId="2C9D26D3" w:rsidR="00D1006B" w:rsidRPr="00ED3054" w:rsidRDefault="00ED3054" w:rsidP="003852BA">
            <w:pPr>
              <w:tabs>
                <w:tab w:val="left" w:pos="540"/>
              </w:tabs>
              <w:jc w:val="both"/>
              <w:rPr>
                <w:b/>
                <w:i/>
                <w:sz w:val="24"/>
                <w:szCs w:val="24"/>
              </w:rPr>
            </w:pPr>
            <w:r>
              <w:rPr>
                <w:b/>
                <w:i/>
                <w:sz w:val="24"/>
                <w:szCs w:val="24"/>
              </w:rPr>
              <w:t>Задание 2</w:t>
            </w:r>
          </w:p>
          <w:p w14:paraId="7E22E2A9" w14:textId="77777777" w:rsidR="00D1006B" w:rsidRPr="00ED3054" w:rsidRDefault="00D1006B" w:rsidP="003852BA">
            <w:pPr>
              <w:jc w:val="both"/>
              <w:rPr>
                <w:b/>
                <w:sz w:val="24"/>
                <w:szCs w:val="24"/>
              </w:rPr>
            </w:pPr>
            <w:r w:rsidRPr="00ED3054">
              <w:rPr>
                <w:b/>
                <w:sz w:val="24"/>
                <w:szCs w:val="24"/>
              </w:rPr>
              <w:t>Участие в ролевой игре “Деловые переговоры” с задействованием корреспонденции.</w:t>
            </w:r>
            <w:r w:rsidRPr="00ED3054">
              <w:rPr>
                <w:b/>
                <w:color w:val="C00000"/>
                <w:sz w:val="24"/>
                <w:szCs w:val="24"/>
              </w:rPr>
              <w:t xml:space="preserve"> </w:t>
            </w:r>
          </w:p>
          <w:p w14:paraId="1B5E71A5" w14:textId="77777777" w:rsidR="00D1006B" w:rsidRPr="00ED3054" w:rsidRDefault="00D1006B" w:rsidP="003852BA">
            <w:pPr>
              <w:jc w:val="right"/>
              <w:rPr>
                <w:sz w:val="24"/>
                <w:szCs w:val="24"/>
              </w:rPr>
            </w:pPr>
            <w:r w:rsidRPr="00ED3054">
              <w:rPr>
                <w:sz w:val="24"/>
                <w:szCs w:val="24"/>
                <w:rtl/>
              </w:rPr>
              <w:t>يجب أن تنقسم إلى مجموعتين للمفاوضات التجارية. يسعى كل فريق إلى تحقيق أهدافه الخاصة. اختر قائد الفريق واستخدم تقنيات تفاوض مختلفة</w:t>
            </w:r>
          </w:p>
          <w:p w14:paraId="113A9159" w14:textId="77777777" w:rsidR="00D1006B" w:rsidRPr="00ED3054" w:rsidRDefault="00D1006B" w:rsidP="003852BA">
            <w:pPr>
              <w:jc w:val="right"/>
              <w:rPr>
                <w:sz w:val="24"/>
                <w:szCs w:val="24"/>
              </w:rPr>
            </w:pPr>
          </w:p>
          <w:p w14:paraId="0EE6C4F9" w14:textId="77777777" w:rsidR="00D1006B" w:rsidRPr="00ED3054" w:rsidRDefault="00D1006B" w:rsidP="003852BA">
            <w:pPr>
              <w:jc w:val="right"/>
              <w:rPr>
                <w:sz w:val="24"/>
                <w:szCs w:val="24"/>
              </w:rPr>
            </w:pPr>
            <w:r w:rsidRPr="00ED3054">
              <w:rPr>
                <w:sz w:val="24"/>
                <w:szCs w:val="24"/>
                <w:rtl/>
              </w:rPr>
              <w:t>في عملية التفاوض</w:t>
            </w:r>
            <w:r w:rsidRPr="00ED3054">
              <w:rPr>
                <w:sz w:val="24"/>
                <w:szCs w:val="24"/>
              </w:rPr>
              <w:t>:</w:t>
            </w:r>
          </w:p>
          <w:p w14:paraId="461F3C6E" w14:textId="77777777" w:rsidR="00D1006B" w:rsidRPr="00ED3054" w:rsidRDefault="00D1006B" w:rsidP="003852BA">
            <w:pPr>
              <w:jc w:val="right"/>
              <w:rPr>
                <w:sz w:val="24"/>
                <w:szCs w:val="24"/>
              </w:rPr>
            </w:pPr>
          </w:p>
          <w:p w14:paraId="375E15BD" w14:textId="77777777" w:rsidR="00D1006B" w:rsidRPr="00ED3054" w:rsidRDefault="00D1006B" w:rsidP="003852BA">
            <w:pPr>
              <w:jc w:val="right"/>
              <w:rPr>
                <w:sz w:val="24"/>
                <w:szCs w:val="24"/>
              </w:rPr>
            </w:pPr>
            <w:r w:rsidRPr="00ED3054">
              <w:rPr>
                <w:sz w:val="24"/>
                <w:szCs w:val="24"/>
                <w:rtl/>
              </w:rPr>
              <w:t>أخبرنا عن مطالبك</w:t>
            </w:r>
          </w:p>
          <w:p w14:paraId="2F74BBF8" w14:textId="77777777" w:rsidR="00D1006B" w:rsidRPr="00ED3054" w:rsidRDefault="00D1006B" w:rsidP="003852BA">
            <w:pPr>
              <w:jc w:val="right"/>
              <w:rPr>
                <w:sz w:val="24"/>
                <w:szCs w:val="24"/>
              </w:rPr>
            </w:pPr>
            <w:r w:rsidRPr="00ED3054">
              <w:rPr>
                <w:sz w:val="24"/>
                <w:szCs w:val="24"/>
                <w:rtl/>
              </w:rPr>
              <w:t>خذ موقفك</w:t>
            </w:r>
          </w:p>
          <w:p w14:paraId="2C5BD770" w14:textId="77777777" w:rsidR="00D1006B" w:rsidRPr="00ED3054" w:rsidRDefault="00D1006B" w:rsidP="003852BA">
            <w:pPr>
              <w:jc w:val="right"/>
              <w:rPr>
                <w:sz w:val="24"/>
                <w:szCs w:val="24"/>
              </w:rPr>
            </w:pPr>
            <w:r w:rsidRPr="00ED3054">
              <w:rPr>
                <w:sz w:val="24"/>
                <w:szCs w:val="24"/>
                <w:rtl/>
              </w:rPr>
              <w:t>اطرح أسئلة خاصة</w:t>
            </w:r>
          </w:p>
          <w:p w14:paraId="5A649BF5" w14:textId="77777777" w:rsidR="00D1006B" w:rsidRPr="00ED3054" w:rsidRDefault="00D1006B" w:rsidP="003852BA">
            <w:pPr>
              <w:jc w:val="right"/>
              <w:rPr>
                <w:sz w:val="24"/>
                <w:szCs w:val="24"/>
              </w:rPr>
            </w:pPr>
            <w:r w:rsidRPr="00ED3054">
              <w:rPr>
                <w:sz w:val="24"/>
                <w:szCs w:val="24"/>
                <w:rtl/>
              </w:rPr>
              <w:t>عرض بديل</w:t>
            </w:r>
          </w:p>
          <w:p w14:paraId="60BFEFA7" w14:textId="77777777" w:rsidR="00D1006B" w:rsidRPr="00ED3054" w:rsidRDefault="00D1006B" w:rsidP="003852BA">
            <w:pPr>
              <w:jc w:val="right"/>
              <w:rPr>
                <w:sz w:val="24"/>
                <w:szCs w:val="24"/>
              </w:rPr>
            </w:pPr>
            <w:r w:rsidRPr="00ED3054">
              <w:rPr>
                <w:sz w:val="24"/>
                <w:szCs w:val="24"/>
                <w:rtl/>
              </w:rPr>
              <w:t>الاقتراح المضاد</w:t>
            </w:r>
          </w:p>
          <w:p w14:paraId="3E59B7DA" w14:textId="77777777" w:rsidR="00D1006B" w:rsidRPr="00ED3054" w:rsidRDefault="00D1006B" w:rsidP="003852BA">
            <w:pPr>
              <w:jc w:val="both"/>
              <w:rPr>
                <w:sz w:val="24"/>
                <w:szCs w:val="24"/>
              </w:rPr>
            </w:pPr>
          </w:p>
          <w:p w14:paraId="12EF0C67" w14:textId="77777777" w:rsidR="00D1006B" w:rsidRPr="00ED3054" w:rsidRDefault="00D1006B" w:rsidP="003852BA">
            <w:pPr>
              <w:pBdr>
                <w:top w:val="nil"/>
                <w:left w:val="nil"/>
                <w:bottom w:val="nil"/>
                <w:right w:val="nil"/>
                <w:between w:val="nil"/>
              </w:pBdr>
              <w:tabs>
                <w:tab w:val="left" w:pos="0"/>
              </w:tabs>
              <w:ind w:left="720"/>
              <w:jc w:val="both"/>
              <w:rPr>
                <w:color w:val="000000"/>
                <w:sz w:val="24"/>
                <w:szCs w:val="24"/>
              </w:rPr>
            </w:pPr>
            <w:r w:rsidRPr="00ED3054">
              <w:rPr>
                <w:color w:val="000000"/>
                <w:sz w:val="24"/>
                <w:szCs w:val="24"/>
              </w:rPr>
              <w:t xml:space="preserve"> </w:t>
            </w:r>
          </w:p>
        </w:tc>
      </w:tr>
      <w:tr w:rsidR="00D1006B" w:rsidRPr="00A76D53" w14:paraId="09548395" w14:textId="77777777" w:rsidTr="003852BA">
        <w:tc>
          <w:tcPr>
            <w:tcW w:w="2072" w:type="dxa"/>
            <w:vMerge/>
          </w:tcPr>
          <w:p w14:paraId="6D9B78E6" w14:textId="77777777" w:rsidR="00D1006B" w:rsidRPr="00ED3054" w:rsidRDefault="00D1006B" w:rsidP="003852BA">
            <w:pPr>
              <w:pBdr>
                <w:top w:val="nil"/>
                <w:left w:val="nil"/>
                <w:bottom w:val="nil"/>
                <w:right w:val="nil"/>
                <w:between w:val="nil"/>
              </w:pBdr>
              <w:spacing w:line="276" w:lineRule="auto"/>
              <w:rPr>
                <w:color w:val="000000"/>
                <w:sz w:val="24"/>
                <w:szCs w:val="24"/>
              </w:rPr>
            </w:pPr>
          </w:p>
        </w:tc>
        <w:tc>
          <w:tcPr>
            <w:tcW w:w="2200" w:type="dxa"/>
          </w:tcPr>
          <w:p w14:paraId="0079F563" w14:textId="77777777" w:rsidR="00D1006B" w:rsidRPr="00ED3054" w:rsidRDefault="00D1006B" w:rsidP="003852BA">
            <w:pPr>
              <w:tabs>
                <w:tab w:val="left" w:pos="540"/>
              </w:tabs>
              <w:jc w:val="both"/>
              <w:rPr>
                <w:sz w:val="24"/>
                <w:szCs w:val="24"/>
              </w:rPr>
            </w:pPr>
            <w:r w:rsidRPr="00ED3054">
              <w:rPr>
                <w:sz w:val="24"/>
                <w:szCs w:val="24"/>
              </w:rPr>
              <w:t>4. Демонстрирует владения основами академической коммуникации и речевого этикета изучаемого иностранного языка.</w:t>
            </w:r>
          </w:p>
        </w:tc>
        <w:tc>
          <w:tcPr>
            <w:tcW w:w="2493" w:type="dxa"/>
          </w:tcPr>
          <w:p w14:paraId="61C784BF" w14:textId="77777777" w:rsidR="00D1006B" w:rsidRPr="00ED3054" w:rsidRDefault="00D1006B" w:rsidP="003852BA">
            <w:pPr>
              <w:pBdr>
                <w:top w:val="nil"/>
                <w:left w:val="nil"/>
                <w:bottom w:val="nil"/>
                <w:right w:val="nil"/>
                <w:between w:val="nil"/>
              </w:pBdr>
              <w:tabs>
                <w:tab w:val="left" w:pos="743"/>
              </w:tabs>
              <w:jc w:val="both"/>
              <w:rPr>
                <w:b/>
                <w:i/>
                <w:color w:val="000000"/>
                <w:sz w:val="24"/>
                <w:szCs w:val="24"/>
              </w:rPr>
            </w:pPr>
            <w:r w:rsidRPr="00ED3054">
              <w:rPr>
                <w:b/>
                <w:i/>
                <w:color w:val="000000"/>
                <w:sz w:val="24"/>
                <w:szCs w:val="24"/>
              </w:rPr>
              <w:t xml:space="preserve">4. знать: </w:t>
            </w:r>
          </w:p>
          <w:p w14:paraId="3E3C6C8E" w14:textId="77777777" w:rsidR="00D1006B" w:rsidRPr="00ED3054" w:rsidRDefault="00D1006B" w:rsidP="003852BA">
            <w:pPr>
              <w:rPr>
                <w:sz w:val="24"/>
                <w:szCs w:val="24"/>
              </w:rPr>
            </w:pPr>
            <w:r w:rsidRPr="00ED3054">
              <w:rPr>
                <w:sz w:val="24"/>
                <w:szCs w:val="24"/>
              </w:rPr>
              <w:t>- правила речевого поведения в межличностном профессионально-деловом общении;</w:t>
            </w:r>
          </w:p>
          <w:p w14:paraId="2F1D485F" w14:textId="77777777" w:rsidR="00D1006B" w:rsidRPr="00ED3054" w:rsidRDefault="00D1006B" w:rsidP="003852BA">
            <w:pPr>
              <w:rPr>
                <w:sz w:val="24"/>
                <w:szCs w:val="24"/>
              </w:rPr>
            </w:pPr>
            <w:r w:rsidRPr="00ED3054">
              <w:rPr>
                <w:sz w:val="24"/>
                <w:szCs w:val="24"/>
              </w:rPr>
              <w:t>- устные и письменные формы коммуникации и их особенности.</w:t>
            </w:r>
          </w:p>
          <w:p w14:paraId="116E349D" w14:textId="77777777" w:rsidR="00D1006B" w:rsidRPr="00ED3054" w:rsidRDefault="00D1006B" w:rsidP="003852BA">
            <w:pPr>
              <w:pBdr>
                <w:top w:val="nil"/>
                <w:left w:val="nil"/>
                <w:bottom w:val="nil"/>
                <w:right w:val="nil"/>
                <w:between w:val="nil"/>
              </w:pBdr>
              <w:jc w:val="both"/>
              <w:rPr>
                <w:i/>
                <w:color w:val="000000"/>
                <w:sz w:val="24"/>
                <w:szCs w:val="24"/>
              </w:rPr>
            </w:pPr>
            <w:r w:rsidRPr="00ED3054">
              <w:rPr>
                <w:b/>
                <w:i/>
                <w:color w:val="000000"/>
                <w:sz w:val="24"/>
                <w:szCs w:val="24"/>
              </w:rPr>
              <w:t>уметь:</w:t>
            </w:r>
            <w:r w:rsidRPr="00ED3054">
              <w:rPr>
                <w:i/>
                <w:color w:val="000000"/>
                <w:sz w:val="24"/>
                <w:szCs w:val="24"/>
              </w:rPr>
              <w:t xml:space="preserve"> </w:t>
            </w:r>
          </w:p>
          <w:p w14:paraId="4BE5252E" w14:textId="77777777" w:rsidR="00D1006B" w:rsidRPr="00ED3054" w:rsidRDefault="00D1006B" w:rsidP="003852BA">
            <w:pPr>
              <w:pBdr>
                <w:top w:val="nil"/>
                <w:left w:val="nil"/>
                <w:bottom w:val="nil"/>
                <w:right w:val="nil"/>
                <w:between w:val="nil"/>
              </w:pBdr>
              <w:jc w:val="both"/>
              <w:rPr>
                <w:color w:val="000000"/>
                <w:sz w:val="24"/>
                <w:szCs w:val="24"/>
              </w:rPr>
            </w:pPr>
            <w:r w:rsidRPr="00ED3054">
              <w:rPr>
                <w:color w:val="000000"/>
                <w:sz w:val="24"/>
                <w:szCs w:val="24"/>
              </w:rPr>
              <w:t>- анализировать и создавать устные и письменные тексты с опорой на сферы общения, решаемую коммуникативную задачу.</w:t>
            </w:r>
          </w:p>
          <w:p w14:paraId="30D02DC1" w14:textId="77777777" w:rsidR="00D1006B" w:rsidRPr="00ED3054" w:rsidRDefault="00D1006B" w:rsidP="003852BA">
            <w:pPr>
              <w:tabs>
                <w:tab w:val="left" w:pos="540"/>
              </w:tabs>
              <w:ind w:firstLine="709"/>
              <w:jc w:val="both"/>
              <w:rPr>
                <w:sz w:val="24"/>
                <w:szCs w:val="24"/>
              </w:rPr>
            </w:pPr>
          </w:p>
        </w:tc>
        <w:tc>
          <w:tcPr>
            <w:tcW w:w="3287" w:type="dxa"/>
          </w:tcPr>
          <w:p w14:paraId="3D780900" w14:textId="47152357" w:rsidR="00D1006B" w:rsidRPr="00ED3054" w:rsidRDefault="00ED3054" w:rsidP="003852BA">
            <w:pPr>
              <w:jc w:val="both"/>
              <w:rPr>
                <w:b/>
                <w:i/>
                <w:sz w:val="24"/>
                <w:szCs w:val="24"/>
              </w:rPr>
            </w:pPr>
            <w:r>
              <w:rPr>
                <w:b/>
                <w:i/>
                <w:sz w:val="24"/>
                <w:szCs w:val="24"/>
              </w:rPr>
              <w:t>Задание 1</w:t>
            </w:r>
          </w:p>
          <w:p w14:paraId="40FE0E35" w14:textId="77777777" w:rsidR="00D1006B" w:rsidRPr="00ED3054" w:rsidRDefault="00D1006B" w:rsidP="003852BA">
            <w:pPr>
              <w:jc w:val="both"/>
              <w:rPr>
                <w:b/>
                <w:sz w:val="24"/>
                <w:szCs w:val="24"/>
              </w:rPr>
            </w:pPr>
            <w:r w:rsidRPr="00ED3054">
              <w:rPr>
                <w:sz w:val="24"/>
                <w:szCs w:val="24"/>
              </w:rPr>
              <w:t xml:space="preserve">Написание сообщения (доклада) об особенностях писем при заявке на грант различных университетов. </w:t>
            </w:r>
          </w:p>
          <w:p w14:paraId="6D73CC7C" w14:textId="77777777" w:rsidR="00D1006B" w:rsidRPr="00ED3054" w:rsidRDefault="00D1006B" w:rsidP="003852BA">
            <w:pPr>
              <w:tabs>
                <w:tab w:val="left" w:pos="540"/>
              </w:tabs>
              <w:jc w:val="both"/>
              <w:rPr>
                <w:b/>
                <w:i/>
                <w:sz w:val="24"/>
                <w:szCs w:val="24"/>
              </w:rPr>
            </w:pPr>
          </w:p>
          <w:p w14:paraId="0E78AAF5" w14:textId="77777777" w:rsidR="00D1006B" w:rsidRPr="00ED3054" w:rsidRDefault="00D1006B" w:rsidP="003852BA">
            <w:pPr>
              <w:tabs>
                <w:tab w:val="left" w:pos="540"/>
              </w:tabs>
              <w:jc w:val="both"/>
              <w:rPr>
                <w:b/>
                <w:i/>
                <w:sz w:val="24"/>
                <w:szCs w:val="24"/>
              </w:rPr>
            </w:pPr>
          </w:p>
          <w:p w14:paraId="464340DC" w14:textId="77777777" w:rsidR="00D1006B" w:rsidRPr="00ED3054" w:rsidRDefault="00D1006B" w:rsidP="003852BA">
            <w:pPr>
              <w:tabs>
                <w:tab w:val="left" w:pos="540"/>
              </w:tabs>
              <w:jc w:val="both"/>
              <w:rPr>
                <w:b/>
                <w:i/>
                <w:sz w:val="24"/>
                <w:szCs w:val="24"/>
              </w:rPr>
            </w:pPr>
          </w:p>
          <w:p w14:paraId="1D1C192E" w14:textId="77777777" w:rsidR="00D1006B" w:rsidRPr="00ED3054" w:rsidRDefault="00D1006B" w:rsidP="003852BA">
            <w:pPr>
              <w:tabs>
                <w:tab w:val="left" w:pos="540"/>
              </w:tabs>
              <w:jc w:val="both"/>
              <w:rPr>
                <w:b/>
                <w:i/>
                <w:sz w:val="24"/>
                <w:szCs w:val="24"/>
              </w:rPr>
            </w:pPr>
          </w:p>
          <w:p w14:paraId="59FECAB5" w14:textId="77777777" w:rsidR="00D1006B" w:rsidRPr="00ED3054" w:rsidRDefault="00D1006B" w:rsidP="003852BA">
            <w:pPr>
              <w:tabs>
                <w:tab w:val="left" w:pos="540"/>
              </w:tabs>
              <w:jc w:val="both"/>
              <w:rPr>
                <w:b/>
                <w:i/>
                <w:sz w:val="24"/>
                <w:szCs w:val="24"/>
              </w:rPr>
            </w:pPr>
          </w:p>
          <w:p w14:paraId="1EB36928" w14:textId="16370C7C" w:rsidR="00D1006B" w:rsidRPr="00ED3054" w:rsidRDefault="00ED3054" w:rsidP="003852BA">
            <w:pPr>
              <w:tabs>
                <w:tab w:val="left" w:pos="540"/>
              </w:tabs>
              <w:jc w:val="both"/>
              <w:rPr>
                <w:b/>
                <w:i/>
                <w:sz w:val="24"/>
                <w:szCs w:val="24"/>
              </w:rPr>
            </w:pPr>
            <w:r>
              <w:rPr>
                <w:b/>
                <w:i/>
                <w:sz w:val="24"/>
                <w:szCs w:val="24"/>
              </w:rPr>
              <w:t>Задание 2</w:t>
            </w:r>
          </w:p>
          <w:p w14:paraId="63D5F07B" w14:textId="77777777" w:rsidR="00D1006B" w:rsidRPr="00ED3054" w:rsidRDefault="00D1006B" w:rsidP="003852BA">
            <w:pPr>
              <w:jc w:val="both"/>
              <w:rPr>
                <w:b/>
                <w:color w:val="C00000"/>
                <w:sz w:val="24"/>
                <w:szCs w:val="24"/>
              </w:rPr>
            </w:pPr>
            <w:r w:rsidRPr="00ED3054">
              <w:rPr>
                <w:b/>
                <w:sz w:val="24"/>
                <w:szCs w:val="24"/>
              </w:rPr>
              <w:t>Написание формального или академического письма (заявления на грант)</w:t>
            </w:r>
            <w:r w:rsidRPr="00ED3054">
              <w:rPr>
                <w:b/>
                <w:color w:val="C00000"/>
                <w:sz w:val="24"/>
                <w:szCs w:val="24"/>
              </w:rPr>
              <w:t xml:space="preserve"> </w:t>
            </w:r>
          </w:p>
          <w:p w14:paraId="21778D6E" w14:textId="77777777" w:rsidR="00D1006B" w:rsidRPr="00ED3054" w:rsidRDefault="00D1006B" w:rsidP="003852BA">
            <w:pPr>
              <w:jc w:val="both"/>
              <w:rPr>
                <w:b/>
                <w:color w:val="C00000"/>
                <w:sz w:val="24"/>
                <w:szCs w:val="24"/>
              </w:rPr>
            </w:pPr>
          </w:p>
          <w:p w14:paraId="02797A46" w14:textId="77777777" w:rsidR="00D1006B" w:rsidRPr="00ED3054" w:rsidRDefault="00D1006B" w:rsidP="003852BA">
            <w:pPr>
              <w:tabs>
                <w:tab w:val="left" w:pos="0"/>
                <w:tab w:val="left" w:pos="540"/>
              </w:tabs>
              <w:ind w:left="720"/>
              <w:jc w:val="right"/>
              <w:rPr>
                <w:sz w:val="24"/>
                <w:szCs w:val="24"/>
              </w:rPr>
            </w:pPr>
            <w:r w:rsidRPr="00ED3054">
              <w:rPr>
                <w:sz w:val="24"/>
                <w:szCs w:val="24"/>
                <w:rtl/>
              </w:rPr>
              <w:t>اكتب خطابًا للحصول على منحة في جامعة أجنبية أو بشكل فردي</w:t>
            </w:r>
            <w:r w:rsidRPr="00ED3054">
              <w:rPr>
                <w:sz w:val="24"/>
                <w:szCs w:val="24"/>
              </w:rPr>
              <w:t>.</w:t>
            </w:r>
          </w:p>
        </w:tc>
      </w:tr>
      <w:tr w:rsidR="00D1006B" w:rsidRPr="00A76D53" w14:paraId="0E39AEB6" w14:textId="77777777" w:rsidTr="003852BA">
        <w:tc>
          <w:tcPr>
            <w:tcW w:w="2072" w:type="dxa"/>
            <w:vMerge/>
          </w:tcPr>
          <w:p w14:paraId="0A48AECC" w14:textId="77777777" w:rsidR="00D1006B" w:rsidRPr="00ED3054" w:rsidRDefault="00D1006B" w:rsidP="003852BA">
            <w:pPr>
              <w:pBdr>
                <w:top w:val="nil"/>
                <w:left w:val="nil"/>
                <w:bottom w:val="nil"/>
                <w:right w:val="nil"/>
                <w:between w:val="nil"/>
              </w:pBdr>
              <w:spacing w:line="276" w:lineRule="auto"/>
              <w:rPr>
                <w:sz w:val="24"/>
                <w:szCs w:val="24"/>
              </w:rPr>
            </w:pPr>
          </w:p>
        </w:tc>
        <w:tc>
          <w:tcPr>
            <w:tcW w:w="2200" w:type="dxa"/>
          </w:tcPr>
          <w:p w14:paraId="21666D0B" w14:textId="77777777" w:rsidR="00D1006B" w:rsidRPr="00ED3054" w:rsidRDefault="00D1006B" w:rsidP="003852BA">
            <w:pPr>
              <w:tabs>
                <w:tab w:val="left" w:pos="540"/>
              </w:tabs>
              <w:rPr>
                <w:sz w:val="24"/>
                <w:szCs w:val="24"/>
              </w:rPr>
            </w:pPr>
            <w:r w:rsidRPr="00ED3054">
              <w:rPr>
                <w:sz w:val="24"/>
                <w:szCs w:val="24"/>
              </w:rPr>
              <w:t>5. Грамотно и эффективно пользуется иноязычными источниками информации.</w:t>
            </w:r>
          </w:p>
        </w:tc>
        <w:tc>
          <w:tcPr>
            <w:tcW w:w="2493" w:type="dxa"/>
          </w:tcPr>
          <w:p w14:paraId="7171F844" w14:textId="77777777" w:rsidR="00D1006B" w:rsidRPr="00ED3054" w:rsidRDefault="00D1006B" w:rsidP="003852BA">
            <w:pPr>
              <w:pBdr>
                <w:top w:val="nil"/>
                <w:left w:val="nil"/>
                <w:bottom w:val="nil"/>
                <w:right w:val="nil"/>
                <w:between w:val="nil"/>
              </w:pBdr>
              <w:tabs>
                <w:tab w:val="left" w:pos="743"/>
              </w:tabs>
              <w:jc w:val="both"/>
              <w:rPr>
                <w:i/>
                <w:color w:val="000000"/>
                <w:sz w:val="24"/>
                <w:szCs w:val="24"/>
              </w:rPr>
            </w:pPr>
            <w:r w:rsidRPr="00ED3054">
              <w:rPr>
                <w:b/>
                <w:i/>
                <w:color w:val="000000"/>
                <w:sz w:val="24"/>
                <w:szCs w:val="24"/>
              </w:rPr>
              <w:t>5. знать:</w:t>
            </w:r>
            <w:r w:rsidRPr="00ED3054">
              <w:rPr>
                <w:i/>
                <w:color w:val="000000"/>
                <w:sz w:val="24"/>
                <w:szCs w:val="24"/>
              </w:rPr>
              <w:t xml:space="preserve"> </w:t>
            </w:r>
          </w:p>
          <w:p w14:paraId="3C4E47A2" w14:textId="77777777" w:rsidR="00D1006B" w:rsidRPr="00ED3054" w:rsidRDefault="00D1006B" w:rsidP="003852BA">
            <w:pPr>
              <w:pBdr>
                <w:top w:val="nil"/>
                <w:left w:val="nil"/>
                <w:bottom w:val="nil"/>
                <w:right w:val="nil"/>
                <w:between w:val="nil"/>
              </w:pBdr>
              <w:tabs>
                <w:tab w:val="left" w:pos="743"/>
              </w:tabs>
              <w:jc w:val="both"/>
              <w:rPr>
                <w:color w:val="000000"/>
                <w:sz w:val="24"/>
                <w:szCs w:val="24"/>
              </w:rPr>
            </w:pPr>
            <w:r w:rsidRPr="00ED3054">
              <w:rPr>
                <w:color w:val="000000"/>
                <w:sz w:val="24"/>
                <w:szCs w:val="24"/>
              </w:rPr>
              <w:t xml:space="preserve">- основные правила синтеза и анализа информации, правила использования различных </w:t>
            </w:r>
            <w:r w:rsidRPr="00ED3054">
              <w:rPr>
                <w:color w:val="000000"/>
                <w:sz w:val="24"/>
                <w:szCs w:val="24"/>
              </w:rPr>
              <w:lastRenderedPageBreak/>
              <w:t>технических средств с целью извлечения информации.</w:t>
            </w:r>
          </w:p>
          <w:p w14:paraId="221EE04E" w14:textId="77777777" w:rsidR="00D1006B" w:rsidRPr="00ED3054" w:rsidRDefault="00D1006B" w:rsidP="003852BA">
            <w:pPr>
              <w:pBdr>
                <w:top w:val="nil"/>
                <w:left w:val="nil"/>
                <w:bottom w:val="nil"/>
                <w:right w:val="nil"/>
                <w:between w:val="nil"/>
              </w:pBdr>
              <w:tabs>
                <w:tab w:val="left" w:pos="743"/>
              </w:tabs>
              <w:jc w:val="both"/>
              <w:rPr>
                <w:color w:val="000000"/>
                <w:sz w:val="24"/>
                <w:szCs w:val="24"/>
              </w:rPr>
            </w:pPr>
            <w:r w:rsidRPr="00ED3054">
              <w:rPr>
                <w:b/>
                <w:i/>
                <w:color w:val="000000"/>
                <w:sz w:val="24"/>
                <w:szCs w:val="24"/>
              </w:rPr>
              <w:t>уметь</w:t>
            </w:r>
            <w:r w:rsidRPr="00ED3054">
              <w:rPr>
                <w:b/>
                <w:color w:val="000000"/>
                <w:sz w:val="24"/>
                <w:szCs w:val="24"/>
              </w:rPr>
              <w:t>:</w:t>
            </w:r>
            <w:r w:rsidRPr="00ED3054">
              <w:rPr>
                <w:color w:val="000000"/>
                <w:sz w:val="24"/>
                <w:szCs w:val="24"/>
              </w:rPr>
              <w:t xml:space="preserve"> </w:t>
            </w:r>
          </w:p>
          <w:p w14:paraId="158FCAA2" w14:textId="77777777" w:rsidR="00D1006B" w:rsidRPr="00ED3054" w:rsidRDefault="00D1006B" w:rsidP="003852BA">
            <w:pPr>
              <w:pBdr>
                <w:top w:val="nil"/>
                <w:left w:val="nil"/>
                <w:bottom w:val="nil"/>
                <w:right w:val="nil"/>
                <w:between w:val="nil"/>
              </w:pBdr>
              <w:tabs>
                <w:tab w:val="left" w:pos="743"/>
              </w:tabs>
              <w:jc w:val="both"/>
              <w:rPr>
                <w:color w:val="000000"/>
                <w:sz w:val="24"/>
                <w:szCs w:val="24"/>
              </w:rPr>
            </w:pPr>
            <w:r w:rsidRPr="00ED3054">
              <w:rPr>
                <w:color w:val="000000"/>
                <w:sz w:val="24"/>
                <w:szCs w:val="24"/>
              </w:rPr>
              <w:t>- извлекать информацию из различных источников.</w:t>
            </w:r>
          </w:p>
        </w:tc>
        <w:tc>
          <w:tcPr>
            <w:tcW w:w="3287" w:type="dxa"/>
          </w:tcPr>
          <w:p w14:paraId="485D6877" w14:textId="69F16243" w:rsidR="00D1006B" w:rsidRPr="00ED3054" w:rsidRDefault="00ED3054" w:rsidP="003852BA">
            <w:pPr>
              <w:jc w:val="both"/>
              <w:rPr>
                <w:b/>
                <w:i/>
                <w:sz w:val="24"/>
                <w:szCs w:val="24"/>
              </w:rPr>
            </w:pPr>
            <w:r>
              <w:rPr>
                <w:b/>
                <w:i/>
                <w:sz w:val="24"/>
                <w:szCs w:val="24"/>
              </w:rPr>
              <w:lastRenderedPageBreak/>
              <w:t>Задание 1</w:t>
            </w:r>
          </w:p>
          <w:p w14:paraId="427D7F3D" w14:textId="77777777" w:rsidR="00D1006B" w:rsidRPr="00ED3054" w:rsidRDefault="00D1006B" w:rsidP="003852BA">
            <w:pPr>
              <w:tabs>
                <w:tab w:val="left" w:pos="540"/>
              </w:tabs>
              <w:jc w:val="both"/>
              <w:rPr>
                <w:b/>
                <w:i/>
                <w:sz w:val="24"/>
                <w:szCs w:val="24"/>
              </w:rPr>
            </w:pPr>
            <w:r w:rsidRPr="00ED3054">
              <w:rPr>
                <w:sz w:val="24"/>
                <w:szCs w:val="24"/>
              </w:rPr>
              <w:t>Диалог-беседа об ошибках, совершаемых в бизнес-переписке</w:t>
            </w:r>
          </w:p>
          <w:p w14:paraId="6387111D" w14:textId="77777777" w:rsidR="00D1006B" w:rsidRPr="00ED3054" w:rsidRDefault="00D1006B" w:rsidP="003852BA">
            <w:pPr>
              <w:tabs>
                <w:tab w:val="left" w:pos="540"/>
              </w:tabs>
              <w:jc w:val="both"/>
              <w:rPr>
                <w:b/>
                <w:i/>
                <w:sz w:val="24"/>
                <w:szCs w:val="24"/>
              </w:rPr>
            </w:pPr>
          </w:p>
          <w:p w14:paraId="4FA86A17" w14:textId="77777777" w:rsidR="00D1006B" w:rsidRPr="00ED3054" w:rsidRDefault="00D1006B" w:rsidP="003852BA">
            <w:pPr>
              <w:tabs>
                <w:tab w:val="left" w:pos="540"/>
              </w:tabs>
              <w:jc w:val="both"/>
              <w:rPr>
                <w:b/>
                <w:i/>
                <w:sz w:val="24"/>
                <w:szCs w:val="24"/>
              </w:rPr>
            </w:pPr>
          </w:p>
          <w:p w14:paraId="0AFAC50F" w14:textId="77777777" w:rsidR="00D1006B" w:rsidRPr="00ED3054" w:rsidRDefault="00D1006B" w:rsidP="003852BA">
            <w:pPr>
              <w:tabs>
                <w:tab w:val="left" w:pos="540"/>
              </w:tabs>
              <w:jc w:val="both"/>
              <w:rPr>
                <w:b/>
                <w:i/>
                <w:sz w:val="24"/>
                <w:szCs w:val="24"/>
              </w:rPr>
            </w:pPr>
          </w:p>
          <w:p w14:paraId="5166759D" w14:textId="77777777" w:rsidR="00D1006B" w:rsidRPr="00ED3054" w:rsidRDefault="00D1006B" w:rsidP="003852BA">
            <w:pPr>
              <w:tabs>
                <w:tab w:val="left" w:pos="540"/>
              </w:tabs>
              <w:jc w:val="both"/>
              <w:rPr>
                <w:b/>
                <w:i/>
                <w:sz w:val="24"/>
                <w:szCs w:val="24"/>
              </w:rPr>
            </w:pPr>
          </w:p>
          <w:p w14:paraId="62BAE578" w14:textId="77777777" w:rsidR="00D1006B" w:rsidRPr="00ED3054" w:rsidRDefault="00D1006B" w:rsidP="003852BA">
            <w:pPr>
              <w:tabs>
                <w:tab w:val="left" w:pos="540"/>
              </w:tabs>
              <w:jc w:val="both"/>
              <w:rPr>
                <w:b/>
                <w:i/>
                <w:sz w:val="24"/>
                <w:szCs w:val="24"/>
              </w:rPr>
            </w:pPr>
          </w:p>
          <w:p w14:paraId="370219D7" w14:textId="704EB603" w:rsidR="00D1006B" w:rsidRPr="00ED3054" w:rsidRDefault="00ED3054" w:rsidP="003852BA">
            <w:pPr>
              <w:tabs>
                <w:tab w:val="left" w:pos="540"/>
              </w:tabs>
              <w:jc w:val="both"/>
              <w:rPr>
                <w:b/>
                <w:i/>
                <w:sz w:val="24"/>
                <w:szCs w:val="24"/>
              </w:rPr>
            </w:pPr>
            <w:r>
              <w:rPr>
                <w:b/>
                <w:i/>
                <w:sz w:val="24"/>
                <w:szCs w:val="24"/>
              </w:rPr>
              <w:t>Задание 2</w:t>
            </w:r>
          </w:p>
          <w:p w14:paraId="66A62080" w14:textId="77777777" w:rsidR="00D1006B" w:rsidRPr="00ED3054" w:rsidRDefault="00D1006B" w:rsidP="003852BA">
            <w:pPr>
              <w:pBdr>
                <w:top w:val="nil"/>
                <w:left w:val="nil"/>
                <w:bottom w:val="nil"/>
                <w:right w:val="nil"/>
                <w:between w:val="nil"/>
              </w:pBdr>
              <w:spacing w:after="200"/>
              <w:jc w:val="both"/>
              <w:rPr>
                <w:color w:val="000000"/>
                <w:sz w:val="24"/>
                <w:szCs w:val="24"/>
              </w:rPr>
            </w:pPr>
            <w:r w:rsidRPr="00ED3054">
              <w:rPr>
                <w:color w:val="000000"/>
                <w:sz w:val="24"/>
                <w:szCs w:val="24"/>
              </w:rPr>
              <w:t>Составление глоссария типовых фраз для начала письма, обращения, выражения проблемы, и т.д.</w:t>
            </w:r>
          </w:p>
        </w:tc>
      </w:tr>
      <w:tr w:rsidR="00D1006B" w:rsidRPr="00A76D53" w14:paraId="39537D55" w14:textId="77777777" w:rsidTr="003852BA">
        <w:tc>
          <w:tcPr>
            <w:tcW w:w="2072" w:type="dxa"/>
            <w:vMerge/>
          </w:tcPr>
          <w:p w14:paraId="55F03849" w14:textId="77777777" w:rsidR="00D1006B" w:rsidRPr="00ED3054" w:rsidRDefault="00D1006B" w:rsidP="003852BA">
            <w:pPr>
              <w:pBdr>
                <w:top w:val="nil"/>
                <w:left w:val="nil"/>
                <w:bottom w:val="nil"/>
                <w:right w:val="nil"/>
                <w:between w:val="nil"/>
              </w:pBdr>
              <w:spacing w:line="276" w:lineRule="auto"/>
              <w:rPr>
                <w:color w:val="000000"/>
                <w:sz w:val="24"/>
                <w:szCs w:val="24"/>
              </w:rPr>
            </w:pPr>
          </w:p>
        </w:tc>
        <w:tc>
          <w:tcPr>
            <w:tcW w:w="2200" w:type="dxa"/>
          </w:tcPr>
          <w:p w14:paraId="7BAC1CE3" w14:textId="77777777" w:rsidR="00D1006B" w:rsidRPr="00ED3054" w:rsidRDefault="00D1006B" w:rsidP="003852BA">
            <w:pPr>
              <w:tabs>
                <w:tab w:val="left" w:pos="540"/>
              </w:tabs>
              <w:rPr>
                <w:sz w:val="24"/>
                <w:szCs w:val="24"/>
              </w:rPr>
            </w:pPr>
            <w:r w:rsidRPr="00ED3054">
              <w:rPr>
                <w:sz w:val="24"/>
                <w:szCs w:val="24"/>
              </w:rPr>
              <w:t>6. Продуцирует на иностранном языке письменные речевые произведения в соответствии с коммуникативной задачей.</w:t>
            </w:r>
          </w:p>
        </w:tc>
        <w:tc>
          <w:tcPr>
            <w:tcW w:w="2493" w:type="dxa"/>
          </w:tcPr>
          <w:p w14:paraId="14DD1E8A" w14:textId="77777777" w:rsidR="00D1006B" w:rsidRPr="00ED3054" w:rsidRDefault="00D1006B" w:rsidP="003852BA">
            <w:pPr>
              <w:pBdr>
                <w:top w:val="nil"/>
                <w:left w:val="nil"/>
                <w:bottom w:val="nil"/>
                <w:right w:val="nil"/>
                <w:between w:val="nil"/>
              </w:pBdr>
              <w:tabs>
                <w:tab w:val="left" w:pos="474"/>
              </w:tabs>
              <w:jc w:val="both"/>
              <w:rPr>
                <w:i/>
                <w:color w:val="000000"/>
                <w:sz w:val="24"/>
                <w:szCs w:val="24"/>
              </w:rPr>
            </w:pPr>
            <w:r w:rsidRPr="00ED3054">
              <w:rPr>
                <w:i/>
                <w:color w:val="000000"/>
                <w:sz w:val="24"/>
                <w:szCs w:val="24"/>
              </w:rPr>
              <w:t xml:space="preserve">6. </w:t>
            </w:r>
            <w:r w:rsidRPr="00ED3054">
              <w:rPr>
                <w:b/>
                <w:i/>
                <w:color w:val="000000"/>
                <w:sz w:val="24"/>
                <w:szCs w:val="24"/>
              </w:rPr>
              <w:t>знать</w:t>
            </w:r>
            <w:r w:rsidRPr="00ED3054">
              <w:rPr>
                <w:i/>
                <w:color w:val="000000"/>
                <w:sz w:val="24"/>
                <w:szCs w:val="24"/>
              </w:rPr>
              <w:t xml:space="preserve">: </w:t>
            </w:r>
          </w:p>
          <w:p w14:paraId="01E9412B" w14:textId="77777777" w:rsidR="00D1006B" w:rsidRPr="00ED3054" w:rsidRDefault="00D1006B" w:rsidP="003852BA">
            <w:pPr>
              <w:pBdr>
                <w:top w:val="nil"/>
                <w:left w:val="nil"/>
                <w:bottom w:val="nil"/>
                <w:right w:val="nil"/>
                <w:between w:val="nil"/>
              </w:pBdr>
              <w:tabs>
                <w:tab w:val="left" w:pos="474"/>
              </w:tabs>
              <w:jc w:val="both"/>
              <w:rPr>
                <w:color w:val="000000"/>
                <w:sz w:val="24"/>
                <w:szCs w:val="24"/>
              </w:rPr>
            </w:pPr>
            <w:r w:rsidRPr="00ED3054">
              <w:rPr>
                <w:color w:val="000000"/>
                <w:sz w:val="24"/>
                <w:szCs w:val="24"/>
              </w:rPr>
              <w:t>-</w:t>
            </w:r>
            <w:r w:rsidRPr="00ED3054">
              <w:rPr>
                <w:i/>
                <w:color w:val="000000"/>
                <w:sz w:val="24"/>
                <w:szCs w:val="24"/>
              </w:rPr>
              <w:t xml:space="preserve"> </w:t>
            </w:r>
            <w:r w:rsidRPr="00ED3054">
              <w:rPr>
                <w:color w:val="000000"/>
                <w:sz w:val="24"/>
                <w:szCs w:val="24"/>
              </w:rPr>
              <w:t>теоретические основы организации и осуществления письменной коммуникации</w:t>
            </w:r>
          </w:p>
          <w:p w14:paraId="6C75C877" w14:textId="77777777" w:rsidR="00D1006B" w:rsidRPr="00ED3054" w:rsidRDefault="00D1006B" w:rsidP="003852BA">
            <w:pPr>
              <w:pBdr>
                <w:top w:val="nil"/>
                <w:left w:val="nil"/>
                <w:bottom w:val="nil"/>
                <w:right w:val="nil"/>
                <w:between w:val="nil"/>
              </w:pBdr>
              <w:tabs>
                <w:tab w:val="left" w:pos="743"/>
              </w:tabs>
              <w:jc w:val="both"/>
              <w:rPr>
                <w:b/>
                <w:i/>
                <w:color w:val="000000"/>
                <w:sz w:val="24"/>
                <w:szCs w:val="24"/>
              </w:rPr>
            </w:pPr>
          </w:p>
          <w:p w14:paraId="7D985FC3" w14:textId="77777777" w:rsidR="00D1006B" w:rsidRPr="00ED3054" w:rsidRDefault="00D1006B" w:rsidP="003852BA">
            <w:pPr>
              <w:pBdr>
                <w:top w:val="nil"/>
                <w:left w:val="nil"/>
                <w:bottom w:val="nil"/>
                <w:right w:val="nil"/>
                <w:between w:val="nil"/>
              </w:pBdr>
              <w:tabs>
                <w:tab w:val="left" w:pos="743"/>
              </w:tabs>
              <w:jc w:val="both"/>
              <w:rPr>
                <w:b/>
                <w:i/>
                <w:color w:val="000000"/>
                <w:sz w:val="24"/>
                <w:szCs w:val="24"/>
              </w:rPr>
            </w:pPr>
          </w:p>
          <w:p w14:paraId="599EA736" w14:textId="77777777" w:rsidR="00D1006B" w:rsidRPr="00ED3054" w:rsidRDefault="00D1006B" w:rsidP="003852BA">
            <w:pPr>
              <w:pBdr>
                <w:top w:val="nil"/>
                <w:left w:val="nil"/>
                <w:bottom w:val="nil"/>
                <w:right w:val="nil"/>
                <w:between w:val="nil"/>
              </w:pBdr>
              <w:tabs>
                <w:tab w:val="left" w:pos="743"/>
              </w:tabs>
              <w:jc w:val="both"/>
              <w:rPr>
                <w:b/>
                <w:i/>
                <w:color w:val="000000"/>
                <w:sz w:val="24"/>
                <w:szCs w:val="24"/>
              </w:rPr>
            </w:pPr>
          </w:p>
          <w:p w14:paraId="3681A7B2" w14:textId="77777777" w:rsidR="00D1006B" w:rsidRPr="00ED3054" w:rsidRDefault="00D1006B" w:rsidP="003852BA">
            <w:pPr>
              <w:pBdr>
                <w:top w:val="nil"/>
                <w:left w:val="nil"/>
                <w:bottom w:val="nil"/>
                <w:right w:val="nil"/>
                <w:between w:val="nil"/>
              </w:pBdr>
              <w:tabs>
                <w:tab w:val="left" w:pos="743"/>
              </w:tabs>
              <w:jc w:val="both"/>
              <w:rPr>
                <w:b/>
                <w:i/>
                <w:color w:val="000000"/>
                <w:sz w:val="24"/>
                <w:szCs w:val="24"/>
              </w:rPr>
            </w:pPr>
          </w:p>
          <w:p w14:paraId="270B32C7" w14:textId="77777777" w:rsidR="00D1006B" w:rsidRPr="00ED3054" w:rsidRDefault="00D1006B" w:rsidP="003852BA">
            <w:pPr>
              <w:pBdr>
                <w:top w:val="nil"/>
                <w:left w:val="nil"/>
                <w:bottom w:val="nil"/>
                <w:right w:val="nil"/>
                <w:between w:val="nil"/>
              </w:pBdr>
              <w:tabs>
                <w:tab w:val="left" w:pos="743"/>
              </w:tabs>
              <w:jc w:val="both"/>
              <w:rPr>
                <w:i/>
                <w:color w:val="000000"/>
                <w:sz w:val="24"/>
                <w:szCs w:val="24"/>
              </w:rPr>
            </w:pPr>
            <w:r w:rsidRPr="00ED3054">
              <w:rPr>
                <w:b/>
                <w:i/>
                <w:color w:val="000000"/>
                <w:sz w:val="24"/>
                <w:szCs w:val="24"/>
              </w:rPr>
              <w:t>уметь</w:t>
            </w:r>
            <w:r w:rsidRPr="00ED3054">
              <w:rPr>
                <w:i/>
                <w:color w:val="000000"/>
                <w:sz w:val="24"/>
                <w:szCs w:val="24"/>
              </w:rPr>
              <w:t xml:space="preserve">: </w:t>
            </w:r>
          </w:p>
          <w:p w14:paraId="73A7D155" w14:textId="77777777" w:rsidR="00D1006B" w:rsidRPr="00ED3054" w:rsidRDefault="00D1006B" w:rsidP="003852BA">
            <w:pPr>
              <w:pBdr>
                <w:top w:val="nil"/>
                <w:left w:val="nil"/>
                <w:bottom w:val="nil"/>
                <w:right w:val="nil"/>
                <w:between w:val="nil"/>
              </w:pBdr>
              <w:tabs>
                <w:tab w:val="left" w:pos="743"/>
              </w:tabs>
              <w:jc w:val="both"/>
              <w:rPr>
                <w:color w:val="000000"/>
                <w:sz w:val="24"/>
                <w:szCs w:val="24"/>
              </w:rPr>
            </w:pPr>
            <w:r w:rsidRPr="00ED3054">
              <w:rPr>
                <w:color w:val="000000"/>
                <w:sz w:val="24"/>
                <w:szCs w:val="24"/>
              </w:rPr>
              <w:t>-</w:t>
            </w:r>
            <w:r w:rsidRPr="00ED3054">
              <w:rPr>
                <w:i/>
                <w:color w:val="000000"/>
                <w:sz w:val="24"/>
                <w:szCs w:val="24"/>
              </w:rPr>
              <w:t xml:space="preserve"> </w:t>
            </w:r>
            <w:r w:rsidRPr="00ED3054">
              <w:rPr>
                <w:color w:val="000000"/>
                <w:sz w:val="24"/>
                <w:szCs w:val="24"/>
              </w:rPr>
              <w:t>производить письменные речевые высказывания для реализации коммуникативных  намерений.</w:t>
            </w:r>
          </w:p>
        </w:tc>
        <w:tc>
          <w:tcPr>
            <w:tcW w:w="3287" w:type="dxa"/>
          </w:tcPr>
          <w:p w14:paraId="0816B04E" w14:textId="285AF021" w:rsidR="00D1006B" w:rsidRPr="00ED3054" w:rsidRDefault="00ED3054" w:rsidP="003852BA">
            <w:pPr>
              <w:jc w:val="both"/>
              <w:rPr>
                <w:b/>
                <w:i/>
                <w:sz w:val="24"/>
                <w:szCs w:val="24"/>
              </w:rPr>
            </w:pPr>
            <w:r>
              <w:rPr>
                <w:b/>
                <w:i/>
                <w:sz w:val="24"/>
                <w:szCs w:val="24"/>
              </w:rPr>
              <w:t>Задание 1</w:t>
            </w:r>
          </w:p>
          <w:p w14:paraId="69764EB7" w14:textId="77777777" w:rsidR="00D1006B" w:rsidRPr="00ED3054" w:rsidRDefault="00D1006B" w:rsidP="003852BA">
            <w:pPr>
              <w:pBdr>
                <w:top w:val="nil"/>
                <w:left w:val="nil"/>
                <w:bottom w:val="nil"/>
                <w:right w:val="nil"/>
                <w:between w:val="nil"/>
              </w:pBdr>
              <w:tabs>
                <w:tab w:val="left" w:pos="247"/>
              </w:tabs>
              <w:ind w:left="107" w:right="242"/>
              <w:rPr>
                <w:color w:val="000000"/>
                <w:sz w:val="24"/>
                <w:szCs w:val="24"/>
              </w:rPr>
            </w:pPr>
            <w:r w:rsidRPr="00ED3054">
              <w:rPr>
                <w:color w:val="000000"/>
                <w:sz w:val="24"/>
                <w:szCs w:val="24"/>
              </w:rPr>
              <w:t>Обсуждение структуры определенного письма;</w:t>
            </w:r>
          </w:p>
          <w:p w14:paraId="7AB6AD06" w14:textId="77777777" w:rsidR="00D1006B" w:rsidRPr="00ED3054" w:rsidRDefault="00D1006B" w:rsidP="003852BA">
            <w:pPr>
              <w:pBdr>
                <w:top w:val="nil"/>
                <w:left w:val="nil"/>
                <w:bottom w:val="nil"/>
                <w:right w:val="nil"/>
                <w:between w:val="nil"/>
              </w:pBdr>
              <w:tabs>
                <w:tab w:val="left" w:pos="822"/>
                <w:tab w:val="left" w:pos="823"/>
                <w:tab w:val="left" w:pos="2700"/>
              </w:tabs>
              <w:ind w:left="107" w:right="95"/>
              <w:jc w:val="both"/>
              <w:rPr>
                <w:color w:val="000000"/>
                <w:sz w:val="24"/>
                <w:szCs w:val="24"/>
              </w:rPr>
            </w:pPr>
            <w:r w:rsidRPr="00ED3054">
              <w:rPr>
                <w:color w:val="000000"/>
                <w:sz w:val="24"/>
                <w:szCs w:val="24"/>
              </w:rPr>
              <w:t>Выполнение практико- ориентированных заданий;</w:t>
            </w:r>
          </w:p>
          <w:p w14:paraId="4D18CA9F" w14:textId="77777777" w:rsidR="00D1006B" w:rsidRPr="00ED3054" w:rsidRDefault="00D1006B" w:rsidP="003852BA">
            <w:pPr>
              <w:pBdr>
                <w:top w:val="nil"/>
                <w:left w:val="nil"/>
                <w:bottom w:val="nil"/>
                <w:right w:val="nil"/>
                <w:between w:val="nil"/>
              </w:pBdr>
              <w:ind w:left="110" w:right="100"/>
              <w:jc w:val="both"/>
              <w:rPr>
                <w:color w:val="000000"/>
                <w:sz w:val="24"/>
                <w:szCs w:val="24"/>
              </w:rPr>
            </w:pPr>
            <w:r w:rsidRPr="00ED3054">
              <w:rPr>
                <w:color w:val="000000"/>
                <w:sz w:val="24"/>
                <w:szCs w:val="24"/>
              </w:rPr>
              <w:t>Обсуждение лексических замен при переводе деловых писем с английского на русский язык.</w:t>
            </w:r>
          </w:p>
          <w:p w14:paraId="4B2210F3" w14:textId="131EE3B3" w:rsidR="00D1006B" w:rsidRPr="00ED3054" w:rsidRDefault="00ED3054" w:rsidP="003852BA">
            <w:pPr>
              <w:jc w:val="both"/>
              <w:rPr>
                <w:b/>
                <w:i/>
                <w:sz w:val="24"/>
                <w:szCs w:val="24"/>
              </w:rPr>
            </w:pPr>
            <w:r>
              <w:rPr>
                <w:b/>
                <w:i/>
                <w:sz w:val="24"/>
                <w:szCs w:val="24"/>
              </w:rPr>
              <w:t>Задание 2</w:t>
            </w:r>
          </w:p>
          <w:p w14:paraId="74F11649" w14:textId="77777777" w:rsidR="00D1006B" w:rsidRPr="00ED3054" w:rsidRDefault="00D1006B" w:rsidP="003852BA">
            <w:pPr>
              <w:jc w:val="both"/>
              <w:rPr>
                <w:b/>
                <w:sz w:val="24"/>
                <w:szCs w:val="24"/>
              </w:rPr>
            </w:pPr>
            <w:r w:rsidRPr="00ED3054">
              <w:rPr>
                <w:b/>
                <w:sz w:val="24"/>
                <w:szCs w:val="24"/>
              </w:rPr>
              <w:t>Написание письма определенного типа.</w:t>
            </w:r>
            <w:r w:rsidRPr="00ED3054">
              <w:rPr>
                <w:b/>
                <w:color w:val="C00000"/>
                <w:sz w:val="24"/>
                <w:szCs w:val="24"/>
              </w:rPr>
              <w:t xml:space="preserve"> </w:t>
            </w:r>
          </w:p>
          <w:p w14:paraId="5FF0F0D1" w14:textId="77777777" w:rsidR="00D1006B" w:rsidRPr="00ED3054" w:rsidRDefault="00D1006B" w:rsidP="003852BA">
            <w:pPr>
              <w:ind w:firstLine="567"/>
              <w:jc w:val="right"/>
              <w:rPr>
                <w:sz w:val="24"/>
                <w:szCs w:val="24"/>
              </w:rPr>
            </w:pPr>
            <w:r w:rsidRPr="00ED3054">
              <w:rPr>
                <w:sz w:val="24"/>
                <w:szCs w:val="24"/>
                <w:rtl/>
              </w:rPr>
              <w:t>اكتب رسالة شكوى حول عدم الرضا عن جودة السلع أو الخدمات</w:t>
            </w:r>
          </w:p>
        </w:tc>
      </w:tr>
      <w:tr w:rsidR="00D1006B" w:rsidRPr="00A76D53" w14:paraId="7D3F4671" w14:textId="77777777" w:rsidTr="003852BA">
        <w:tc>
          <w:tcPr>
            <w:tcW w:w="2072" w:type="dxa"/>
          </w:tcPr>
          <w:p w14:paraId="6646705E" w14:textId="77777777" w:rsidR="00ED3054" w:rsidRPr="008747E4" w:rsidRDefault="00ED3054" w:rsidP="00ED3054">
            <w:pPr>
              <w:tabs>
                <w:tab w:val="left" w:pos="540"/>
              </w:tabs>
              <w:jc w:val="both"/>
              <w:rPr>
                <w:sz w:val="24"/>
                <w:szCs w:val="24"/>
              </w:rPr>
            </w:pPr>
            <w:r w:rsidRPr="008747E4">
              <w:rPr>
                <w:sz w:val="24"/>
                <w:szCs w:val="24"/>
              </w:rPr>
              <w:t>ПКП-5</w:t>
            </w:r>
          </w:p>
          <w:p w14:paraId="297C9CC9" w14:textId="5F8BD913" w:rsidR="00D1006B" w:rsidRPr="008747E4" w:rsidRDefault="00ED3054" w:rsidP="00ED3054">
            <w:pPr>
              <w:tabs>
                <w:tab w:val="left" w:pos="540"/>
              </w:tabs>
              <w:jc w:val="both"/>
              <w:rPr>
                <w:sz w:val="24"/>
                <w:szCs w:val="24"/>
              </w:rPr>
            </w:pPr>
            <w:r w:rsidRPr="008747E4">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2200" w:type="dxa"/>
          </w:tcPr>
          <w:p w14:paraId="2C978145" w14:textId="712A7BA4" w:rsidR="00D1006B" w:rsidRPr="008747E4" w:rsidRDefault="00ED3054" w:rsidP="00ED3054">
            <w:pPr>
              <w:rPr>
                <w:sz w:val="24"/>
                <w:szCs w:val="24"/>
              </w:rPr>
            </w:pPr>
            <w:r w:rsidRPr="008747E4">
              <w:rPr>
                <w:sz w:val="24"/>
                <w:szCs w:val="24"/>
              </w:rPr>
              <w:t xml:space="preserve">1. </w:t>
            </w:r>
            <w:r w:rsidRPr="008747E4">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2493" w:type="dxa"/>
          </w:tcPr>
          <w:p w14:paraId="3001479A" w14:textId="77777777" w:rsidR="008747E4" w:rsidRPr="00D820A3" w:rsidRDefault="008747E4" w:rsidP="008747E4">
            <w:pPr>
              <w:pStyle w:val="TableParagraph"/>
              <w:tabs>
                <w:tab w:val="left" w:pos="474"/>
              </w:tabs>
              <w:ind w:left="0"/>
              <w:jc w:val="both"/>
              <w:rPr>
                <w:b/>
                <w:bCs/>
                <w:i/>
                <w:sz w:val="24"/>
                <w:szCs w:val="24"/>
              </w:rPr>
            </w:pPr>
            <w:r w:rsidRPr="00D820A3">
              <w:rPr>
                <w:b/>
                <w:bCs/>
                <w:i/>
                <w:sz w:val="24"/>
                <w:szCs w:val="24"/>
              </w:rPr>
              <w:t xml:space="preserve">1. знать: </w:t>
            </w:r>
          </w:p>
          <w:p w14:paraId="3C249C2A" w14:textId="77777777" w:rsidR="008747E4" w:rsidRPr="00D820A3" w:rsidRDefault="008747E4" w:rsidP="008747E4">
            <w:pPr>
              <w:pStyle w:val="TableParagraph"/>
              <w:tabs>
                <w:tab w:val="left" w:pos="474"/>
              </w:tabs>
              <w:ind w:left="0"/>
              <w:jc w:val="both"/>
              <w:rPr>
                <w:sz w:val="24"/>
                <w:szCs w:val="24"/>
              </w:rPr>
            </w:pPr>
            <w:r w:rsidRPr="00D820A3">
              <w:rPr>
                <w:sz w:val="24"/>
                <w:szCs w:val="24"/>
              </w:rPr>
              <w:t>- межкультурные различия, культурные традиции и реалии, культурное наследие своей страны и страны изучаемого языка; - основные нормы социального поведения и речевой этикет, принятый в стране изучаемого языка.</w:t>
            </w:r>
          </w:p>
          <w:p w14:paraId="6387BA18" w14:textId="77777777" w:rsidR="008747E4" w:rsidRPr="00D820A3" w:rsidRDefault="008747E4" w:rsidP="008747E4">
            <w:pPr>
              <w:pStyle w:val="TableParagraph"/>
              <w:tabs>
                <w:tab w:val="left" w:pos="743"/>
              </w:tabs>
              <w:ind w:left="0"/>
              <w:jc w:val="both"/>
              <w:rPr>
                <w:i/>
                <w:sz w:val="24"/>
                <w:szCs w:val="24"/>
              </w:rPr>
            </w:pPr>
            <w:r w:rsidRPr="00D820A3">
              <w:rPr>
                <w:b/>
                <w:bCs/>
                <w:i/>
                <w:sz w:val="24"/>
                <w:szCs w:val="24"/>
              </w:rPr>
              <w:t>уметь</w:t>
            </w:r>
            <w:r w:rsidRPr="00D820A3">
              <w:rPr>
                <w:i/>
                <w:sz w:val="24"/>
                <w:szCs w:val="24"/>
              </w:rPr>
              <w:t xml:space="preserve">: </w:t>
            </w:r>
          </w:p>
          <w:p w14:paraId="6886CE1B" w14:textId="68FB0574" w:rsidR="00D1006B" w:rsidRPr="00ED3054" w:rsidRDefault="008747E4" w:rsidP="008747E4">
            <w:pPr>
              <w:pBdr>
                <w:top w:val="nil"/>
                <w:left w:val="nil"/>
                <w:bottom w:val="nil"/>
                <w:right w:val="nil"/>
                <w:between w:val="nil"/>
              </w:pBdr>
              <w:tabs>
                <w:tab w:val="left" w:pos="474"/>
              </w:tabs>
              <w:ind w:left="110"/>
              <w:jc w:val="both"/>
              <w:rPr>
                <w:color w:val="000000"/>
                <w:sz w:val="24"/>
                <w:szCs w:val="24"/>
              </w:rPr>
            </w:pPr>
            <w:r w:rsidRPr="00D820A3">
              <w:rPr>
                <w:sz w:val="24"/>
                <w:szCs w:val="24"/>
              </w:rPr>
              <w:t xml:space="preserve">- сообщать информацию на основе прочитанного текста в формате подготовленного монологического высказывания; - соблюдать речевой </w:t>
            </w:r>
            <w:r w:rsidRPr="00D820A3">
              <w:rPr>
                <w:sz w:val="24"/>
                <w:szCs w:val="24"/>
              </w:rPr>
              <w:lastRenderedPageBreak/>
              <w:t>этикет в ситуациях повседневного и делового общения (устанавливать и поддерживать контакты, завершать беседу, запрашивать и сообщать информацию).</w:t>
            </w:r>
          </w:p>
        </w:tc>
        <w:tc>
          <w:tcPr>
            <w:tcW w:w="3287" w:type="dxa"/>
          </w:tcPr>
          <w:p w14:paraId="169DDFFE" w14:textId="4FDF8817" w:rsidR="00D1006B" w:rsidRPr="00ED3054" w:rsidRDefault="00D1006B" w:rsidP="003852BA">
            <w:pPr>
              <w:jc w:val="both"/>
              <w:rPr>
                <w:b/>
                <w:sz w:val="24"/>
                <w:szCs w:val="24"/>
              </w:rPr>
            </w:pPr>
            <w:r w:rsidRPr="00ED3054">
              <w:rPr>
                <w:b/>
                <w:i/>
                <w:sz w:val="24"/>
                <w:szCs w:val="24"/>
              </w:rPr>
              <w:lastRenderedPageBreak/>
              <w:t xml:space="preserve"> </w:t>
            </w:r>
            <w:r w:rsidR="00ED3054">
              <w:rPr>
                <w:b/>
                <w:i/>
                <w:sz w:val="24"/>
                <w:szCs w:val="24"/>
              </w:rPr>
              <w:t>Задание 1</w:t>
            </w:r>
          </w:p>
          <w:p w14:paraId="41A6C241" w14:textId="77777777" w:rsidR="00D1006B" w:rsidRPr="00ED3054" w:rsidRDefault="00D1006B" w:rsidP="003852BA">
            <w:pPr>
              <w:jc w:val="both"/>
              <w:rPr>
                <w:b/>
                <w:sz w:val="24"/>
                <w:szCs w:val="24"/>
              </w:rPr>
            </w:pPr>
            <w:r w:rsidRPr="00ED3054">
              <w:rPr>
                <w:b/>
                <w:sz w:val="24"/>
                <w:szCs w:val="24"/>
              </w:rPr>
              <w:t>Исследование о приемах убедительного письма.</w:t>
            </w:r>
            <w:r w:rsidRPr="00ED3054">
              <w:rPr>
                <w:b/>
                <w:color w:val="C00000"/>
                <w:sz w:val="24"/>
                <w:szCs w:val="24"/>
              </w:rPr>
              <w:t xml:space="preserve"> </w:t>
            </w:r>
          </w:p>
          <w:p w14:paraId="35770D2F" w14:textId="77777777" w:rsidR="00D1006B" w:rsidRPr="00ED3054" w:rsidRDefault="00D1006B" w:rsidP="003852BA">
            <w:pPr>
              <w:tabs>
                <w:tab w:val="left" w:pos="540"/>
              </w:tabs>
              <w:jc w:val="right"/>
              <w:rPr>
                <w:sz w:val="24"/>
                <w:szCs w:val="24"/>
              </w:rPr>
            </w:pPr>
            <w:r w:rsidRPr="00ED3054">
              <w:rPr>
                <w:sz w:val="24"/>
                <w:szCs w:val="24"/>
                <w:rtl/>
              </w:rPr>
              <w:t>ابحث عن مقطع فيديو حول مبادئ الرسالة المقنعة. تحدث عن الأخطاء وكيفية تجنبها في المراسلات التجارية. كتابة النصائح وتقديم أفكارك للجمهور</w:t>
            </w:r>
            <w:r w:rsidRPr="00ED3054">
              <w:rPr>
                <w:sz w:val="24"/>
                <w:szCs w:val="24"/>
              </w:rPr>
              <w:t>.</w:t>
            </w:r>
          </w:p>
          <w:p w14:paraId="3341882F" w14:textId="77777777" w:rsidR="00D1006B" w:rsidRPr="00ED3054" w:rsidRDefault="00D1006B" w:rsidP="003852BA">
            <w:pPr>
              <w:tabs>
                <w:tab w:val="left" w:pos="540"/>
              </w:tabs>
              <w:jc w:val="right"/>
              <w:rPr>
                <w:sz w:val="24"/>
                <w:szCs w:val="24"/>
              </w:rPr>
            </w:pPr>
          </w:p>
          <w:p w14:paraId="7412512E" w14:textId="4B6E6319" w:rsidR="00D1006B" w:rsidRPr="00ED3054" w:rsidRDefault="00ED3054" w:rsidP="003852BA">
            <w:pPr>
              <w:tabs>
                <w:tab w:val="left" w:pos="540"/>
              </w:tabs>
              <w:jc w:val="both"/>
              <w:rPr>
                <w:b/>
                <w:i/>
                <w:sz w:val="24"/>
                <w:szCs w:val="24"/>
              </w:rPr>
            </w:pPr>
            <w:r>
              <w:rPr>
                <w:b/>
                <w:i/>
                <w:sz w:val="24"/>
                <w:szCs w:val="24"/>
              </w:rPr>
              <w:t>Задание 2</w:t>
            </w:r>
          </w:p>
          <w:p w14:paraId="7DC1574E" w14:textId="77777777" w:rsidR="00D1006B" w:rsidRPr="00ED3054" w:rsidRDefault="00D1006B" w:rsidP="003852BA">
            <w:pPr>
              <w:pBdr>
                <w:top w:val="nil"/>
                <w:left w:val="nil"/>
                <w:bottom w:val="nil"/>
                <w:right w:val="nil"/>
                <w:between w:val="nil"/>
              </w:pBdr>
              <w:ind w:left="80"/>
              <w:jc w:val="both"/>
              <w:rPr>
                <w:color w:val="000000"/>
                <w:sz w:val="24"/>
                <w:szCs w:val="24"/>
              </w:rPr>
            </w:pPr>
            <w:r w:rsidRPr="00ED3054">
              <w:rPr>
                <w:color w:val="000000"/>
                <w:sz w:val="24"/>
                <w:szCs w:val="24"/>
              </w:rPr>
              <w:t xml:space="preserve">Участие в ролевой игре на заданную тему “ </w:t>
            </w:r>
            <w:r w:rsidRPr="00ED3054">
              <w:rPr>
                <w:color w:val="000000"/>
                <w:sz w:val="24"/>
                <w:szCs w:val="24"/>
                <w:rtl/>
              </w:rPr>
              <w:t>مفاوضات تجارية</w:t>
            </w:r>
            <w:r w:rsidRPr="00ED3054">
              <w:rPr>
                <w:color w:val="000000"/>
                <w:sz w:val="24"/>
                <w:szCs w:val="24"/>
              </w:rPr>
              <w:t xml:space="preserve"> ” с предварительным обменом письмами. </w:t>
            </w:r>
          </w:p>
        </w:tc>
      </w:tr>
    </w:tbl>
    <w:p w14:paraId="7512E51E" w14:textId="77777777" w:rsidR="00D1006B" w:rsidRDefault="00D1006B">
      <w:pPr>
        <w:pStyle w:val="aff6"/>
        <w:spacing w:line="360" w:lineRule="auto"/>
        <w:ind w:firstLine="709"/>
        <w:jc w:val="center"/>
        <w:rPr>
          <w:rFonts w:ascii="Times New Roman" w:hAnsi="Times New Roman" w:cs="Times New Roman"/>
          <w:b/>
          <w:bCs/>
          <w:sz w:val="28"/>
          <w:szCs w:val="28"/>
        </w:rPr>
      </w:pPr>
    </w:p>
    <w:p w14:paraId="122DDBEF" w14:textId="3286B678" w:rsidR="00E74D60" w:rsidRDefault="007C0E40">
      <w:pPr>
        <w:pStyle w:val="aff6"/>
        <w:spacing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Структура зачета </w:t>
      </w:r>
    </w:p>
    <w:tbl>
      <w:tblPr>
        <w:tblW w:w="9910" w:type="dxa"/>
        <w:tblInd w:w="-106" w:type="dxa"/>
        <w:tblLayout w:type="fixed"/>
        <w:tblLook w:val="04A0" w:firstRow="1" w:lastRow="0" w:firstColumn="1" w:lastColumn="0" w:noHBand="0" w:noVBand="1"/>
      </w:tblPr>
      <w:tblGrid>
        <w:gridCol w:w="1555"/>
        <w:gridCol w:w="8355"/>
      </w:tblGrid>
      <w:tr w:rsidR="00E74D60" w14:paraId="34E8CD58" w14:textId="77777777">
        <w:tc>
          <w:tcPr>
            <w:tcW w:w="1555" w:type="dxa"/>
            <w:tcBorders>
              <w:top w:val="single" w:sz="4" w:space="0" w:color="000000"/>
              <w:left w:val="single" w:sz="4" w:space="0" w:color="000000"/>
              <w:bottom w:val="single" w:sz="4" w:space="0" w:color="000000"/>
              <w:right w:val="single" w:sz="4" w:space="0" w:color="000000"/>
            </w:tcBorders>
          </w:tcPr>
          <w:p w14:paraId="045B0F2F"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14:paraId="346229C2" w14:textId="77777777" w:rsidR="00E74D60" w:rsidRDefault="00E74D60">
            <w:pPr>
              <w:pStyle w:val="aff6"/>
              <w:widowControl w:val="0"/>
              <w:jc w:val="center"/>
              <w:rPr>
                <w:rFonts w:ascii="Times New Roman" w:hAnsi="Times New Roman" w:cs="Times New Roman"/>
                <w:b/>
                <w:bCs/>
                <w:sz w:val="24"/>
                <w:szCs w:val="24"/>
              </w:rPr>
            </w:pPr>
          </w:p>
        </w:tc>
      </w:tr>
      <w:tr w:rsidR="00E74D60" w14:paraId="20479ABC" w14:textId="77777777">
        <w:trPr>
          <w:trHeight w:val="1362"/>
        </w:trPr>
        <w:tc>
          <w:tcPr>
            <w:tcW w:w="1555" w:type="dxa"/>
            <w:tcBorders>
              <w:top w:val="single" w:sz="4" w:space="0" w:color="000000"/>
              <w:left w:val="single" w:sz="4" w:space="0" w:color="000000"/>
              <w:bottom w:val="single" w:sz="4" w:space="0" w:color="000000"/>
              <w:right w:val="single" w:sz="4" w:space="0" w:color="000000"/>
            </w:tcBorders>
          </w:tcPr>
          <w:p w14:paraId="621A88F3"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6 семестр</w:t>
            </w:r>
          </w:p>
          <w:p w14:paraId="2F04C645" w14:textId="77777777" w:rsidR="00E74D60" w:rsidRDefault="00E74D60">
            <w:pPr>
              <w:pStyle w:val="aff6"/>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6536FF6F" w14:textId="77777777" w:rsidR="00E74D60" w:rsidRDefault="007C0E40">
            <w:pPr>
              <w:pStyle w:val="aff6"/>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зачету: </w:t>
            </w:r>
            <w:r>
              <w:rPr>
                <w:rFonts w:ascii="Times New Roman" w:hAnsi="Times New Roman" w:cs="Times New Roman"/>
                <w:sz w:val="24"/>
                <w:szCs w:val="24"/>
              </w:rPr>
              <w:t>темы 1 - 7 данной рабочей программы.</w:t>
            </w:r>
          </w:p>
          <w:p w14:paraId="09F23246" w14:textId="77777777" w:rsidR="00E74D60" w:rsidRDefault="00E74D60">
            <w:pPr>
              <w:pStyle w:val="aff6"/>
              <w:widowControl w:val="0"/>
              <w:rPr>
                <w:rFonts w:ascii="Times New Roman" w:hAnsi="Times New Roman" w:cs="Times New Roman"/>
                <w:b/>
                <w:bCs/>
                <w:sz w:val="24"/>
                <w:szCs w:val="24"/>
              </w:rPr>
            </w:pPr>
          </w:p>
          <w:p w14:paraId="2B7F5EF4" w14:textId="77777777" w:rsidR="00E74D60" w:rsidRDefault="007C0E40">
            <w:pPr>
              <w:jc w:val="both"/>
              <w:rPr>
                <w:b/>
                <w:bCs/>
                <w:color w:val="000000"/>
                <w:sz w:val="24"/>
                <w:szCs w:val="24"/>
              </w:rPr>
            </w:pPr>
            <w:r>
              <w:rPr>
                <w:b/>
                <w:bCs/>
                <w:color w:val="000000"/>
                <w:sz w:val="24"/>
                <w:szCs w:val="24"/>
              </w:rPr>
              <w:t xml:space="preserve">Письменная часть – 60 баллов: </w:t>
            </w:r>
          </w:p>
          <w:p w14:paraId="506A80F8" w14:textId="77777777" w:rsidR="00E74D60" w:rsidRDefault="007C0E40" w:rsidP="00FB682E">
            <w:pPr>
              <w:numPr>
                <w:ilvl w:val="0"/>
                <w:numId w:val="13"/>
              </w:numPr>
              <w:jc w:val="both"/>
              <w:rPr>
                <w:color w:val="000000"/>
                <w:sz w:val="24"/>
                <w:szCs w:val="24"/>
              </w:rPr>
            </w:pPr>
            <w:r>
              <w:rPr>
                <w:color w:val="000000"/>
                <w:sz w:val="24"/>
                <w:szCs w:val="24"/>
              </w:rPr>
              <w:t>Лексико-грамматический тест (40 заданий) (20 баллов);</w:t>
            </w:r>
          </w:p>
          <w:p w14:paraId="20E28B21" w14:textId="626A9BC1" w:rsidR="00E74D60" w:rsidRDefault="007C0E40" w:rsidP="00FB682E">
            <w:pPr>
              <w:numPr>
                <w:ilvl w:val="0"/>
                <w:numId w:val="13"/>
              </w:numPr>
              <w:jc w:val="both"/>
              <w:rPr>
                <w:color w:val="000000"/>
                <w:sz w:val="24"/>
                <w:szCs w:val="24"/>
              </w:rPr>
            </w:pPr>
            <w:r>
              <w:rPr>
                <w:color w:val="000000"/>
                <w:sz w:val="24"/>
                <w:szCs w:val="24"/>
              </w:rPr>
              <w:t xml:space="preserve">Перевод делового письма с </w:t>
            </w:r>
            <w:r w:rsidR="00A66521">
              <w:rPr>
                <w:color w:val="000000"/>
                <w:sz w:val="24"/>
                <w:szCs w:val="24"/>
              </w:rPr>
              <w:t>изучаемого восточного</w:t>
            </w:r>
            <w:r>
              <w:rPr>
                <w:color w:val="000000"/>
                <w:sz w:val="24"/>
                <w:szCs w:val="24"/>
              </w:rPr>
              <w:t xml:space="preserve"> языка на русский/ с русского языка на </w:t>
            </w:r>
            <w:r w:rsidR="00A66521">
              <w:rPr>
                <w:color w:val="000000"/>
                <w:sz w:val="24"/>
                <w:szCs w:val="24"/>
              </w:rPr>
              <w:t>изучаемый восточный язык</w:t>
            </w:r>
            <w:r>
              <w:rPr>
                <w:color w:val="000000"/>
                <w:sz w:val="24"/>
                <w:szCs w:val="24"/>
              </w:rPr>
              <w:t xml:space="preserve"> (20 баллов);</w:t>
            </w:r>
          </w:p>
          <w:p w14:paraId="2E002D15" w14:textId="7913AA94" w:rsidR="00E74D60" w:rsidRDefault="007C0E40">
            <w:pPr>
              <w:jc w:val="both"/>
              <w:rPr>
                <w:color w:val="000000"/>
                <w:sz w:val="24"/>
                <w:szCs w:val="24"/>
              </w:rPr>
            </w:pPr>
            <w:r>
              <w:rPr>
                <w:color w:val="000000"/>
                <w:sz w:val="24"/>
                <w:szCs w:val="24"/>
              </w:rPr>
              <w:t xml:space="preserve">3. Написание письма на </w:t>
            </w:r>
            <w:r w:rsidR="00A66521">
              <w:rPr>
                <w:color w:val="000000"/>
                <w:sz w:val="24"/>
                <w:szCs w:val="24"/>
              </w:rPr>
              <w:t>изучаемом</w:t>
            </w:r>
            <w:r>
              <w:rPr>
                <w:color w:val="000000"/>
                <w:sz w:val="24"/>
                <w:szCs w:val="24"/>
              </w:rPr>
              <w:t xml:space="preserve"> языке по заданным атрибутам. (20 баллов).</w:t>
            </w:r>
          </w:p>
          <w:p w14:paraId="57CE4C07" w14:textId="77777777" w:rsidR="00E74D60" w:rsidRDefault="00E74D60">
            <w:pPr>
              <w:jc w:val="both"/>
              <w:rPr>
                <w:color w:val="000000"/>
                <w:sz w:val="24"/>
                <w:szCs w:val="24"/>
              </w:rPr>
            </w:pPr>
          </w:p>
        </w:tc>
      </w:tr>
    </w:tbl>
    <w:p w14:paraId="2BFDE059" w14:textId="2589D0B8" w:rsidR="003852BA" w:rsidRDefault="003852BA">
      <w:pPr>
        <w:widowControl/>
        <w:suppressAutoHyphens w:val="0"/>
        <w:spacing w:after="160"/>
        <w:rPr>
          <w:rStyle w:val="af4"/>
          <w:szCs w:val="28"/>
          <w:shd w:val="clear" w:color="auto" w:fill="FFFFFF"/>
          <w:lang w:eastAsia="ru-RU"/>
        </w:rPr>
      </w:pPr>
    </w:p>
    <w:p w14:paraId="7607F13D" w14:textId="0889DD5D" w:rsidR="00E74D60" w:rsidRDefault="007C0E40">
      <w:pPr>
        <w:pStyle w:val="aff6"/>
        <w:spacing w:line="360" w:lineRule="auto"/>
        <w:jc w:val="center"/>
        <w:rPr>
          <w:rStyle w:val="af4"/>
          <w:rFonts w:ascii="Times New Roman" w:hAnsi="Times New Roman" w:cs="Times New Roman"/>
          <w:sz w:val="28"/>
          <w:szCs w:val="28"/>
          <w:shd w:val="clear" w:color="auto" w:fill="FFFFFF"/>
        </w:rPr>
      </w:pPr>
      <w:r>
        <w:rPr>
          <w:rStyle w:val="af4"/>
          <w:rFonts w:ascii="Times New Roman" w:hAnsi="Times New Roman" w:cs="Times New Roman"/>
          <w:sz w:val="28"/>
          <w:szCs w:val="28"/>
          <w:shd w:val="clear" w:color="auto" w:fill="FFFFFF"/>
        </w:rPr>
        <w:t xml:space="preserve">Образцы для подготовки к зачету </w:t>
      </w:r>
    </w:p>
    <w:tbl>
      <w:tblPr>
        <w:tblW w:w="9911" w:type="dxa"/>
        <w:tblInd w:w="-106" w:type="dxa"/>
        <w:tblLayout w:type="fixed"/>
        <w:tblLook w:val="04A0" w:firstRow="1" w:lastRow="0" w:firstColumn="1" w:lastColumn="0" w:noHBand="0" w:noVBand="1"/>
      </w:tblPr>
      <w:tblGrid>
        <w:gridCol w:w="9911"/>
      </w:tblGrid>
      <w:tr w:rsidR="00E74D60" w:rsidRPr="006214FC" w14:paraId="47DE0252" w14:textId="77777777">
        <w:tc>
          <w:tcPr>
            <w:tcW w:w="9911" w:type="dxa"/>
            <w:tcBorders>
              <w:top w:val="single" w:sz="4" w:space="0" w:color="000000"/>
              <w:left w:val="single" w:sz="4" w:space="0" w:color="000000"/>
              <w:bottom w:val="single" w:sz="4" w:space="0" w:color="000000"/>
              <w:right w:val="single" w:sz="4" w:space="0" w:color="000000"/>
            </w:tcBorders>
          </w:tcPr>
          <w:p w14:paraId="29BEB449" w14:textId="77777777" w:rsidR="00E74D60" w:rsidRPr="006214FC" w:rsidRDefault="007C0E40">
            <w:pPr>
              <w:jc w:val="center"/>
              <w:rPr>
                <w:b/>
                <w:bCs/>
                <w:sz w:val="24"/>
                <w:szCs w:val="24"/>
              </w:rPr>
            </w:pPr>
            <w:r w:rsidRPr="006214FC">
              <w:rPr>
                <w:b/>
                <w:bCs/>
                <w:sz w:val="24"/>
                <w:szCs w:val="24"/>
              </w:rPr>
              <w:t xml:space="preserve">Федеральное государственное образовательное бюджетное учреждение высшего образования </w:t>
            </w:r>
          </w:p>
          <w:p w14:paraId="14172991" w14:textId="77777777" w:rsidR="00E74D60" w:rsidRPr="006214FC" w:rsidRDefault="007C0E40">
            <w:pPr>
              <w:jc w:val="center"/>
              <w:rPr>
                <w:b/>
                <w:bCs/>
                <w:sz w:val="24"/>
                <w:szCs w:val="24"/>
              </w:rPr>
            </w:pPr>
            <w:r w:rsidRPr="006214FC">
              <w:rPr>
                <w:b/>
                <w:bCs/>
                <w:sz w:val="24"/>
                <w:szCs w:val="24"/>
              </w:rPr>
              <w:t>«Финансовый университет при Правительстве Российской Федерации» (Финуниверситет)</w:t>
            </w:r>
          </w:p>
          <w:p w14:paraId="57A2595F" w14:textId="77777777" w:rsidR="00E74D60" w:rsidRPr="006214FC" w:rsidRDefault="007C0E40">
            <w:pPr>
              <w:jc w:val="center"/>
              <w:rPr>
                <w:b/>
                <w:bCs/>
                <w:sz w:val="24"/>
                <w:szCs w:val="24"/>
              </w:rPr>
            </w:pPr>
            <w:r w:rsidRPr="006214FC">
              <w:rPr>
                <w:b/>
                <w:bCs/>
                <w:sz w:val="24"/>
                <w:szCs w:val="24"/>
              </w:rPr>
              <w:t>-----------------------------------------------------------------------------------------------------------------------</w:t>
            </w:r>
          </w:p>
          <w:p w14:paraId="0A4B661C" w14:textId="45948C93" w:rsidR="00E74D60" w:rsidRPr="006214FC" w:rsidRDefault="007C0E40">
            <w:pPr>
              <w:jc w:val="center"/>
              <w:rPr>
                <w:b/>
                <w:bCs/>
                <w:sz w:val="24"/>
                <w:szCs w:val="24"/>
              </w:rPr>
            </w:pPr>
            <w:r w:rsidRPr="006214FC">
              <w:rPr>
                <w:b/>
                <w:bCs/>
                <w:sz w:val="24"/>
                <w:szCs w:val="24"/>
              </w:rPr>
              <w:t>Департамент иностранных языков и межкультурной коммуникации</w:t>
            </w:r>
          </w:p>
          <w:p w14:paraId="6EE1BFDC" w14:textId="1DEE033E" w:rsidR="003852BA" w:rsidRPr="006214FC" w:rsidRDefault="003852BA">
            <w:pPr>
              <w:jc w:val="center"/>
              <w:rPr>
                <w:b/>
                <w:bCs/>
                <w:sz w:val="24"/>
                <w:szCs w:val="24"/>
              </w:rPr>
            </w:pPr>
            <w:r w:rsidRPr="006214FC">
              <w:rPr>
                <w:b/>
                <w:bCs/>
                <w:sz w:val="24"/>
                <w:szCs w:val="24"/>
              </w:rPr>
              <w:t>Факультета международных экономических отношений</w:t>
            </w:r>
          </w:p>
          <w:p w14:paraId="4C325431" w14:textId="77777777" w:rsidR="00E74D60" w:rsidRPr="006214FC" w:rsidRDefault="007C0E40">
            <w:pPr>
              <w:spacing w:line="360" w:lineRule="auto"/>
              <w:jc w:val="center"/>
              <w:rPr>
                <w:sz w:val="24"/>
                <w:szCs w:val="24"/>
              </w:rPr>
            </w:pPr>
            <w:r w:rsidRPr="006214FC">
              <w:rPr>
                <w:b/>
                <w:bCs/>
                <w:sz w:val="24"/>
                <w:szCs w:val="24"/>
              </w:rPr>
              <w:t>ЗАЧЕТНАЯ РАБОТА ПО ДИСЦИПЛИНЕ</w:t>
            </w:r>
          </w:p>
          <w:p w14:paraId="41D4B62A" w14:textId="7FE0E218" w:rsidR="00E74D60" w:rsidRPr="006214FC" w:rsidRDefault="007C0E40">
            <w:pPr>
              <w:jc w:val="center"/>
              <w:rPr>
                <w:b/>
                <w:bCs/>
                <w:sz w:val="24"/>
                <w:szCs w:val="24"/>
              </w:rPr>
            </w:pPr>
            <w:r w:rsidRPr="006214FC">
              <w:rPr>
                <w:b/>
                <w:bCs/>
                <w:sz w:val="24"/>
                <w:szCs w:val="24"/>
              </w:rPr>
              <w:t>«</w:t>
            </w:r>
            <w:r w:rsidR="00EF6FA7" w:rsidRPr="006214FC">
              <w:rPr>
                <w:b/>
                <w:bCs/>
                <w:sz w:val="24"/>
                <w:szCs w:val="24"/>
              </w:rPr>
              <w:t>Восточный язык (д</w:t>
            </w:r>
            <w:r w:rsidRPr="006214FC">
              <w:rPr>
                <w:b/>
                <w:bCs/>
                <w:sz w:val="24"/>
                <w:szCs w:val="24"/>
              </w:rPr>
              <w:t>еловая корреспонденция</w:t>
            </w:r>
            <w:r w:rsidR="00EF6FA7" w:rsidRPr="006214FC">
              <w:rPr>
                <w:b/>
                <w:bCs/>
                <w:sz w:val="24"/>
                <w:szCs w:val="24"/>
              </w:rPr>
              <w:t>)</w:t>
            </w:r>
            <w:r w:rsidRPr="006214FC">
              <w:rPr>
                <w:b/>
                <w:bCs/>
                <w:sz w:val="24"/>
                <w:szCs w:val="24"/>
              </w:rPr>
              <w:t>»</w:t>
            </w:r>
          </w:p>
          <w:p w14:paraId="2B0EF016" w14:textId="40EBA022" w:rsidR="003852BA" w:rsidRPr="006214FC" w:rsidRDefault="002D2E81" w:rsidP="003852BA">
            <w:pPr>
              <w:spacing w:line="240" w:lineRule="auto"/>
              <w:jc w:val="center"/>
              <w:rPr>
                <w:sz w:val="24"/>
                <w:szCs w:val="24"/>
              </w:rPr>
            </w:pPr>
            <w:r w:rsidRPr="006214FC">
              <w:rPr>
                <w:sz w:val="24"/>
                <w:szCs w:val="24"/>
              </w:rPr>
              <w:t>38.03.01</w:t>
            </w:r>
            <w:r w:rsidR="003852BA" w:rsidRPr="006214FC">
              <w:rPr>
                <w:sz w:val="24"/>
                <w:szCs w:val="24"/>
              </w:rPr>
              <w:t xml:space="preserve"> </w:t>
            </w:r>
            <w:r w:rsidRPr="006214FC">
              <w:rPr>
                <w:sz w:val="24"/>
                <w:szCs w:val="24"/>
              </w:rPr>
              <w:t>Экономика,</w:t>
            </w:r>
          </w:p>
          <w:p w14:paraId="3BDDCE93" w14:textId="4EFF167F" w:rsidR="002D2E81" w:rsidRPr="006214FC" w:rsidRDefault="002D2E81" w:rsidP="003852BA">
            <w:pPr>
              <w:spacing w:line="240" w:lineRule="auto"/>
              <w:jc w:val="center"/>
              <w:rPr>
                <w:color w:val="000000"/>
                <w:sz w:val="24"/>
                <w:szCs w:val="24"/>
              </w:rPr>
            </w:pPr>
            <w:r w:rsidRPr="006214FC">
              <w:rPr>
                <w:color w:val="000000"/>
                <w:sz w:val="24"/>
                <w:szCs w:val="24"/>
              </w:rPr>
              <w:t>ОП «Экономика и бизнес стран Востока (с углубленным изучением иностранного языка)»</w:t>
            </w:r>
            <w:r w:rsidRPr="006214FC">
              <w:rPr>
                <w:sz w:val="24"/>
                <w:szCs w:val="24"/>
              </w:rPr>
              <w:t xml:space="preserve"> </w:t>
            </w:r>
            <w:r w:rsidRPr="006214FC">
              <w:rPr>
                <w:color w:val="000000"/>
                <w:sz w:val="24"/>
                <w:szCs w:val="24"/>
              </w:rPr>
              <w:t>профиль: «Экономика и бизнес стран Востока (с углубленным изучением иностранного языка)»</w:t>
            </w:r>
          </w:p>
          <w:p w14:paraId="4D3A23E0" w14:textId="77777777" w:rsidR="00E74D60" w:rsidRPr="006214FC" w:rsidRDefault="007C0E40">
            <w:pPr>
              <w:jc w:val="center"/>
              <w:rPr>
                <w:b/>
                <w:bCs/>
                <w:sz w:val="24"/>
                <w:szCs w:val="24"/>
              </w:rPr>
            </w:pPr>
            <w:r w:rsidRPr="006214FC">
              <w:rPr>
                <w:b/>
                <w:bCs/>
                <w:sz w:val="24"/>
                <w:szCs w:val="24"/>
              </w:rPr>
              <w:t>3 курс 6 семестр</w:t>
            </w:r>
          </w:p>
          <w:p w14:paraId="08F7792D" w14:textId="77777777" w:rsidR="00E74D60" w:rsidRPr="006214FC" w:rsidRDefault="007C0E40">
            <w:pPr>
              <w:jc w:val="center"/>
              <w:rPr>
                <w:sz w:val="24"/>
                <w:szCs w:val="24"/>
              </w:rPr>
            </w:pPr>
            <w:r w:rsidRPr="006214FC">
              <w:rPr>
                <w:sz w:val="24"/>
                <w:szCs w:val="24"/>
              </w:rPr>
              <w:t>20__ /20__ учебный год</w:t>
            </w:r>
          </w:p>
          <w:p w14:paraId="18F0622E" w14:textId="77777777" w:rsidR="00E74D60" w:rsidRPr="006214FC" w:rsidRDefault="007C0E40">
            <w:pPr>
              <w:jc w:val="center"/>
              <w:rPr>
                <w:sz w:val="24"/>
                <w:szCs w:val="24"/>
              </w:rPr>
            </w:pPr>
            <w:r w:rsidRPr="006214FC">
              <w:rPr>
                <w:sz w:val="24"/>
                <w:szCs w:val="24"/>
                <w:lang w:val="en-US"/>
              </w:rPr>
              <w:t>I</w:t>
            </w:r>
            <w:r w:rsidRPr="006214FC">
              <w:rPr>
                <w:sz w:val="24"/>
                <w:szCs w:val="24"/>
              </w:rPr>
              <w:t xml:space="preserve"> вариант</w:t>
            </w:r>
          </w:p>
          <w:p w14:paraId="07DE6A53" w14:textId="77777777" w:rsidR="00E74D60" w:rsidRPr="006214FC" w:rsidRDefault="007C0E40">
            <w:pPr>
              <w:spacing w:line="360" w:lineRule="auto"/>
              <w:rPr>
                <w:sz w:val="24"/>
                <w:szCs w:val="24"/>
              </w:rPr>
            </w:pPr>
            <w:r w:rsidRPr="006214FC">
              <w:rPr>
                <w:sz w:val="24"/>
                <w:szCs w:val="24"/>
              </w:rPr>
              <w:t>Работу выполнил студент __________________________________ гр. ______.</w:t>
            </w:r>
          </w:p>
          <w:p w14:paraId="77DCEAE6" w14:textId="77777777" w:rsidR="00AA072D" w:rsidRPr="006214FC" w:rsidRDefault="007C0E40" w:rsidP="00AA072D">
            <w:pPr>
              <w:jc w:val="center"/>
              <w:rPr>
                <w:b/>
                <w:bCs/>
                <w:sz w:val="24"/>
                <w:szCs w:val="24"/>
              </w:rPr>
            </w:pPr>
            <w:r w:rsidRPr="006214FC">
              <w:rPr>
                <w:b/>
                <w:bCs/>
                <w:sz w:val="24"/>
                <w:szCs w:val="24"/>
              </w:rPr>
              <w:t xml:space="preserve">Система оценки знаний по учебной дисциплине </w:t>
            </w:r>
            <w:r w:rsidR="00AA072D" w:rsidRPr="006214FC">
              <w:rPr>
                <w:b/>
                <w:bCs/>
                <w:sz w:val="24"/>
                <w:szCs w:val="24"/>
              </w:rPr>
              <w:t>«Восточный язык (деловая корреспонденция)»</w:t>
            </w:r>
          </w:p>
          <w:p w14:paraId="2F73D926" w14:textId="608317DD" w:rsidR="00E74D60" w:rsidRPr="006214FC" w:rsidRDefault="00E74D60">
            <w:pPr>
              <w:spacing w:line="240" w:lineRule="auto"/>
              <w:jc w:val="center"/>
              <w:rPr>
                <w:b/>
                <w:bCs/>
                <w:sz w:val="24"/>
                <w:szCs w:val="24"/>
              </w:rPr>
            </w:pPr>
          </w:p>
          <w:tbl>
            <w:tblPr>
              <w:tblpPr w:leftFromText="180" w:rightFromText="180" w:vertAnchor="text" w:horzAnchor="page" w:tblpX="556" w:tblpY="198"/>
              <w:tblOverlap w:val="neve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1660"/>
              <w:gridCol w:w="1660"/>
              <w:gridCol w:w="1659"/>
              <w:gridCol w:w="1114"/>
              <w:gridCol w:w="1070"/>
            </w:tblGrid>
            <w:tr w:rsidR="00E74D60" w:rsidRPr="006214FC" w14:paraId="7A0C314E" w14:textId="77777777">
              <w:trPr>
                <w:trHeight w:val="330"/>
              </w:trPr>
              <w:tc>
                <w:tcPr>
                  <w:tcW w:w="1341" w:type="dxa"/>
                  <w:vMerge w:val="restart"/>
                  <w:vAlign w:val="center"/>
                </w:tcPr>
                <w:p w14:paraId="0A5E4260" w14:textId="77777777" w:rsidR="00E74D60" w:rsidRPr="006214FC" w:rsidRDefault="007C0E40">
                  <w:pPr>
                    <w:spacing w:line="240" w:lineRule="auto"/>
                    <w:jc w:val="center"/>
                    <w:rPr>
                      <w:rFonts w:eastAsiaTheme="minorEastAsia"/>
                      <w:b/>
                      <w:bCs/>
                      <w:sz w:val="24"/>
                      <w:szCs w:val="24"/>
                      <w:lang w:eastAsia="ru-RU"/>
                    </w:rPr>
                  </w:pPr>
                  <w:r w:rsidRPr="006214FC">
                    <w:rPr>
                      <w:rFonts w:eastAsiaTheme="minorEastAsia"/>
                      <w:b/>
                      <w:bCs/>
                      <w:sz w:val="24"/>
                      <w:szCs w:val="24"/>
                      <w:lang w:eastAsia="ru-RU"/>
                    </w:rPr>
                    <w:t xml:space="preserve">Текущий </w:t>
                  </w:r>
                  <w:r w:rsidRPr="006214FC">
                    <w:rPr>
                      <w:rFonts w:eastAsiaTheme="minorEastAsia"/>
                      <w:b/>
                      <w:bCs/>
                      <w:sz w:val="24"/>
                      <w:szCs w:val="24"/>
                      <w:lang w:eastAsia="ru-RU"/>
                    </w:rPr>
                    <w:lastRenderedPageBreak/>
                    <w:t>контроль, СРС, домашние задания (сентябрь-декабрь 2022/2023)</w:t>
                  </w:r>
                </w:p>
                <w:p w14:paraId="5D251FDC" w14:textId="77777777" w:rsidR="00E74D60" w:rsidRPr="006214FC" w:rsidRDefault="00E74D60">
                  <w:pPr>
                    <w:spacing w:line="240" w:lineRule="auto"/>
                    <w:jc w:val="center"/>
                    <w:rPr>
                      <w:b/>
                      <w:bCs/>
                      <w:sz w:val="24"/>
                      <w:szCs w:val="24"/>
                    </w:rPr>
                  </w:pPr>
                </w:p>
              </w:tc>
              <w:tc>
                <w:tcPr>
                  <w:tcW w:w="4979" w:type="dxa"/>
                  <w:gridSpan w:val="3"/>
                  <w:vAlign w:val="center"/>
                </w:tcPr>
                <w:p w14:paraId="74442398" w14:textId="77777777" w:rsidR="00E74D60" w:rsidRPr="006214FC" w:rsidRDefault="007C0E40">
                  <w:pPr>
                    <w:spacing w:line="240" w:lineRule="auto"/>
                    <w:jc w:val="center"/>
                    <w:rPr>
                      <w:b/>
                      <w:bCs/>
                      <w:sz w:val="24"/>
                      <w:szCs w:val="24"/>
                    </w:rPr>
                  </w:pPr>
                  <w:r w:rsidRPr="006214FC">
                    <w:rPr>
                      <w:b/>
                      <w:bCs/>
                      <w:sz w:val="24"/>
                      <w:szCs w:val="24"/>
                    </w:rPr>
                    <w:lastRenderedPageBreak/>
                    <w:t xml:space="preserve">Зачет </w:t>
                  </w:r>
                </w:p>
              </w:tc>
              <w:tc>
                <w:tcPr>
                  <w:tcW w:w="1114" w:type="dxa"/>
                  <w:vMerge w:val="restart"/>
                  <w:vAlign w:val="center"/>
                </w:tcPr>
                <w:p w14:paraId="751674E7" w14:textId="77777777" w:rsidR="00E74D60" w:rsidRPr="006214FC" w:rsidRDefault="00E74D60">
                  <w:pPr>
                    <w:spacing w:line="240" w:lineRule="auto"/>
                    <w:jc w:val="center"/>
                    <w:rPr>
                      <w:b/>
                      <w:bCs/>
                      <w:sz w:val="24"/>
                      <w:szCs w:val="24"/>
                    </w:rPr>
                  </w:pPr>
                </w:p>
                <w:p w14:paraId="798FB754" w14:textId="77777777" w:rsidR="00E74D60" w:rsidRPr="006214FC" w:rsidRDefault="00E74D60">
                  <w:pPr>
                    <w:spacing w:line="240" w:lineRule="auto"/>
                    <w:jc w:val="center"/>
                    <w:rPr>
                      <w:b/>
                      <w:bCs/>
                      <w:sz w:val="24"/>
                      <w:szCs w:val="24"/>
                    </w:rPr>
                  </w:pPr>
                </w:p>
                <w:p w14:paraId="197903A2" w14:textId="77777777" w:rsidR="00E74D60" w:rsidRPr="006214FC" w:rsidRDefault="007C0E40">
                  <w:pPr>
                    <w:spacing w:line="240" w:lineRule="auto"/>
                    <w:jc w:val="center"/>
                    <w:rPr>
                      <w:b/>
                      <w:bCs/>
                      <w:sz w:val="24"/>
                      <w:szCs w:val="24"/>
                    </w:rPr>
                  </w:pPr>
                  <w:r w:rsidRPr="006214FC">
                    <w:rPr>
                      <w:b/>
                      <w:bCs/>
                      <w:sz w:val="24"/>
                      <w:szCs w:val="24"/>
                    </w:rPr>
                    <w:t>Оценка за экзамен</w:t>
                  </w:r>
                </w:p>
                <w:p w14:paraId="528D29E7" w14:textId="77777777" w:rsidR="00E74D60" w:rsidRPr="006214FC" w:rsidRDefault="00E74D60">
                  <w:pPr>
                    <w:spacing w:line="240" w:lineRule="auto"/>
                    <w:jc w:val="center"/>
                    <w:rPr>
                      <w:b/>
                      <w:bCs/>
                      <w:sz w:val="24"/>
                      <w:szCs w:val="24"/>
                    </w:rPr>
                  </w:pPr>
                </w:p>
              </w:tc>
              <w:tc>
                <w:tcPr>
                  <w:tcW w:w="1070" w:type="dxa"/>
                  <w:vMerge w:val="restart"/>
                  <w:tcBorders>
                    <w:right w:val="single" w:sz="4" w:space="0" w:color="auto"/>
                  </w:tcBorders>
                  <w:vAlign w:val="center"/>
                </w:tcPr>
                <w:p w14:paraId="0C8D6AC6" w14:textId="77777777" w:rsidR="00E74D60" w:rsidRPr="006214FC" w:rsidRDefault="007C0E40">
                  <w:pPr>
                    <w:spacing w:line="240" w:lineRule="auto"/>
                    <w:jc w:val="center"/>
                    <w:rPr>
                      <w:b/>
                      <w:bCs/>
                      <w:sz w:val="24"/>
                      <w:szCs w:val="24"/>
                    </w:rPr>
                  </w:pPr>
                  <w:r w:rsidRPr="006214FC">
                    <w:rPr>
                      <w:b/>
                      <w:bCs/>
                      <w:sz w:val="24"/>
                      <w:szCs w:val="24"/>
                    </w:rPr>
                    <w:lastRenderedPageBreak/>
                    <w:t>Итогов</w:t>
                  </w:r>
                  <w:r w:rsidRPr="006214FC">
                    <w:rPr>
                      <w:b/>
                      <w:bCs/>
                      <w:sz w:val="24"/>
                      <w:szCs w:val="24"/>
                    </w:rPr>
                    <w:lastRenderedPageBreak/>
                    <w:t>ая</w:t>
                  </w:r>
                </w:p>
                <w:p w14:paraId="2845D7F7" w14:textId="77777777" w:rsidR="00E74D60" w:rsidRPr="006214FC" w:rsidRDefault="007C0E40">
                  <w:pPr>
                    <w:spacing w:line="240" w:lineRule="auto"/>
                    <w:jc w:val="center"/>
                    <w:rPr>
                      <w:b/>
                      <w:bCs/>
                      <w:sz w:val="24"/>
                      <w:szCs w:val="24"/>
                    </w:rPr>
                  </w:pPr>
                  <w:r w:rsidRPr="006214FC">
                    <w:rPr>
                      <w:b/>
                      <w:bCs/>
                      <w:sz w:val="24"/>
                      <w:szCs w:val="24"/>
                    </w:rPr>
                    <w:t>оценка</w:t>
                  </w:r>
                </w:p>
                <w:p w14:paraId="1A7AF4C0" w14:textId="77777777" w:rsidR="00E74D60" w:rsidRPr="006214FC" w:rsidRDefault="00E74D60">
                  <w:pPr>
                    <w:spacing w:line="240" w:lineRule="auto"/>
                    <w:jc w:val="center"/>
                    <w:rPr>
                      <w:b/>
                      <w:bCs/>
                      <w:sz w:val="24"/>
                      <w:szCs w:val="24"/>
                    </w:rPr>
                  </w:pPr>
                </w:p>
              </w:tc>
            </w:tr>
            <w:tr w:rsidR="00E74D60" w:rsidRPr="006214FC" w14:paraId="292206D9" w14:textId="77777777">
              <w:trPr>
                <w:trHeight w:val="521"/>
              </w:trPr>
              <w:tc>
                <w:tcPr>
                  <w:tcW w:w="1341" w:type="dxa"/>
                  <w:vMerge/>
                  <w:vAlign w:val="center"/>
                </w:tcPr>
                <w:p w14:paraId="40CC6915" w14:textId="77777777" w:rsidR="00E74D60" w:rsidRPr="006214FC" w:rsidRDefault="00E74D60">
                  <w:pPr>
                    <w:spacing w:line="240" w:lineRule="auto"/>
                    <w:jc w:val="center"/>
                    <w:rPr>
                      <w:b/>
                      <w:bCs/>
                      <w:sz w:val="24"/>
                      <w:szCs w:val="24"/>
                    </w:rPr>
                  </w:pPr>
                </w:p>
              </w:tc>
              <w:tc>
                <w:tcPr>
                  <w:tcW w:w="4979" w:type="dxa"/>
                  <w:gridSpan w:val="3"/>
                  <w:vAlign w:val="center"/>
                </w:tcPr>
                <w:p w14:paraId="7CE82C42" w14:textId="77777777" w:rsidR="00E74D60" w:rsidRPr="006214FC" w:rsidRDefault="007C0E40">
                  <w:pPr>
                    <w:spacing w:line="240" w:lineRule="auto"/>
                    <w:jc w:val="center"/>
                    <w:rPr>
                      <w:b/>
                      <w:bCs/>
                      <w:sz w:val="24"/>
                      <w:szCs w:val="24"/>
                    </w:rPr>
                  </w:pPr>
                  <w:r w:rsidRPr="006214FC">
                    <w:rPr>
                      <w:b/>
                      <w:bCs/>
                      <w:sz w:val="24"/>
                      <w:szCs w:val="24"/>
                    </w:rPr>
                    <w:t>Письменная часть</w:t>
                  </w:r>
                </w:p>
              </w:tc>
              <w:tc>
                <w:tcPr>
                  <w:tcW w:w="1114" w:type="dxa"/>
                  <w:vMerge/>
                  <w:vAlign w:val="center"/>
                </w:tcPr>
                <w:p w14:paraId="71F6D3D0" w14:textId="77777777" w:rsidR="00E74D60" w:rsidRPr="006214FC" w:rsidRDefault="00E74D60">
                  <w:pPr>
                    <w:spacing w:line="240" w:lineRule="auto"/>
                    <w:jc w:val="center"/>
                    <w:rPr>
                      <w:b/>
                      <w:bCs/>
                      <w:sz w:val="24"/>
                      <w:szCs w:val="24"/>
                    </w:rPr>
                  </w:pPr>
                </w:p>
              </w:tc>
              <w:tc>
                <w:tcPr>
                  <w:tcW w:w="1070" w:type="dxa"/>
                  <w:vMerge/>
                  <w:tcBorders>
                    <w:right w:val="single" w:sz="4" w:space="0" w:color="auto"/>
                  </w:tcBorders>
                  <w:vAlign w:val="center"/>
                </w:tcPr>
                <w:p w14:paraId="2528CBE0" w14:textId="77777777" w:rsidR="00E74D60" w:rsidRPr="006214FC" w:rsidRDefault="00E74D60">
                  <w:pPr>
                    <w:spacing w:line="240" w:lineRule="auto"/>
                    <w:jc w:val="center"/>
                    <w:rPr>
                      <w:b/>
                      <w:bCs/>
                      <w:sz w:val="24"/>
                      <w:szCs w:val="24"/>
                    </w:rPr>
                  </w:pPr>
                </w:p>
              </w:tc>
            </w:tr>
            <w:tr w:rsidR="00E74D60" w:rsidRPr="006214FC" w14:paraId="0AFD0871" w14:textId="77777777">
              <w:trPr>
                <w:trHeight w:val="392"/>
              </w:trPr>
              <w:tc>
                <w:tcPr>
                  <w:tcW w:w="1341" w:type="dxa"/>
                  <w:vMerge/>
                  <w:vAlign w:val="center"/>
                </w:tcPr>
                <w:p w14:paraId="196D8EB2" w14:textId="77777777" w:rsidR="00E74D60" w:rsidRPr="006214FC" w:rsidRDefault="00E74D60">
                  <w:pPr>
                    <w:spacing w:line="240" w:lineRule="auto"/>
                    <w:jc w:val="center"/>
                    <w:rPr>
                      <w:b/>
                      <w:bCs/>
                      <w:sz w:val="24"/>
                      <w:szCs w:val="24"/>
                    </w:rPr>
                  </w:pPr>
                </w:p>
              </w:tc>
              <w:tc>
                <w:tcPr>
                  <w:tcW w:w="1660" w:type="dxa"/>
                  <w:vAlign w:val="center"/>
                </w:tcPr>
                <w:p w14:paraId="1B0810AB" w14:textId="77777777" w:rsidR="00E74D60" w:rsidRPr="006214FC" w:rsidRDefault="007C0E40">
                  <w:pPr>
                    <w:spacing w:line="240" w:lineRule="auto"/>
                    <w:jc w:val="center"/>
                    <w:rPr>
                      <w:b/>
                      <w:bCs/>
                      <w:sz w:val="24"/>
                      <w:szCs w:val="24"/>
                    </w:rPr>
                  </w:pPr>
                  <w:r w:rsidRPr="006214FC">
                    <w:rPr>
                      <w:rFonts w:eastAsiaTheme="minorEastAsia"/>
                      <w:b/>
                      <w:bCs/>
                      <w:sz w:val="24"/>
                      <w:szCs w:val="24"/>
                      <w:lang w:eastAsia="ru-RU"/>
                    </w:rPr>
                    <w:t>Лексико-грамматический тест</w:t>
                  </w:r>
                </w:p>
              </w:tc>
              <w:tc>
                <w:tcPr>
                  <w:tcW w:w="1660" w:type="dxa"/>
                  <w:tcBorders>
                    <w:bottom w:val="single" w:sz="4" w:space="0" w:color="auto"/>
                  </w:tcBorders>
                  <w:vAlign w:val="center"/>
                </w:tcPr>
                <w:p w14:paraId="1F7426F9" w14:textId="699168DE" w:rsidR="00E74D60" w:rsidRPr="006214FC" w:rsidRDefault="007C0E40">
                  <w:pPr>
                    <w:spacing w:line="240" w:lineRule="auto"/>
                    <w:jc w:val="center"/>
                    <w:rPr>
                      <w:rFonts w:eastAsiaTheme="minorEastAsia"/>
                      <w:b/>
                      <w:bCs/>
                      <w:sz w:val="24"/>
                      <w:szCs w:val="24"/>
                      <w:lang w:eastAsia="ru-RU"/>
                    </w:rPr>
                  </w:pPr>
                  <w:r w:rsidRPr="006214FC">
                    <w:rPr>
                      <w:b/>
                      <w:bCs/>
                      <w:sz w:val="24"/>
                      <w:szCs w:val="24"/>
                    </w:rPr>
                    <w:t xml:space="preserve">Перевод фрагментов делового письма с русского языка на </w:t>
                  </w:r>
                  <w:r w:rsidR="002000EF" w:rsidRPr="006214FC">
                    <w:rPr>
                      <w:b/>
                      <w:bCs/>
                      <w:sz w:val="24"/>
                      <w:szCs w:val="24"/>
                    </w:rPr>
                    <w:t>изучаемый язык</w:t>
                  </w:r>
                  <w:r w:rsidR="003852BA" w:rsidRPr="006214FC">
                    <w:rPr>
                      <w:b/>
                      <w:bCs/>
                      <w:sz w:val="24"/>
                      <w:szCs w:val="24"/>
                    </w:rPr>
                    <w:t xml:space="preserve"> </w:t>
                  </w:r>
                </w:p>
              </w:tc>
              <w:tc>
                <w:tcPr>
                  <w:tcW w:w="1659" w:type="dxa"/>
                  <w:vAlign w:val="center"/>
                </w:tcPr>
                <w:p w14:paraId="4607D06F" w14:textId="77777777" w:rsidR="00E74D60" w:rsidRPr="006214FC" w:rsidRDefault="007C0E40">
                  <w:pPr>
                    <w:spacing w:line="240" w:lineRule="auto"/>
                    <w:jc w:val="center"/>
                    <w:rPr>
                      <w:b/>
                      <w:bCs/>
                      <w:sz w:val="24"/>
                      <w:szCs w:val="24"/>
                    </w:rPr>
                  </w:pPr>
                  <w:r w:rsidRPr="006214FC">
                    <w:rPr>
                      <w:b/>
                      <w:bCs/>
                      <w:sz w:val="24"/>
                      <w:szCs w:val="24"/>
                    </w:rPr>
                    <w:t xml:space="preserve"> Написание делового письма</w:t>
                  </w:r>
                </w:p>
                <w:p w14:paraId="34D41215" w14:textId="77777777" w:rsidR="00E74D60" w:rsidRPr="006214FC" w:rsidRDefault="007C0E40">
                  <w:pPr>
                    <w:spacing w:line="240" w:lineRule="auto"/>
                    <w:jc w:val="center"/>
                    <w:rPr>
                      <w:b/>
                      <w:bCs/>
                      <w:sz w:val="24"/>
                      <w:szCs w:val="24"/>
                    </w:rPr>
                  </w:pPr>
                  <w:r w:rsidRPr="006214FC">
                    <w:rPr>
                      <w:b/>
                      <w:bCs/>
                      <w:sz w:val="24"/>
                      <w:szCs w:val="24"/>
                    </w:rPr>
                    <w:t xml:space="preserve"> </w:t>
                  </w:r>
                </w:p>
              </w:tc>
              <w:tc>
                <w:tcPr>
                  <w:tcW w:w="1114" w:type="dxa"/>
                  <w:vMerge/>
                  <w:vAlign w:val="center"/>
                </w:tcPr>
                <w:p w14:paraId="46C68EB6" w14:textId="77777777" w:rsidR="00E74D60" w:rsidRPr="006214FC" w:rsidRDefault="00E74D60">
                  <w:pPr>
                    <w:spacing w:line="240" w:lineRule="auto"/>
                    <w:jc w:val="center"/>
                    <w:rPr>
                      <w:b/>
                      <w:bCs/>
                      <w:sz w:val="24"/>
                      <w:szCs w:val="24"/>
                    </w:rPr>
                  </w:pPr>
                </w:p>
              </w:tc>
              <w:tc>
                <w:tcPr>
                  <w:tcW w:w="1070" w:type="dxa"/>
                  <w:vMerge/>
                  <w:tcBorders>
                    <w:right w:val="single" w:sz="4" w:space="0" w:color="auto"/>
                  </w:tcBorders>
                  <w:vAlign w:val="center"/>
                </w:tcPr>
                <w:p w14:paraId="4A5DC936" w14:textId="77777777" w:rsidR="00E74D60" w:rsidRPr="006214FC" w:rsidRDefault="00E74D60">
                  <w:pPr>
                    <w:spacing w:line="240" w:lineRule="auto"/>
                    <w:jc w:val="center"/>
                    <w:rPr>
                      <w:b/>
                      <w:bCs/>
                      <w:sz w:val="24"/>
                      <w:szCs w:val="24"/>
                    </w:rPr>
                  </w:pPr>
                </w:p>
              </w:tc>
            </w:tr>
            <w:tr w:rsidR="00E74D60" w:rsidRPr="006214FC" w14:paraId="26F09D8D" w14:textId="77777777">
              <w:trPr>
                <w:trHeight w:val="401"/>
              </w:trPr>
              <w:tc>
                <w:tcPr>
                  <w:tcW w:w="1341" w:type="dxa"/>
                  <w:vAlign w:val="center"/>
                </w:tcPr>
                <w:p w14:paraId="28399924" w14:textId="77777777" w:rsidR="00E74D60" w:rsidRPr="006214FC" w:rsidRDefault="007C0E40">
                  <w:pPr>
                    <w:spacing w:line="240" w:lineRule="auto"/>
                    <w:jc w:val="center"/>
                    <w:rPr>
                      <w:b/>
                      <w:bCs/>
                      <w:sz w:val="24"/>
                      <w:szCs w:val="24"/>
                    </w:rPr>
                  </w:pPr>
                  <w:r w:rsidRPr="006214FC">
                    <w:rPr>
                      <w:b/>
                      <w:bCs/>
                      <w:sz w:val="24"/>
                      <w:szCs w:val="24"/>
                    </w:rPr>
                    <w:t>40 баллов</w:t>
                  </w:r>
                </w:p>
              </w:tc>
              <w:tc>
                <w:tcPr>
                  <w:tcW w:w="1660" w:type="dxa"/>
                  <w:vAlign w:val="center"/>
                </w:tcPr>
                <w:p w14:paraId="44B4B57F" w14:textId="77777777" w:rsidR="00E74D60" w:rsidRPr="006214FC" w:rsidRDefault="007C0E40">
                  <w:pPr>
                    <w:spacing w:line="240" w:lineRule="auto"/>
                    <w:jc w:val="center"/>
                    <w:rPr>
                      <w:b/>
                      <w:bCs/>
                      <w:sz w:val="24"/>
                      <w:szCs w:val="24"/>
                    </w:rPr>
                  </w:pPr>
                  <w:r w:rsidRPr="006214FC">
                    <w:rPr>
                      <w:b/>
                      <w:bCs/>
                      <w:sz w:val="24"/>
                      <w:szCs w:val="24"/>
                    </w:rPr>
                    <w:t>20  баллов</w:t>
                  </w:r>
                </w:p>
              </w:tc>
              <w:tc>
                <w:tcPr>
                  <w:tcW w:w="1660" w:type="dxa"/>
                  <w:vAlign w:val="center"/>
                </w:tcPr>
                <w:p w14:paraId="63A3A48C" w14:textId="77777777" w:rsidR="00E74D60" w:rsidRPr="006214FC" w:rsidRDefault="007C0E40">
                  <w:pPr>
                    <w:spacing w:line="240" w:lineRule="auto"/>
                    <w:jc w:val="center"/>
                    <w:rPr>
                      <w:b/>
                      <w:bCs/>
                      <w:sz w:val="24"/>
                      <w:szCs w:val="24"/>
                    </w:rPr>
                  </w:pPr>
                  <w:r w:rsidRPr="006214FC">
                    <w:rPr>
                      <w:b/>
                      <w:bCs/>
                      <w:sz w:val="24"/>
                      <w:szCs w:val="24"/>
                    </w:rPr>
                    <w:t>20  баллов</w:t>
                  </w:r>
                </w:p>
              </w:tc>
              <w:tc>
                <w:tcPr>
                  <w:tcW w:w="1659" w:type="dxa"/>
                  <w:vAlign w:val="center"/>
                </w:tcPr>
                <w:p w14:paraId="17EC7FC7" w14:textId="77777777" w:rsidR="00E74D60" w:rsidRPr="006214FC" w:rsidRDefault="007C0E40">
                  <w:pPr>
                    <w:spacing w:line="240" w:lineRule="auto"/>
                    <w:jc w:val="center"/>
                    <w:rPr>
                      <w:b/>
                      <w:bCs/>
                      <w:sz w:val="24"/>
                      <w:szCs w:val="24"/>
                    </w:rPr>
                  </w:pPr>
                  <w:r w:rsidRPr="006214FC">
                    <w:rPr>
                      <w:b/>
                      <w:bCs/>
                      <w:sz w:val="24"/>
                      <w:szCs w:val="24"/>
                    </w:rPr>
                    <w:t>20 баллов</w:t>
                  </w:r>
                </w:p>
              </w:tc>
              <w:tc>
                <w:tcPr>
                  <w:tcW w:w="1114" w:type="dxa"/>
                  <w:vAlign w:val="center"/>
                </w:tcPr>
                <w:p w14:paraId="66EEC4DD" w14:textId="77777777" w:rsidR="00E74D60" w:rsidRPr="006214FC" w:rsidRDefault="007C0E40">
                  <w:pPr>
                    <w:spacing w:line="240" w:lineRule="auto"/>
                    <w:jc w:val="center"/>
                    <w:rPr>
                      <w:b/>
                      <w:bCs/>
                      <w:sz w:val="24"/>
                      <w:szCs w:val="24"/>
                    </w:rPr>
                  </w:pPr>
                  <w:r w:rsidRPr="006214FC">
                    <w:rPr>
                      <w:b/>
                      <w:bCs/>
                      <w:sz w:val="24"/>
                      <w:szCs w:val="24"/>
                    </w:rPr>
                    <w:t>60 баллов</w:t>
                  </w:r>
                </w:p>
              </w:tc>
              <w:tc>
                <w:tcPr>
                  <w:tcW w:w="1070" w:type="dxa"/>
                  <w:vAlign w:val="center"/>
                </w:tcPr>
                <w:p w14:paraId="71034EBD" w14:textId="77777777" w:rsidR="00E74D60" w:rsidRPr="006214FC" w:rsidRDefault="007C0E40">
                  <w:pPr>
                    <w:spacing w:line="240" w:lineRule="auto"/>
                    <w:jc w:val="center"/>
                    <w:rPr>
                      <w:b/>
                      <w:bCs/>
                      <w:sz w:val="24"/>
                      <w:szCs w:val="24"/>
                    </w:rPr>
                  </w:pPr>
                  <w:r w:rsidRPr="006214FC">
                    <w:rPr>
                      <w:b/>
                      <w:bCs/>
                      <w:sz w:val="24"/>
                      <w:szCs w:val="24"/>
                    </w:rPr>
                    <w:t>100 баллов</w:t>
                  </w:r>
                </w:p>
              </w:tc>
            </w:tr>
            <w:tr w:rsidR="00E74D60" w:rsidRPr="006214FC" w14:paraId="6A4CE9E2" w14:textId="77777777">
              <w:trPr>
                <w:trHeight w:val="603"/>
              </w:trPr>
              <w:tc>
                <w:tcPr>
                  <w:tcW w:w="1341" w:type="dxa"/>
                  <w:vAlign w:val="center"/>
                </w:tcPr>
                <w:p w14:paraId="77D8EB7B" w14:textId="77777777" w:rsidR="00E74D60" w:rsidRPr="006214FC" w:rsidRDefault="00E74D60">
                  <w:pPr>
                    <w:spacing w:line="240" w:lineRule="auto"/>
                    <w:jc w:val="center"/>
                    <w:rPr>
                      <w:b/>
                      <w:bCs/>
                      <w:sz w:val="24"/>
                      <w:szCs w:val="24"/>
                    </w:rPr>
                  </w:pPr>
                </w:p>
              </w:tc>
              <w:tc>
                <w:tcPr>
                  <w:tcW w:w="1660" w:type="dxa"/>
                  <w:vAlign w:val="center"/>
                </w:tcPr>
                <w:p w14:paraId="57CED5E7" w14:textId="77777777" w:rsidR="00E74D60" w:rsidRPr="006214FC" w:rsidRDefault="00E74D60">
                  <w:pPr>
                    <w:spacing w:line="240" w:lineRule="auto"/>
                    <w:jc w:val="center"/>
                    <w:rPr>
                      <w:b/>
                      <w:bCs/>
                      <w:sz w:val="24"/>
                      <w:szCs w:val="24"/>
                    </w:rPr>
                  </w:pPr>
                </w:p>
              </w:tc>
              <w:tc>
                <w:tcPr>
                  <w:tcW w:w="1660" w:type="dxa"/>
                  <w:vAlign w:val="center"/>
                </w:tcPr>
                <w:p w14:paraId="34F0E173" w14:textId="77777777" w:rsidR="00E74D60" w:rsidRPr="006214FC" w:rsidRDefault="00E74D60">
                  <w:pPr>
                    <w:spacing w:line="240" w:lineRule="auto"/>
                    <w:jc w:val="center"/>
                    <w:rPr>
                      <w:b/>
                      <w:bCs/>
                      <w:sz w:val="24"/>
                      <w:szCs w:val="24"/>
                      <w:lang w:val="pt-PT"/>
                    </w:rPr>
                  </w:pPr>
                </w:p>
              </w:tc>
              <w:tc>
                <w:tcPr>
                  <w:tcW w:w="1659" w:type="dxa"/>
                  <w:vAlign w:val="center"/>
                </w:tcPr>
                <w:p w14:paraId="1805CD26" w14:textId="77777777" w:rsidR="00E74D60" w:rsidRPr="006214FC" w:rsidRDefault="00E74D60">
                  <w:pPr>
                    <w:spacing w:line="240" w:lineRule="auto"/>
                    <w:jc w:val="center"/>
                    <w:rPr>
                      <w:b/>
                      <w:bCs/>
                      <w:sz w:val="24"/>
                      <w:szCs w:val="24"/>
                    </w:rPr>
                  </w:pPr>
                </w:p>
              </w:tc>
              <w:tc>
                <w:tcPr>
                  <w:tcW w:w="1114" w:type="dxa"/>
                  <w:vAlign w:val="center"/>
                </w:tcPr>
                <w:p w14:paraId="319BF283" w14:textId="77777777" w:rsidR="00E74D60" w:rsidRPr="006214FC" w:rsidRDefault="00E74D60">
                  <w:pPr>
                    <w:spacing w:line="240" w:lineRule="auto"/>
                    <w:jc w:val="center"/>
                    <w:rPr>
                      <w:b/>
                      <w:bCs/>
                      <w:sz w:val="24"/>
                      <w:szCs w:val="24"/>
                    </w:rPr>
                  </w:pPr>
                </w:p>
              </w:tc>
              <w:tc>
                <w:tcPr>
                  <w:tcW w:w="1070" w:type="dxa"/>
                  <w:vAlign w:val="center"/>
                </w:tcPr>
                <w:p w14:paraId="46B35EE9" w14:textId="77777777" w:rsidR="00E74D60" w:rsidRPr="006214FC" w:rsidRDefault="00E74D60">
                  <w:pPr>
                    <w:spacing w:line="240" w:lineRule="auto"/>
                    <w:jc w:val="center"/>
                    <w:rPr>
                      <w:b/>
                      <w:bCs/>
                      <w:sz w:val="24"/>
                      <w:szCs w:val="24"/>
                    </w:rPr>
                  </w:pPr>
                </w:p>
              </w:tc>
            </w:tr>
          </w:tbl>
          <w:p w14:paraId="23B569C1" w14:textId="77777777" w:rsidR="00E74D60" w:rsidRPr="006214FC" w:rsidRDefault="00E74D60">
            <w:pPr>
              <w:spacing w:line="240" w:lineRule="auto"/>
              <w:rPr>
                <w:sz w:val="24"/>
                <w:szCs w:val="24"/>
              </w:rPr>
            </w:pPr>
          </w:p>
          <w:p w14:paraId="01A6E51D" w14:textId="77777777" w:rsidR="00E74D60" w:rsidRPr="006214FC" w:rsidRDefault="00E74D60">
            <w:pPr>
              <w:spacing w:line="360" w:lineRule="auto"/>
              <w:jc w:val="center"/>
              <w:rPr>
                <w:color w:val="000000"/>
                <w:sz w:val="24"/>
                <w:szCs w:val="24"/>
                <w:lang w:eastAsia="ru-RU"/>
              </w:rPr>
            </w:pPr>
          </w:p>
          <w:p w14:paraId="7AB02E66" w14:textId="77777777" w:rsidR="00E74D60" w:rsidRPr="006214FC" w:rsidRDefault="00E74D60">
            <w:pPr>
              <w:pStyle w:val="aff6"/>
              <w:widowControl w:val="0"/>
              <w:spacing w:line="360" w:lineRule="auto"/>
              <w:jc w:val="center"/>
              <w:rPr>
                <w:rStyle w:val="af4"/>
                <w:rFonts w:ascii="Times New Roman" w:hAnsi="Times New Roman" w:cs="Times New Roman"/>
                <w:sz w:val="24"/>
                <w:szCs w:val="24"/>
                <w:shd w:val="clear" w:color="auto" w:fill="FFFFFF"/>
              </w:rPr>
            </w:pPr>
          </w:p>
          <w:p w14:paraId="53F0E6FB" w14:textId="77777777" w:rsidR="00E74D60" w:rsidRPr="006214FC" w:rsidRDefault="00E74D60">
            <w:pPr>
              <w:pStyle w:val="aff6"/>
              <w:widowControl w:val="0"/>
              <w:spacing w:line="360" w:lineRule="auto"/>
              <w:jc w:val="center"/>
              <w:rPr>
                <w:rStyle w:val="af4"/>
                <w:rFonts w:ascii="Times New Roman" w:hAnsi="Times New Roman" w:cs="Times New Roman"/>
                <w:sz w:val="24"/>
                <w:szCs w:val="24"/>
                <w:shd w:val="clear" w:color="auto" w:fill="FFFFFF"/>
              </w:rPr>
            </w:pPr>
          </w:p>
          <w:p w14:paraId="43B4DC70" w14:textId="77777777" w:rsidR="00E74D60" w:rsidRPr="006214FC" w:rsidRDefault="00E74D60">
            <w:pPr>
              <w:pStyle w:val="aff6"/>
              <w:widowControl w:val="0"/>
              <w:spacing w:line="360" w:lineRule="auto"/>
              <w:jc w:val="center"/>
              <w:rPr>
                <w:rStyle w:val="af4"/>
                <w:rFonts w:ascii="Times New Roman" w:hAnsi="Times New Roman" w:cs="Times New Roman"/>
                <w:sz w:val="24"/>
                <w:szCs w:val="24"/>
                <w:shd w:val="clear" w:color="auto" w:fill="FFFFFF"/>
              </w:rPr>
            </w:pPr>
          </w:p>
          <w:p w14:paraId="2C441AE6" w14:textId="77777777" w:rsidR="003852BA" w:rsidRPr="006214FC" w:rsidRDefault="003852BA">
            <w:pPr>
              <w:pStyle w:val="aff6"/>
              <w:widowControl w:val="0"/>
              <w:spacing w:line="360" w:lineRule="auto"/>
              <w:jc w:val="center"/>
              <w:rPr>
                <w:rStyle w:val="af4"/>
                <w:rFonts w:ascii="Times New Roman" w:hAnsi="Times New Roman" w:cs="Times New Roman"/>
                <w:sz w:val="24"/>
                <w:szCs w:val="24"/>
                <w:shd w:val="clear" w:color="auto" w:fill="FFFFFF"/>
              </w:rPr>
            </w:pPr>
          </w:p>
          <w:p w14:paraId="706CE651" w14:textId="77777777" w:rsidR="003852BA" w:rsidRPr="006214FC" w:rsidRDefault="003852BA">
            <w:pPr>
              <w:pStyle w:val="aff6"/>
              <w:widowControl w:val="0"/>
              <w:spacing w:line="360" w:lineRule="auto"/>
              <w:jc w:val="center"/>
              <w:rPr>
                <w:rStyle w:val="af4"/>
                <w:rFonts w:ascii="Times New Roman" w:hAnsi="Times New Roman" w:cs="Times New Roman"/>
                <w:sz w:val="24"/>
                <w:szCs w:val="24"/>
                <w:shd w:val="clear" w:color="auto" w:fill="FFFFFF"/>
              </w:rPr>
            </w:pPr>
          </w:p>
          <w:p w14:paraId="729F2C7A" w14:textId="77777777" w:rsidR="003852BA" w:rsidRPr="006214FC" w:rsidRDefault="003852BA">
            <w:pPr>
              <w:pStyle w:val="aff6"/>
              <w:widowControl w:val="0"/>
              <w:spacing w:line="360" w:lineRule="auto"/>
              <w:jc w:val="center"/>
              <w:rPr>
                <w:rStyle w:val="af4"/>
                <w:rFonts w:ascii="Times New Roman" w:hAnsi="Times New Roman" w:cs="Times New Roman"/>
                <w:sz w:val="24"/>
                <w:szCs w:val="24"/>
                <w:shd w:val="clear" w:color="auto" w:fill="FFFFFF"/>
              </w:rPr>
            </w:pPr>
          </w:p>
          <w:p w14:paraId="70F13702" w14:textId="77777777" w:rsidR="003852BA" w:rsidRPr="006214FC" w:rsidRDefault="003852BA">
            <w:pPr>
              <w:pStyle w:val="aff6"/>
              <w:widowControl w:val="0"/>
              <w:spacing w:line="360" w:lineRule="auto"/>
              <w:jc w:val="center"/>
              <w:rPr>
                <w:rStyle w:val="af4"/>
                <w:rFonts w:ascii="Times New Roman" w:hAnsi="Times New Roman" w:cs="Times New Roman"/>
                <w:sz w:val="24"/>
                <w:szCs w:val="24"/>
                <w:shd w:val="clear" w:color="auto" w:fill="FFFFFF"/>
              </w:rPr>
            </w:pPr>
          </w:p>
          <w:p w14:paraId="35C86FA8" w14:textId="77777777" w:rsidR="003852BA" w:rsidRPr="006214FC" w:rsidRDefault="003852BA" w:rsidP="003852BA">
            <w:pPr>
              <w:jc w:val="right"/>
              <w:rPr>
                <w:sz w:val="24"/>
                <w:szCs w:val="24"/>
              </w:rPr>
            </w:pPr>
            <w:r w:rsidRPr="006214FC">
              <w:rPr>
                <w:sz w:val="24"/>
                <w:szCs w:val="24"/>
              </w:rPr>
              <w:t>Работу подготовила _______________________________Ф.И.О. преподавателя</w:t>
            </w:r>
          </w:p>
          <w:p w14:paraId="65706063" w14:textId="3E5DB388" w:rsidR="003852BA" w:rsidRPr="006214FC" w:rsidRDefault="003852BA" w:rsidP="003852BA">
            <w:pPr>
              <w:pStyle w:val="aff6"/>
              <w:widowControl w:val="0"/>
              <w:spacing w:line="360" w:lineRule="auto"/>
              <w:jc w:val="right"/>
              <w:rPr>
                <w:rFonts w:ascii="Times New Roman" w:hAnsi="Times New Roman" w:cs="Times New Roman"/>
                <w:sz w:val="24"/>
                <w:szCs w:val="24"/>
              </w:rPr>
            </w:pPr>
            <w:r w:rsidRPr="006214FC">
              <w:rPr>
                <w:rFonts w:ascii="Times New Roman" w:hAnsi="Times New Roman" w:cs="Times New Roman"/>
                <w:sz w:val="24"/>
                <w:szCs w:val="24"/>
              </w:rPr>
              <w:t>Работу проверил(а) ________________________________Ф.И.О. преподавателя</w:t>
            </w:r>
          </w:p>
          <w:p w14:paraId="2BBD2F11" w14:textId="13C35DAB" w:rsidR="003852BA" w:rsidRPr="006214FC" w:rsidRDefault="003852BA" w:rsidP="003852BA">
            <w:pPr>
              <w:pStyle w:val="aff6"/>
              <w:widowControl w:val="0"/>
              <w:spacing w:line="360" w:lineRule="auto"/>
              <w:jc w:val="right"/>
              <w:rPr>
                <w:rFonts w:ascii="Times New Roman" w:hAnsi="Times New Roman" w:cs="Times New Roman"/>
                <w:sz w:val="24"/>
                <w:szCs w:val="24"/>
              </w:rPr>
            </w:pPr>
          </w:p>
          <w:p w14:paraId="48ED2F54" w14:textId="77777777" w:rsidR="003852BA" w:rsidRPr="006214FC" w:rsidRDefault="003852BA" w:rsidP="003852BA">
            <w:pPr>
              <w:pStyle w:val="aff6"/>
              <w:widowControl w:val="0"/>
              <w:spacing w:line="360" w:lineRule="auto"/>
              <w:jc w:val="right"/>
              <w:rPr>
                <w:rFonts w:ascii="Times New Roman" w:hAnsi="Times New Roman" w:cs="Times New Roman"/>
                <w:sz w:val="24"/>
                <w:szCs w:val="24"/>
              </w:rPr>
            </w:pPr>
          </w:p>
          <w:tbl>
            <w:tblPr>
              <w:tblW w:w="14694" w:type="dxa"/>
              <w:tblLayout w:type="fixed"/>
              <w:tblLook w:val="04A0" w:firstRow="1" w:lastRow="0" w:firstColumn="1" w:lastColumn="0" w:noHBand="0" w:noVBand="1"/>
            </w:tblPr>
            <w:tblGrid>
              <w:gridCol w:w="4898"/>
              <w:gridCol w:w="4898"/>
              <w:gridCol w:w="4898"/>
            </w:tblGrid>
            <w:tr w:rsidR="003852BA" w:rsidRPr="006214FC" w14:paraId="6C7BF4C4" w14:textId="3E3F55C2" w:rsidTr="003852BA">
              <w:tc>
                <w:tcPr>
                  <w:tcW w:w="4898" w:type="dxa"/>
                </w:tcPr>
                <w:p w14:paraId="15C249C2" w14:textId="77777777" w:rsidR="003852BA" w:rsidRPr="006214FC" w:rsidRDefault="003852BA" w:rsidP="003852BA">
                  <w:pPr>
                    <w:spacing w:line="240" w:lineRule="auto"/>
                    <w:jc w:val="both"/>
                    <w:rPr>
                      <w:sz w:val="24"/>
                      <w:szCs w:val="24"/>
                    </w:rPr>
                  </w:pPr>
                  <w:r w:rsidRPr="006214FC">
                    <w:rPr>
                      <w:sz w:val="24"/>
                      <w:szCs w:val="24"/>
                    </w:rPr>
                    <w:t xml:space="preserve">Заместитель руководителя Департамента </w:t>
                  </w:r>
                </w:p>
                <w:p w14:paraId="599441F6" w14:textId="77777777" w:rsidR="003852BA" w:rsidRPr="006214FC" w:rsidRDefault="003852BA" w:rsidP="003852BA">
                  <w:pPr>
                    <w:spacing w:line="240" w:lineRule="auto"/>
                    <w:jc w:val="both"/>
                    <w:rPr>
                      <w:sz w:val="24"/>
                      <w:szCs w:val="24"/>
                    </w:rPr>
                  </w:pPr>
                  <w:r w:rsidRPr="006214FC">
                    <w:rPr>
                      <w:sz w:val="24"/>
                      <w:szCs w:val="24"/>
                    </w:rPr>
                    <w:t xml:space="preserve">иностранных языков и межкультурной </w:t>
                  </w:r>
                </w:p>
                <w:p w14:paraId="27B353D5" w14:textId="77777777" w:rsidR="003852BA" w:rsidRPr="006214FC" w:rsidRDefault="003852BA" w:rsidP="003852BA">
                  <w:pPr>
                    <w:spacing w:line="240" w:lineRule="auto"/>
                    <w:jc w:val="both"/>
                    <w:rPr>
                      <w:sz w:val="24"/>
                      <w:szCs w:val="24"/>
                    </w:rPr>
                  </w:pPr>
                  <w:r w:rsidRPr="006214FC">
                    <w:rPr>
                      <w:sz w:val="24"/>
                      <w:szCs w:val="24"/>
                    </w:rPr>
                    <w:t>коммуникации по учебной и учебно-методической работе</w:t>
                  </w:r>
                </w:p>
                <w:p w14:paraId="25A3E793" w14:textId="77777777" w:rsidR="003852BA" w:rsidRPr="006214FC" w:rsidRDefault="003852BA" w:rsidP="003852BA">
                  <w:pPr>
                    <w:spacing w:line="240" w:lineRule="auto"/>
                    <w:jc w:val="both"/>
                    <w:rPr>
                      <w:sz w:val="24"/>
                      <w:szCs w:val="24"/>
                    </w:rPr>
                  </w:pPr>
                  <w:r w:rsidRPr="006214FC">
                    <w:rPr>
                      <w:sz w:val="24"/>
                      <w:szCs w:val="24"/>
                    </w:rPr>
                    <w:t>«____» _____________ 20__ г.</w:t>
                  </w:r>
                </w:p>
                <w:p w14:paraId="1BF7BA09" w14:textId="77777777" w:rsidR="003852BA" w:rsidRPr="006214FC" w:rsidRDefault="003852BA" w:rsidP="003852BA">
                  <w:pPr>
                    <w:spacing w:line="240" w:lineRule="auto"/>
                    <w:jc w:val="both"/>
                    <w:rPr>
                      <w:sz w:val="24"/>
                      <w:szCs w:val="24"/>
                    </w:rPr>
                  </w:pPr>
                </w:p>
              </w:tc>
              <w:tc>
                <w:tcPr>
                  <w:tcW w:w="4898" w:type="dxa"/>
                </w:tcPr>
                <w:p w14:paraId="09A8B7A0" w14:textId="77777777" w:rsidR="003852BA" w:rsidRPr="006214FC" w:rsidRDefault="003852BA" w:rsidP="003852BA">
                  <w:pPr>
                    <w:spacing w:line="240" w:lineRule="auto"/>
                    <w:jc w:val="both"/>
                    <w:rPr>
                      <w:sz w:val="24"/>
                      <w:szCs w:val="24"/>
                    </w:rPr>
                  </w:pPr>
                </w:p>
                <w:p w14:paraId="28992C20" w14:textId="77777777" w:rsidR="003852BA" w:rsidRPr="006214FC" w:rsidRDefault="003852BA" w:rsidP="003852BA">
                  <w:pPr>
                    <w:spacing w:line="240" w:lineRule="auto"/>
                    <w:jc w:val="both"/>
                    <w:rPr>
                      <w:sz w:val="24"/>
                      <w:szCs w:val="24"/>
                    </w:rPr>
                  </w:pPr>
                </w:p>
                <w:p w14:paraId="173E878B" w14:textId="77777777" w:rsidR="003852BA" w:rsidRPr="006214FC" w:rsidRDefault="003852BA" w:rsidP="003852BA">
                  <w:pPr>
                    <w:spacing w:line="240" w:lineRule="auto"/>
                    <w:jc w:val="right"/>
                    <w:rPr>
                      <w:sz w:val="24"/>
                      <w:szCs w:val="24"/>
                    </w:rPr>
                  </w:pPr>
                  <w:r w:rsidRPr="006214FC">
                    <w:rPr>
                      <w:sz w:val="24"/>
                      <w:szCs w:val="24"/>
                    </w:rPr>
                    <w:t>______________ (Ф.И.О.)</w:t>
                  </w:r>
                </w:p>
                <w:p w14:paraId="54E290A6" w14:textId="77777777" w:rsidR="003852BA" w:rsidRPr="006214FC" w:rsidRDefault="003852BA" w:rsidP="003852BA">
                  <w:pPr>
                    <w:spacing w:line="240" w:lineRule="auto"/>
                    <w:jc w:val="right"/>
                    <w:rPr>
                      <w:sz w:val="24"/>
                      <w:szCs w:val="24"/>
                    </w:rPr>
                  </w:pPr>
                </w:p>
                <w:p w14:paraId="12D41024" w14:textId="77777777" w:rsidR="003852BA" w:rsidRPr="006214FC" w:rsidRDefault="003852BA" w:rsidP="003852BA">
                  <w:pPr>
                    <w:spacing w:line="240" w:lineRule="auto"/>
                    <w:jc w:val="right"/>
                    <w:rPr>
                      <w:sz w:val="24"/>
                      <w:szCs w:val="24"/>
                    </w:rPr>
                  </w:pPr>
                </w:p>
              </w:tc>
              <w:tc>
                <w:tcPr>
                  <w:tcW w:w="4898" w:type="dxa"/>
                </w:tcPr>
                <w:p w14:paraId="1EC9CA2C" w14:textId="77777777" w:rsidR="003852BA" w:rsidRPr="006214FC" w:rsidRDefault="003852BA" w:rsidP="003852BA">
                  <w:pPr>
                    <w:spacing w:line="240" w:lineRule="auto"/>
                    <w:jc w:val="both"/>
                    <w:rPr>
                      <w:sz w:val="24"/>
                      <w:szCs w:val="24"/>
                    </w:rPr>
                  </w:pPr>
                </w:p>
              </w:tc>
            </w:tr>
          </w:tbl>
          <w:p w14:paraId="4FB3BC73" w14:textId="77777777" w:rsidR="003852BA" w:rsidRPr="006214FC" w:rsidRDefault="003852BA" w:rsidP="003852BA">
            <w:pPr>
              <w:pStyle w:val="aff6"/>
              <w:widowControl w:val="0"/>
              <w:spacing w:line="360" w:lineRule="auto"/>
              <w:jc w:val="right"/>
              <w:rPr>
                <w:rFonts w:ascii="Times New Roman" w:hAnsi="Times New Roman" w:cs="Times New Roman"/>
                <w:sz w:val="24"/>
                <w:szCs w:val="24"/>
              </w:rPr>
            </w:pPr>
          </w:p>
          <w:p w14:paraId="72E4A014" w14:textId="70D832DF" w:rsidR="003852BA" w:rsidRPr="006214FC" w:rsidRDefault="003852BA">
            <w:pPr>
              <w:pStyle w:val="aff6"/>
              <w:widowControl w:val="0"/>
              <w:spacing w:line="360" w:lineRule="auto"/>
              <w:jc w:val="center"/>
              <w:rPr>
                <w:rStyle w:val="af4"/>
                <w:rFonts w:ascii="Times New Roman" w:hAnsi="Times New Roman" w:cs="Times New Roman"/>
                <w:sz w:val="24"/>
                <w:szCs w:val="24"/>
                <w:shd w:val="clear" w:color="auto" w:fill="FFFFFF"/>
              </w:rPr>
            </w:pPr>
          </w:p>
        </w:tc>
      </w:tr>
    </w:tbl>
    <w:p w14:paraId="2B0BE2BA" w14:textId="77777777" w:rsidR="00E74D60" w:rsidRDefault="00E74D60">
      <w:pPr>
        <w:spacing w:line="360" w:lineRule="auto"/>
        <w:jc w:val="center"/>
        <w:rPr>
          <w:b/>
          <w:bCs/>
        </w:rPr>
      </w:pPr>
    </w:p>
    <w:p w14:paraId="0205B25F" w14:textId="1BF3CDD2" w:rsidR="003852BA" w:rsidRDefault="003852BA">
      <w:pPr>
        <w:widowControl/>
        <w:suppressAutoHyphens w:val="0"/>
        <w:spacing w:after="160"/>
        <w:rPr>
          <w:lang w:val="en-US" w:eastAsia="zh-CN"/>
        </w:rPr>
      </w:pPr>
    </w:p>
    <w:p w14:paraId="5DB4430E" w14:textId="77777777" w:rsidR="00753E36" w:rsidRPr="00DC1BD2" w:rsidRDefault="00753E36" w:rsidP="00DC1BD2">
      <w:pPr>
        <w:jc w:val="center"/>
        <w:rPr>
          <w:b/>
          <w:bCs/>
        </w:rPr>
      </w:pPr>
      <w:r w:rsidRPr="00DC1BD2">
        <w:rPr>
          <w:b/>
          <w:bCs/>
        </w:rPr>
        <w:t>Образцы</w:t>
      </w:r>
      <w:r w:rsidRPr="00DC1BD2">
        <w:rPr>
          <w:b/>
          <w:bCs/>
          <w:spacing w:val="-4"/>
        </w:rPr>
        <w:t xml:space="preserve"> </w:t>
      </w:r>
      <w:r w:rsidRPr="00DC1BD2">
        <w:rPr>
          <w:b/>
          <w:bCs/>
        </w:rPr>
        <w:t>заданий</w:t>
      </w:r>
      <w:r w:rsidRPr="00DC1BD2">
        <w:rPr>
          <w:b/>
          <w:bCs/>
          <w:spacing w:val="-3"/>
        </w:rPr>
        <w:t xml:space="preserve"> </w:t>
      </w:r>
      <w:r w:rsidRPr="00DC1BD2">
        <w:rPr>
          <w:b/>
          <w:bCs/>
        </w:rPr>
        <w:t>для</w:t>
      </w:r>
      <w:r w:rsidRPr="00DC1BD2">
        <w:rPr>
          <w:b/>
          <w:bCs/>
          <w:spacing w:val="-4"/>
        </w:rPr>
        <w:t xml:space="preserve"> </w:t>
      </w:r>
      <w:r w:rsidRPr="00DC1BD2">
        <w:rPr>
          <w:b/>
          <w:bCs/>
        </w:rPr>
        <w:t>письменного</w:t>
      </w:r>
      <w:r w:rsidRPr="00DC1BD2">
        <w:rPr>
          <w:b/>
          <w:bCs/>
          <w:spacing w:val="-1"/>
        </w:rPr>
        <w:t xml:space="preserve"> </w:t>
      </w:r>
      <w:r w:rsidRPr="00DC1BD2">
        <w:rPr>
          <w:b/>
          <w:bCs/>
        </w:rPr>
        <w:t>зачета</w:t>
      </w:r>
    </w:p>
    <w:p w14:paraId="677D69EB" w14:textId="77777777" w:rsidR="00753E36" w:rsidRPr="00753E36" w:rsidRDefault="00753E36" w:rsidP="00753E36">
      <w:pPr>
        <w:jc w:val="center"/>
        <w:rPr>
          <w:b/>
          <w:bCs/>
          <w:szCs w:val="28"/>
        </w:rPr>
      </w:pPr>
      <w:r w:rsidRPr="00753E36">
        <w:rPr>
          <w:b/>
          <w:bCs/>
          <w:szCs w:val="28"/>
        </w:rPr>
        <w:t>Турецкий язык</w:t>
      </w:r>
    </w:p>
    <w:p w14:paraId="5155438C" w14:textId="77777777" w:rsidR="00753E36" w:rsidRPr="00753E36" w:rsidRDefault="00753E36" w:rsidP="00FB682E">
      <w:pPr>
        <w:pStyle w:val="aff5"/>
        <w:numPr>
          <w:ilvl w:val="0"/>
          <w:numId w:val="14"/>
        </w:numPr>
        <w:tabs>
          <w:tab w:val="left" w:pos="762"/>
          <w:tab w:val="left" w:pos="763"/>
        </w:tabs>
        <w:spacing w:before="159" w:line="242" w:lineRule="auto"/>
        <w:ind w:right="561" w:firstLine="0"/>
        <w:jc w:val="left"/>
        <w:rPr>
          <w:b/>
          <w:sz w:val="24"/>
          <w:szCs w:val="24"/>
          <w:lang w:val="en-US"/>
        </w:rPr>
      </w:pPr>
      <w:r w:rsidRPr="00753E36">
        <w:rPr>
          <w:b/>
          <w:sz w:val="24"/>
          <w:szCs w:val="24"/>
        </w:rPr>
        <w:t xml:space="preserve">Лексико-грамматический тест </w:t>
      </w:r>
    </w:p>
    <w:p w14:paraId="4F0D3045" w14:textId="77777777" w:rsidR="00753E36" w:rsidRPr="00753E36" w:rsidRDefault="00753E36" w:rsidP="00753E36">
      <w:pPr>
        <w:rPr>
          <w:b/>
          <w:bCs/>
          <w:i/>
          <w:iCs/>
          <w:sz w:val="24"/>
          <w:szCs w:val="24"/>
          <w:u w:val="single"/>
          <w:lang w:val="tr-TR"/>
        </w:rPr>
      </w:pPr>
      <w:r w:rsidRPr="00753E36">
        <w:rPr>
          <w:b/>
          <w:bCs/>
          <w:i/>
          <w:iCs/>
          <w:sz w:val="24"/>
          <w:szCs w:val="24"/>
          <w:u w:val="single"/>
          <w:lang w:val="tr-TR"/>
        </w:rPr>
        <w:t>Doğru cevap seçelim</w:t>
      </w:r>
    </w:p>
    <w:p w14:paraId="48019BCF" w14:textId="77777777" w:rsidR="00753E36" w:rsidRPr="00753E36" w:rsidRDefault="00753E36" w:rsidP="00FB682E">
      <w:pPr>
        <w:pStyle w:val="aff5"/>
        <w:widowControl/>
        <w:numPr>
          <w:ilvl w:val="0"/>
          <w:numId w:val="31"/>
        </w:numPr>
        <w:suppressAutoHyphens w:val="0"/>
        <w:spacing w:after="160"/>
        <w:contextualSpacing/>
        <w:rPr>
          <w:szCs w:val="28"/>
          <w:lang w:val="tr-TR"/>
        </w:rPr>
      </w:pPr>
      <w:r w:rsidRPr="00753E36">
        <w:rPr>
          <w:szCs w:val="28"/>
          <w:lang w:val="tr-TR"/>
        </w:rPr>
        <w:t>09</w:t>
      </w:r>
      <w:r w:rsidRPr="00753E36">
        <w:rPr>
          <w:szCs w:val="28"/>
        </w:rPr>
        <w:t>:45:</w:t>
      </w:r>
    </w:p>
    <w:p w14:paraId="00C33EC0" w14:textId="77777777" w:rsidR="00753E36" w:rsidRPr="00753E36" w:rsidRDefault="00753E36" w:rsidP="00FB682E">
      <w:pPr>
        <w:pStyle w:val="aff5"/>
        <w:widowControl/>
        <w:numPr>
          <w:ilvl w:val="0"/>
          <w:numId w:val="32"/>
        </w:numPr>
        <w:suppressAutoHyphens w:val="0"/>
        <w:spacing w:after="160"/>
        <w:contextualSpacing/>
        <w:rPr>
          <w:szCs w:val="28"/>
          <w:lang w:val="tr-TR"/>
        </w:rPr>
      </w:pPr>
      <w:r w:rsidRPr="00753E36">
        <w:rPr>
          <w:szCs w:val="28"/>
          <w:lang w:val="tr-TR"/>
        </w:rPr>
        <w:t>Ona çeyrek var</w:t>
      </w:r>
    </w:p>
    <w:p w14:paraId="5D4B0A77" w14:textId="77777777" w:rsidR="00753E36" w:rsidRPr="00753E36" w:rsidRDefault="00753E36" w:rsidP="00FB682E">
      <w:pPr>
        <w:pStyle w:val="aff5"/>
        <w:widowControl/>
        <w:numPr>
          <w:ilvl w:val="0"/>
          <w:numId w:val="32"/>
        </w:numPr>
        <w:suppressAutoHyphens w:val="0"/>
        <w:spacing w:after="160"/>
        <w:contextualSpacing/>
        <w:rPr>
          <w:szCs w:val="28"/>
          <w:lang w:val="tr-TR"/>
        </w:rPr>
      </w:pPr>
      <w:r w:rsidRPr="00753E36">
        <w:rPr>
          <w:szCs w:val="28"/>
          <w:lang w:val="tr-TR"/>
        </w:rPr>
        <w:t>Onu çeyrek geçiyor</w:t>
      </w:r>
    </w:p>
    <w:p w14:paraId="22DD5259" w14:textId="77777777" w:rsidR="00753E36" w:rsidRPr="00753E36" w:rsidRDefault="00753E36" w:rsidP="00FB682E">
      <w:pPr>
        <w:pStyle w:val="aff5"/>
        <w:widowControl/>
        <w:numPr>
          <w:ilvl w:val="0"/>
          <w:numId w:val="31"/>
        </w:numPr>
        <w:suppressAutoHyphens w:val="0"/>
        <w:spacing w:after="160"/>
        <w:contextualSpacing/>
        <w:rPr>
          <w:szCs w:val="28"/>
          <w:lang w:val="tr-TR"/>
        </w:rPr>
      </w:pPr>
      <w:r w:rsidRPr="00753E36">
        <w:rPr>
          <w:szCs w:val="28"/>
          <w:lang w:val="tr-TR"/>
        </w:rPr>
        <w:t>06</w:t>
      </w:r>
      <w:r w:rsidRPr="00753E36">
        <w:rPr>
          <w:szCs w:val="28"/>
        </w:rPr>
        <w:t>:55:</w:t>
      </w:r>
    </w:p>
    <w:p w14:paraId="1FACDA7B" w14:textId="77777777" w:rsidR="00753E36" w:rsidRPr="00753E36" w:rsidRDefault="00753E36" w:rsidP="00753E36">
      <w:pPr>
        <w:pStyle w:val="aff5"/>
        <w:rPr>
          <w:szCs w:val="28"/>
          <w:lang w:val="tr-TR"/>
        </w:rPr>
      </w:pPr>
      <w:r w:rsidRPr="00753E36">
        <w:rPr>
          <w:szCs w:val="28"/>
          <w:lang w:val="tr-TR"/>
        </w:rPr>
        <w:t>a) Yediye beş var</w:t>
      </w:r>
    </w:p>
    <w:p w14:paraId="4546525C" w14:textId="77777777" w:rsidR="00753E36" w:rsidRPr="00753E36" w:rsidRDefault="00753E36" w:rsidP="00753E36">
      <w:pPr>
        <w:pStyle w:val="aff5"/>
        <w:rPr>
          <w:szCs w:val="28"/>
          <w:lang w:val="tr-TR"/>
        </w:rPr>
      </w:pPr>
      <w:r w:rsidRPr="00753E36">
        <w:rPr>
          <w:szCs w:val="28"/>
          <w:lang w:val="tr-TR"/>
        </w:rPr>
        <w:t>b) Yediyi beş var</w:t>
      </w:r>
    </w:p>
    <w:p w14:paraId="35D27DAC" w14:textId="77777777" w:rsidR="00753E36" w:rsidRPr="00753E36" w:rsidRDefault="00753E36" w:rsidP="00FB682E">
      <w:pPr>
        <w:pStyle w:val="aff5"/>
        <w:widowControl/>
        <w:numPr>
          <w:ilvl w:val="0"/>
          <w:numId w:val="31"/>
        </w:numPr>
        <w:suppressAutoHyphens w:val="0"/>
        <w:spacing w:after="160"/>
        <w:contextualSpacing/>
        <w:rPr>
          <w:szCs w:val="28"/>
          <w:lang w:val="tr-TR"/>
        </w:rPr>
      </w:pPr>
      <w:r w:rsidRPr="00753E36">
        <w:rPr>
          <w:szCs w:val="28"/>
          <w:lang w:val="tr-TR"/>
        </w:rPr>
        <w:t>Onu çeyrek geçe evden çıkıyorum</w:t>
      </w:r>
    </w:p>
    <w:p w14:paraId="672BF8B0" w14:textId="77777777" w:rsidR="00753E36" w:rsidRPr="00753E36" w:rsidRDefault="00753E36" w:rsidP="00FB682E">
      <w:pPr>
        <w:pStyle w:val="aff5"/>
        <w:widowControl/>
        <w:numPr>
          <w:ilvl w:val="0"/>
          <w:numId w:val="33"/>
        </w:numPr>
        <w:suppressAutoHyphens w:val="0"/>
        <w:spacing w:after="160"/>
        <w:contextualSpacing/>
        <w:rPr>
          <w:szCs w:val="28"/>
          <w:lang w:val="tr-TR"/>
        </w:rPr>
      </w:pPr>
      <w:r w:rsidRPr="00753E36">
        <w:rPr>
          <w:szCs w:val="28"/>
        </w:rPr>
        <w:t>Я выхожу из дома в 10:15</w:t>
      </w:r>
    </w:p>
    <w:p w14:paraId="1CF06389" w14:textId="77777777" w:rsidR="00753E36" w:rsidRPr="00753E36" w:rsidRDefault="00753E36" w:rsidP="00FB682E">
      <w:pPr>
        <w:pStyle w:val="aff5"/>
        <w:widowControl/>
        <w:numPr>
          <w:ilvl w:val="0"/>
          <w:numId w:val="33"/>
        </w:numPr>
        <w:suppressAutoHyphens w:val="0"/>
        <w:spacing w:after="160"/>
        <w:contextualSpacing/>
        <w:rPr>
          <w:szCs w:val="28"/>
          <w:lang w:val="tr-TR"/>
        </w:rPr>
      </w:pPr>
      <w:r w:rsidRPr="00753E36">
        <w:rPr>
          <w:szCs w:val="28"/>
        </w:rPr>
        <w:t>Я выхожу из дома в 10:45</w:t>
      </w:r>
    </w:p>
    <w:p w14:paraId="4D275250" w14:textId="77777777" w:rsidR="00753E36" w:rsidRPr="00753E36" w:rsidRDefault="00753E36" w:rsidP="00FB682E">
      <w:pPr>
        <w:pStyle w:val="aff5"/>
        <w:widowControl/>
        <w:numPr>
          <w:ilvl w:val="0"/>
          <w:numId w:val="31"/>
        </w:numPr>
        <w:suppressAutoHyphens w:val="0"/>
        <w:spacing w:after="160"/>
        <w:contextualSpacing/>
        <w:rPr>
          <w:szCs w:val="28"/>
          <w:lang w:val="tr-TR"/>
        </w:rPr>
      </w:pPr>
      <w:r w:rsidRPr="00753E36">
        <w:rPr>
          <w:szCs w:val="28"/>
          <w:lang w:val="tr-TR"/>
        </w:rPr>
        <w:t>Üçe yirmi kala dizi başlıyor</w:t>
      </w:r>
    </w:p>
    <w:p w14:paraId="788DB534" w14:textId="77777777" w:rsidR="00753E36" w:rsidRPr="00753E36" w:rsidRDefault="00753E36" w:rsidP="00FB682E">
      <w:pPr>
        <w:pStyle w:val="aff5"/>
        <w:widowControl/>
        <w:numPr>
          <w:ilvl w:val="0"/>
          <w:numId w:val="34"/>
        </w:numPr>
        <w:suppressAutoHyphens w:val="0"/>
        <w:spacing w:after="160"/>
        <w:contextualSpacing/>
        <w:rPr>
          <w:szCs w:val="28"/>
          <w:lang w:val="tr-TR"/>
        </w:rPr>
      </w:pPr>
      <w:r w:rsidRPr="00753E36">
        <w:rPr>
          <w:szCs w:val="28"/>
        </w:rPr>
        <w:t>В 14:40 начинается сериал</w:t>
      </w:r>
    </w:p>
    <w:p w14:paraId="6F6D8C8A" w14:textId="77777777" w:rsidR="00753E36" w:rsidRPr="00753E36" w:rsidRDefault="00753E36" w:rsidP="00FB682E">
      <w:pPr>
        <w:pStyle w:val="aff5"/>
        <w:widowControl/>
        <w:numPr>
          <w:ilvl w:val="0"/>
          <w:numId w:val="34"/>
        </w:numPr>
        <w:suppressAutoHyphens w:val="0"/>
        <w:spacing w:after="160"/>
        <w:contextualSpacing/>
        <w:rPr>
          <w:szCs w:val="28"/>
          <w:lang w:val="tr-TR"/>
        </w:rPr>
      </w:pPr>
      <w:r w:rsidRPr="00753E36">
        <w:rPr>
          <w:szCs w:val="28"/>
        </w:rPr>
        <w:lastRenderedPageBreak/>
        <w:t>В 15:00 начинается сериал</w:t>
      </w:r>
    </w:p>
    <w:p w14:paraId="58B585B0" w14:textId="77777777" w:rsidR="00753E36" w:rsidRPr="00753E36" w:rsidRDefault="00753E36" w:rsidP="00FB682E">
      <w:pPr>
        <w:pStyle w:val="aff5"/>
        <w:widowControl/>
        <w:numPr>
          <w:ilvl w:val="0"/>
          <w:numId w:val="31"/>
        </w:numPr>
        <w:suppressAutoHyphens w:val="0"/>
        <w:spacing w:after="160"/>
        <w:contextualSpacing/>
        <w:rPr>
          <w:szCs w:val="28"/>
          <w:lang w:val="tr-TR"/>
        </w:rPr>
      </w:pPr>
      <w:r w:rsidRPr="00753E36">
        <w:rPr>
          <w:szCs w:val="28"/>
          <w:lang w:val="tr-TR"/>
        </w:rPr>
        <w:t>Doğum günü partisi akşam ondan sabaha kadar sürecek</w:t>
      </w:r>
    </w:p>
    <w:p w14:paraId="46D69F02" w14:textId="77777777" w:rsidR="00753E36" w:rsidRPr="00753E36" w:rsidRDefault="00753E36" w:rsidP="00FB682E">
      <w:pPr>
        <w:pStyle w:val="aff5"/>
        <w:widowControl/>
        <w:numPr>
          <w:ilvl w:val="0"/>
          <w:numId w:val="35"/>
        </w:numPr>
        <w:suppressAutoHyphens w:val="0"/>
        <w:spacing w:after="160"/>
        <w:contextualSpacing/>
        <w:rPr>
          <w:szCs w:val="28"/>
          <w:lang w:val="tr-TR"/>
        </w:rPr>
      </w:pPr>
      <w:r w:rsidRPr="00753E36">
        <w:rPr>
          <w:szCs w:val="28"/>
        </w:rPr>
        <w:t>Вечеринка в честь дня рождения будет длится с 10 часов вечера и до утра</w:t>
      </w:r>
    </w:p>
    <w:p w14:paraId="329EE30C" w14:textId="77777777" w:rsidR="00753E36" w:rsidRPr="00753E36" w:rsidRDefault="00753E36" w:rsidP="00FB682E">
      <w:pPr>
        <w:pStyle w:val="aff5"/>
        <w:widowControl/>
        <w:numPr>
          <w:ilvl w:val="0"/>
          <w:numId w:val="35"/>
        </w:numPr>
        <w:suppressAutoHyphens w:val="0"/>
        <w:spacing w:after="160"/>
        <w:contextualSpacing/>
        <w:rPr>
          <w:szCs w:val="28"/>
          <w:lang w:val="tr-TR"/>
        </w:rPr>
      </w:pPr>
      <w:r w:rsidRPr="00753E36">
        <w:rPr>
          <w:szCs w:val="28"/>
        </w:rPr>
        <w:t>Вечеринка в честь дня рождения будет длится 10 часов</w:t>
      </w:r>
    </w:p>
    <w:p w14:paraId="14791C9A" w14:textId="77777777" w:rsidR="00753E36" w:rsidRPr="00753E36" w:rsidRDefault="00753E36" w:rsidP="00FB682E">
      <w:pPr>
        <w:pStyle w:val="aff5"/>
        <w:widowControl/>
        <w:numPr>
          <w:ilvl w:val="0"/>
          <w:numId w:val="31"/>
        </w:numPr>
        <w:suppressAutoHyphens w:val="0"/>
        <w:spacing w:after="160"/>
        <w:contextualSpacing/>
        <w:rPr>
          <w:szCs w:val="28"/>
          <w:lang w:val="tr-TR"/>
        </w:rPr>
      </w:pPr>
      <w:r w:rsidRPr="00753E36">
        <w:rPr>
          <w:szCs w:val="28"/>
          <w:lang w:val="en-US"/>
        </w:rPr>
        <w:t xml:space="preserve">Ali dersten sonra </w:t>
      </w:r>
      <w:r w:rsidRPr="00753E36">
        <w:rPr>
          <w:szCs w:val="28"/>
        </w:rPr>
        <w:t>_______</w:t>
      </w:r>
      <w:r w:rsidRPr="00753E36">
        <w:rPr>
          <w:szCs w:val="28"/>
          <w:lang w:val="en-US"/>
        </w:rPr>
        <w:t xml:space="preserve"> gidiyor. </w:t>
      </w:r>
    </w:p>
    <w:p w14:paraId="054B003D" w14:textId="77777777" w:rsidR="00753E36" w:rsidRPr="00753E36" w:rsidRDefault="00753E36" w:rsidP="00753E36">
      <w:pPr>
        <w:pStyle w:val="aff5"/>
        <w:rPr>
          <w:szCs w:val="28"/>
          <w:lang w:val="en-US"/>
        </w:rPr>
      </w:pPr>
      <w:r w:rsidRPr="00753E36">
        <w:rPr>
          <w:szCs w:val="28"/>
          <w:lang w:val="en-US"/>
        </w:rPr>
        <w:t xml:space="preserve">a) parka </w:t>
      </w:r>
    </w:p>
    <w:p w14:paraId="2954D1CB" w14:textId="77777777" w:rsidR="00753E36" w:rsidRPr="00753E36" w:rsidRDefault="00753E36" w:rsidP="00753E36">
      <w:pPr>
        <w:pStyle w:val="aff5"/>
        <w:rPr>
          <w:szCs w:val="28"/>
          <w:lang w:val="en-US"/>
        </w:rPr>
      </w:pPr>
      <w:r w:rsidRPr="00753E36">
        <w:rPr>
          <w:szCs w:val="28"/>
          <w:lang w:val="en-US"/>
        </w:rPr>
        <w:t xml:space="preserve">b) parkaya </w:t>
      </w:r>
    </w:p>
    <w:p w14:paraId="360123FA" w14:textId="77777777" w:rsidR="00753E36" w:rsidRPr="00753E36" w:rsidRDefault="00753E36" w:rsidP="00753E36">
      <w:pPr>
        <w:pStyle w:val="aff5"/>
        <w:rPr>
          <w:szCs w:val="28"/>
          <w:lang w:val="en-US"/>
        </w:rPr>
      </w:pPr>
      <w:r w:rsidRPr="00753E36">
        <w:rPr>
          <w:szCs w:val="28"/>
          <w:lang w:val="en-US"/>
        </w:rPr>
        <w:t>c) parktan</w:t>
      </w:r>
    </w:p>
    <w:p w14:paraId="64CDEF61" w14:textId="77777777" w:rsidR="00753E36" w:rsidRPr="00753E36" w:rsidRDefault="00753E36" w:rsidP="00FB682E">
      <w:pPr>
        <w:pStyle w:val="aff5"/>
        <w:widowControl/>
        <w:numPr>
          <w:ilvl w:val="0"/>
          <w:numId w:val="31"/>
        </w:numPr>
        <w:suppressAutoHyphens w:val="0"/>
        <w:spacing w:after="160"/>
        <w:contextualSpacing/>
        <w:rPr>
          <w:szCs w:val="28"/>
          <w:lang w:val="en-US"/>
        </w:rPr>
      </w:pPr>
      <w:r w:rsidRPr="00753E36">
        <w:rPr>
          <w:szCs w:val="28"/>
          <w:lang w:val="en-US"/>
        </w:rPr>
        <w:t xml:space="preserve">Benim arkadaşım </w:t>
      </w:r>
      <w:r w:rsidRPr="00753E36">
        <w:rPr>
          <w:szCs w:val="28"/>
        </w:rPr>
        <w:t>_______</w:t>
      </w:r>
      <w:r w:rsidRPr="00753E36">
        <w:rPr>
          <w:szCs w:val="28"/>
          <w:lang w:val="en-US"/>
        </w:rPr>
        <w:t xml:space="preserve"> konuşuyor. </w:t>
      </w:r>
    </w:p>
    <w:p w14:paraId="4B6559F8" w14:textId="77777777" w:rsidR="00753E36" w:rsidRPr="00753E36" w:rsidRDefault="00753E36" w:rsidP="00753E36">
      <w:pPr>
        <w:pStyle w:val="aff5"/>
        <w:rPr>
          <w:szCs w:val="28"/>
          <w:lang w:val="tr-TR"/>
        </w:rPr>
      </w:pPr>
      <w:r w:rsidRPr="00753E36">
        <w:rPr>
          <w:szCs w:val="28"/>
          <w:lang w:val="en-US"/>
        </w:rPr>
        <w:t xml:space="preserve">a) </w:t>
      </w:r>
      <w:r w:rsidRPr="00753E36">
        <w:rPr>
          <w:szCs w:val="28"/>
          <w:lang w:val="tr-TR"/>
        </w:rPr>
        <w:t xml:space="preserve">Rus </w:t>
      </w:r>
    </w:p>
    <w:p w14:paraId="0A3950FE" w14:textId="77777777" w:rsidR="00753E36" w:rsidRPr="00753E36" w:rsidRDefault="00753E36" w:rsidP="00753E36">
      <w:pPr>
        <w:pStyle w:val="aff5"/>
        <w:rPr>
          <w:szCs w:val="28"/>
          <w:lang w:val="en-US"/>
        </w:rPr>
      </w:pPr>
      <w:r w:rsidRPr="00753E36">
        <w:rPr>
          <w:szCs w:val="28"/>
          <w:lang w:val="en-US"/>
        </w:rPr>
        <w:t xml:space="preserve">b) Rusyalı </w:t>
      </w:r>
    </w:p>
    <w:p w14:paraId="53E4E834" w14:textId="77777777" w:rsidR="00753E36" w:rsidRPr="00753E36" w:rsidRDefault="00753E36" w:rsidP="00753E36">
      <w:pPr>
        <w:pStyle w:val="aff5"/>
        <w:rPr>
          <w:szCs w:val="28"/>
          <w:lang w:val="en-US"/>
        </w:rPr>
      </w:pPr>
      <w:r w:rsidRPr="00753E36">
        <w:rPr>
          <w:szCs w:val="28"/>
          <w:lang w:val="en-US"/>
        </w:rPr>
        <w:t>c) Rusça</w:t>
      </w:r>
    </w:p>
    <w:p w14:paraId="0FACFB1F" w14:textId="77777777" w:rsidR="00753E36" w:rsidRPr="00753E36" w:rsidRDefault="00753E36" w:rsidP="00FB682E">
      <w:pPr>
        <w:pStyle w:val="aff5"/>
        <w:widowControl/>
        <w:numPr>
          <w:ilvl w:val="0"/>
          <w:numId w:val="31"/>
        </w:numPr>
        <w:suppressAutoHyphens w:val="0"/>
        <w:spacing w:after="160"/>
        <w:contextualSpacing/>
        <w:rPr>
          <w:szCs w:val="28"/>
          <w:lang w:val="tr-TR"/>
        </w:rPr>
      </w:pPr>
      <w:r w:rsidRPr="00753E36">
        <w:rPr>
          <w:szCs w:val="28"/>
          <w:lang w:val="tr-TR"/>
        </w:rPr>
        <w:t>__________ Kremlin sarayı var.</w:t>
      </w:r>
    </w:p>
    <w:p w14:paraId="7A2A7AC6" w14:textId="77777777" w:rsidR="00753E36" w:rsidRPr="00753E36" w:rsidRDefault="00753E36" w:rsidP="00753E36">
      <w:pPr>
        <w:pStyle w:val="aff5"/>
        <w:rPr>
          <w:szCs w:val="28"/>
          <w:lang w:val="tr-TR"/>
        </w:rPr>
      </w:pPr>
      <w:r w:rsidRPr="00753E36">
        <w:rPr>
          <w:szCs w:val="28"/>
          <w:lang w:val="tr-TR"/>
        </w:rPr>
        <w:t>a) Şehirimize</w:t>
      </w:r>
    </w:p>
    <w:p w14:paraId="4AB4E5B4" w14:textId="77777777" w:rsidR="00753E36" w:rsidRPr="00753E36" w:rsidRDefault="00753E36" w:rsidP="00753E36">
      <w:pPr>
        <w:pStyle w:val="aff5"/>
        <w:rPr>
          <w:szCs w:val="28"/>
          <w:lang w:val="tr-TR"/>
        </w:rPr>
      </w:pPr>
      <w:r w:rsidRPr="00753E36">
        <w:rPr>
          <w:szCs w:val="28"/>
          <w:lang w:val="tr-TR"/>
        </w:rPr>
        <w:t>b) Şehrimizde</w:t>
      </w:r>
    </w:p>
    <w:p w14:paraId="18DD1A43" w14:textId="77777777" w:rsidR="00753E36" w:rsidRPr="00753E36" w:rsidRDefault="00753E36" w:rsidP="00753E36">
      <w:pPr>
        <w:pStyle w:val="aff5"/>
        <w:rPr>
          <w:szCs w:val="28"/>
          <w:lang w:val="tr-TR"/>
        </w:rPr>
      </w:pPr>
      <w:r w:rsidRPr="00753E36">
        <w:rPr>
          <w:szCs w:val="28"/>
          <w:lang w:val="tr-TR"/>
        </w:rPr>
        <w:t>c) Şehirimiz</w:t>
      </w:r>
    </w:p>
    <w:p w14:paraId="75453715" w14:textId="77777777" w:rsidR="00753E36" w:rsidRPr="00753E36" w:rsidRDefault="00753E36" w:rsidP="00FB682E">
      <w:pPr>
        <w:pStyle w:val="aff5"/>
        <w:widowControl/>
        <w:numPr>
          <w:ilvl w:val="0"/>
          <w:numId w:val="31"/>
        </w:numPr>
        <w:suppressAutoHyphens w:val="0"/>
        <w:spacing w:after="160"/>
        <w:contextualSpacing/>
        <w:rPr>
          <w:szCs w:val="28"/>
          <w:lang w:val="en-US"/>
        </w:rPr>
      </w:pPr>
      <w:r w:rsidRPr="00753E36">
        <w:rPr>
          <w:szCs w:val="28"/>
          <w:lang w:val="en-US"/>
        </w:rPr>
        <w:t>Dün akşam ________ gittik.</w:t>
      </w:r>
    </w:p>
    <w:p w14:paraId="7B5F0A0D" w14:textId="77777777" w:rsidR="00753E36" w:rsidRPr="00753E36" w:rsidRDefault="00753E36" w:rsidP="00FB682E">
      <w:pPr>
        <w:pStyle w:val="aff5"/>
        <w:widowControl/>
        <w:numPr>
          <w:ilvl w:val="0"/>
          <w:numId w:val="36"/>
        </w:numPr>
        <w:suppressAutoHyphens w:val="0"/>
        <w:spacing w:after="160"/>
        <w:contextualSpacing/>
        <w:rPr>
          <w:szCs w:val="28"/>
          <w:lang w:val="en-US"/>
        </w:rPr>
      </w:pPr>
      <w:r w:rsidRPr="00753E36">
        <w:rPr>
          <w:szCs w:val="28"/>
          <w:lang w:val="en-US"/>
        </w:rPr>
        <w:t>sinema</w:t>
      </w:r>
    </w:p>
    <w:p w14:paraId="08118472" w14:textId="77777777" w:rsidR="00753E36" w:rsidRPr="00753E36" w:rsidRDefault="00753E36" w:rsidP="00FB682E">
      <w:pPr>
        <w:pStyle w:val="aff5"/>
        <w:widowControl/>
        <w:numPr>
          <w:ilvl w:val="0"/>
          <w:numId w:val="36"/>
        </w:numPr>
        <w:suppressAutoHyphens w:val="0"/>
        <w:spacing w:after="160"/>
        <w:contextualSpacing/>
        <w:rPr>
          <w:szCs w:val="28"/>
          <w:lang w:val="en-US"/>
        </w:rPr>
      </w:pPr>
      <w:r w:rsidRPr="00753E36">
        <w:rPr>
          <w:szCs w:val="28"/>
          <w:lang w:val="en-US"/>
        </w:rPr>
        <w:t>sinemaya</w:t>
      </w:r>
    </w:p>
    <w:p w14:paraId="2312B64C" w14:textId="77777777" w:rsidR="00753E36" w:rsidRPr="00753E36" w:rsidRDefault="00753E36" w:rsidP="00FB682E">
      <w:pPr>
        <w:pStyle w:val="aff5"/>
        <w:widowControl/>
        <w:numPr>
          <w:ilvl w:val="0"/>
          <w:numId w:val="36"/>
        </w:numPr>
        <w:suppressAutoHyphens w:val="0"/>
        <w:spacing w:after="160"/>
        <w:contextualSpacing/>
        <w:rPr>
          <w:szCs w:val="28"/>
          <w:lang w:val="en-US"/>
        </w:rPr>
      </w:pPr>
      <w:r w:rsidRPr="00753E36">
        <w:rPr>
          <w:szCs w:val="28"/>
          <w:lang w:val="en-US"/>
        </w:rPr>
        <w:t>sinemadan</w:t>
      </w:r>
    </w:p>
    <w:p w14:paraId="1FE853E2" w14:textId="77777777" w:rsidR="00753E36" w:rsidRPr="00753E36" w:rsidRDefault="00753E36" w:rsidP="00FB682E">
      <w:pPr>
        <w:pStyle w:val="aff5"/>
        <w:widowControl/>
        <w:numPr>
          <w:ilvl w:val="0"/>
          <w:numId w:val="31"/>
        </w:numPr>
        <w:suppressAutoHyphens w:val="0"/>
        <w:spacing w:after="160"/>
        <w:contextualSpacing/>
        <w:rPr>
          <w:szCs w:val="28"/>
          <w:lang w:val="en-US"/>
        </w:rPr>
      </w:pPr>
      <w:r w:rsidRPr="00753E36">
        <w:rPr>
          <w:szCs w:val="28"/>
          <w:lang w:val="tr-TR"/>
        </w:rPr>
        <w:t>__________ iyi bak.</w:t>
      </w:r>
    </w:p>
    <w:p w14:paraId="2EE6C983" w14:textId="77777777" w:rsidR="00753E36" w:rsidRPr="00753E36" w:rsidRDefault="00753E36" w:rsidP="00FB682E">
      <w:pPr>
        <w:pStyle w:val="aff5"/>
        <w:widowControl/>
        <w:numPr>
          <w:ilvl w:val="0"/>
          <w:numId w:val="37"/>
        </w:numPr>
        <w:suppressAutoHyphens w:val="0"/>
        <w:spacing w:after="160"/>
        <w:contextualSpacing/>
        <w:rPr>
          <w:szCs w:val="28"/>
          <w:lang w:val="en-US"/>
        </w:rPr>
      </w:pPr>
      <w:r w:rsidRPr="00753E36">
        <w:rPr>
          <w:szCs w:val="28"/>
          <w:lang w:val="en-US"/>
        </w:rPr>
        <w:t>Kendine</w:t>
      </w:r>
    </w:p>
    <w:p w14:paraId="66CD7A35" w14:textId="77777777" w:rsidR="00753E36" w:rsidRPr="00753E36" w:rsidRDefault="00753E36" w:rsidP="00FB682E">
      <w:pPr>
        <w:pStyle w:val="aff5"/>
        <w:widowControl/>
        <w:numPr>
          <w:ilvl w:val="0"/>
          <w:numId w:val="37"/>
        </w:numPr>
        <w:suppressAutoHyphens w:val="0"/>
        <w:spacing w:after="160"/>
        <w:contextualSpacing/>
        <w:rPr>
          <w:szCs w:val="28"/>
          <w:lang w:val="en-US"/>
        </w:rPr>
      </w:pPr>
      <w:r w:rsidRPr="00753E36">
        <w:rPr>
          <w:szCs w:val="28"/>
          <w:lang w:val="en-US"/>
        </w:rPr>
        <w:t>Kendini</w:t>
      </w:r>
    </w:p>
    <w:p w14:paraId="73D6385D" w14:textId="77777777" w:rsidR="00753E36" w:rsidRPr="00753E36" w:rsidRDefault="00753E36" w:rsidP="00FB682E">
      <w:pPr>
        <w:pStyle w:val="aff5"/>
        <w:widowControl/>
        <w:numPr>
          <w:ilvl w:val="0"/>
          <w:numId w:val="37"/>
        </w:numPr>
        <w:suppressAutoHyphens w:val="0"/>
        <w:spacing w:after="160"/>
        <w:contextualSpacing/>
        <w:rPr>
          <w:szCs w:val="28"/>
          <w:lang w:val="en-US"/>
        </w:rPr>
      </w:pPr>
      <w:r w:rsidRPr="00753E36">
        <w:rPr>
          <w:szCs w:val="28"/>
          <w:lang w:val="en-US"/>
        </w:rPr>
        <w:t>Kendi</w:t>
      </w:r>
    </w:p>
    <w:p w14:paraId="7C3D4450" w14:textId="77777777" w:rsidR="00753E36" w:rsidRPr="00753E36" w:rsidRDefault="00753E36" w:rsidP="00FB682E">
      <w:pPr>
        <w:pStyle w:val="aff5"/>
        <w:widowControl/>
        <w:numPr>
          <w:ilvl w:val="0"/>
          <w:numId w:val="31"/>
        </w:numPr>
        <w:suppressAutoHyphens w:val="0"/>
        <w:spacing w:after="160"/>
        <w:contextualSpacing/>
        <w:rPr>
          <w:szCs w:val="28"/>
          <w:lang w:val="en-US"/>
        </w:rPr>
      </w:pPr>
      <w:r w:rsidRPr="00753E36">
        <w:rPr>
          <w:szCs w:val="28"/>
          <w:lang w:val="en-US"/>
        </w:rPr>
        <w:t>Çocuğa annesi _______</w:t>
      </w:r>
    </w:p>
    <w:p w14:paraId="5572AD11" w14:textId="77777777" w:rsidR="00753E36" w:rsidRPr="00753E36" w:rsidRDefault="00753E36" w:rsidP="00FB682E">
      <w:pPr>
        <w:pStyle w:val="aff5"/>
        <w:widowControl/>
        <w:numPr>
          <w:ilvl w:val="0"/>
          <w:numId w:val="38"/>
        </w:numPr>
        <w:suppressAutoHyphens w:val="0"/>
        <w:spacing w:after="160"/>
        <w:contextualSpacing/>
        <w:rPr>
          <w:szCs w:val="28"/>
          <w:lang w:val="en-US"/>
        </w:rPr>
      </w:pPr>
      <w:r w:rsidRPr="00753E36">
        <w:rPr>
          <w:szCs w:val="28"/>
          <w:lang w:val="en-US"/>
        </w:rPr>
        <w:t xml:space="preserve">yemek yedirdi </w:t>
      </w:r>
    </w:p>
    <w:p w14:paraId="2B6656B2" w14:textId="77777777" w:rsidR="00753E36" w:rsidRPr="00753E36" w:rsidRDefault="00753E36" w:rsidP="00FB682E">
      <w:pPr>
        <w:pStyle w:val="aff5"/>
        <w:widowControl/>
        <w:numPr>
          <w:ilvl w:val="0"/>
          <w:numId w:val="38"/>
        </w:numPr>
        <w:suppressAutoHyphens w:val="0"/>
        <w:spacing w:after="160"/>
        <w:contextualSpacing/>
        <w:rPr>
          <w:szCs w:val="28"/>
          <w:lang w:val="en-US"/>
        </w:rPr>
      </w:pPr>
      <w:r w:rsidRPr="00753E36">
        <w:rPr>
          <w:szCs w:val="28"/>
          <w:lang w:val="en-US"/>
        </w:rPr>
        <w:t xml:space="preserve">yemek yedi </w:t>
      </w:r>
    </w:p>
    <w:p w14:paraId="1018A543" w14:textId="77777777" w:rsidR="00753E36" w:rsidRPr="00753E36" w:rsidRDefault="00753E36" w:rsidP="00FB682E">
      <w:pPr>
        <w:pStyle w:val="aff5"/>
        <w:widowControl/>
        <w:numPr>
          <w:ilvl w:val="0"/>
          <w:numId w:val="31"/>
        </w:numPr>
        <w:suppressAutoHyphens w:val="0"/>
        <w:spacing w:after="160"/>
        <w:contextualSpacing/>
        <w:rPr>
          <w:szCs w:val="28"/>
          <w:lang w:val="en-US"/>
        </w:rPr>
      </w:pPr>
      <w:r w:rsidRPr="00753E36">
        <w:rPr>
          <w:szCs w:val="28"/>
          <w:lang w:val="en-US"/>
        </w:rPr>
        <w:t xml:space="preserve"> Bugünkü gazete ____ ? </w:t>
      </w:r>
    </w:p>
    <w:p w14:paraId="1C88B077" w14:textId="77777777" w:rsidR="00753E36" w:rsidRPr="00753E36" w:rsidRDefault="00753E36" w:rsidP="00FB682E">
      <w:pPr>
        <w:pStyle w:val="aff5"/>
        <w:widowControl/>
        <w:numPr>
          <w:ilvl w:val="0"/>
          <w:numId w:val="39"/>
        </w:numPr>
        <w:suppressAutoHyphens w:val="0"/>
        <w:spacing w:after="160"/>
        <w:contextualSpacing/>
        <w:rPr>
          <w:szCs w:val="28"/>
          <w:lang w:val="en-US"/>
        </w:rPr>
      </w:pPr>
      <w:r w:rsidRPr="00753E36">
        <w:rPr>
          <w:szCs w:val="28"/>
          <w:lang w:val="en-US"/>
        </w:rPr>
        <w:t xml:space="preserve">aldınız mı? </w:t>
      </w:r>
    </w:p>
    <w:p w14:paraId="42E696C1" w14:textId="77777777" w:rsidR="00753E36" w:rsidRPr="00753E36" w:rsidRDefault="00753E36" w:rsidP="00FB682E">
      <w:pPr>
        <w:pStyle w:val="aff5"/>
        <w:widowControl/>
        <w:numPr>
          <w:ilvl w:val="0"/>
          <w:numId w:val="39"/>
        </w:numPr>
        <w:suppressAutoHyphens w:val="0"/>
        <w:spacing w:after="160"/>
        <w:contextualSpacing/>
        <w:rPr>
          <w:szCs w:val="28"/>
          <w:lang w:val="en-US"/>
        </w:rPr>
      </w:pPr>
      <w:r w:rsidRPr="00753E36">
        <w:rPr>
          <w:szCs w:val="28"/>
          <w:lang w:val="en-US"/>
        </w:rPr>
        <w:t xml:space="preserve">alındı mı? </w:t>
      </w:r>
    </w:p>
    <w:p w14:paraId="23323591" w14:textId="77777777" w:rsidR="00753E36" w:rsidRPr="00753E36" w:rsidRDefault="00753E36" w:rsidP="00FB682E">
      <w:pPr>
        <w:pStyle w:val="aff5"/>
        <w:widowControl/>
        <w:numPr>
          <w:ilvl w:val="0"/>
          <w:numId w:val="31"/>
        </w:numPr>
        <w:suppressAutoHyphens w:val="0"/>
        <w:spacing w:after="160"/>
        <w:contextualSpacing/>
        <w:rPr>
          <w:szCs w:val="28"/>
          <w:lang w:val="en-US"/>
        </w:rPr>
      </w:pPr>
      <w:r w:rsidRPr="00753E36">
        <w:rPr>
          <w:szCs w:val="28"/>
          <w:lang w:val="en-US"/>
        </w:rPr>
        <w:t>Sürücü polis tarafından ______</w:t>
      </w:r>
    </w:p>
    <w:p w14:paraId="583DD224" w14:textId="77777777" w:rsidR="00753E36" w:rsidRPr="00753E36" w:rsidRDefault="00753E36" w:rsidP="00FB682E">
      <w:pPr>
        <w:pStyle w:val="aff5"/>
        <w:widowControl/>
        <w:numPr>
          <w:ilvl w:val="0"/>
          <w:numId w:val="40"/>
        </w:numPr>
        <w:suppressAutoHyphens w:val="0"/>
        <w:spacing w:after="160"/>
        <w:contextualSpacing/>
        <w:rPr>
          <w:szCs w:val="28"/>
          <w:lang w:val="en-US"/>
        </w:rPr>
      </w:pPr>
      <w:r w:rsidRPr="00753E36">
        <w:rPr>
          <w:szCs w:val="28"/>
          <w:lang w:val="en-US"/>
        </w:rPr>
        <w:t xml:space="preserve">durduruldu </w:t>
      </w:r>
    </w:p>
    <w:p w14:paraId="56B3A072" w14:textId="77777777" w:rsidR="00753E36" w:rsidRPr="00753E36" w:rsidRDefault="00753E36" w:rsidP="00FB682E">
      <w:pPr>
        <w:pStyle w:val="aff5"/>
        <w:widowControl/>
        <w:numPr>
          <w:ilvl w:val="0"/>
          <w:numId w:val="40"/>
        </w:numPr>
        <w:suppressAutoHyphens w:val="0"/>
        <w:spacing w:after="160"/>
        <w:contextualSpacing/>
        <w:rPr>
          <w:szCs w:val="28"/>
          <w:lang w:val="en-US"/>
        </w:rPr>
      </w:pPr>
      <w:r w:rsidRPr="00753E36">
        <w:rPr>
          <w:szCs w:val="28"/>
          <w:lang w:val="en-US"/>
        </w:rPr>
        <w:t xml:space="preserve"> durdurdu </w:t>
      </w:r>
    </w:p>
    <w:p w14:paraId="441F086F" w14:textId="77777777" w:rsidR="00753E36" w:rsidRPr="00753E36" w:rsidRDefault="00753E36" w:rsidP="00FB682E">
      <w:pPr>
        <w:pStyle w:val="aff5"/>
        <w:widowControl/>
        <w:numPr>
          <w:ilvl w:val="0"/>
          <w:numId w:val="31"/>
        </w:numPr>
        <w:suppressAutoHyphens w:val="0"/>
        <w:spacing w:after="160"/>
        <w:contextualSpacing/>
        <w:rPr>
          <w:szCs w:val="28"/>
          <w:lang w:val="en-US"/>
        </w:rPr>
      </w:pPr>
      <w:r w:rsidRPr="00753E36">
        <w:rPr>
          <w:szCs w:val="28"/>
          <w:lang w:val="en-US"/>
        </w:rPr>
        <w:t xml:space="preserve">Çalışanların problemleri yöneticilerce _____ </w:t>
      </w:r>
    </w:p>
    <w:p w14:paraId="75936E0D" w14:textId="77777777" w:rsidR="00753E36" w:rsidRPr="00753E36" w:rsidRDefault="00753E36" w:rsidP="00FB682E">
      <w:pPr>
        <w:pStyle w:val="aff5"/>
        <w:widowControl/>
        <w:numPr>
          <w:ilvl w:val="0"/>
          <w:numId w:val="41"/>
        </w:numPr>
        <w:suppressAutoHyphens w:val="0"/>
        <w:spacing w:after="160"/>
        <w:contextualSpacing/>
        <w:rPr>
          <w:szCs w:val="28"/>
          <w:lang w:val="en-US"/>
        </w:rPr>
      </w:pPr>
      <w:r w:rsidRPr="00753E36">
        <w:rPr>
          <w:szCs w:val="28"/>
          <w:lang w:val="en-US"/>
        </w:rPr>
        <w:t xml:space="preserve">çözüldü </w:t>
      </w:r>
    </w:p>
    <w:p w14:paraId="33F1DFDC" w14:textId="77777777" w:rsidR="00753E36" w:rsidRPr="00753E36" w:rsidRDefault="00753E36" w:rsidP="00FB682E">
      <w:pPr>
        <w:pStyle w:val="aff5"/>
        <w:widowControl/>
        <w:numPr>
          <w:ilvl w:val="0"/>
          <w:numId w:val="41"/>
        </w:numPr>
        <w:suppressAutoHyphens w:val="0"/>
        <w:spacing w:after="160"/>
        <w:contextualSpacing/>
        <w:rPr>
          <w:szCs w:val="28"/>
          <w:lang w:val="en-US"/>
        </w:rPr>
      </w:pPr>
      <w:r w:rsidRPr="00753E36">
        <w:rPr>
          <w:szCs w:val="28"/>
          <w:lang w:val="en-US"/>
        </w:rPr>
        <w:t xml:space="preserve">çözdü </w:t>
      </w:r>
    </w:p>
    <w:p w14:paraId="6125CD91" w14:textId="77777777" w:rsidR="00753E36" w:rsidRPr="00753E36" w:rsidRDefault="00753E36" w:rsidP="00FB682E">
      <w:pPr>
        <w:pStyle w:val="aff5"/>
        <w:widowControl/>
        <w:numPr>
          <w:ilvl w:val="0"/>
          <w:numId w:val="31"/>
        </w:numPr>
        <w:suppressAutoHyphens w:val="0"/>
        <w:spacing w:after="160"/>
        <w:contextualSpacing/>
        <w:rPr>
          <w:szCs w:val="28"/>
          <w:lang w:val="en-US"/>
        </w:rPr>
      </w:pPr>
      <w:r w:rsidRPr="00753E36">
        <w:rPr>
          <w:szCs w:val="28"/>
          <w:lang w:val="en-US"/>
        </w:rPr>
        <w:t xml:space="preserve">Evdeki bütün eşyalar________ </w:t>
      </w:r>
    </w:p>
    <w:p w14:paraId="024C1AEE" w14:textId="77777777" w:rsidR="00753E36" w:rsidRPr="00753E36" w:rsidRDefault="00753E36" w:rsidP="00FB682E">
      <w:pPr>
        <w:pStyle w:val="aff5"/>
        <w:widowControl/>
        <w:numPr>
          <w:ilvl w:val="0"/>
          <w:numId w:val="42"/>
        </w:numPr>
        <w:suppressAutoHyphens w:val="0"/>
        <w:spacing w:after="160"/>
        <w:contextualSpacing/>
        <w:rPr>
          <w:szCs w:val="28"/>
          <w:lang w:val="en-US"/>
        </w:rPr>
      </w:pPr>
      <w:r w:rsidRPr="00753E36">
        <w:rPr>
          <w:szCs w:val="28"/>
          <w:lang w:val="en-US"/>
        </w:rPr>
        <w:t xml:space="preserve">çalınmış </w:t>
      </w:r>
    </w:p>
    <w:p w14:paraId="3CB1DB7A" w14:textId="77777777" w:rsidR="00753E36" w:rsidRPr="00753E36" w:rsidRDefault="00753E36" w:rsidP="00FB682E">
      <w:pPr>
        <w:pStyle w:val="aff5"/>
        <w:widowControl/>
        <w:numPr>
          <w:ilvl w:val="0"/>
          <w:numId w:val="42"/>
        </w:numPr>
        <w:suppressAutoHyphens w:val="0"/>
        <w:spacing w:after="160"/>
        <w:contextualSpacing/>
        <w:rPr>
          <w:szCs w:val="28"/>
          <w:lang w:val="en-US"/>
        </w:rPr>
      </w:pPr>
      <w:r w:rsidRPr="00753E36">
        <w:rPr>
          <w:szCs w:val="28"/>
          <w:lang w:val="en-US"/>
        </w:rPr>
        <w:t xml:space="preserve">çalmışlar </w:t>
      </w:r>
    </w:p>
    <w:p w14:paraId="0E3DA7F3" w14:textId="77777777" w:rsidR="00753E36" w:rsidRPr="00753E36" w:rsidRDefault="00753E36" w:rsidP="00FB682E">
      <w:pPr>
        <w:pStyle w:val="aff5"/>
        <w:widowControl/>
        <w:numPr>
          <w:ilvl w:val="0"/>
          <w:numId w:val="31"/>
        </w:numPr>
        <w:suppressAutoHyphens w:val="0"/>
        <w:spacing w:after="160"/>
        <w:contextualSpacing/>
        <w:rPr>
          <w:szCs w:val="28"/>
          <w:lang w:val="en-US"/>
        </w:rPr>
      </w:pPr>
      <w:r w:rsidRPr="00753E36">
        <w:rPr>
          <w:szCs w:val="28"/>
          <w:lang w:val="en-US"/>
        </w:rPr>
        <w:t xml:space="preserve">Bu konuda uzlaşma sağlamak için tarafların gör __ gerekiyor. </w:t>
      </w:r>
    </w:p>
    <w:p w14:paraId="6E60CA79" w14:textId="77777777" w:rsidR="00753E36" w:rsidRPr="00753E36" w:rsidRDefault="00753E36" w:rsidP="00FB682E">
      <w:pPr>
        <w:pStyle w:val="aff5"/>
        <w:widowControl/>
        <w:numPr>
          <w:ilvl w:val="0"/>
          <w:numId w:val="43"/>
        </w:numPr>
        <w:suppressAutoHyphens w:val="0"/>
        <w:spacing w:after="160"/>
        <w:contextualSpacing/>
        <w:rPr>
          <w:szCs w:val="28"/>
          <w:lang w:val="en-US"/>
        </w:rPr>
      </w:pPr>
      <w:r w:rsidRPr="00753E36">
        <w:rPr>
          <w:szCs w:val="28"/>
          <w:lang w:val="en-US"/>
        </w:rPr>
        <w:t xml:space="preserve">görüştürülmesi </w:t>
      </w:r>
    </w:p>
    <w:p w14:paraId="124482D0" w14:textId="77777777" w:rsidR="00753E36" w:rsidRPr="00753E36" w:rsidRDefault="00753E36" w:rsidP="00FB682E">
      <w:pPr>
        <w:pStyle w:val="aff5"/>
        <w:widowControl/>
        <w:numPr>
          <w:ilvl w:val="0"/>
          <w:numId w:val="43"/>
        </w:numPr>
        <w:suppressAutoHyphens w:val="0"/>
        <w:spacing w:after="160"/>
        <w:contextualSpacing/>
        <w:rPr>
          <w:szCs w:val="28"/>
          <w:lang w:val="en-US"/>
        </w:rPr>
      </w:pPr>
      <w:r w:rsidRPr="00753E36">
        <w:rPr>
          <w:szCs w:val="28"/>
          <w:lang w:val="en-US"/>
        </w:rPr>
        <w:lastRenderedPageBreak/>
        <w:t xml:space="preserve">görüşülmesi </w:t>
      </w:r>
    </w:p>
    <w:p w14:paraId="695B2CF8" w14:textId="77777777" w:rsidR="00753E36" w:rsidRPr="00753E36" w:rsidRDefault="00753E36" w:rsidP="00FB682E">
      <w:pPr>
        <w:pStyle w:val="aff5"/>
        <w:widowControl/>
        <w:numPr>
          <w:ilvl w:val="0"/>
          <w:numId w:val="31"/>
        </w:numPr>
        <w:suppressAutoHyphens w:val="0"/>
        <w:spacing w:after="160"/>
        <w:contextualSpacing/>
        <w:rPr>
          <w:szCs w:val="28"/>
          <w:lang w:val="en-US"/>
        </w:rPr>
      </w:pPr>
      <w:r w:rsidRPr="00753E36">
        <w:rPr>
          <w:szCs w:val="28"/>
          <w:lang w:val="en-US"/>
        </w:rPr>
        <w:t xml:space="preserve"> Bütün konuklar ev sahibi tarafından birbirleriyle __ </w:t>
      </w:r>
    </w:p>
    <w:p w14:paraId="69D903E7" w14:textId="77777777" w:rsidR="00753E36" w:rsidRPr="00753E36" w:rsidRDefault="00753E36" w:rsidP="00FB682E">
      <w:pPr>
        <w:pStyle w:val="aff5"/>
        <w:widowControl/>
        <w:numPr>
          <w:ilvl w:val="0"/>
          <w:numId w:val="44"/>
        </w:numPr>
        <w:suppressAutoHyphens w:val="0"/>
        <w:spacing w:after="160"/>
        <w:contextualSpacing/>
        <w:rPr>
          <w:szCs w:val="28"/>
          <w:lang w:val="en-US"/>
        </w:rPr>
      </w:pPr>
      <w:r w:rsidRPr="00753E36">
        <w:rPr>
          <w:szCs w:val="28"/>
          <w:lang w:val="en-US"/>
        </w:rPr>
        <w:t xml:space="preserve">tanıştırdı </w:t>
      </w:r>
    </w:p>
    <w:p w14:paraId="45779EA4" w14:textId="77777777" w:rsidR="00753E36" w:rsidRPr="00753E36" w:rsidRDefault="00753E36" w:rsidP="00FB682E">
      <w:pPr>
        <w:pStyle w:val="aff5"/>
        <w:widowControl/>
        <w:numPr>
          <w:ilvl w:val="0"/>
          <w:numId w:val="44"/>
        </w:numPr>
        <w:suppressAutoHyphens w:val="0"/>
        <w:spacing w:after="160"/>
        <w:contextualSpacing/>
        <w:rPr>
          <w:szCs w:val="28"/>
          <w:lang w:val="en-US"/>
        </w:rPr>
      </w:pPr>
      <w:r w:rsidRPr="00753E36">
        <w:rPr>
          <w:szCs w:val="28"/>
          <w:lang w:val="en-US"/>
        </w:rPr>
        <w:t xml:space="preserve">tanıştırıldı </w:t>
      </w:r>
    </w:p>
    <w:p w14:paraId="190DDEBC" w14:textId="77777777" w:rsidR="00753E36" w:rsidRPr="00753E36" w:rsidRDefault="00753E36" w:rsidP="00FB682E">
      <w:pPr>
        <w:pStyle w:val="aff5"/>
        <w:widowControl/>
        <w:numPr>
          <w:ilvl w:val="0"/>
          <w:numId w:val="31"/>
        </w:numPr>
        <w:suppressAutoHyphens w:val="0"/>
        <w:spacing w:after="160"/>
        <w:contextualSpacing/>
        <w:rPr>
          <w:szCs w:val="28"/>
          <w:lang w:val="en-US"/>
        </w:rPr>
      </w:pPr>
      <w:r w:rsidRPr="00753E36">
        <w:rPr>
          <w:szCs w:val="28"/>
          <w:lang w:val="en-US"/>
        </w:rPr>
        <w:t xml:space="preserve">Bütün para bankaya __ . </w:t>
      </w:r>
    </w:p>
    <w:p w14:paraId="44268E04" w14:textId="77777777" w:rsidR="00753E36" w:rsidRPr="00753E36" w:rsidRDefault="00753E36" w:rsidP="00FB682E">
      <w:pPr>
        <w:pStyle w:val="aff5"/>
        <w:widowControl/>
        <w:numPr>
          <w:ilvl w:val="0"/>
          <w:numId w:val="45"/>
        </w:numPr>
        <w:suppressAutoHyphens w:val="0"/>
        <w:spacing w:after="160"/>
        <w:contextualSpacing/>
        <w:rPr>
          <w:szCs w:val="28"/>
          <w:lang w:val="en-US"/>
        </w:rPr>
      </w:pPr>
      <w:r w:rsidRPr="00753E36">
        <w:rPr>
          <w:szCs w:val="28"/>
          <w:lang w:val="en-US"/>
        </w:rPr>
        <w:t xml:space="preserve">yatırıldı </w:t>
      </w:r>
    </w:p>
    <w:p w14:paraId="16230061" w14:textId="77777777" w:rsidR="00753E36" w:rsidRPr="00753E36" w:rsidRDefault="00753E36" w:rsidP="00FB682E">
      <w:pPr>
        <w:pStyle w:val="aff5"/>
        <w:widowControl/>
        <w:numPr>
          <w:ilvl w:val="0"/>
          <w:numId w:val="45"/>
        </w:numPr>
        <w:suppressAutoHyphens w:val="0"/>
        <w:spacing w:after="160"/>
        <w:contextualSpacing/>
        <w:rPr>
          <w:szCs w:val="28"/>
          <w:lang w:val="en-US"/>
        </w:rPr>
      </w:pPr>
      <w:r w:rsidRPr="00753E36">
        <w:rPr>
          <w:szCs w:val="28"/>
          <w:lang w:val="en-US"/>
        </w:rPr>
        <w:t xml:space="preserve">yatırdım </w:t>
      </w:r>
    </w:p>
    <w:p w14:paraId="57D2434E" w14:textId="77777777" w:rsidR="00753E36" w:rsidRPr="00753E36" w:rsidRDefault="00753E36" w:rsidP="00FB682E">
      <w:pPr>
        <w:pStyle w:val="aff5"/>
        <w:widowControl/>
        <w:numPr>
          <w:ilvl w:val="0"/>
          <w:numId w:val="31"/>
        </w:numPr>
        <w:suppressAutoHyphens w:val="0"/>
        <w:spacing w:after="160"/>
        <w:contextualSpacing/>
        <w:rPr>
          <w:szCs w:val="28"/>
          <w:lang w:val="en-US"/>
        </w:rPr>
      </w:pPr>
      <w:r w:rsidRPr="00753E36">
        <w:rPr>
          <w:szCs w:val="28"/>
          <w:lang w:val="en-US"/>
        </w:rPr>
        <w:t xml:space="preserve">İzleyiciler kapının önünde saatlerce ___ . </w:t>
      </w:r>
    </w:p>
    <w:p w14:paraId="386CFEC6" w14:textId="77777777" w:rsidR="00753E36" w:rsidRPr="00753E36" w:rsidRDefault="00753E36" w:rsidP="00FB682E">
      <w:pPr>
        <w:pStyle w:val="aff5"/>
        <w:widowControl/>
        <w:numPr>
          <w:ilvl w:val="0"/>
          <w:numId w:val="46"/>
        </w:numPr>
        <w:suppressAutoHyphens w:val="0"/>
        <w:spacing w:after="160"/>
        <w:contextualSpacing/>
        <w:rPr>
          <w:szCs w:val="28"/>
          <w:lang w:val="en-US"/>
        </w:rPr>
      </w:pPr>
      <w:r w:rsidRPr="00753E36">
        <w:rPr>
          <w:szCs w:val="28"/>
          <w:lang w:val="en-US"/>
        </w:rPr>
        <w:t xml:space="preserve">bekletildi </w:t>
      </w:r>
    </w:p>
    <w:p w14:paraId="4876B9F0" w14:textId="77777777" w:rsidR="00753E36" w:rsidRPr="00753E36" w:rsidRDefault="00753E36" w:rsidP="00FB682E">
      <w:pPr>
        <w:pStyle w:val="aff5"/>
        <w:widowControl/>
        <w:numPr>
          <w:ilvl w:val="0"/>
          <w:numId w:val="46"/>
        </w:numPr>
        <w:suppressAutoHyphens w:val="0"/>
        <w:spacing w:after="160"/>
        <w:contextualSpacing/>
        <w:rPr>
          <w:szCs w:val="28"/>
          <w:lang w:val="en-US"/>
        </w:rPr>
      </w:pPr>
      <w:r w:rsidRPr="00753E36">
        <w:rPr>
          <w:szCs w:val="28"/>
          <w:lang w:val="en-US"/>
        </w:rPr>
        <w:t>bekletti</w:t>
      </w:r>
    </w:p>
    <w:p w14:paraId="0DC7F505" w14:textId="77777777" w:rsidR="00753E36" w:rsidRPr="00753E36" w:rsidRDefault="00753E36" w:rsidP="00FB682E">
      <w:pPr>
        <w:pStyle w:val="aff5"/>
        <w:widowControl/>
        <w:numPr>
          <w:ilvl w:val="0"/>
          <w:numId w:val="31"/>
        </w:numPr>
        <w:suppressAutoHyphens w:val="0"/>
        <w:spacing w:after="160"/>
        <w:contextualSpacing/>
        <w:rPr>
          <w:szCs w:val="28"/>
          <w:lang w:val="en-US"/>
        </w:rPr>
      </w:pPr>
      <w:r w:rsidRPr="00753E36">
        <w:rPr>
          <w:szCs w:val="28"/>
          <w:lang w:val="en-US"/>
        </w:rPr>
        <w:t xml:space="preserve">İşçilere% 30 zam yapılması ___ . </w:t>
      </w:r>
    </w:p>
    <w:p w14:paraId="4B0F8992" w14:textId="77777777" w:rsidR="00753E36" w:rsidRPr="00753E36" w:rsidRDefault="00753E36" w:rsidP="00FB682E">
      <w:pPr>
        <w:pStyle w:val="aff5"/>
        <w:widowControl/>
        <w:numPr>
          <w:ilvl w:val="0"/>
          <w:numId w:val="47"/>
        </w:numPr>
        <w:suppressAutoHyphens w:val="0"/>
        <w:spacing w:after="160"/>
        <w:contextualSpacing/>
        <w:rPr>
          <w:szCs w:val="28"/>
          <w:lang w:val="en-US"/>
        </w:rPr>
      </w:pPr>
      <w:r w:rsidRPr="00753E36">
        <w:rPr>
          <w:szCs w:val="28"/>
          <w:lang w:val="en-US"/>
        </w:rPr>
        <w:t xml:space="preserve">kararlaştırıldı </w:t>
      </w:r>
    </w:p>
    <w:p w14:paraId="2E1D8E31" w14:textId="77777777" w:rsidR="00753E36" w:rsidRPr="00753E36" w:rsidRDefault="00753E36" w:rsidP="00FB682E">
      <w:pPr>
        <w:pStyle w:val="aff5"/>
        <w:widowControl/>
        <w:numPr>
          <w:ilvl w:val="0"/>
          <w:numId w:val="47"/>
        </w:numPr>
        <w:suppressAutoHyphens w:val="0"/>
        <w:spacing w:after="160"/>
        <w:contextualSpacing/>
        <w:rPr>
          <w:szCs w:val="28"/>
          <w:lang w:val="en-US"/>
        </w:rPr>
      </w:pPr>
      <w:r w:rsidRPr="00753E36">
        <w:rPr>
          <w:szCs w:val="28"/>
          <w:lang w:val="en-US"/>
        </w:rPr>
        <w:t>kararlaştırdı</w:t>
      </w:r>
    </w:p>
    <w:p w14:paraId="3EE4B3B6" w14:textId="77777777" w:rsidR="00753E36" w:rsidRPr="00753E36" w:rsidRDefault="00753E36" w:rsidP="00753E36">
      <w:pPr>
        <w:widowControl/>
        <w:suppressAutoHyphens w:val="0"/>
        <w:spacing w:after="160"/>
        <w:ind w:left="720"/>
        <w:contextualSpacing/>
        <w:rPr>
          <w:sz w:val="24"/>
          <w:szCs w:val="24"/>
          <w:lang w:val="en-US"/>
        </w:rPr>
      </w:pPr>
    </w:p>
    <w:p w14:paraId="66CF12A6" w14:textId="6BFAA9AB" w:rsidR="00753E36" w:rsidRPr="00753E36" w:rsidRDefault="00753E36" w:rsidP="00FB682E">
      <w:pPr>
        <w:pStyle w:val="a5"/>
        <w:numPr>
          <w:ilvl w:val="0"/>
          <w:numId w:val="14"/>
        </w:numPr>
        <w:rPr>
          <w:b/>
          <w:sz w:val="28"/>
          <w:szCs w:val="28"/>
        </w:rPr>
      </w:pPr>
      <w:r w:rsidRPr="00753E36">
        <w:rPr>
          <w:b/>
          <w:bCs/>
          <w:sz w:val="28"/>
          <w:szCs w:val="28"/>
        </w:rPr>
        <w:t>Переведите два фрагмента делового письма</w:t>
      </w:r>
      <w:r w:rsidRPr="00753E36">
        <w:rPr>
          <w:b/>
          <w:sz w:val="28"/>
          <w:szCs w:val="28"/>
        </w:rPr>
        <w:t xml:space="preserve"> на турецкий язык и на русский язык:</w:t>
      </w:r>
    </w:p>
    <w:p w14:paraId="310B59B9" w14:textId="77777777" w:rsidR="00753E36" w:rsidRPr="00753E36" w:rsidRDefault="00753E36" w:rsidP="00753E36">
      <w:pPr>
        <w:pStyle w:val="aff5"/>
        <w:tabs>
          <w:tab w:val="left" w:pos="612"/>
        </w:tabs>
        <w:spacing w:line="240" w:lineRule="auto"/>
        <w:ind w:left="611"/>
        <w:jc w:val="center"/>
        <w:rPr>
          <w:sz w:val="24"/>
          <w:szCs w:val="24"/>
        </w:rPr>
      </w:pPr>
      <w:r w:rsidRPr="00753E36">
        <w:rPr>
          <w:sz w:val="24"/>
          <w:szCs w:val="24"/>
        </w:rPr>
        <w:t>Уважаемый Мурат Сечкин!</w:t>
      </w:r>
    </w:p>
    <w:p w14:paraId="1B7DEBDF" w14:textId="77777777" w:rsidR="00753E36" w:rsidRPr="00753E36" w:rsidRDefault="00753E36" w:rsidP="00753E36">
      <w:pPr>
        <w:pStyle w:val="aff5"/>
        <w:tabs>
          <w:tab w:val="left" w:pos="612"/>
        </w:tabs>
        <w:spacing w:line="240" w:lineRule="auto"/>
        <w:ind w:left="612" w:firstLine="612"/>
        <w:jc w:val="both"/>
        <w:rPr>
          <w:sz w:val="24"/>
          <w:szCs w:val="24"/>
        </w:rPr>
      </w:pPr>
      <w:r w:rsidRPr="00753E36">
        <w:rPr>
          <w:sz w:val="24"/>
          <w:szCs w:val="24"/>
        </w:rPr>
        <w:t>В соответствии с условиями подписанного нами контракта после получения Вашего письма от 04.09 2013 г. о начале изготовления заказанного нами оборудования мы произвели оплату в сумме 10 580 долларов США 06.09.2013 г. Просим Вас подтвердить получение оплаты и сообщить, когда товар будет готов к отправке.</w:t>
      </w:r>
    </w:p>
    <w:p w14:paraId="48CE7F6F" w14:textId="77777777" w:rsidR="00753E36" w:rsidRPr="00753E36" w:rsidRDefault="00753E36" w:rsidP="00753E36">
      <w:pPr>
        <w:pStyle w:val="aff5"/>
        <w:tabs>
          <w:tab w:val="left" w:pos="612"/>
        </w:tabs>
        <w:spacing w:line="240" w:lineRule="auto"/>
        <w:ind w:left="611"/>
        <w:jc w:val="right"/>
        <w:rPr>
          <w:b/>
          <w:szCs w:val="28"/>
        </w:rPr>
      </w:pPr>
      <w:r w:rsidRPr="00753E36">
        <w:rPr>
          <w:sz w:val="24"/>
          <w:szCs w:val="24"/>
        </w:rPr>
        <w:t xml:space="preserve"> С уважением, Анна Сергеева</w:t>
      </w:r>
    </w:p>
    <w:p w14:paraId="34FBB2B8" w14:textId="77777777" w:rsidR="00753E36" w:rsidRPr="00753E36" w:rsidRDefault="00753E36" w:rsidP="00753E36">
      <w:pPr>
        <w:pStyle w:val="a5"/>
        <w:spacing w:before="1"/>
        <w:rPr>
          <w:b/>
          <w:sz w:val="28"/>
          <w:szCs w:val="28"/>
        </w:rPr>
      </w:pPr>
      <w:r w:rsidRPr="00753E36">
        <w:rPr>
          <w:b/>
          <w:sz w:val="28"/>
          <w:szCs w:val="28"/>
        </w:rPr>
        <w:t xml:space="preserve">      </w:t>
      </w:r>
    </w:p>
    <w:p w14:paraId="37041E2D" w14:textId="77777777" w:rsidR="00753E36" w:rsidRPr="00753E36" w:rsidRDefault="00753E36" w:rsidP="00753E36">
      <w:pPr>
        <w:pStyle w:val="a5"/>
        <w:spacing w:before="1"/>
      </w:pPr>
      <w:r w:rsidRPr="00753E36">
        <w:rPr>
          <w:sz w:val="28"/>
          <w:szCs w:val="28"/>
        </w:rPr>
        <w:t xml:space="preserve">               </w:t>
      </w:r>
      <w:r w:rsidRPr="00753E36">
        <w:t xml:space="preserve">Sayın Arınç, </w:t>
      </w:r>
    </w:p>
    <w:p w14:paraId="34067C51" w14:textId="77777777" w:rsidR="00753E36" w:rsidRPr="00753E36" w:rsidRDefault="00753E36" w:rsidP="00753E36">
      <w:pPr>
        <w:pStyle w:val="a5"/>
        <w:spacing w:before="1"/>
        <w:ind w:left="1247"/>
        <w:jc w:val="both"/>
        <w:rPr>
          <w:lang w:val="tr-TR"/>
        </w:rPr>
      </w:pPr>
      <w:r w:rsidRPr="00753E36">
        <w:t xml:space="preserve">Sipariş ettiğimiz KN 433 kodlu 10 adet Beko marka buzdolabını taahhüt etmiş olduğunuz            </w:t>
      </w:r>
      <w:r w:rsidRPr="00753E36">
        <w:rPr>
          <w:lang w:val="tr-TR"/>
        </w:rPr>
        <w:t xml:space="preserve"> </w:t>
      </w:r>
    </w:p>
    <w:p w14:paraId="77DBEC57" w14:textId="77777777" w:rsidR="00753E36" w:rsidRPr="00753E36" w:rsidRDefault="00753E36" w:rsidP="00753E36">
      <w:pPr>
        <w:pStyle w:val="a5"/>
        <w:spacing w:before="1"/>
        <w:ind w:firstLine="709"/>
        <w:jc w:val="both"/>
        <w:rPr>
          <w:lang w:val="tr-TR"/>
        </w:rPr>
      </w:pPr>
      <w:r w:rsidRPr="00753E36">
        <w:rPr>
          <w:lang w:val="tr-TR"/>
        </w:rPr>
        <w:t xml:space="preserve">25.10.2013 tarihinden önce aldık. Siparişlerimizin temin ve teslimatında göstermiş olduğunuz                    </w:t>
      </w:r>
    </w:p>
    <w:p w14:paraId="4B06B94B" w14:textId="77777777" w:rsidR="00753E36" w:rsidRPr="00753E36" w:rsidRDefault="00753E36" w:rsidP="00753E36">
      <w:pPr>
        <w:pStyle w:val="a5"/>
        <w:spacing w:before="1"/>
        <w:jc w:val="both"/>
        <w:rPr>
          <w:lang w:val="tr-TR"/>
        </w:rPr>
      </w:pPr>
      <w:r w:rsidRPr="00753E36">
        <w:rPr>
          <w:lang w:val="tr-TR"/>
        </w:rPr>
        <w:t xml:space="preserve">             ilgiye teşekkür eder, iyi çalışmalar dileriz. </w:t>
      </w:r>
    </w:p>
    <w:p w14:paraId="5BFF5D78" w14:textId="77777777" w:rsidR="00753E36" w:rsidRPr="00753E36" w:rsidRDefault="00753E36" w:rsidP="00753E36">
      <w:pPr>
        <w:pStyle w:val="a5"/>
        <w:spacing w:before="1"/>
        <w:jc w:val="right"/>
        <w:rPr>
          <w:lang w:val="tr-TR"/>
        </w:rPr>
      </w:pPr>
      <w:r w:rsidRPr="00753E36">
        <w:rPr>
          <w:lang w:val="tr-TR"/>
        </w:rPr>
        <w:t xml:space="preserve">Saygılarımızla, </w:t>
      </w:r>
    </w:p>
    <w:p w14:paraId="6EB19BA8" w14:textId="77777777" w:rsidR="00753E36" w:rsidRPr="00753E36" w:rsidRDefault="00753E36" w:rsidP="00753E36">
      <w:pPr>
        <w:pStyle w:val="a5"/>
        <w:spacing w:before="1"/>
        <w:jc w:val="right"/>
        <w:rPr>
          <w:lang w:val="tr-TR"/>
        </w:rPr>
      </w:pPr>
      <w:r w:rsidRPr="00753E36">
        <w:rPr>
          <w:lang w:val="tr-TR"/>
        </w:rPr>
        <w:t>Eskişehir Beko Bayi</w:t>
      </w:r>
    </w:p>
    <w:p w14:paraId="2EAD7EC8" w14:textId="77777777" w:rsidR="00753E36" w:rsidRPr="00753E36" w:rsidRDefault="00753E36" w:rsidP="00753E36">
      <w:pPr>
        <w:pStyle w:val="a5"/>
        <w:spacing w:before="1"/>
        <w:jc w:val="right"/>
        <w:rPr>
          <w:lang w:val="tr-TR"/>
        </w:rPr>
      </w:pPr>
      <w:r w:rsidRPr="00753E36">
        <w:rPr>
          <w:lang w:val="tr-TR"/>
        </w:rPr>
        <w:t>Harun Tuncel</w:t>
      </w:r>
    </w:p>
    <w:p w14:paraId="50E59725" w14:textId="77777777" w:rsidR="00753E36" w:rsidRPr="00753E36" w:rsidRDefault="00753E36" w:rsidP="00753E36">
      <w:pPr>
        <w:pStyle w:val="a5"/>
        <w:spacing w:before="1"/>
        <w:jc w:val="right"/>
        <w:rPr>
          <w:lang w:val="tr-TR"/>
        </w:rPr>
      </w:pPr>
    </w:p>
    <w:p w14:paraId="12E45424" w14:textId="77777777" w:rsidR="00753E36" w:rsidRPr="00753E36" w:rsidRDefault="00753E36" w:rsidP="00FB682E">
      <w:pPr>
        <w:pStyle w:val="a5"/>
        <w:numPr>
          <w:ilvl w:val="0"/>
          <w:numId w:val="14"/>
        </w:numPr>
        <w:spacing w:before="1"/>
        <w:rPr>
          <w:b/>
          <w:bCs/>
          <w:lang w:val="tr-TR"/>
        </w:rPr>
      </w:pPr>
      <w:r w:rsidRPr="00753E36">
        <w:rPr>
          <w:b/>
          <w:bCs/>
          <w:sz w:val="28"/>
          <w:szCs w:val="28"/>
          <w:lang w:val="tr-TR"/>
        </w:rPr>
        <w:t>Напишите деловое письмо в стиле письмо – запрос на турецком языке</w:t>
      </w:r>
    </w:p>
    <w:p w14:paraId="4712060A" w14:textId="77777777" w:rsidR="00E74D60" w:rsidRPr="00753E36" w:rsidRDefault="00E74D60">
      <w:pPr>
        <w:rPr>
          <w:lang w:val="tr-TR" w:eastAsia="zh-CN"/>
        </w:rPr>
      </w:pPr>
    </w:p>
    <w:p w14:paraId="0E59B181" w14:textId="77777777" w:rsidR="00806EC0" w:rsidRPr="00806EC0" w:rsidRDefault="00806EC0" w:rsidP="00806EC0">
      <w:pPr>
        <w:jc w:val="center"/>
        <w:rPr>
          <w:b/>
          <w:szCs w:val="28"/>
          <w:lang w:val="en-US"/>
        </w:rPr>
      </w:pPr>
      <w:r w:rsidRPr="00806EC0">
        <w:rPr>
          <w:b/>
          <w:szCs w:val="28"/>
        </w:rPr>
        <w:t>Арабский</w:t>
      </w:r>
      <w:r w:rsidRPr="00806EC0">
        <w:rPr>
          <w:b/>
          <w:szCs w:val="28"/>
          <w:lang w:val="en-US"/>
        </w:rPr>
        <w:t xml:space="preserve"> </w:t>
      </w:r>
      <w:r w:rsidRPr="00806EC0">
        <w:rPr>
          <w:b/>
          <w:szCs w:val="28"/>
        </w:rPr>
        <w:t>язык</w:t>
      </w:r>
    </w:p>
    <w:p w14:paraId="21FB53D8" w14:textId="77777777" w:rsidR="00806EC0" w:rsidRPr="00806EC0" w:rsidRDefault="00806EC0" w:rsidP="00FB682E">
      <w:pPr>
        <w:numPr>
          <w:ilvl w:val="0"/>
          <w:numId w:val="51"/>
        </w:numPr>
        <w:pBdr>
          <w:top w:val="nil"/>
          <w:left w:val="nil"/>
          <w:bottom w:val="nil"/>
          <w:right w:val="nil"/>
          <w:between w:val="nil"/>
        </w:pBdr>
        <w:tabs>
          <w:tab w:val="left" w:pos="762"/>
          <w:tab w:val="left" w:pos="763"/>
        </w:tabs>
        <w:suppressAutoHyphens w:val="0"/>
        <w:spacing w:before="159" w:line="242" w:lineRule="auto"/>
        <w:ind w:right="561" w:firstLine="0"/>
        <w:rPr>
          <w:b/>
        </w:rPr>
      </w:pPr>
      <w:r w:rsidRPr="00806EC0">
        <w:rPr>
          <w:b/>
          <w:sz w:val="24"/>
          <w:szCs w:val="24"/>
        </w:rPr>
        <w:t xml:space="preserve">Лексико-грамматический тест </w:t>
      </w:r>
    </w:p>
    <w:p w14:paraId="41CC3EDD" w14:textId="77777777" w:rsidR="00806EC0" w:rsidRPr="00806EC0" w:rsidRDefault="00806EC0" w:rsidP="00806EC0">
      <w:pPr>
        <w:pBdr>
          <w:top w:val="nil"/>
          <w:left w:val="nil"/>
          <w:bottom w:val="nil"/>
          <w:right w:val="nil"/>
          <w:between w:val="nil"/>
        </w:pBdr>
        <w:spacing w:before="7"/>
        <w:rPr>
          <w:b/>
        </w:rPr>
      </w:pPr>
    </w:p>
    <w:p w14:paraId="5394835E" w14:textId="77777777" w:rsidR="00806EC0" w:rsidRPr="00806EC0" w:rsidRDefault="00806EC0" w:rsidP="00806EC0">
      <w:pPr>
        <w:bidi/>
      </w:pPr>
      <w:r w:rsidRPr="00806EC0">
        <w:rPr>
          <w:rtl/>
        </w:rPr>
        <w:t>ضع الضمير المناسب</w:t>
      </w:r>
    </w:p>
    <w:p w14:paraId="03809A3F" w14:textId="77777777" w:rsidR="00806EC0" w:rsidRPr="00806EC0" w:rsidRDefault="00806EC0" w:rsidP="00806EC0">
      <w:pPr>
        <w:bidi/>
      </w:pPr>
      <w:r w:rsidRPr="00806EC0">
        <w:rPr>
          <w:rtl/>
        </w:rPr>
        <w:t xml:space="preserve">   أخي يعمل محاسبا .هو يعمل محاسباً</w:t>
      </w:r>
    </w:p>
    <w:p w14:paraId="77AA2858" w14:textId="77777777" w:rsidR="00806EC0" w:rsidRPr="00806EC0" w:rsidRDefault="00806EC0" w:rsidP="00806EC0">
      <w:pPr>
        <w:bidi/>
      </w:pPr>
      <w:r w:rsidRPr="00806EC0">
        <w:t xml:space="preserve"> </w:t>
      </w:r>
    </w:p>
    <w:p w14:paraId="55DAA06B" w14:textId="77777777" w:rsidR="00806EC0" w:rsidRPr="00806EC0" w:rsidRDefault="00806EC0" w:rsidP="00806EC0">
      <w:pPr>
        <w:bidi/>
      </w:pPr>
      <w:r w:rsidRPr="00806EC0">
        <w:rPr>
          <w:rtl/>
        </w:rPr>
        <w:t xml:space="preserve">١. عمي يسكن في إسطنبول _ . </w:t>
      </w:r>
    </w:p>
    <w:p w14:paraId="3F490ACE" w14:textId="77777777" w:rsidR="00806EC0" w:rsidRPr="00806EC0" w:rsidRDefault="00806EC0" w:rsidP="00806EC0">
      <w:pPr>
        <w:bidi/>
      </w:pPr>
      <w:r w:rsidRPr="00806EC0">
        <w:rPr>
          <w:rtl/>
        </w:rPr>
        <w:t xml:space="preserve">⁠٢. خالتي ترتب البنت . </w:t>
      </w:r>
    </w:p>
    <w:p w14:paraId="703043D2" w14:textId="77777777" w:rsidR="00806EC0" w:rsidRPr="00806EC0" w:rsidRDefault="00806EC0" w:rsidP="00806EC0">
      <w:pPr>
        <w:bidi/>
      </w:pPr>
      <w:r w:rsidRPr="00806EC0">
        <w:rPr>
          <w:rtl/>
        </w:rPr>
        <w:t xml:space="preserve">⁠٣. أعمامي يستقبلون الضيوف . </w:t>
      </w:r>
    </w:p>
    <w:p w14:paraId="06A6B7F8" w14:textId="77777777" w:rsidR="00806EC0" w:rsidRPr="00806EC0" w:rsidRDefault="00806EC0" w:rsidP="00806EC0">
      <w:pPr>
        <w:bidi/>
      </w:pPr>
      <w:r w:rsidRPr="00806EC0">
        <w:rPr>
          <w:rtl/>
        </w:rPr>
        <w:t xml:space="preserve">٤. خالتي وأختي تدرسان في الجامعة </w:t>
      </w:r>
    </w:p>
    <w:p w14:paraId="44EC4F21" w14:textId="77777777" w:rsidR="00806EC0" w:rsidRPr="00806EC0" w:rsidRDefault="00806EC0" w:rsidP="00806EC0">
      <w:pPr>
        <w:bidi/>
      </w:pPr>
      <w:r w:rsidRPr="00806EC0">
        <w:rPr>
          <w:rtl/>
        </w:rPr>
        <w:t xml:space="preserve">٥. مراد وعصام يكتبان الواجب </w:t>
      </w:r>
    </w:p>
    <w:p w14:paraId="38A47B02" w14:textId="77777777" w:rsidR="00806EC0" w:rsidRPr="00806EC0" w:rsidRDefault="00806EC0" w:rsidP="00806EC0">
      <w:pPr>
        <w:bidi/>
      </w:pPr>
      <w:r w:rsidRPr="00806EC0">
        <w:rPr>
          <w:rtl/>
        </w:rPr>
        <w:lastRenderedPageBreak/>
        <w:t xml:space="preserve">⁠٦. ليلى وزينب وسلمى يعلقون الزينة </w:t>
      </w:r>
    </w:p>
    <w:p w14:paraId="190FC349" w14:textId="77777777" w:rsidR="00806EC0" w:rsidRPr="00806EC0" w:rsidRDefault="00806EC0" w:rsidP="00806EC0">
      <w:pPr>
        <w:bidi/>
      </w:pPr>
      <w:r w:rsidRPr="00806EC0">
        <w:rPr>
          <w:rtl/>
        </w:rPr>
        <w:t xml:space="preserve">٧. الطالب يفهمون الدرس </w:t>
      </w:r>
    </w:p>
    <w:p w14:paraId="0CC38CE8" w14:textId="77777777" w:rsidR="00806EC0" w:rsidRPr="00806EC0" w:rsidRDefault="00806EC0" w:rsidP="00806EC0">
      <w:pPr>
        <w:bidi/>
      </w:pPr>
      <w:r w:rsidRPr="00806EC0">
        <w:rPr>
          <w:rtl/>
        </w:rPr>
        <w:t>⁠٨. أخواتي يجلسن في الصالون</w:t>
      </w:r>
    </w:p>
    <w:p w14:paraId="45015B66" w14:textId="77777777" w:rsidR="00806EC0" w:rsidRPr="00806EC0" w:rsidRDefault="00806EC0" w:rsidP="00806EC0">
      <w:pPr>
        <w:bidi/>
      </w:pPr>
    </w:p>
    <w:p w14:paraId="601C3DF5" w14:textId="77777777" w:rsidR="00806EC0" w:rsidRPr="00806EC0" w:rsidRDefault="00806EC0" w:rsidP="00806EC0">
      <w:pPr>
        <w:bidi/>
      </w:pPr>
      <w:r w:rsidRPr="00806EC0">
        <w:rPr>
          <w:rtl/>
        </w:rPr>
        <w:t xml:space="preserve">استخدم فعل الأمر كما في المثال التالي </w:t>
      </w:r>
    </w:p>
    <w:p w14:paraId="3681BB0B" w14:textId="77777777" w:rsidR="00806EC0" w:rsidRPr="00806EC0" w:rsidRDefault="00806EC0" w:rsidP="00806EC0">
      <w:pPr>
        <w:bidi/>
      </w:pPr>
      <w:r w:rsidRPr="00806EC0">
        <w:rPr>
          <w:rtl/>
        </w:rPr>
        <w:t>يحمل الشاي.      (أنتَ) احمل الشاي</w:t>
      </w:r>
    </w:p>
    <w:p w14:paraId="29F16313" w14:textId="77777777" w:rsidR="00806EC0" w:rsidRPr="00806EC0" w:rsidRDefault="00806EC0" w:rsidP="00806EC0">
      <w:pPr>
        <w:bidi/>
      </w:pPr>
    </w:p>
    <w:p w14:paraId="2C728DB8" w14:textId="77777777" w:rsidR="00806EC0" w:rsidRPr="00806EC0" w:rsidRDefault="00806EC0" w:rsidP="00806EC0">
      <w:pPr>
        <w:bidi/>
      </w:pPr>
      <w:r w:rsidRPr="00806EC0">
        <w:rPr>
          <w:rtl/>
        </w:rPr>
        <w:t xml:space="preserve">١- يكتب الدرس. (أنتم) </w:t>
      </w:r>
    </w:p>
    <w:p w14:paraId="41B3A010" w14:textId="77777777" w:rsidR="00806EC0" w:rsidRPr="00806EC0" w:rsidRDefault="00806EC0" w:rsidP="00806EC0">
      <w:pPr>
        <w:bidi/>
      </w:pPr>
      <w:r w:rsidRPr="00806EC0">
        <w:rPr>
          <w:rtl/>
        </w:rPr>
        <w:t xml:space="preserve">٢- يجلس في المنزل. (أنتما) </w:t>
      </w:r>
    </w:p>
    <w:p w14:paraId="231065F3" w14:textId="77777777" w:rsidR="00806EC0" w:rsidRPr="00806EC0" w:rsidRDefault="00806EC0" w:rsidP="00806EC0">
      <w:pPr>
        <w:bidi/>
      </w:pPr>
      <w:r w:rsidRPr="00806EC0">
        <w:rPr>
          <w:rtl/>
        </w:rPr>
        <w:t>٣- يفتح الشباك. (أنتِ)</w:t>
      </w:r>
    </w:p>
    <w:p w14:paraId="4723D07A" w14:textId="77777777" w:rsidR="00806EC0" w:rsidRPr="00806EC0" w:rsidRDefault="00806EC0" w:rsidP="00806EC0">
      <w:pPr>
        <w:bidi/>
      </w:pPr>
      <w:r w:rsidRPr="00806EC0">
        <w:rPr>
          <w:rtl/>
        </w:rPr>
        <w:t>٤- ينظر إلى المعلم. (أنتن)</w:t>
      </w:r>
    </w:p>
    <w:p w14:paraId="4401B0D0" w14:textId="77777777" w:rsidR="00806EC0" w:rsidRPr="00806EC0" w:rsidRDefault="00806EC0" w:rsidP="00806EC0">
      <w:pPr>
        <w:bidi/>
      </w:pPr>
      <w:r w:rsidRPr="00806EC0">
        <w:rPr>
          <w:rtl/>
        </w:rPr>
        <w:t>٥- يمسح السبورة. (أنتَ)</w:t>
      </w:r>
    </w:p>
    <w:p w14:paraId="0FE8E2E6" w14:textId="77777777" w:rsidR="00806EC0" w:rsidRPr="00806EC0" w:rsidRDefault="00806EC0" w:rsidP="00806EC0">
      <w:pPr>
        <w:bidi/>
      </w:pPr>
      <w:r w:rsidRPr="00806EC0">
        <w:rPr>
          <w:rtl/>
        </w:rPr>
        <w:t>٦- يقرأ الجريدة. (أنتما)</w:t>
      </w:r>
    </w:p>
    <w:p w14:paraId="74554208" w14:textId="77777777" w:rsidR="00806EC0" w:rsidRPr="00806EC0" w:rsidRDefault="00806EC0" w:rsidP="00806EC0">
      <w:pPr>
        <w:bidi/>
      </w:pPr>
      <w:r w:rsidRPr="00806EC0">
        <w:rPr>
          <w:rtl/>
        </w:rPr>
        <w:t>٧- يطبخ الطعام. (أنتن)</w:t>
      </w:r>
    </w:p>
    <w:p w14:paraId="05D31AC1" w14:textId="77777777" w:rsidR="00806EC0" w:rsidRPr="00806EC0" w:rsidRDefault="00806EC0" w:rsidP="00806EC0">
      <w:pPr>
        <w:bidi/>
      </w:pPr>
    </w:p>
    <w:p w14:paraId="0EB61CAF" w14:textId="77777777" w:rsidR="00806EC0" w:rsidRPr="00806EC0" w:rsidRDefault="00806EC0" w:rsidP="00806EC0">
      <w:pPr>
        <w:bidi/>
      </w:pPr>
      <w:r w:rsidRPr="00806EC0">
        <w:rPr>
          <w:rtl/>
        </w:rPr>
        <w:t xml:space="preserve">انهَ عن الأفعال التالي كما في المثال </w:t>
      </w:r>
    </w:p>
    <w:p w14:paraId="7B770C62" w14:textId="77777777" w:rsidR="00806EC0" w:rsidRPr="00806EC0" w:rsidRDefault="00806EC0" w:rsidP="00806EC0">
      <w:pPr>
        <w:bidi/>
      </w:pPr>
      <w:r w:rsidRPr="00806EC0">
        <w:rPr>
          <w:rtl/>
        </w:rPr>
        <w:t xml:space="preserve">يعمل في الشركة.  (أنتَ) لا تعمل في الشركة. </w:t>
      </w:r>
    </w:p>
    <w:p w14:paraId="21230F41" w14:textId="77777777" w:rsidR="00806EC0" w:rsidRPr="00806EC0" w:rsidRDefault="00806EC0" w:rsidP="00806EC0">
      <w:pPr>
        <w:bidi/>
      </w:pPr>
    </w:p>
    <w:p w14:paraId="590CE9A2" w14:textId="77777777" w:rsidR="00806EC0" w:rsidRPr="00806EC0" w:rsidRDefault="00806EC0" w:rsidP="00806EC0">
      <w:pPr>
        <w:bidi/>
      </w:pPr>
      <w:r w:rsidRPr="00806EC0">
        <w:rPr>
          <w:rtl/>
        </w:rPr>
        <w:t xml:space="preserve">١- يفتح الباب (أنتِ) </w:t>
      </w:r>
    </w:p>
    <w:p w14:paraId="5F6BCE75" w14:textId="77777777" w:rsidR="00806EC0" w:rsidRPr="00806EC0" w:rsidRDefault="00806EC0" w:rsidP="00806EC0">
      <w:pPr>
        <w:bidi/>
      </w:pPr>
      <w:r w:rsidRPr="00806EC0">
        <w:rPr>
          <w:rtl/>
        </w:rPr>
        <w:t>٢- يكتب العنوان. (أنتن)</w:t>
      </w:r>
    </w:p>
    <w:p w14:paraId="45DC39D7" w14:textId="77777777" w:rsidR="00806EC0" w:rsidRPr="00806EC0" w:rsidRDefault="00806EC0" w:rsidP="00806EC0">
      <w:pPr>
        <w:bidi/>
      </w:pPr>
      <w:r w:rsidRPr="00806EC0">
        <w:rPr>
          <w:rtl/>
        </w:rPr>
        <w:t>٣- يلعب في البيت. (أنتم)</w:t>
      </w:r>
    </w:p>
    <w:p w14:paraId="2CA3D70E" w14:textId="77777777" w:rsidR="00806EC0" w:rsidRPr="00806EC0" w:rsidRDefault="00806EC0" w:rsidP="00806EC0">
      <w:pPr>
        <w:bidi/>
      </w:pPr>
      <w:r w:rsidRPr="00806EC0">
        <w:rPr>
          <w:rtl/>
        </w:rPr>
        <w:t>٤- يجلس أمام الحاسوب كثيرًا. (أنتما)</w:t>
      </w:r>
    </w:p>
    <w:p w14:paraId="247E07C8" w14:textId="77777777" w:rsidR="00806EC0" w:rsidRPr="00806EC0" w:rsidRDefault="00806EC0" w:rsidP="00806EC0">
      <w:pPr>
        <w:bidi/>
      </w:pPr>
      <w:r w:rsidRPr="00806EC0">
        <w:rPr>
          <w:rtl/>
        </w:rPr>
        <w:t>٥- يلعب في الحديقة. (أنتَ)</w:t>
      </w:r>
    </w:p>
    <w:p w14:paraId="11FD5961" w14:textId="77777777" w:rsidR="00806EC0" w:rsidRPr="00806EC0" w:rsidRDefault="00806EC0" w:rsidP="00806EC0">
      <w:pPr>
        <w:bidi/>
      </w:pPr>
    </w:p>
    <w:p w14:paraId="3F5A89EC" w14:textId="77777777" w:rsidR="00806EC0" w:rsidRPr="00806EC0" w:rsidRDefault="00806EC0" w:rsidP="00806EC0">
      <w:pPr>
        <w:bidi/>
      </w:pPr>
    </w:p>
    <w:p w14:paraId="0F69F89B" w14:textId="77777777" w:rsidR="00806EC0" w:rsidRPr="00806EC0" w:rsidRDefault="00806EC0" w:rsidP="00806EC0">
      <w:pPr>
        <w:bidi/>
      </w:pPr>
    </w:p>
    <w:p w14:paraId="6F730BED" w14:textId="77777777" w:rsidR="00806EC0" w:rsidRPr="00806EC0" w:rsidRDefault="00806EC0" w:rsidP="00806EC0">
      <w:pPr>
        <w:bidi/>
      </w:pPr>
      <w:r w:rsidRPr="00806EC0">
        <w:rPr>
          <w:rtl/>
        </w:rPr>
        <w:t>‏اكتب في ال معدود بشكل صحيح كما في المثال</w:t>
      </w:r>
    </w:p>
    <w:p w14:paraId="2B9D7717" w14:textId="77777777" w:rsidR="00806EC0" w:rsidRPr="00806EC0" w:rsidRDefault="00806EC0" w:rsidP="00806EC0">
      <w:pPr>
        <w:bidi/>
      </w:pPr>
      <w:r w:rsidRPr="00806EC0">
        <w:rPr>
          <w:rtl/>
        </w:rPr>
        <w:t>‏في الحقيبة ستة كتب (كتاب)</w:t>
      </w:r>
    </w:p>
    <w:p w14:paraId="52EE67B9" w14:textId="77777777" w:rsidR="00806EC0" w:rsidRPr="00806EC0" w:rsidRDefault="00806EC0" w:rsidP="00806EC0">
      <w:pPr>
        <w:bidi/>
      </w:pPr>
    </w:p>
    <w:p w14:paraId="1F0E1128" w14:textId="77777777" w:rsidR="00806EC0" w:rsidRPr="00806EC0" w:rsidRDefault="00806EC0" w:rsidP="00806EC0">
      <w:pPr>
        <w:bidi/>
      </w:pPr>
      <w:r w:rsidRPr="00806EC0">
        <w:rPr>
          <w:rtl/>
        </w:rPr>
        <w:t>١- ‏في الحقيبة أربعة     (قلم)</w:t>
      </w:r>
    </w:p>
    <w:p w14:paraId="79B4E30D" w14:textId="77777777" w:rsidR="00806EC0" w:rsidRPr="00806EC0" w:rsidRDefault="00806EC0" w:rsidP="00806EC0">
      <w:pPr>
        <w:bidi/>
      </w:pPr>
      <w:r w:rsidRPr="00806EC0">
        <w:rPr>
          <w:rtl/>
        </w:rPr>
        <w:t>٢- في الحقيبة ثلاثة.      (هاتف)</w:t>
      </w:r>
    </w:p>
    <w:p w14:paraId="2B775A6B" w14:textId="77777777" w:rsidR="00806EC0" w:rsidRPr="00806EC0" w:rsidRDefault="00806EC0" w:rsidP="00806EC0">
      <w:pPr>
        <w:bidi/>
      </w:pPr>
      <w:r w:rsidRPr="00806EC0">
        <w:rPr>
          <w:rtl/>
        </w:rPr>
        <w:t>٣- في الأسبوع سبعة.     (يوم)</w:t>
      </w:r>
    </w:p>
    <w:p w14:paraId="1CD4758B" w14:textId="77777777" w:rsidR="00806EC0" w:rsidRPr="00806EC0" w:rsidRDefault="00806EC0" w:rsidP="00806EC0">
      <w:pPr>
        <w:bidi/>
      </w:pPr>
      <w:r w:rsidRPr="00806EC0">
        <w:rPr>
          <w:rtl/>
        </w:rPr>
        <w:t>٤- في أسرتي خمسة.      (ولد)، ٥- وثلاث     (بنت)</w:t>
      </w:r>
    </w:p>
    <w:p w14:paraId="1DAE1197" w14:textId="77777777" w:rsidR="00806EC0" w:rsidRPr="00806EC0" w:rsidRDefault="00806EC0" w:rsidP="00806EC0">
      <w:pPr>
        <w:bidi/>
      </w:pPr>
      <w:r w:rsidRPr="00806EC0">
        <w:rPr>
          <w:rtl/>
        </w:rPr>
        <w:t xml:space="preserve">٦- على المكتب عشر.    ( جريدة) </w:t>
      </w:r>
    </w:p>
    <w:p w14:paraId="39E59B42" w14:textId="77777777" w:rsidR="00806EC0" w:rsidRPr="00806EC0" w:rsidRDefault="00806EC0" w:rsidP="00806EC0">
      <w:pPr>
        <w:bidi/>
      </w:pPr>
      <w:r w:rsidRPr="00806EC0">
        <w:rPr>
          <w:rtl/>
        </w:rPr>
        <w:t>٧- في المحفظة تسع.      (ليرة)</w:t>
      </w:r>
    </w:p>
    <w:p w14:paraId="3881FECE" w14:textId="77777777" w:rsidR="00806EC0" w:rsidRPr="00806EC0" w:rsidRDefault="00806EC0" w:rsidP="00806EC0">
      <w:pPr>
        <w:bidi/>
      </w:pPr>
    </w:p>
    <w:p w14:paraId="6E18F7C7" w14:textId="77777777" w:rsidR="00806EC0" w:rsidRPr="00806EC0" w:rsidRDefault="00806EC0" w:rsidP="00806EC0">
      <w:pPr>
        <w:bidi/>
      </w:pPr>
    </w:p>
    <w:p w14:paraId="4EE6906B" w14:textId="77777777" w:rsidR="00806EC0" w:rsidRPr="00806EC0" w:rsidRDefault="00806EC0" w:rsidP="00806EC0">
      <w:pPr>
        <w:bidi/>
      </w:pPr>
      <w:r w:rsidRPr="00806EC0">
        <w:rPr>
          <w:rtl/>
        </w:rPr>
        <w:t>صحح الفعل كما في المثال</w:t>
      </w:r>
    </w:p>
    <w:p w14:paraId="7E3F2DE9" w14:textId="77777777" w:rsidR="00806EC0" w:rsidRPr="00806EC0" w:rsidRDefault="00806EC0" w:rsidP="00806EC0">
      <w:pPr>
        <w:bidi/>
      </w:pPr>
      <w:r w:rsidRPr="00806EC0">
        <w:rPr>
          <w:rtl/>
        </w:rPr>
        <w:t xml:space="preserve">المعلم </w:t>
      </w:r>
      <w:r w:rsidRPr="00806EC0">
        <w:rPr>
          <w:u w:val="single"/>
          <w:rtl/>
        </w:rPr>
        <w:t>تسكن</w:t>
      </w:r>
      <w:r w:rsidRPr="00806EC0">
        <w:rPr>
          <w:rtl/>
        </w:rPr>
        <w:t xml:space="preserve"> في هذا الشارع.  (يسكن)</w:t>
      </w:r>
    </w:p>
    <w:p w14:paraId="58D14A11" w14:textId="77777777" w:rsidR="00806EC0" w:rsidRPr="00806EC0" w:rsidRDefault="00806EC0" w:rsidP="00806EC0">
      <w:pPr>
        <w:bidi/>
      </w:pPr>
    </w:p>
    <w:p w14:paraId="701342EB" w14:textId="77777777" w:rsidR="00806EC0" w:rsidRPr="00806EC0" w:rsidRDefault="00806EC0" w:rsidP="00806EC0">
      <w:pPr>
        <w:bidi/>
      </w:pPr>
      <w:r w:rsidRPr="00806EC0">
        <w:rPr>
          <w:rtl/>
        </w:rPr>
        <w:t xml:space="preserve">١- أختي </w:t>
      </w:r>
      <w:r w:rsidRPr="00806EC0">
        <w:rPr>
          <w:u w:val="single"/>
          <w:rtl/>
        </w:rPr>
        <w:t>أقرأ</w:t>
      </w:r>
      <w:r w:rsidRPr="00806EC0">
        <w:rPr>
          <w:rtl/>
        </w:rPr>
        <w:t xml:space="preserve"> الكتاب. </w:t>
      </w:r>
    </w:p>
    <w:p w14:paraId="2DFB1BEC" w14:textId="77777777" w:rsidR="00806EC0" w:rsidRPr="00806EC0" w:rsidRDefault="00806EC0" w:rsidP="00806EC0">
      <w:pPr>
        <w:bidi/>
      </w:pPr>
      <w:r w:rsidRPr="00806EC0">
        <w:rPr>
          <w:rtl/>
        </w:rPr>
        <w:t xml:space="preserve">٢- أصدقائي </w:t>
      </w:r>
      <w:r w:rsidRPr="00806EC0">
        <w:rPr>
          <w:u w:val="single"/>
          <w:rtl/>
        </w:rPr>
        <w:t>تصليّن</w:t>
      </w:r>
      <w:r w:rsidRPr="00806EC0">
        <w:rPr>
          <w:rtl/>
        </w:rPr>
        <w:t xml:space="preserve"> في المسجد.</w:t>
      </w:r>
    </w:p>
    <w:p w14:paraId="156AEB9A" w14:textId="77777777" w:rsidR="00806EC0" w:rsidRPr="00806EC0" w:rsidRDefault="00806EC0" w:rsidP="00806EC0">
      <w:pPr>
        <w:bidi/>
      </w:pPr>
      <w:r w:rsidRPr="00806EC0">
        <w:rPr>
          <w:rtl/>
        </w:rPr>
        <w:t xml:space="preserve">٣- لماذا </w:t>
      </w:r>
      <w:r w:rsidRPr="00806EC0">
        <w:rPr>
          <w:u w:val="single"/>
          <w:rtl/>
        </w:rPr>
        <w:t>يحمل</w:t>
      </w:r>
      <w:r w:rsidRPr="00806EC0">
        <w:rPr>
          <w:rtl/>
        </w:rPr>
        <w:t xml:space="preserve"> الخريطة يا علي؟</w:t>
      </w:r>
    </w:p>
    <w:p w14:paraId="41DD35A2" w14:textId="77777777" w:rsidR="00806EC0" w:rsidRPr="00806EC0" w:rsidRDefault="00806EC0" w:rsidP="00806EC0">
      <w:pPr>
        <w:bidi/>
      </w:pPr>
      <w:r w:rsidRPr="00806EC0">
        <w:rPr>
          <w:rtl/>
        </w:rPr>
        <w:t xml:space="preserve">٤- هل </w:t>
      </w:r>
      <w:r w:rsidRPr="00806EC0">
        <w:rPr>
          <w:u w:val="single"/>
          <w:rtl/>
        </w:rPr>
        <w:t>يلعبون</w:t>
      </w:r>
      <w:r w:rsidRPr="00806EC0">
        <w:rPr>
          <w:rtl/>
        </w:rPr>
        <w:t xml:space="preserve"> معي يا أولادي؟</w:t>
      </w:r>
    </w:p>
    <w:p w14:paraId="5E5F54A7" w14:textId="77777777" w:rsidR="00806EC0" w:rsidRPr="00806EC0" w:rsidRDefault="00806EC0" w:rsidP="00806EC0">
      <w:pPr>
        <w:bidi/>
      </w:pPr>
      <w:r w:rsidRPr="00806EC0">
        <w:rPr>
          <w:rtl/>
        </w:rPr>
        <w:t xml:space="preserve">٥- من </w:t>
      </w:r>
      <w:r w:rsidRPr="00806EC0">
        <w:rPr>
          <w:u w:val="single"/>
          <w:rtl/>
        </w:rPr>
        <w:t>تجلسين</w:t>
      </w:r>
      <w:r w:rsidRPr="00806EC0">
        <w:rPr>
          <w:rtl/>
        </w:rPr>
        <w:t xml:space="preserve"> أمام الحاسوب؟</w:t>
      </w:r>
    </w:p>
    <w:p w14:paraId="0A3F6B7B" w14:textId="77777777" w:rsidR="00806EC0" w:rsidRPr="00806EC0" w:rsidRDefault="00806EC0" w:rsidP="00806EC0">
      <w:pPr>
        <w:bidi/>
      </w:pPr>
    </w:p>
    <w:p w14:paraId="3E0AF4DF" w14:textId="77777777" w:rsidR="00806EC0" w:rsidRPr="00806EC0" w:rsidRDefault="00806EC0" w:rsidP="00806EC0">
      <w:pPr>
        <w:bidi/>
      </w:pPr>
      <w:r w:rsidRPr="00806EC0">
        <w:rPr>
          <w:rtl/>
        </w:rPr>
        <w:t>ضع فعل (درسَ) بشكل مناسب في الفراغات التالية</w:t>
      </w:r>
    </w:p>
    <w:p w14:paraId="4560E8C7" w14:textId="77777777" w:rsidR="00806EC0" w:rsidRPr="00806EC0" w:rsidRDefault="00806EC0" w:rsidP="00806EC0">
      <w:pPr>
        <w:bidi/>
      </w:pPr>
    </w:p>
    <w:p w14:paraId="31CEE4FF" w14:textId="77777777" w:rsidR="00806EC0" w:rsidRPr="00806EC0" w:rsidRDefault="00806EC0" w:rsidP="00806EC0">
      <w:pPr>
        <w:bidi/>
      </w:pPr>
      <w:r w:rsidRPr="00806EC0">
        <w:rPr>
          <w:rtl/>
        </w:rPr>
        <w:t>١- هم          كثيراً.</w:t>
      </w:r>
    </w:p>
    <w:p w14:paraId="6933E825" w14:textId="77777777" w:rsidR="00806EC0" w:rsidRPr="00806EC0" w:rsidRDefault="00806EC0" w:rsidP="00806EC0">
      <w:pPr>
        <w:bidi/>
      </w:pPr>
      <w:r w:rsidRPr="00806EC0">
        <w:rPr>
          <w:rtl/>
        </w:rPr>
        <w:t>٢- أنتِ        كثيرًا.</w:t>
      </w:r>
    </w:p>
    <w:p w14:paraId="075DC7A9" w14:textId="77777777" w:rsidR="00806EC0" w:rsidRPr="00806EC0" w:rsidRDefault="00806EC0" w:rsidP="00806EC0">
      <w:pPr>
        <w:bidi/>
      </w:pPr>
      <w:r w:rsidRPr="00806EC0">
        <w:rPr>
          <w:rtl/>
        </w:rPr>
        <w:t>٣- هي         كثيراً</w:t>
      </w:r>
    </w:p>
    <w:p w14:paraId="33C1474E" w14:textId="77777777" w:rsidR="00806EC0" w:rsidRPr="00806EC0" w:rsidRDefault="00806EC0" w:rsidP="00806EC0">
      <w:pPr>
        <w:bidi/>
      </w:pPr>
      <w:r w:rsidRPr="00806EC0">
        <w:rPr>
          <w:rtl/>
        </w:rPr>
        <w:t>٤- أنتن         كثيراً</w:t>
      </w:r>
    </w:p>
    <w:p w14:paraId="18D95BEC" w14:textId="77777777" w:rsidR="00806EC0" w:rsidRPr="00806EC0" w:rsidRDefault="00806EC0" w:rsidP="00806EC0">
      <w:pPr>
        <w:bidi/>
      </w:pPr>
      <w:r w:rsidRPr="00806EC0">
        <w:rPr>
          <w:rtl/>
        </w:rPr>
        <w:lastRenderedPageBreak/>
        <w:t>٥- هو          كثيراً</w:t>
      </w:r>
    </w:p>
    <w:p w14:paraId="65A82561" w14:textId="77777777" w:rsidR="00806EC0" w:rsidRPr="00806EC0" w:rsidRDefault="00806EC0" w:rsidP="00806EC0">
      <w:pPr>
        <w:bidi/>
      </w:pPr>
      <w:r w:rsidRPr="00806EC0">
        <w:rPr>
          <w:rtl/>
        </w:rPr>
        <w:t>٦- هما          كثيراً</w:t>
      </w:r>
    </w:p>
    <w:p w14:paraId="7EAEE05D" w14:textId="77777777" w:rsidR="00806EC0" w:rsidRPr="00806EC0" w:rsidRDefault="00806EC0" w:rsidP="00806EC0">
      <w:pPr>
        <w:bidi/>
      </w:pPr>
      <w:r w:rsidRPr="00806EC0">
        <w:rPr>
          <w:rtl/>
        </w:rPr>
        <w:t>٧- أنتما         كثيراً</w:t>
      </w:r>
    </w:p>
    <w:p w14:paraId="15E23FBB" w14:textId="77777777" w:rsidR="00806EC0" w:rsidRPr="00806EC0" w:rsidRDefault="00806EC0" w:rsidP="00806EC0">
      <w:pPr>
        <w:bidi/>
      </w:pPr>
      <w:r w:rsidRPr="00806EC0">
        <w:rPr>
          <w:rtl/>
        </w:rPr>
        <w:t>٨- هنَّ           كثيراً</w:t>
      </w:r>
    </w:p>
    <w:p w14:paraId="23B3AACC" w14:textId="77777777" w:rsidR="00806EC0" w:rsidRPr="00806EC0" w:rsidRDefault="00806EC0" w:rsidP="00806EC0">
      <w:pPr>
        <w:pBdr>
          <w:top w:val="nil"/>
          <w:left w:val="nil"/>
          <w:bottom w:val="nil"/>
          <w:right w:val="nil"/>
          <w:between w:val="nil"/>
        </w:pBdr>
        <w:spacing w:before="4"/>
      </w:pPr>
    </w:p>
    <w:p w14:paraId="3EAC20FC" w14:textId="77777777" w:rsidR="00806EC0" w:rsidRPr="00806EC0" w:rsidRDefault="00806EC0" w:rsidP="00806EC0">
      <w:pPr>
        <w:pBdr>
          <w:top w:val="nil"/>
          <w:left w:val="nil"/>
          <w:bottom w:val="nil"/>
          <w:right w:val="nil"/>
          <w:between w:val="nil"/>
        </w:pBdr>
        <w:tabs>
          <w:tab w:val="left" w:pos="766"/>
          <w:tab w:val="left" w:pos="2693"/>
        </w:tabs>
        <w:spacing w:before="1"/>
        <w:ind w:left="318"/>
        <w:jc w:val="right"/>
      </w:pPr>
    </w:p>
    <w:p w14:paraId="6C7A4B52" w14:textId="43A4AE10" w:rsidR="00806EC0" w:rsidRPr="003852BA" w:rsidRDefault="00806EC0" w:rsidP="00FB682E">
      <w:pPr>
        <w:pStyle w:val="aff5"/>
        <w:numPr>
          <w:ilvl w:val="0"/>
          <w:numId w:val="51"/>
        </w:numPr>
        <w:pBdr>
          <w:top w:val="nil"/>
          <w:left w:val="nil"/>
          <w:bottom w:val="nil"/>
          <w:right w:val="nil"/>
          <w:between w:val="nil"/>
        </w:pBdr>
        <w:suppressAutoHyphens w:val="0"/>
        <w:rPr>
          <w:b/>
        </w:rPr>
      </w:pPr>
      <w:r w:rsidRPr="003852BA">
        <w:rPr>
          <w:b/>
          <w:sz w:val="24"/>
          <w:szCs w:val="24"/>
        </w:rPr>
        <w:t xml:space="preserve">Перевод фрагментов делового письма с русского языка на изучаемый язык </w:t>
      </w:r>
    </w:p>
    <w:p w14:paraId="2AA87895" w14:textId="77777777" w:rsidR="00806EC0" w:rsidRPr="00806EC0" w:rsidRDefault="00806EC0" w:rsidP="00806EC0">
      <w:pPr>
        <w:pBdr>
          <w:top w:val="nil"/>
          <w:left w:val="nil"/>
          <w:bottom w:val="nil"/>
          <w:right w:val="nil"/>
          <w:between w:val="nil"/>
        </w:pBdr>
        <w:rPr>
          <w:b/>
        </w:rPr>
      </w:pPr>
    </w:p>
    <w:p w14:paraId="1C26C645" w14:textId="77777777" w:rsidR="00806EC0" w:rsidRPr="00806EC0" w:rsidRDefault="00806EC0" w:rsidP="00FB682E">
      <w:pPr>
        <w:numPr>
          <w:ilvl w:val="0"/>
          <w:numId w:val="50"/>
        </w:numPr>
        <w:pBdr>
          <w:top w:val="nil"/>
          <w:left w:val="nil"/>
          <w:bottom w:val="nil"/>
          <w:right w:val="nil"/>
          <w:between w:val="nil"/>
        </w:pBdr>
        <w:tabs>
          <w:tab w:val="left" w:pos="624"/>
        </w:tabs>
        <w:suppressAutoHyphens w:val="0"/>
        <w:ind w:right="1190"/>
      </w:pPr>
      <w:r w:rsidRPr="00806EC0">
        <w:t>Я был бы признателен, если бы Вы выслали мне информацию о правилах поступления в Центр менеджмента Бредфордского университета.          Я попросил бы Вас также сообщить, обеспечивает ли центр жильем зарубежных студентов.</w:t>
      </w:r>
    </w:p>
    <w:p w14:paraId="16910C40" w14:textId="77777777" w:rsidR="00806EC0" w:rsidRPr="00806EC0" w:rsidRDefault="00806EC0" w:rsidP="00FB682E">
      <w:pPr>
        <w:numPr>
          <w:ilvl w:val="0"/>
          <w:numId w:val="50"/>
        </w:numPr>
        <w:pBdr>
          <w:top w:val="nil"/>
          <w:left w:val="nil"/>
          <w:bottom w:val="nil"/>
          <w:right w:val="nil"/>
          <w:between w:val="nil"/>
        </w:pBdr>
        <w:tabs>
          <w:tab w:val="left" w:pos="624"/>
        </w:tabs>
        <w:suppressAutoHyphens w:val="0"/>
        <w:spacing w:line="240" w:lineRule="auto"/>
        <w:ind w:right="1396" w:firstLine="0"/>
      </w:pPr>
      <w:r w:rsidRPr="00806EC0">
        <w:rPr>
          <w:sz w:val="24"/>
          <w:szCs w:val="24"/>
        </w:rPr>
        <w:t>Настоящим сообщаем, что заказ № 20394 от 24 октября 2020 года не может быть отгружен, так как товаров в запрашиваемом вами количестве нет в наличии. Приносим извинения за доставленные неудобства. Во вложении – наше новое ценовое предложение, которое, как мы надеемся, вас заинтересует.</w:t>
      </w:r>
    </w:p>
    <w:p w14:paraId="558FBC27" w14:textId="77777777" w:rsidR="00806EC0" w:rsidRPr="00806EC0" w:rsidRDefault="00806EC0" w:rsidP="00FB682E">
      <w:pPr>
        <w:numPr>
          <w:ilvl w:val="0"/>
          <w:numId w:val="50"/>
        </w:numPr>
        <w:pBdr>
          <w:top w:val="nil"/>
          <w:left w:val="nil"/>
          <w:bottom w:val="nil"/>
          <w:right w:val="nil"/>
          <w:between w:val="nil"/>
        </w:pBdr>
        <w:tabs>
          <w:tab w:val="left" w:pos="624"/>
        </w:tabs>
        <w:suppressAutoHyphens w:val="0"/>
        <w:spacing w:before="73" w:line="240" w:lineRule="auto"/>
        <w:ind w:right="1395" w:firstLine="0"/>
      </w:pPr>
      <w:r w:rsidRPr="00806EC0">
        <w:rPr>
          <w:sz w:val="24"/>
          <w:szCs w:val="24"/>
        </w:rPr>
        <w:t>С сожалением сообщаем вам, что вследствие инфляционного давления мы были вынуждены повысить цены на комплектующие. Наш исправленный прейскурант прилагается и является действительным с завтрашнего дня.</w:t>
      </w:r>
    </w:p>
    <w:p w14:paraId="06321A42" w14:textId="77777777" w:rsidR="00806EC0" w:rsidRPr="00806EC0" w:rsidRDefault="00806EC0" w:rsidP="00806EC0">
      <w:pPr>
        <w:pBdr>
          <w:top w:val="nil"/>
          <w:left w:val="nil"/>
          <w:bottom w:val="nil"/>
          <w:right w:val="nil"/>
          <w:between w:val="nil"/>
        </w:pBdr>
        <w:spacing w:before="3"/>
      </w:pPr>
    </w:p>
    <w:p w14:paraId="4B2613A4" w14:textId="77777777" w:rsidR="00806EC0" w:rsidRPr="00806EC0" w:rsidRDefault="00806EC0" w:rsidP="00FB682E">
      <w:pPr>
        <w:numPr>
          <w:ilvl w:val="0"/>
          <w:numId w:val="50"/>
        </w:numPr>
        <w:pBdr>
          <w:top w:val="nil"/>
          <w:left w:val="nil"/>
          <w:bottom w:val="nil"/>
          <w:right w:val="nil"/>
          <w:between w:val="nil"/>
        </w:pBdr>
        <w:tabs>
          <w:tab w:val="left" w:pos="624"/>
        </w:tabs>
        <w:suppressAutoHyphens w:val="0"/>
        <w:spacing w:line="240" w:lineRule="auto"/>
        <w:ind w:left="623" w:hanging="306"/>
      </w:pPr>
      <w:r w:rsidRPr="00806EC0">
        <w:rPr>
          <w:sz w:val="24"/>
          <w:szCs w:val="24"/>
        </w:rPr>
        <w:t>Подтвердите получение перевода на сумму 25000 рублей.</w:t>
      </w:r>
    </w:p>
    <w:p w14:paraId="0ECC673A" w14:textId="77777777" w:rsidR="00806EC0" w:rsidRPr="00806EC0" w:rsidRDefault="00806EC0" w:rsidP="00806EC0">
      <w:pPr>
        <w:pBdr>
          <w:top w:val="nil"/>
          <w:left w:val="nil"/>
          <w:bottom w:val="nil"/>
          <w:right w:val="nil"/>
          <w:between w:val="nil"/>
        </w:pBdr>
        <w:spacing w:before="1"/>
      </w:pPr>
    </w:p>
    <w:p w14:paraId="52A0DE15" w14:textId="77777777" w:rsidR="00806EC0" w:rsidRPr="00806EC0" w:rsidRDefault="00806EC0" w:rsidP="00FB682E">
      <w:pPr>
        <w:numPr>
          <w:ilvl w:val="0"/>
          <w:numId w:val="51"/>
        </w:numPr>
        <w:pBdr>
          <w:top w:val="nil"/>
          <w:left w:val="nil"/>
          <w:bottom w:val="nil"/>
          <w:right w:val="nil"/>
          <w:between w:val="nil"/>
        </w:pBdr>
        <w:tabs>
          <w:tab w:val="left" w:pos="612"/>
        </w:tabs>
        <w:suppressAutoHyphens w:val="0"/>
        <w:spacing w:line="240" w:lineRule="auto"/>
        <w:ind w:left="611" w:hanging="294"/>
        <w:rPr>
          <w:b/>
        </w:rPr>
      </w:pPr>
      <w:r w:rsidRPr="00806EC0">
        <w:rPr>
          <w:b/>
          <w:sz w:val="24"/>
          <w:szCs w:val="24"/>
        </w:rPr>
        <w:t>Прочитайте письмо и напишите ответ</w:t>
      </w:r>
    </w:p>
    <w:p w14:paraId="0074A672" w14:textId="77777777" w:rsidR="00806EC0" w:rsidRPr="00806EC0" w:rsidRDefault="00806EC0" w:rsidP="00806EC0">
      <w:pPr>
        <w:pBdr>
          <w:top w:val="nil"/>
          <w:left w:val="nil"/>
          <w:bottom w:val="nil"/>
          <w:right w:val="nil"/>
          <w:between w:val="nil"/>
        </w:pBdr>
        <w:spacing w:before="1"/>
        <w:rPr>
          <w:b/>
        </w:rPr>
      </w:pPr>
    </w:p>
    <w:p w14:paraId="16221C96" w14:textId="77777777" w:rsidR="00806EC0" w:rsidRPr="00806EC0" w:rsidRDefault="00806EC0" w:rsidP="00806EC0">
      <w:pPr>
        <w:pBdr>
          <w:top w:val="nil"/>
          <w:left w:val="nil"/>
          <w:bottom w:val="nil"/>
          <w:right w:val="nil"/>
          <w:between w:val="nil"/>
        </w:pBdr>
        <w:spacing w:before="5"/>
        <w:jc w:val="right"/>
      </w:pPr>
      <w:r w:rsidRPr="00806EC0">
        <w:rPr>
          <w:sz w:val="24"/>
          <w:szCs w:val="24"/>
          <w:rtl/>
        </w:rPr>
        <w:t>عزيزي السيد بينيت</w:t>
      </w:r>
    </w:p>
    <w:p w14:paraId="35AF70AC" w14:textId="77777777" w:rsidR="00806EC0" w:rsidRPr="00806EC0" w:rsidRDefault="00806EC0" w:rsidP="00806EC0">
      <w:pPr>
        <w:pBdr>
          <w:top w:val="nil"/>
          <w:left w:val="nil"/>
          <w:bottom w:val="nil"/>
          <w:right w:val="nil"/>
          <w:between w:val="nil"/>
        </w:pBdr>
        <w:spacing w:before="5"/>
        <w:jc w:val="right"/>
      </w:pPr>
    </w:p>
    <w:p w14:paraId="26825515" w14:textId="77777777" w:rsidR="00806EC0" w:rsidRPr="00806EC0" w:rsidRDefault="00806EC0" w:rsidP="00806EC0">
      <w:pPr>
        <w:pBdr>
          <w:top w:val="nil"/>
          <w:left w:val="nil"/>
          <w:bottom w:val="nil"/>
          <w:right w:val="nil"/>
          <w:between w:val="nil"/>
        </w:pBdr>
        <w:spacing w:before="5"/>
        <w:jc w:val="right"/>
      </w:pPr>
      <w:r w:rsidRPr="00806EC0">
        <w:rPr>
          <w:sz w:val="24"/>
          <w:szCs w:val="24"/>
          <w:rtl/>
        </w:rPr>
        <w:t xml:space="preserve">طلب معلومات </w:t>
      </w:r>
      <w:r w:rsidRPr="00806EC0">
        <w:rPr>
          <w:rtl/>
        </w:rPr>
        <w:t>للتسوق</w:t>
      </w:r>
    </w:p>
    <w:p w14:paraId="7106D9A6" w14:textId="77777777" w:rsidR="00806EC0" w:rsidRPr="00806EC0" w:rsidRDefault="00806EC0" w:rsidP="00806EC0">
      <w:pPr>
        <w:pBdr>
          <w:top w:val="nil"/>
          <w:left w:val="nil"/>
          <w:bottom w:val="nil"/>
          <w:right w:val="nil"/>
          <w:between w:val="nil"/>
        </w:pBdr>
        <w:spacing w:before="5"/>
        <w:jc w:val="right"/>
      </w:pPr>
      <w:r w:rsidRPr="00806EC0">
        <w:rPr>
          <w:sz w:val="24"/>
          <w:szCs w:val="24"/>
          <w:rtl/>
        </w:rPr>
        <w:t>أشكركم على رسالتكم المؤرخة 2 تموز/يوليه</w:t>
      </w:r>
    </w:p>
    <w:p w14:paraId="2ED89909" w14:textId="77777777" w:rsidR="00806EC0" w:rsidRPr="00806EC0" w:rsidRDefault="00806EC0" w:rsidP="00806EC0">
      <w:pPr>
        <w:pBdr>
          <w:top w:val="nil"/>
          <w:left w:val="nil"/>
          <w:bottom w:val="nil"/>
          <w:right w:val="nil"/>
          <w:between w:val="nil"/>
        </w:pBdr>
        <w:spacing w:before="5"/>
        <w:jc w:val="right"/>
      </w:pPr>
      <w:r w:rsidRPr="00806EC0">
        <w:rPr>
          <w:sz w:val="24"/>
          <w:szCs w:val="24"/>
          <w:rtl/>
        </w:rPr>
        <w:t xml:space="preserve">سيشكل تقديم قائمة </w:t>
      </w:r>
      <w:r w:rsidRPr="00806EC0">
        <w:rPr>
          <w:rtl/>
        </w:rPr>
        <w:t>تجار</w:t>
      </w:r>
      <w:r w:rsidRPr="00806EC0">
        <w:rPr>
          <w:sz w:val="24"/>
          <w:szCs w:val="24"/>
        </w:rPr>
        <w:t xml:space="preserve"> </w:t>
      </w:r>
      <w:r w:rsidRPr="00806EC0">
        <w:rPr>
          <w:sz w:val="24"/>
          <w:szCs w:val="24"/>
          <w:rtl/>
        </w:rPr>
        <w:t xml:space="preserve">الجملة والموزعين التجاريين والصناعيين تحقيقًا قابلاً للرسوم. </w:t>
      </w:r>
      <w:r w:rsidRPr="00806EC0">
        <w:rPr>
          <w:rtl/>
        </w:rPr>
        <w:t>وتبلغ</w:t>
      </w:r>
      <w:r w:rsidRPr="00806EC0">
        <w:rPr>
          <w:sz w:val="24"/>
          <w:szCs w:val="24"/>
        </w:rPr>
        <w:t xml:space="preserve"> </w:t>
      </w:r>
      <w:r w:rsidRPr="00806EC0">
        <w:rPr>
          <w:sz w:val="24"/>
          <w:szCs w:val="24"/>
          <w:rtl/>
        </w:rPr>
        <w:t>التكلفة التقريبية لهذه الخدمة 300 دولار. سيتم إرسال القائمة إليك حوالي ستة أسابيع من تاريخ إيصال الدفع</w:t>
      </w:r>
    </w:p>
    <w:p w14:paraId="4673BF1E" w14:textId="77777777" w:rsidR="00806EC0" w:rsidRPr="00806EC0" w:rsidRDefault="00806EC0" w:rsidP="00806EC0">
      <w:pPr>
        <w:pBdr>
          <w:top w:val="nil"/>
          <w:left w:val="nil"/>
          <w:bottom w:val="nil"/>
          <w:right w:val="nil"/>
          <w:between w:val="nil"/>
        </w:pBdr>
        <w:spacing w:before="5"/>
        <w:jc w:val="right"/>
      </w:pPr>
    </w:p>
    <w:p w14:paraId="6177BB5C" w14:textId="77777777" w:rsidR="00806EC0" w:rsidRPr="00806EC0" w:rsidRDefault="00806EC0" w:rsidP="00806EC0">
      <w:pPr>
        <w:jc w:val="right"/>
      </w:pPr>
      <w:r w:rsidRPr="00806EC0">
        <w:rPr>
          <w:rtl/>
        </w:rPr>
        <w:t>إذا كنت ترغب في متابعة التحقيق، فيجب عليك الاتصال بأقرب فرع من قسم المعلومات لدينا</w:t>
      </w:r>
    </w:p>
    <w:p w14:paraId="495BB3FA" w14:textId="77777777" w:rsidR="00806EC0" w:rsidRPr="00806EC0" w:rsidRDefault="00806EC0" w:rsidP="00806EC0">
      <w:pPr>
        <w:jc w:val="right"/>
      </w:pPr>
    </w:p>
    <w:p w14:paraId="5E146BD0" w14:textId="77777777" w:rsidR="00806EC0" w:rsidRPr="00806EC0" w:rsidRDefault="00806EC0" w:rsidP="00806EC0">
      <w:pPr>
        <w:jc w:val="right"/>
      </w:pPr>
      <w:r w:rsidRPr="00806EC0">
        <w:rPr>
          <w:rtl/>
        </w:rPr>
        <w:t>سأكون ممتنًا إذا كان بإمكانك إرسال عروض تجارية عن منتجاتك وشركتك</w:t>
      </w:r>
    </w:p>
    <w:p w14:paraId="5078FD47" w14:textId="77777777" w:rsidR="00806EC0" w:rsidRPr="00806EC0" w:rsidRDefault="00806EC0" w:rsidP="00806EC0">
      <w:pPr>
        <w:jc w:val="right"/>
      </w:pPr>
    </w:p>
    <w:p w14:paraId="4C996A27" w14:textId="77777777" w:rsidR="00806EC0" w:rsidRPr="00806EC0" w:rsidRDefault="00806EC0" w:rsidP="00806EC0">
      <w:pPr>
        <w:jc w:val="right"/>
      </w:pPr>
      <w:r w:rsidRPr="00806EC0">
        <w:rPr>
          <w:rtl/>
        </w:rPr>
        <w:t>توني طومسون</w:t>
      </w:r>
    </w:p>
    <w:p w14:paraId="348A4072" w14:textId="77777777" w:rsidR="00806EC0" w:rsidRDefault="00806EC0" w:rsidP="00806EC0"/>
    <w:p w14:paraId="197E8813" w14:textId="77777777" w:rsidR="00E74D60" w:rsidRDefault="00E74D60">
      <w:pPr>
        <w:rPr>
          <w:lang w:eastAsia="zh-CN"/>
        </w:rPr>
      </w:pPr>
    </w:p>
    <w:p w14:paraId="26AB8F01" w14:textId="3BBAD054" w:rsidR="00E74D60" w:rsidRDefault="007C0E40" w:rsidP="00DC1BD2">
      <w:pPr>
        <w:pStyle w:val="1"/>
      </w:pPr>
      <w:bookmarkStart w:id="20" w:name="_Toc6853593"/>
      <w:bookmarkStart w:id="21" w:name="_Toc156500240"/>
      <w:r>
        <w:t>Перечень основной и дополнительной учебной литературы, необходимой для освоения дисциплины</w:t>
      </w:r>
      <w:bookmarkEnd w:id="20"/>
      <w:bookmarkEnd w:id="21"/>
    </w:p>
    <w:p w14:paraId="0B35B7EB" w14:textId="77777777" w:rsidR="00240DC3" w:rsidRDefault="00240DC3" w:rsidP="00240DC3">
      <w:pPr>
        <w:jc w:val="center"/>
        <w:rPr>
          <w:b/>
          <w:szCs w:val="28"/>
        </w:rPr>
      </w:pPr>
      <w:bookmarkStart w:id="22" w:name="_Toc148650951"/>
      <w:bookmarkStart w:id="23" w:name="_Toc6853595"/>
      <w:r>
        <w:rPr>
          <w:b/>
          <w:szCs w:val="28"/>
        </w:rPr>
        <w:t>Нормативно-правовые акты</w:t>
      </w:r>
    </w:p>
    <w:p w14:paraId="26DD6300" w14:textId="77777777" w:rsidR="00240DC3" w:rsidRDefault="00240DC3" w:rsidP="00240DC3">
      <w:pPr>
        <w:rPr>
          <w:b/>
          <w:szCs w:val="28"/>
        </w:rPr>
      </w:pPr>
      <w:r>
        <w:rPr>
          <w:b/>
          <w:szCs w:val="28"/>
        </w:rPr>
        <w:t>​</w:t>
      </w:r>
      <w:r>
        <w:rPr>
          <w:szCs w:val="28"/>
        </w:rPr>
        <w:t xml:space="preserve">Федеральные государственные образовательные стандарты по направлениям подготовки, реализуемым в Финуниверситете (высшее образование ФГОС 3+) </w:t>
      </w:r>
      <w:hyperlink r:id="rId10" w:history="1">
        <w:r>
          <w:rPr>
            <w:rStyle w:val="af2"/>
            <w:szCs w:val="28"/>
          </w:rPr>
          <w:t>http://www.fa.ru/sveden/Documents/2017/430302-bak-turism.pdf</w:t>
        </w:r>
      </w:hyperlink>
      <w:r>
        <w:rPr>
          <w:szCs w:val="28"/>
        </w:rPr>
        <w:t xml:space="preserve"> </w:t>
      </w:r>
    </w:p>
    <w:p w14:paraId="162BCC6C" w14:textId="77777777" w:rsidR="00240DC3" w:rsidRPr="000D080F" w:rsidRDefault="00240DC3" w:rsidP="00240DC3">
      <w:pPr>
        <w:pStyle w:val="aff6"/>
        <w:spacing w:line="360" w:lineRule="auto"/>
        <w:jc w:val="center"/>
        <w:rPr>
          <w:rFonts w:ascii="Times New Roman" w:hAnsi="Times New Roman" w:cs="Times New Roman"/>
          <w:b/>
          <w:bCs/>
          <w:sz w:val="28"/>
          <w:szCs w:val="28"/>
        </w:rPr>
      </w:pPr>
    </w:p>
    <w:p w14:paraId="294E0169" w14:textId="77777777" w:rsidR="00240DC3" w:rsidRPr="000D080F" w:rsidRDefault="00240DC3" w:rsidP="00240DC3">
      <w:pPr>
        <w:jc w:val="center"/>
        <w:rPr>
          <w:b/>
          <w:bCs/>
          <w:szCs w:val="28"/>
        </w:rPr>
      </w:pPr>
      <w:r w:rsidRPr="000D080F">
        <w:rPr>
          <w:b/>
          <w:bCs/>
          <w:szCs w:val="28"/>
        </w:rPr>
        <w:t>Турецкий язык</w:t>
      </w:r>
    </w:p>
    <w:p w14:paraId="3098D922" w14:textId="77777777" w:rsidR="00240DC3" w:rsidRPr="000D080F" w:rsidRDefault="00240DC3" w:rsidP="00240DC3">
      <w:pPr>
        <w:jc w:val="center"/>
        <w:rPr>
          <w:b/>
          <w:bCs/>
          <w:szCs w:val="28"/>
        </w:rPr>
      </w:pPr>
      <w:bookmarkStart w:id="24" w:name="_Toc104142183"/>
      <w:r w:rsidRPr="000D080F">
        <w:rPr>
          <w:b/>
          <w:bCs/>
          <w:szCs w:val="28"/>
        </w:rPr>
        <w:t>Основная литература</w:t>
      </w:r>
      <w:bookmarkEnd w:id="24"/>
    </w:p>
    <w:p w14:paraId="72CECBD5" w14:textId="77777777" w:rsidR="00240DC3" w:rsidRPr="00643657" w:rsidRDefault="00240DC3" w:rsidP="00240DC3">
      <w:pPr>
        <w:widowControl/>
        <w:numPr>
          <w:ilvl w:val="0"/>
          <w:numId w:val="20"/>
        </w:numPr>
        <w:suppressAutoHyphens w:val="0"/>
        <w:autoSpaceDE w:val="0"/>
        <w:autoSpaceDN w:val="0"/>
        <w:spacing w:line="240" w:lineRule="auto"/>
        <w:rPr>
          <w:bCs/>
          <w:szCs w:val="28"/>
          <w:shd w:val="clear" w:color="auto" w:fill="FFFFFF"/>
        </w:rPr>
      </w:pPr>
      <w:r w:rsidRPr="00643657">
        <w:rPr>
          <w:bCs/>
          <w:szCs w:val="28"/>
          <w:shd w:val="clear" w:color="auto" w:fill="FFFFFF"/>
        </w:rPr>
        <w:t>Мансурова, О. Ю. Турецкий язык в электронных СМИ : учебно-методический комплекс / О. Ю. Мансурова. — 2-е изд., электрон. - Москва : Издательский дом ВКН, 2020. - 121 с. - ISBN 978-5-7873-1693-3. – ЭБС ZNANIUM. - URL: https://znanium.com/catalog/product/1095773 (дата обращения: 06.03.2024). – Текст : электронный.</w:t>
      </w:r>
    </w:p>
    <w:p w14:paraId="026EAC75" w14:textId="77777777" w:rsidR="00240DC3" w:rsidRPr="00643657" w:rsidRDefault="00240DC3" w:rsidP="00240DC3">
      <w:pPr>
        <w:widowControl/>
        <w:numPr>
          <w:ilvl w:val="0"/>
          <w:numId w:val="20"/>
        </w:numPr>
        <w:suppressAutoHyphens w:val="0"/>
        <w:autoSpaceDE w:val="0"/>
        <w:autoSpaceDN w:val="0"/>
        <w:spacing w:line="240" w:lineRule="auto"/>
        <w:rPr>
          <w:bCs/>
          <w:szCs w:val="28"/>
          <w:shd w:val="clear" w:color="auto" w:fill="FFFFFF"/>
        </w:rPr>
      </w:pPr>
      <w:r w:rsidRPr="00643657">
        <w:rPr>
          <w:bCs/>
          <w:szCs w:val="28"/>
          <w:shd w:val="clear" w:color="auto" w:fill="FFFFFF"/>
        </w:rPr>
        <w:t>Кононов, А. Н. Грамматика турецкого языка : практическое пособие / А. Н. Кононов ; ред. С. Е. Малов. – Москва ; Ленинград : Издательство Академии Наук СССР, 1941. – 313 с. – ЭБС Университетская библиотека online. – URL: </w:t>
      </w:r>
      <w:hyperlink r:id="rId11" w:history="1">
        <w:r w:rsidRPr="00643657">
          <w:rPr>
            <w:bCs/>
            <w:szCs w:val="28"/>
            <w:shd w:val="clear" w:color="auto" w:fill="FFFFFF"/>
          </w:rPr>
          <w:t>https://biblioclub.ru/index.php?page=book&amp;id=117175</w:t>
        </w:r>
      </w:hyperlink>
      <w:r w:rsidRPr="00643657">
        <w:rPr>
          <w:bCs/>
          <w:szCs w:val="28"/>
          <w:shd w:val="clear" w:color="auto" w:fill="FFFFFF"/>
        </w:rPr>
        <w:t> (дата обращения: 06.03.2024). – Текст : электронный.</w:t>
      </w:r>
    </w:p>
    <w:p w14:paraId="6ADAC491" w14:textId="77777777" w:rsidR="00240DC3" w:rsidRPr="00643657" w:rsidRDefault="00240DC3" w:rsidP="00240DC3">
      <w:pPr>
        <w:suppressAutoHyphens w:val="0"/>
        <w:autoSpaceDE w:val="0"/>
        <w:autoSpaceDN w:val="0"/>
        <w:spacing w:line="240" w:lineRule="auto"/>
        <w:rPr>
          <w:szCs w:val="28"/>
          <w:highlight w:val="white"/>
        </w:rPr>
      </w:pPr>
    </w:p>
    <w:p w14:paraId="65B3D421" w14:textId="77777777" w:rsidR="00240DC3" w:rsidRPr="00643657" w:rsidRDefault="00240DC3" w:rsidP="00240DC3">
      <w:pPr>
        <w:suppressAutoHyphens w:val="0"/>
        <w:autoSpaceDE w:val="0"/>
        <w:autoSpaceDN w:val="0"/>
        <w:spacing w:line="240" w:lineRule="auto"/>
        <w:jc w:val="center"/>
        <w:rPr>
          <w:b/>
          <w:bCs/>
          <w:szCs w:val="28"/>
          <w:highlight w:val="white"/>
        </w:rPr>
      </w:pPr>
      <w:r w:rsidRPr="00643657">
        <w:rPr>
          <w:b/>
          <w:bCs/>
          <w:szCs w:val="28"/>
          <w:highlight w:val="white"/>
        </w:rPr>
        <w:t>Дополнительная литература</w:t>
      </w:r>
    </w:p>
    <w:p w14:paraId="3EDDE4A8" w14:textId="77777777" w:rsidR="00240DC3" w:rsidRPr="00643657" w:rsidRDefault="00240DC3" w:rsidP="00240DC3">
      <w:pPr>
        <w:widowControl/>
        <w:numPr>
          <w:ilvl w:val="0"/>
          <w:numId w:val="20"/>
        </w:numPr>
        <w:suppressAutoHyphens w:val="0"/>
        <w:autoSpaceDE w:val="0"/>
        <w:autoSpaceDN w:val="0"/>
        <w:spacing w:line="240" w:lineRule="auto"/>
        <w:rPr>
          <w:bCs/>
          <w:szCs w:val="28"/>
          <w:shd w:val="clear" w:color="auto" w:fill="FFFFFF"/>
        </w:rPr>
      </w:pPr>
      <w:r w:rsidRPr="00643657">
        <w:rPr>
          <w:bCs/>
          <w:szCs w:val="28"/>
          <w:shd w:val="clear" w:color="auto" w:fill="FFFFFF"/>
        </w:rPr>
        <w:t xml:space="preserve">Митина, И. Е. Русско-турецкий разговорник : разговорник / И. Е. Митина. - Санкт-Петербург : КАРО, 2015. - 224 с. - ISBN 978-5-9925-0249-7. – ЭБС ZNANIUM. - URL: https://znanium.com/catalog/product/1049535 (дата обращения: 06.03.2024). – Текст : электронный. </w:t>
      </w:r>
    </w:p>
    <w:p w14:paraId="6199E5BC" w14:textId="77777777" w:rsidR="00240DC3" w:rsidRPr="00643657" w:rsidRDefault="00240DC3" w:rsidP="00240DC3">
      <w:pPr>
        <w:widowControl/>
        <w:numPr>
          <w:ilvl w:val="0"/>
          <w:numId w:val="20"/>
        </w:numPr>
        <w:suppressAutoHyphens w:val="0"/>
        <w:autoSpaceDE w:val="0"/>
        <w:autoSpaceDN w:val="0"/>
        <w:spacing w:line="240" w:lineRule="auto"/>
        <w:rPr>
          <w:bCs/>
          <w:szCs w:val="28"/>
          <w:shd w:val="clear" w:color="auto" w:fill="FFFFFF"/>
        </w:rPr>
      </w:pPr>
      <w:r w:rsidRPr="00643657">
        <w:rPr>
          <w:bCs/>
          <w:szCs w:val="28"/>
          <w:shd w:val="clear" w:color="auto" w:fill="FFFFFF"/>
        </w:rPr>
        <w:t>Гузев, В. Г. Турецкий язык: Начальный курс : краткий учебный курс / В. Г. Гузев, О. Дениз-Йылмаз, Х. Махмудов-Хаджиоглу, Л. М. Ульмезова. - Санкт-Петербург : КАРО, 2012. - 256 с. - ISBN 978-5-9925-0496-5. – ЭБС ZNANIUM. - URL: https://znanium.com/catalog/product/1049558 (дата обращения: 06.03.2024). – Текст : электронный.</w:t>
      </w:r>
    </w:p>
    <w:p w14:paraId="680F3BEE" w14:textId="77777777" w:rsidR="00240DC3" w:rsidRPr="000D080F" w:rsidRDefault="00240DC3" w:rsidP="00240DC3">
      <w:pPr>
        <w:spacing w:line="240" w:lineRule="auto"/>
        <w:rPr>
          <w:bCs/>
          <w:szCs w:val="28"/>
          <w:shd w:val="clear" w:color="auto" w:fill="FFFFFF"/>
        </w:rPr>
      </w:pPr>
    </w:p>
    <w:p w14:paraId="2B7B031D" w14:textId="77777777" w:rsidR="00240DC3" w:rsidRPr="000D080F" w:rsidRDefault="00240DC3" w:rsidP="00240DC3">
      <w:pPr>
        <w:spacing w:line="240" w:lineRule="auto"/>
        <w:rPr>
          <w:bCs/>
          <w:szCs w:val="28"/>
          <w:shd w:val="clear" w:color="auto" w:fill="FFFFFF"/>
        </w:rPr>
      </w:pPr>
    </w:p>
    <w:p w14:paraId="2933275C" w14:textId="77777777" w:rsidR="00240DC3" w:rsidRPr="000D080F" w:rsidRDefault="00240DC3" w:rsidP="00240DC3">
      <w:pPr>
        <w:jc w:val="center"/>
        <w:rPr>
          <w:b/>
          <w:bCs/>
          <w:szCs w:val="28"/>
        </w:rPr>
      </w:pPr>
      <w:r w:rsidRPr="000D080F">
        <w:rPr>
          <w:b/>
          <w:bCs/>
          <w:szCs w:val="28"/>
        </w:rPr>
        <w:t>Арабский язык</w:t>
      </w:r>
    </w:p>
    <w:p w14:paraId="2A79B443" w14:textId="77777777" w:rsidR="00240DC3" w:rsidRPr="00643657" w:rsidRDefault="00240DC3" w:rsidP="00240DC3">
      <w:pPr>
        <w:suppressAutoHyphens w:val="0"/>
        <w:autoSpaceDE w:val="0"/>
        <w:autoSpaceDN w:val="0"/>
        <w:spacing w:line="240" w:lineRule="auto"/>
        <w:jc w:val="center"/>
        <w:rPr>
          <w:b/>
          <w:bCs/>
          <w:szCs w:val="28"/>
        </w:rPr>
      </w:pPr>
      <w:r w:rsidRPr="00643657">
        <w:rPr>
          <w:b/>
          <w:bCs/>
          <w:szCs w:val="28"/>
        </w:rPr>
        <w:t>Основная литература</w:t>
      </w:r>
    </w:p>
    <w:p w14:paraId="1A053EE4" w14:textId="77777777" w:rsidR="00240DC3" w:rsidRPr="00643657" w:rsidRDefault="00240DC3" w:rsidP="00240DC3">
      <w:pPr>
        <w:suppressAutoHyphens w:val="0"/>
        <w:autoSpaceDE w:val="0"/>
        <w:autoSpaceDN w:val="0"/>
        <w:spacing w:line="240" w:lineRule="auto"/>
        <w:jc w:val="both"/>
        <w:rPr>
          <w:szCs w:val="28"/>
          <w:shd w:val="clear" w:color="auto" w:fill="FFFFFF"/>
        </w:rPr>
      </w:pPr>
      <w:r w:rsidRPr="00643657">
        <w:rPr>
          <w:szCs w:val="28"/>
          <w:shd w:val="clear" w:color="auto" w:fill="FFFFFF"/>
        </w:rPr>
        <w:t>1. Лебедев, В. В. Полный курс литературного арабского языка. Завершающий этап : учебник : в 2 частях / В. В. Лебедев, Г. И. Бочкарев. — 2-е изд., испр. — Москва : ВКН, [б. г.]. — Часть 1 : Уроки 1–6 — 2018. — 232 с. — ISBN 978-5-7873-1398-7. — ЭБС Лань. — URL: https://e.lanbook.com/book/115572 (дата обращения: 06.03.2024). — Текст : электронный.</w:t>
      </w:r>
    </w:p>
    <w:p w14:paraId="564A6E6B" w14:textId="77777777" w:rsidR="00240DC3" w:rsidRPr="00643657" w:rsidRDefault="00240DC3" w:rsidP="00240DC3">
      <w:pPr>
        <w:suppressAutoHyphens w:val="0"/>
        <w:autoSpaceDE w:val="0"/>
        <w:autoSpaceDN w:val="0"/>
        <w:spacing w:line="240" w:lineRule="auto"/>
        <w:jc w:val="both"/>
        <w:rPr>
          <w:szCs w:val="28"/>
          <w:shd w:val="clear" w:color="auto" w:fill="FFFFFF"/>
        </w:rPr>
      </w:pPr>
      <w:r w:rsidRPr="00643657">
        <w:rPr>
          <w:szCs w:val="28"/>
          <w:shd w:val="clear" w:color="auto" w:fill="FFFFFF"/>
        </w:rPr>
        <w:t>2. Ширвани, Х. Арабский разговорный язык : учебное пособие / Х. Ширвани. - Санкт-Петербург : КАРО, 2021. - 144 с. - ISBN 978-5-9925-0665-5. - ЭБС ZNANIUM. - URL: https://znanium.com/catalog/product/1864182 (дата обращения: 06.03.2024). – Текст : электронный.</w:t>
      </w:r>
    </w:p>
    <w:p w14:paraId="007AE48E" w14:textId="77777777" w:rsidR="00240DC3" w:rsidRPr="00643657" w:rsidRDefault="00240DC3" w:rsidP="00240DC3">
      <w:pPr>
        <w:suppressAutoHyphens w:val="0"/>
        <w:autoSpaceDE w:val="0"/>
        <w:autoSpaceDN w:val="0"/>
        <w:spacing w:line="240" w:lineRule="auto"/>
        <w:rPr>
          <w:bCs/>
          <w:szCs w:val="28"/>
          <w:shd w:val="clear" w:color="auto" w:fill="FFFFFF"/>
        </w:rPr>
      </w:pPr>
    </w:p>
    <w:p w14:paraId="059EBB5C" w14:textId="77777777" w:rsidR="00240DC3" w:rsidRPr="00643657" w:rsidRDefault="00240DC3" w:rsidP="00240DC3">
      <w:pPr>
        <w:suppressAutoHyphens w:val="0"/>
        <w:autoSpaceDE w:val="0"/>
        <w:autoSpaceDN w:val="0"/>
        <w:spacing w:line="240" w:lineRule="auto"/>
        <w:jc w:val="center"/>
        <w:rPr>
          <w:b/>
          <w:bCs/>
          <w:szCs w:val="28"/>
        </w:rPr>
      </w:pPr>
      <w:r w:rsidRPr="00643657">
        <w:rPr>
          <w:b/>
          <w:bCs/>
          <w:szCs w:val="28"/>
        </w:rPr>
        <w:t>Дополнительная литература</w:t>
      </w:r>
    </w:p>
    <w:p w14:paraId="35866C80" w14:textId="77777777" w:rsidR="00240DC3" w:rsidRPr="00643657" w:rsidRDefault="00240DC3" w:rsidP="00240DC3">
      <w:pPr>
        <w:suppressAutoHyphens w:val="0"/>
        <w:autoSpaceDE w:val="0"/>
        <w:autoSpaceDN w:val="0"/>
        <w:spacing w:line="240" w:lineRule="auto"/>
        <w:jc w:val="both"/>
        <w:rPr>
          <w:szCs w:val="28"/>
          <w:shd w:val="clear" w:color="auto" w:fill="FFFFFF"/>
        </w:rPr>
      </w:pPr>
      <w:r w:rsidRPr="00643657">
        <w:rPr>
          <w:szCs w:val="28"/>
          <w:shd w:val="clear" w:color="auto" w:fill="FFFFFF"/>
        </w:rPr>
        <w:t xml:space="preserve">3. Лебедев, В. Г.  Практический курс арабского литературного языка: нормативный курс в 2 ч. Часть 1 : учебник и практикум для вузов / В. Г. Лебедев, Л. С. Тюрева. </w:t>
      </w:r>
      <w:r w:rsidRPr="00643657">
        <w:rPr>
          <w:szCs w:val="28"/>
          <w:shd w:val="clear" w:color="auto" w:fill="FFFFFF"/>
        </w:rPr>
        <w:lastRenderedPageBreak/>
        <w:t>— 3-е изд., испр. и доп. — Москва : Издательство Юрайт, 2023. — 377 с. — (Высшее образование). — ISBN 978-5-534-02553-8. — Образовательная платформа Юрайт [сайт]. — URL: https://urait.ru/bcode/513912 (дата обращения: 06.03.2024).</w:t>
      </w:r>
      <w:r w:rsidRPr="00643657">
        <w:t xml:space="preserve"> </w:t>
      </w:r>
      <w:r w:rsidRPr="00643657">
        <w:rPr>
          <w:szCs w:val="28"/>
          <w:shd w:val="clear" w:color="auto" w:fill="FFFFFF"/>
        </w:rPr>
        <w:t>— Текст : электронный.</w:t>
      </w:r>
    </w:p>
    <w:p w14:paraId="00FD32B1" w14:textId="77777777" w:rsidR="00240DC3" w:rsidRPr="00643657" w:rsidRDefault="00240DC3" w:rsidP="00240DC3">
      <w:pPr>
        <w:suppressAutoHyphens w:val="0"/>
        <w:autoSpaceDE w:val="0"/>
        <w:autoSpaceDN w:val="0"/>
        <w:spacing w:line="240" w:lineRule="auto"/>
        <w:jc w:val="both"/>
        <w:rPr>
          <w:szCs w:val="28"/>
          <w:shd w:val="clear" w:color="auto" w:fill="FFFFFF"/>
        </w:rPr>
      </w:pPr>
      <w:r w:rsidRPr="00643657">
        <w:rPr>
          <w:szCs w:val="28"/>
          <w:shd w:val="clear" w:color="auto" w:fill="FFFFFF"/>
        </w:rPr>
        <w:t>4. Магомедов, А. А. Арабский язык. Фонетика и грамматика : учебное пособие / А. А. Магомедов, А. А. Омаров. — Махачкала : ДГУ, 2018. — 120 с. — ISBN 978-5-9913-0174-9. — ЭБС Лань. — URL: https://e.lanbook.com/book/158426 (дата обращения: 06.03.2024). — Текст : электронный.</w:t>
      </w:r>
    </w:p>
    <w:p w14:paraId="0C8E6FC5" w14:textId="77777777" w:rsidR="00240DC3" w:rsidRPr="000D080F" w:rsidRDefault="00240DC3" w:rsidP="00240DC3">
      <w:pPr>
        <w:spacing w:line="240" w:lineRule="auto"/>
        <w:jc w:val="both"/>
        <w:rPr>
          <w:szCs w:val="28"/>
          <w:shd w:val="clear" w:color="auto" w:fill="FFFFFF"/>
        </w:rPr>
      </w:pPr>
    </w:p>
    <w:p w14:paraId="7280C764" w14:textId="77777777" w:rsidR="000D080F" w:rsidRPr="000D080F" w:rsidRDefault="000D080F" w:rsidP="000D080F">
      <w:pPr>
        <w:spacing w:line="240" w:lineRule="auto"/>
        <w:rPr>
          <w:bCs/>
          <w:szCs w:val="28"/>
          <w:shd w:val="clear" w:color="auto" w:fill="FFFFFF"/>
        </w:rPr>
      </w:pPr>
    </w:p>
    <w:p w14:paraId="516E2F07" w14:textId="1A07DC80" w:rsidR="000D080F" w:rsidRPr="000D080F" w:rsidRDefault="000D080F" w:rsidP="00DC1BD2">
      <w:pPr>
        <w:pStyle w:val="1"/>
        <w:rPr>
          <w:b w:val="0"/>
        </w:rPr>
      </w:pPr>
      <w:bookmarkStart w:id="25" w:name="_Toc156500241"/>
      <w:r w:rsidRPr="000D080F">
        <w:t>Перечень ресурсов информационно-телекоммуникационной сети «Интернет», необходимых для освоения дисциплины</w:t>
      </w:r>
      <w:bookmarkEnd w:id="22"/>
      <w:bookmarkEnd w:id="25"/>
    </w:p>
    <w:p w14:paraId="27F1A6D9" w14:textId="77777777" w:rsidR="00240DC3" w:rsidRPr="00240DC3" w:rsidRDefault="00240DC3" w:rsidP="00240DC3">
      <w:pPr>
        <w:widowControl/>
        <w:numPr>
          <w:ilvl w:val="0"/>
          <w:numId w:val="21"/>
        </w:numPr>
        <w:suppressAutoHyphens w:val="0"/>
        <w:spacing w:line="240" w:lineRule="auto"/>
        <w:rPr>
          <w:bCs/>
          <w:szCs w:val="28"/>
          <w:shd w:val="clear" w:color="auto" w:fill="FFFFFF"/>
        </w:rPr>
      </w:pPr>
      <w:bookmarkStart w:id="26" w:name="_Toc156500242"/>
      <w:r w:rsidRPr="00240DC3">
        <w:rPr>
          <w:bCs/>
          <w:szCs w:val="28"/>
          <w:shd w:val="clear" w:color="auto" w:fill="FFFFFF"/>
        </w:rPr>
        <w:t>Электронные ресурсы БИК:</w:t>
      </w:r>
    </w:p>
    <w:p w14:paraId="7C9A8CC0" w14:textId="77777777" w:rsidR="00240DC3" w:rsidRPr="00240DC3" w:rsidRDefault="00240DC3" w:rsidP="00240DC3">
      <w:pPr>
        <w:widowControl/>
        <w:numPr>
          <w:ilvl w:val="0"/>
          <w:numId w:val="22"/>
        </w:numPr>
        <w:suppressAutoHyphens w:val="0"/>
        <w:spacing w:after="160"/>
        <w:contextualSpacing/>
        <w:rPr>
          <w:bCs/>
          <w:szCs w:val="28"/>
          <w:shd w:val="clear" w:color="auto" w:fill="FFFFFF"/>
        </w:rPr>
      </w:pPr>
      <w:r w:rsidRPr="00240DC3">
        <w:rPr>
          <w:bCs/>
          <w:szCs w:val="28"/>
          <w:shd w:val="clear" w:color="auto" w:fill="FFFFFF"/>
        </w:rPr>
        <w:t>Электронная библиотека Финансового университета (ЭБ) http://elib.fa.ru/</w:t>
      </w:r>
    </w:p>
    <w:p w14:paraId="50168B40" w14:textId="77777777" w:rsidR="00240DC3" w:rsidRPr="00240DC3" w:rsidRDefault="00240DC3" w:rsidP="00240DC3">
      <w:pPr>
        <w:widowControl/>
        <w:numPr>
          <w:ilvl w:val="0"/>
          <w:numId w:val="22"/>
        </w:numPr>
        <w:suppressAutoHyphens w:val="0"/>
        <w:spacing w:after="160"/>
        <w:contextualSpacing/>
        <w:rPr>
          <w:bCs/>
          <w:szCs w:val="28"/>
          <w:shd w:val="clear" w:color="auto" w:fill="FFFFFF"/>
        </w:rPr>
      </w:pPr>
      <w:r w:rsidRPr="00240DC3">
        <w:rPr>
          <w:bCs/>
          <w:szCs w:val="28"/>
          <w:shd w:val="clear" w:color="auto" w:fill="FFFFFF"/>
        </w:rPr>
        <w:t>Электронно-библиотечная система BOOK.RU http://www.book.ru</w:t>
      </w:r>
    </w:p>
    <w:p w14:paraId="0BE8E680" w14:textId="77777777" w:rsidR="00240DC3" w:rsidRPr="00240DC3" w:rsidRDefault="00240DC3" w:rsidP="00240DC3">
      <w:pPr>
        <w:widowControl/>
        <w:numPr>
          <w:ilvl w:val="0"/>
          <w:numId w:val="22"/>
        </w:numPr>
        <w:suppressAutoHyphens w:val="0"/>
        <w:spacing w:after="160"/>
        <w:contextualSpacing/>
        <w:rPr>
          <w:bCs/>
          <w:szCs w:val="28"/>
          <w:shd w:val="clear" w:color="auto" w:fill="FFFFFF"/>
        </w:rPr>
      </w:pPr>
      <w:r w:rsidRPr="00240DC3">
        <w:rPr>
          <w:bCs/>
          <w:szCs w:val="28"/>
          <w:shd w:val="clear" w:color="auto" w:fill="FFFFFF"/>
        </w:rPr>
        <w:t>Электронно-библиотечная система «Университетская библиотека ОНЛАЙН» http://biblioclub.ru/</w:t>
      </w:r>
    </w:p>
    <w:p w14:paraId="00DF8496" w14:textId="77777777" w:rsidR="00240DC3" w:rsidRPr="00240DC3" w:rsidRDefault="00240DC3" w:rsidP="00240DC3">
      <w:pPr>
        <w:widowControl/>
        <w:numPr>
          <w:ilvl w:val="0"/>
          <w:numId w:val="22"/>
        </w:numPr>
        <w:suppressAutoHyphens w:val="0"/>
        <w:spacing w:after="160"/>
        <w:contextualSpacing/>
        <w:rPr>
          <w:bCs/>
          <w:szCs w:val="28"/>
          <w:shd w:val="clear" w:color="auto" w:fill="FFFFFF"/>
        </w:rPr>
      </w:pPr>
      <w:r w:rsidRPr="00240DC3">
        <w:rPr>
          <w:bCs/>
          <w:szCs w:val="28"/>
          <w:shd w:val="clear" w:color="auto" w:fill="FFFFFF"/>
        </w:rPr>
        <w:t>Электронно-библиотечная система Znanium http://www.znanium.ru/</w:t>
      </w:r>
    </w:p>
    <w:p w14:paraId="19EE17EE" w14:textId="77777777" w:rsidR="00240DC3" w:rsidRPr="00240DC3" w:rsidRDefault="00240DC3" w:rsidP="00240DC3">
      <w:pPr>
        <w:widowControl/>
        <w:numPr>
          <w:ilvl w:val="0"/>
          <w:numId w:val="22"/>
        </w:numPr>
        <w:suppressAutoHyphens w:val="0"/>
        <w:spacing w:after="160"/>
        <w:contextualSpacing/>
        <w:rPr>
          <w:bCs/>
          <w:szCs w:val="28"/>
          <w:shd w:val="clear" w:color="auto" w:fill="FFFFFF"/>
        </w:rPr>
      </w:pPr>
      <w:r w:rsidRPr="00240DC3">
        <w:rPr>
          <w:bCs/>
          <w:szCs w:val="28"/>
          <w:shd w:val="clear" w:color="auto" w:fill="FFFFFF"/>
        </w:rPr>
        <w:t>Электронно-библиотечная система издательства «ЮРАЙТ» https://urait.ru/</w:t>
      </w:r>
    </w:p>
    <w:p w14:paraId="5E18CA18" w14:textId="77777777" w:rsidR="00240DC3" w:rsidRPr="00240DC3" w:rsidRDefault="00240DC3" w:rsidP="00240DC3">
      <w:pPr>
        <w:widowControl/>
        <w:numPr>
          <w:ilvl w:val="0"/>
          <w:numId w:val="22"/>
        </w:numPr>
        <w:suppressAutoHyphens w:val="0"/>
        <w:spacing w:after="160"/>
        <w:contextualSpacing/>
        <w:rPr>
          <w:bCs/>
          <w:szCs w:val="28"/>
          <w:shd w:val="clear" w:color="auto" w:fill="FFFFFF"/>
        </w:rPr>
      </w:pPr>
      <w:r w:rsidRPr="00240DC3">
        <w:rPr>
          <w:bCs/>
          <w:szCs w:val="28"/>
          <w:shd w:val="clear" w:color="auto" w:fill="FFFFFF"/>
        </w:rPr>
        <w:t>Электронно-библиотечная система издательства Проспект http://ebs.prospekt.org/books</w:t>
      </w:r>
    </w:p>
    <w:p w14:paraId="780DEEBE" w14:textId="77777777" w:rsidR="00240DC3" w:rsidRPr="00240DC3" w:rsidRDefault="00240DC3" w:rsidP="00240DC3">
      <w:pPr>
        <w:widowControl/>
        <w:numPr>
          <w:ilvl w:val="0"/>
          <w:numId w:val="22"/>
        </w:numPr>
        <w:suppressAutoHyphens w:val="0"/>
        <w:spacing w:after="160"/>
        <w:contextualSpacing/>
        <w:rPr>
          <w:bCs/>
          <w:szCs w:val="28"/>
          <w:shd w:val="clear" w:color="auto" w:fill="FFFFFF"/>
        </w:rPr>
      </w:pPr>
      <w:r w:rsidRPr="00240DC3">
        <w:rPr>
          <w:bCs/>
          <w:szCs w:val="28"/>
          <w:shd w:val="clear" w:color="auto" w:fill="FFFFFF"/>
        </w:rPr>
        <w:t>Электронно-библиотечная система издательства Лань https://e.lanbook.com/</w:t>
      </w:r>
    </w:p>
    <w:p w14:paraId="498CE675" w14:textId="77777777" w:rsidR="00240DC3" w:rsidRPr="00240DC3" w:rsidRDefault="00240DC3" w:rsidP="00240DC3">
      <w:pPr>
        <w:widowControl/>
        <w:numPr>
          <w:ilvl w:val="0"/>
          <w:numId w:val="22"/>
        </w:numPr>
        <w:suppressAutoHyphens w:val="0"/>
        <w:spacing w:after="160"/>
        <w:contextualSpacing/>
        <w:rPr>
          <w:bCs/>
          <w:szCs w:val="28"/>
          <w:shd w:val="clear" w:color="auto" w:fill="FFFFFF"/>
        </w:rPr>
      </w:pPr>
      <w:r w:rsidRPr="00240DC3">
        <w:rPr>
          <w:bCs/>
          <w:szCs w:val="28"/>
          <w:shd w:val="clear" w:color="auto" w:fill="FFFFFF"/>
        </w:rPr>
        <w:t>Деловая онлайн-библиотека Alpina Digital http://lib.alpinadigital.ru/</w:t>
      </w:r>
    </w:p>
    <w:p w14:paraId="3D720506" w14:textId="77777777" w:rsidR="00240DC3" w:rsidRPr="00240DC3" w:rsidRDefault="00240DC3" w:rsidP="00240DC3">
      <w:pPr>
        <w:widowControl/>
        <w:numPr>
          <w:ilvl w:val="0"/>
          <w:numId w:val="22"/>
        </w:numPr>
        <w:suppressAutoHyphens w:val="0"/>
        <w:spacing w:after="160"/>
        <w:contextualSpacing/>
        <w:rPr>
          <w:bCs/>
          <w:szCs w:val="28"/>
          <w:shd w:val="clear" w:color="auto" w:fill="FFFFFF"/>
        </w:rPr>
      </w:pPr>
      <w:r w:rsidRPr="00240DC3">
        <w:rPr>
          <w:bCs/>
          <w:szCs w:val="28"/>
          <w:shd w:val="clear" w:color="auto" w:fill="FFFFFF"/>
        </w:rPr>
        <w:t>Электронная библиотека Издательского дома «Гребенников» https://grebennikon.ru/</w:t>
      </w:r>
    </w:p>
    <w:p w14:paraId="5A378DF2" w14:textId="77777777" w:rsidR="00240DC3" w:rsidRPr="00240DC3" w:rsidRDefault="00240DC3" w:rsidP="00240DC3">
      <w:pPr>
        <w:widowControl/>
        <w:numPr>
          <w:ilvl w:val="0"/>
          <w:numId w:val="22"/>
        </w:numPr>
        <w:suppressAutoHyphens w:val="0"/>
        <w:spacing w:after="160"/>
        <w:contextualSpacing/>
        <w:rPr>
          <w:bCs/>
          <w:szCs w:val="28"/>
          <w:shd w:val="clear" w:color="auto" w:fill="FFFFFF"/>
        </w:rPr>
      </w:pPr>
      <w:r w:rsidRPr="00240DC3">
        <w:rPr>
          <w:bCs/>
          <w:szCs w:val="28"/>
          <w:shd w:val="clear" w:color="auto" w:fill="FFFFFF"/>
        </w:rPr>
        <w:t xml:space="preserve">Научная электронная библиотека eLibrary.ru http://elibrary.ru  </w:t>
      </w:r>
    </w:p>
    <w:p w14:paraId="204D63CB" w14:textId="77777777" w:rsidR="00240DC3" w:rsidRPr="00240DC3" w:rsidRDefault="00240DC3" w:rsidP="00240DC3">
      <w:pPr>
        <w:ind w:left="360"/>
        <w:rPr>
          <w:bCs/>
          <w:szCs w:val="28"/>
          <w:shd w:val="clear" w:color="auto" w:fill="FFFFFF"/>
        </w:rPr>
      </w:pPr>
    </w:p>
    <w:p w14:paraId="53FA2548" w14:textId="77777777" w:rsidR="00240DC3" w:rsidRPr="00240DC3" w:rsidRDefault="00240DC3" w:rsidP="00240DC3">
      <w:pPr>
        <w:spacing w:line="240" w:lineRule="auto"/>
        <w:ind w:left="360"/>
        <w:jc w:val="center"/>
        <w:rPr>
          <w:bCs/>
          <w:szCs w:val="28"/>
          <w:shd w:val="clear" w:color="auto" w:fill="FFFFFF"/>
        </w:rPr>
      </w:pPr>
      <w:r w:rsidRPr="00240DC3">
        <w:rPr>
          <w:b/>
          <w:bCs/>
          <w:szCs w:val="28"/>
        </w:rPr>
        <w:t xml:space="preserve">Турецкий язык </w:t>
      </w:r>
    </w:p>
    <w:p w14:paraId="3E752063" w14:textId="77777777" w:rsidR="00240DC3" w:rsidRPr="00240DC3" w:rsidRDefault="00240DC3" w:rsidP="00240DC3">
      <w:pPr>
        <w:spacing w:after="200" w:line="240" w:lineRule="auto"/>
        <w:jc w:val="both"/>
        <w:rPr>
          <w:rFonts w:eastAsia="Calibri"/>
          <w:szCs w:val="28"/>
        </w:rPr>
      </w:pPr>
      <w:r w:rsidRPr="00240DC3">
        <w:rPr>
          <w:rFonts w:eastAsia="Calibri"/>
          <w:szCs w:val="28"/>
        </w:rPr>
        <w:t>1.</w:t>
      </w:r>
      <w:r w:rsidRPr="00240DC3">
        <w:rPr>
          <w:rFonts w:eastAsia="Calibri"/>
          <w:szCs w:val="28"/>
        </w:rPr>
        <w:tab/>
      </w:r>
      <w:r w:rsidRPr="00240DC3">
        <w:rPr>
          <w:rFonts w:eastAsia="Calibri"/>
          <w:szCs w:val="28"/>
          <w:lang w:val="en-US"/>
        </w:rPr>
        <w:t>https</w:t>
      </w:r>
      <w:r w:rsidRPr="00240DC3">
        <w:rPr>
          <w:rFonts w:eastAsia="Calibri"/>
          <w:szCs w:val="28"/>
        </w:rPr>
        <w:t>://</w:t>
      </w:r>
      <w:r w:rsidRPr="00240DC3">
        <w:rPr>
          <w:rFonts w:eastAsia="Calibri"/>
          <w:szCs w:val="28"/>
          <w:lang w:val="en-US"/>
        </w:rPr>
        <w:t>www</w:t>
      </w:r>
      <w:r w:rsidRPr="00240DC3">
        <w:rPr>
          <w:rFonts w:eastAsia="Calibri"/>
          <w:szCs w:val="28"/>
        </w:rPr>
        <w:t>.</w:t>
      </w:r>
      <w:r w:rsidRPr="00240DC3">
        <w:rPr>
          <w:rFonts w:eastAsia="Calibri"/>
          <w:szCs w:val="28"/>
          <w:lang w:val="en-US"/>
        </w:rPr>
        <w:t>loecsen</w:t>
      </w:r>
      <w:r w:rsidRPr="00240DC3">
        <w:rPr>
          <w:rFonts w:eastAsia="Calibri"/>
          <w:szCs w:val="28"/>
        </w:rPr>
        <w:t>.</w:t>
      </w:r>
      <w:r w:rsidRPr="00240DC3">
        <w:rPr>
          <w:rFonts w:eastAsia="Calibri"/>
          <w:szCs w:val="28"/>
          <w:lang w:val="en-US"/>
        </w:rPr>
        <w:t>com</w:t>
      </w:r>
      <w:r w:rsidRPr="00240DC3">
        <w:rPr>
          <w:rFonts w:eastAsia="Calibri"/>
          <w:szCs w:val="28"/>
        </w:rPr>
        <w:t>/</w:t>
      </w:r>
      <w:r w:rsidRPr="00240DC3">
        <w:rPr>
          <w:rFonts w:eastAsia="Calibri"/>
          <w:szCs w:val="28"/>
          <w:lang w:val="en-US"/>
        </w:rPr>
        <w:t>tr</w:t>
      </w:r>
      <w:r w:rsidRPr="00240DC3">
        <w:rPr>
          <w:rFonts w:eastAsia="Calibri"/>
          <w:szCs w:val="28"/>
        </w:rPr>
        <w:t>/</w:t>
      </w:r>
      <w:r w:rsidRPr="00240DC3">
        <w:rPr>
          <w:rFonts w:eastAsia="Calibri"/>
          <w:szCs w:val="28"/>
          <w:lang w:val="en-US"/>
        </w:rPr>
        <w:t>ogrenme</w:t>
      </w:r>
      <w:r w:rsidRPr="00240DC3">
        <w:rPr>
          <w:rFonts w:eastAsia="Calibri"/>
          <w:szCs w:val="28"/>
        </w:rPr>
        <w:t>-</w:t>
      </w:r>
      <w:r w:rsidRPr="00240DC3">
        <w:rPr>
          <w:rFonts w:eastAsia="Calibri"/>
          <w:szCs w:val="28"/>
          <w:lang w:val="en-US"/>
        </w:rPr>
        <w:t>turkce</w:t>
      </w:r>
    </w:p>
    <w:p w14:paraId="2E6838A7" w14:textId="77777777" w:rsidR="00240DC3" w:rsidRPr="00240DC3" w:rsidRDefault="00240DC3" w:rsidP="00240DC3">
      <w:pPr>
        <w:spacing w:after="200" w:line="240" w:lineRule="auto"/>
        <w:jc w:val="both"/>
        <w:rPr>
          <w:rFonts w:eastAsia="Calibri"/>
          <w:szCs w:val="28"/>
        </w:rPr>
      </w:pPr>
      <w:r w:rsidRPr="00240DC3">
        <w:rPr>
          <w:rFonts w:eastAsia="Calibri"/>
          <w:szCs w:val="28"/>
        </w:rPr>
        <w:t>2.</w:t>
      </w:r>
      <w:r w:rsidRPr="00240DC3">
        <w:rPr>
          <w:rFonts w:eastAsia="Calibri"/>
          <w:szCs w:val="28"/>
        </w:rPr>
        <w:tab/>
      </w:r>
      <w:r w:rsidRPr="00240DC3">
        <w:rPr>
          <w:rFonts w:eastAsia="Calibri"/>
          <w:szCs w:val="28"/>
          <w:lang w:val="en-US"/>
        </w:rPr>
        <w:t>https</w:t>
      </w:r>
      <w:r w:rsidRPr="00240DC3">
        <w:rPr>
          <w:rFonts w:eastAsia="Calibri"/>
          <w:szCs w:val="28"/>
        </w:rPr>
        <w:t>://</w:t>
      </w:r>
      <w:r w:rsidRPr="00240DC3">
        <w:rPr>
          <w:rFonts w:eastAsia="Calibri"/>
          <w:szCs w:val="28"/>
          <w:lang w:val="en-US"/>
        </w:rPr>
        <w:t>www</w:t>
      </w:r>
      <w:r w:rsidRPr="00240DC3">
        <w:rPr>
          <w:rFonts w:eastAsia="Calibri"/>
          <w:szCs w:val="28"/>
        </w:rPr>
        <w:t>.</w:t>
      </w:r>
      <w:r w:rsidRPr="00240DC3">
        <w:rPr>
          <w:rFonts w:eastAsia="Calibri"/>
          <w:szCs w:val="28"/>
          <w:lang w:val="en-US"/>
        </w:rPr>
        <w:t>busuu</w:t>
      </w:r>
      <w:r w:rsidRPr="00240DC3">
        <w:rPr>
          <w:rFonts w:eastAsia="Calibri"/>
          <w:szCs w:val="28"/>
        </w:rPr>
        <w:t>.</w:t>
      </w:r>
      <w:r w:rsidRPr="00240DC3">
        <w:rPr>
          <w:rFonts w:eastAsia="Calibri"/>
          <w:szCs w:val="28"/>
          <w:lang w:val="en-US"/>
        </w:rPr>
        <w:t>com</w:t>
      </w:r>
      <w:r w:rsidRPr="00240DC3">
        <w:rPr>
          <w:rFonts w:eastAsia="Calibri"/>
          <w:szCs w:val="28"/>
        </w:rPr>
        <w:t>/</w:t>
      </w:r>
      <w:r w:rsidRPr="00240DC3">
        <w:rPr>
          <w:rFonts w:eastAsia="Calibri"/>
          <w:szCs w:val="28"/>
          <w:lang w:val="en-US"/>
        </w:rPr>
        <w:t>tr</w:t>
      </w:r>
      <w:r w:rsidRPr="00240DC3">
        <w:rPr>
          <w:rFonts w:eastAsia="Calibri"/>
          <w:szCs w:val="28"/>
        </w:rPr>
        <w:t>/</w:t>
      </w:r>
      <w:r w:rsidRPr="00240DC3">
        <w:rPr>
          <w:rFonts w:eastAsia="Calibri"/>
          <w:szCs w:val="28"/>
          <w:lang w:val="en-US"/>
        </w:rPr>
        <w:t>app</w:t>
      </w:r>
      <w:r w:rsidRPr="00240DC3">
        <w:rPr>
          <w:rFonts w:eastAsia="Calibri"/>
          <w:szCs w:val="28"/>
        </w:rPr>
        <w:t>/</w:t>
      </w:r>
      <w:r w:rsidRPr="00240DC3">
        <w:rPr>
          <w:rFonts w:eastAsia="Calibri"/>
          <w:szCs w:val="28"/>
          <w:lang w:val="en-US"/>
        </w:rPr>
        <w:t>learn</w:t>
      </w:r>
      <w:r w:rsidRPr="00240DC3">
        <w:rPr>
          <w:rFonts w:eastAsia="Calibri"/>
          <w:szCs w:val="28"/>
        </w:rPr>
        <w:t>-</w:t>
      </w:r>
      <w:r w:rsidRPr="00240DC3">
        <w:rPr>
          <w:rFonts w:eastAsia="Calibri"/>
          <w:szCs w:val="28"/>
          <w:lang w:val="en-US"/>
        </w:rPr>
        <w:t>turkish</w:t>
      </w:r>
      <w:r w:rsidRPr="00240DC3">
        <w:rPr>
          <w:rFonts w:eastAsia="Calibri"/>
          <w:szCs w:val="28"/>
        </w:rPr>
        <w:t>-</w:t>
      </w:r>
      <w:r w:rsidRPr="00240DC3">
        <w:rPr>
          <w:rFonts w:eastAsia="Calibri"/>
          <w:szCs w:val="28"/>
          <w:lang w:val="en-US"/>
        </w:rPr>
        <w:t>app</w:t>
      </w:r>
    </w:p>
    <w:p w14:paraId="6F522B78" w14:textId="77777777" w:rsidR="00240DC3" w:rsidRPr="00240DC3" w:rsidRDefault="00240DC3" w:rsidP="00240DC3">
      <w:pPr>
        <w:spacing w:after="200" w:line="240" w:lineRule="auto"/>
        <w:jc w:val="both"/>
        <w:rPr>
          <w:rFonts w:eastAsia="Calibri"/>
          <w:szCs w:val="28"/>
        </w:rPr>
      </w:pPr>
      <w:r w:rsidRPr="00240DC3">
        <w:rPr>
          <w:rFonts w:eastAsia="Calibri"/>
          <w:szCs w:val="28"/>
        </w:rPr>
        <w:t>3.</w:t>
      </w:r>
      <w:r w:rsidRPr="00240DC3">
        <w:rPr>
          <w:rFonts w:eastAsia="Calibri"/>
          <w:szCs w:val="28"/>
        </w:rPr>
        <w:tab/>
      </w:r>
      <w:r w:rsidRPr="00240DC3">
        <w:rPr>
          <w:rFonts w:eastAsia="Calibri"/>
          <w:szCs w:val="28"/>
          <w:lang w:val="en-US"/>
        </w:rPr>
        <w:t>https</w:t>
      </w:r>
      <w:r w:rsidRPr="00240DC3">
        <w:rPr>
          <w:rFonts w:eastAsia="Calibri"/>
          <w:szCs w:val="28"/>
        </w:rPr>
        <w:t>://</w:t>
      </w:r>
      <w:r w:rsidRPr="00240DC3">
        <w:rPr>
          <w:rFonts w:eastAsia="Calibri"/>
          <w:szCs w:val="28"/>
          <w:lang w:val="en-US"/>
        </w:rPr>
        <w:t>turkce</w:t>
      </w:r>
      <w:r w:rsidRPr="00240DC3">
        <w:rPr>
          <w:rFonts w:eastAsia="Calibri"/>
          <w:szCs w:val="28"/>
        </w:rPr>
        <w:t>.</w:t>
      </w:r>
      <w:r w:rsidRPr="00240DC3">
        <w:rPr>
          <w:rFonts w:eastAsia="Calibri"/>
          <w:szCs w:val="28"/>
          <w:lang w:val="en-US"/>
        </w:rPr>
        <w:t>yee</w:t>
      </w:r>
      <w:r w:rsidRPr="00240DC3">
        <w:rPr>
          <w:rFonts w:eastAsia="Calibri"/>
          <w:szCs w:val="28"/>
        </w:rPr>
        <w:t>.</w:t>
      </w:r>
      <w:r w:rsidRPr="00240DC3">
        <w:rPr>
          <w:rFonts w:eastAsia="Calibri"/>
          <w:szCs w:val="28"/>
          <w:lang w:val="en-US"/>
        </w:rPr>
        <w:t>org</w:t>
      </w:r>
      <w:r w:rsidRPr="00240DC3">
        <w:rPr>
          <w:rFonts w:eastAsia="Calibri"/>
          <w:szCs w:val="28"/>
        </w:rPr>
        <w:t>.</w:t>
      </w:r>
      <w:r w:rsidRPr="00240DC3">
        <w:rPr>
          <w:rFonts w:eastAsia="Calibri"/>
          <w:szCs w:val="28"/>
          <w:lang w:val="en-US"/>
        </w:rPr>
        <w:t>tr</w:t>
      </w:r>
      <w:r w:rsidRPr="00240DC3">
        <w:rPr>
          <w:rFonts w:eastAsia="Calibri"/>
          <w:szCs w:val="28"/>
        </w:rPr>
        <w:t>/</w:t>
      </w:r>
      <w:r w:rsidRPr="00240DC3">
        <w:rPr>
          <w:rFonts w:eastAsia="Calibri"/>
          <w:szCs w:val="28"/>
          <w:lang w:val="en-US"/>
        </w:rPr>
        <w:t>tr</w:t>
      </w:r>
    </w:p>
    <w:p w14:paraId="3E5A7B67" w14:textId="77777777" w:rsidR="00240DC3" w:rsidRPr="00240DC3" w:rsidRDefault="00240DC3" w:rsidP="00240DC3">
      <w:pPr>
        <w:spacing w:after="200" w:line="240" w:lineRule="auto"/>
        <w:jc w:val="both"/>
        <w:rPr>
          <w:rFonts w:eastAsia="Calibri"/>
          <w:szCs w:val="28"/>
        </w:rPr>
      </w:pPr>
      <w:r w:rsidRPr="00240DC3">
        <w:rPr>
          <w:rFonts w:eastAsia="Calibri"/>
          <w:szCs w:val="28"/>
        </w:rPr>
        <w:t>4.</w:t>
      </w:r>
      <w:r w:rsidRPr="00240DC3">
        <w:rPr>
          <w:rFonts w:eastAsia="Calibri"/>
          <w:szCs w:val="28"/>
        </w:rPr>
        <w:tab/>
      </w:r>
      <w:r w:rsidRPr="00240DC3">
        <w:rPr>
          <w:rFonts w:eastAsia="Calibri"/>
          <w:szCs w:val="28"/>
          <w:lang w:val="en-US"/>
        </w:rPr>
        <w:t>https</w:t>
      </w:r>
      <w:r w:rsidRPr="00240DC3">
        <w:rPr>
          <w:rFonts w:eastAsia="Calibri"/>
          <w:szCs w:val="28"/>
        </w:rPr>
        <w:t>://</w:t>
      </w:r>
      <w:r w:rsidRPr="00240DC3">
        <w:rPr>
          <w:rFonts w:eastAsia="Calibri"/>
          <w:szCs w:val="28"/>
          <w:lang w:val="en-US"/>
        </w:rPr>
        <w:t>learnturkish</w:t>
      </w:r>
      <w:r w:rsidRPr="00240DC3">
        <w:rPr>
          <w:rFonts w:eastAsia="Calibri"/>
          <w:szCs w:val="28"/>
        </w:rPr>
        <w:t>.</w:t>
      </w:r>
      <w:r w:rsidRPr="00240DC3">
        <w:rPr>
          <w:rFonts w:eastAsia="Calibri"/>
          <w:szCs w:val="28"/>
          <w:lang w:val="en-US"/>
        </w:rPr>
        <w:t>com</w:t>
      </w:r>
      <w:r w:rsidRPr="00240DC3">
        <w:rPr>
          <w:rFonts w:eastAsia="Calibri"/>
          <w:szCs w:val="28"/>
        </w:rPr>
        <w:t>/</w:t>
      </w:r>
      <w:r w:rsidRPr="00240DC3">
        <w:rPr>
          <w:rFonts w:eastAsia="Calibri"/>
          <w:szCs w:val="28"/>
          <w:lang w:val="en-US"/>
        </w:rPr>
        <w:t>byyourself</w:t>
      </w:r>
      <w:r w:rsidRPr="00240DC3">
        <w:rPr>
          <w:rFonts w:eastAsia="Calibri"/>
          <w:szCs w:val="28"/>
        </w:rPr>
        <w:t>/</w:t>
      </w:r>
      <w:r w:rsidRPr="00240DC3">
        <w:rPr>
          <w:rFonts w:eastAsia="Calibri"/>
          <w:szCs w:val="28"/>
          <w:lang w:val="en-US"/>
        </w:rPr>
        <w:t>tr</w:t>
      </w:r>
    </w:p>
    <w:p w14:paraId="303CEBF8" w14:textId="77777777" w:rsidR="00240DC3" w:rsidRPr="00240DC3" w:rsidRDefault="00240DC3" w:rsidP="00240DC3">
      <w:pPr>
        <w:spacing w:after="200" w:line="240" w:lineRule="auto"/>
        <w:jc w:val="both"/>
        <w:rPr>
          <w:rFonts w:eastAsia="Calibri"/>
          <w:szCs w:val="28"/>
        </w:rPr>
      </w:pPr>
      <w:r w:rsidRPr="00240DC3">
        <w:rPr>
          <w:rFonts w:eastAsia="Calibri"/>
          <w:szCs w:val="28"/>
        </w:rPr>
        <w:t>5.</w:t>
      </w:r>
      <w:r w:rsidRPr="00240DC3">
        <w:rPr>
          <w:rFonts w:eastAsia="Calibri"/>
          <w:szCs w:val="28"/>
        </w:rPr>
        <w:tab/>
        <w:t>https://www.youtube.com/watch?v=odB01qESDQw</w:t>
      </w:r>
    </w:p>
    <w:p w14:paraId="2C3562DC" w14:textId="77777777" w:rsidR="00240DC3" w:rsidRPr="00240DC3" w:rsidRDefault="00240DC3" w:rsidP="00240DC3">
      <w:pPr>
        <w:spacing w:after="200" w:line="240" w:lineRule="auto"/>
        <w:jc w:val="both"/>
        <w:rPr>
          <w:rFonts w:eastAsia="Calibri"/>
          <w:szCs w:val="28"/>
        </w:rPr>
      </w:pPr>
      <w:r w:rsidRPr="00240DC3">
        <w:rPr>
          <w:rFonts w:eastAsia="Calibri"/>
          <w:szCs w:val="28"/>
        </w:rPr>
        <w:t>6.</w:t>
      </w:r>
      <w:r w:rsidRPr="00240DC3">
        <w:rPr>
          <w:rFonts w:eastAsia="Calibri"/>
          <w:szCs w:val="28"/>
        </w:rPr>
        <w:tab/>
      </w:r>
      <w:r w:rsidRPr="00240DC3">
        <w:rPr>
          <w:rFonts w:eastAsia="Calibri"/>
          <w:szCs w:val="28"/>
          <w:lang w:val="en-US"/>
        </w:rPr>
        <w:t>https</w:t>
      </w:r>
      <w:r w:rsidRPr="00240DC3">
        <w:rPr>
          <w:rFonts w:eastAsia="Calibri"/>
          <w:szCs w:val="28"/>
        </w:rPr>
        <w:t>://</w:t>
      </w:r>
      <w:r w:rsidRPr="00240DC3">
        <w:rPr>
          <w:rFonts w:eastAsia="Calibri"/>
          <w:szCs w:val="28"/>
          <w:lang w:val="en-US"/>
        </w:rPr>
        <w:t>www</w:t>
      </w:r>
      <w:r w:rsidRPr="00240DC3">
        <w:rPr>
          <w:rFonts w:eastAsia="Calibri"/>
          <w:szCs w:val="28"/>
        </w:rPr>
        <w:t>.</w:t>
      </w:r>
      <w:r w:rsidRPr="00240DC3">
        <w:rPr>
          <w:rFonts w:eastAsia="Calibri"/>
          <w:szCs w:val="28"/>
          <w:lang w:val="en-US"/>
        </w:rPr>
        <w:t>testlericoz</w:t>
      </w:r>
      <w:r w:rsidRPr="00240DC3">
        <w:rPr>
          <w:rFonts w:eastAsia="Calibri"/>
          <w:szCs w:val="28"/>
        </w:rPr>
        <w:t>.</w:t>
      </w:r>
      <w:r w:rsidRPr="00240DC3">
        <w:rPr>
          <w:rFonts w:eastAsia="Calibri"/>
          <w:szCs w:val="28"/>
          <w:lang w:val="en-US"/>
        </w:rPr>
        <w:t>com</w:t>
      </w:r>
      <w:r w:rsidRPr="00240DC3">
        <w:rPr>
          <w:rFonts w:eastAsia="Calibri"/>
          <w:szCs w:val="28"/>
        </w:rPr>
        <w:t>/</w:t>
      </w:r>
      <w:r w:rsidRPr="00240DC3">
        <w:rPr>
          <w:rFonts w:eastAsia="Calibri"/>
          <w:szCs w:val="28"/>
          <w:lang w:val="en-US"/>
        </w:rPr>
        <w:t>turkce</w:t>
      </w:r>
      <w:r w:rsidRPr="00240DC3">
        <w:rPr>
          <w:rFonts w:eastAsia="Calibri"/>
          <w:szCs w:val="28"/>
        </w:rPr>
        <w:t>-</w:t>
      </w:r>
      <w:r w:rsidRPr="00240DC3">
        <w:rPr>
          <w:rFonts w:eastAsia="Calibri"/>
          <w:szCs w:val="28"/>
          <w:lang w:val="en-US"/>
        </w:rPr>
        <w:t>testleri</w:t>
      </w:r>
    </w:p>
    <w:p w14:paraId="171E5CA1" w14:textId="77777777" w:rsidR="00240DC3" w:rsidRPr="00240DC3" w:rsidRDefault="00240DC3" w:rsidP="00240DC3">
      <w:pPr>
        <w:spacing w:after="200" w:line="240" w:lineRule="auto"/>
        <w:jc w:val="both"/>
        <w:rPr>
          <w:rFonts w:eastAsia="Calibri"/>
          <w:szCs w:val="28"/>
        </w:rPr>
      </w:pPr>
      <w:r w:rsidRPr="00240DC3">
        <w:rPr>
          <w:rFonts w:eastAsia="Calibri"/>
          <w:szCs w:val="28"/>
        </w:rPr>
        <w:t>7.</w:t>
      </w:r>
      <w:r w:rsidRPr="00240DC3">
        <w:rPr>
          <w:rFonts w:eastAsia="Calibri"/>
          <w:szCs w:val="28"/>
        </w:rPr>
        <w:tab/>
      </w:r>
      <w:r w:rsidRPr="00240DC3">
        <w:rPr>
          <w:rFonts w:eastAsia="Calibri"/>
          <w:szCs w:val="28"/>
          <w:lang w:val="en-US"/>
        </w:rPr>
        <w:t>https</w:t>
      </w:r>
      <w:r w:rsidRPr="00240DC3">
        <w:rPr>
          <w:rFonts w:eastAsia="Calibri"/>
          <w:szCs w:val="28"/>
        </w:rPr>
        <w:t>://</w:t>
      </w:r>
      <w:r w:rsidRPr="00240DC3">
        <w:rPr>
          <w:rFonts w:eastAsia="Calibri"/>
          <w:szCs w:val="28"/>
          <w:lang w:val="en-US"/>
        </w:rPr>
        <w:t>www</w:t>
      </w:r>
      <w:r w:rsidRPr="00240DC3">
        <w:rPr>
          <w:rFonts w:eastAsia="Calibri"/>
          <w:szCs w:val="28"/>
        </w:rPr>
        <w:t>.</w:t>
      </w:r>
      <w:r w:rsidRPr="00240DC3">
        <w:rPr>
          <w:rFonts w:eastAsia="Calibri"/>
          <w:szCs w:val="28"/>
          <w:lang w:val="en-US"/>
        </w:rPr>
        <w:t>testleribul</w:t>
      </w:r>
      <w:r w:rsidRPr="00240DC3">
        <w:rPr>
          <w:rFonts w:eastAsia="Calibri"/>
          <w:szCs w:val="28"/>
        </w:rPr>
        <w:t>.</w:t>
      </w:r>
      <w:r w:rsidRPr="00240DC3">
        <w:rPr>
          <w:rFonts w:eastAsia="Calibri"/>
          <w:szCs w:val="28"/>
          <w:lang w:val="en-US"/>
        </w:rPr>
        <w:t>com</w:t>
      </w:r>
      <w:r w:rsidRPr="00240DC3">
        <w:rPr>
          <w:rFonts w:eastAsia="Calibri"/>
          <w:szCs w:val="28"/>
        </w:rPr>
        <w:t>/</w:t>
      </w:r>
      <w:r w:rsidRPr="00240DC3">
        <w:rPr>
          <w:rFonts w:eastAsia="Calibri"/>
          <w:szCs w:val="28"/>
          <w:lang w:val="en-US"/>
        </w:rPr>
        <w:t>turkce</w:t>
      </w:r>
      <w:r w:rsidRPr="00240DC3">
        <w:rPr>
          <w:rFonts w:eastAsia="Calibri"/>
          <w:szCs w:val="28"/>
        </w:rPr>
        <w:t>-</w:t>
      </w:r>
      <w:r w:rsidRPr="00240DC3">
        <w:rPr>
          <w:rFonts w:eastAsia="Calibri"/>
          <w:szCs w:val="28"/>
          <w:lang w:val="en-US"/>
        </w:rPr>
        <w:t>testleri</w:t>
      </w:r>
      <w:r w:rsidRPr="00240DC3">
        <w:rPr>
          <w:rFonts w:eastAsia="Calibri"/>
          <w:szCs w:val="28"/>
        </w:rPr>
        <w:t>/</w:t>
      </w:r>
    </w:p>
    <w:p w14:paraId="02D443A4" w14:textId="77777777" w:rsidR="00240DC3" w:rsidRPr="00240DC3" w:rsidRDefault="00240DC3" w:rsidP="00240DC3">
      <w:pPr>
        <w:spacing w:after="200" w:line="240" w:lineRule="auto"/>
        <w:jc w:val="both"/>
        <w:rPr>
          <w:rFonts w:eastAsia="Calibri"/>
          <w:szCs w:val="28"/>
        </w:rPr>
      </w:pPr>
      <w:r w:rsidRPr="00240DC3">
        <w:rPr>
          <w:rFonts w:eastAsia="Calibri"/>
          <w:szCs w:val="28"/>
        </w:rPr>
        <w:t>8</w:t>
      </w:r>
      <w:hyperlink r:id="rId12">
        <w:r w:rsidRPr="00240DC3">
          <w:rPr>
            <w:rFonts w:eastAsia="Calibri"/>
            <w:szCs w:val="28"/>
          </w:rPr>
          <w:t>.</w:t>
        </w:r>
        <w:r w:rsidRPr="00240DC3">
          <w:rPr>
            <w:rFonts w:eastAsia="Calibri"/>
            <w:szCs w:val="28"/>
          </w:rPr>
          <w:tab/>
        </w:r>
        <w:r w:rsidRPr="00240DC3">
          <w:rPr>
            <w:rFonts w:eastAsia="Calibri"/>
            <w:szCs w:val="28"/>
            <w:lang w:val="en-US"/>
          </w:rPr>
          <w:t>h</w:t>
        </w:r>
        <w:r w:rsidRPr="00240DC3">
          <w:rPr>
            <w:rFonts w:eastAsia="Calibri"/>
            <w:szCs w:val="28"/>
            <w:lang w:val="fr-FR"/>
          </w:rPr>
          <w:t>ttps</w:t>
        </w:r>
        <w:r w:rsidRPr="00240DC3">
          <w:rPr>
            <w:rFonts w:eastAsia="Calibri"/>
            <w:szCs w:val="28"/>
          </w:rPr>
          <w:t>://</w:t>
        </w:r>
        <w:r w:rsidRPr="00240DC3">
          <w:rPr>
            <w:rFonts w:eastAsia="Calibri"/>
            <w:szCs w:val="28"/>
            <w:lang w:val="fr-FR"/>
          </w:rPr>
          <w:t>yabancilaricinturkce</w:t>
        </w:r>
        <w:r w:rsidRPr="00240DC3">
          <w:rPr>
            <w:rFonts w:eastAsia="Calibri"/>
            <w:szCs w:val="28"/>
          </w:rPr>
          <w:t>.</w:t>
        </w:r>
        <w:r w:rsidRPr="00240DC3">
          <w:rPr>
            <w:rFonts w:eastAsia="Calibri"/>
            <w:szCs w:val="28"/>
            <w:lang w:val="fr-FR"/>
          </w:rPr>
          <w:t>com</w:t>
        </w:r>
        <w:r w:rsidRPr="00240DC3">
          <w:rPr>
            <w:rFonts w:eastAsia="Calibri"/>
            <w:szCs w:val="28"/>
          </w:rPr>
          <w:t>/</w:t>
        </w:r>
      </w:hyperlink>
    </w:p>
    <w:p w14:paraId="24339211" w14:textId="77777777" w:rsidR="00240DC3" w:rsidRPr="00240DC3" w:rsidRDefault="00240DC3" w:rsidP="00240DC3">
      <w:pPr>
        <w:spacing w:after="200" w:line="240" w:lineRule="auto"/>
        <w:rPr>
          <w:rFonts w:eastAsia="Calibri"/>
          <w:bCs/>
          <w:szCs w:val="28"/>
        </w:rPr>
      </w:pPr>
      <w:r w:rsidRPr="00240DC3">
        <w:rPr>
          <w:rFonts w:eastAsia="Calibri"/>
          <w:szCs w:val="28"/>
        </w:rPr>
        <w:t>9.</w:t>
      </w:r>
      <w:r w:rsidRPr="00240DC3">
        <w:rPr>
          <w:sz w:val="22"/>
        </w:rPr>
        <w:t xml:space="preserve"> </w:t>
      </w:r>
      <w:r w:rsidRPr="00240DC3">
        <w:rPr>
          <w:rFonts w:eastAsia="Calibri"/>
          <w:szCs w:val="28"/>
        </w:rPr>
        <w:tab/>
      </w:r>
      <w:hyperlink r:id="rId13" w:history="1">
        <w:r w:rsidRPr="00240DC3">
          <w:rPr>
            <w:rFonts w:eastAsia="Calibri"/>
            <w:bCs/>
            <w:color w:val="0000FF" w:themeColor="hyperlink"/>
            <w:szCs w:val="28"/>
            <w:u w:val="single"/>
          </w:rPr>
          <w:t>https://openedu.ru/course/spbu/TURK/?session=spring_2021</w:t>
        </w:r>
      </w:hyperlink>
      <w:r w:rsidRPr="00240DC3">
        <w:rPr>
          <w:rFonts w:eastAsia="Calibri"/>
          <w:bCs/>
          <w:szCs w:val="28"/>
        </w:rPr>
        <w:t xml:space="preserve"> (Турецкий для </w:t>
      </w:r>
      <w:r w:rsidRPr="00240DC3">
        <w:rPr>
          <w:rFonts w:eastAsia="Calibri"/>
          <w:bCs/>
          <w:szCs w:val="28"/>
        </w:rPr>
        <w:lastRenderedPageBreak/>
        <w:t>начинающих: разговорный курс)</w:t>
      </w:r>
    </w:p>
    <w:p w14:paraId="69776573" w14:textId="77777777" w:rsidR="00240DC3" w:rsidRPr="00240DC3" w:rsidRDefault="00240DC3" w:rsidP="00240DC3">
      <w:pPr>
        <w:spacing w:after="200" w:line="276" w:lineRule="auto"/>
        <w:ind w:left="360"/>
        <w:rPr>
          <w:rFonts w:eastAsia="Calibri"/>
          <w:bCs/>
          <w:szCs w:val="28"/>
        </w:rPr>
      </w:pPr>
    </w:p>
    <w:p w14:paraId="247BE45D" w14:textId="77777777" w:rsidR="00240DC3" w:rsidRPr="00240DC3" w:rsidRDefault="00240DC3" w:rsidP="00240DC3">
      <w:pPr>
        <w:spacing w:line="240" w:lineRule="auto"/>
        <w:jc w:val="center"/>
        <w:rPr>
          <w:bCs/>
          <w:szCs w:val="28"/>
          <w:shd w:val="clear" w:color="auto" w:fill="FFFFFF"/>
        </w:rPr>
      </w:pPr>
      <w:r w:rsidRPr="00240DC3">
        <w:rPr>
          <w:b/>
          <w:bCs/>
          <w:szCs w:val="28"/>
        </w:rPr>
        <w:t xml:space="preserve">Арабский язык </w:t>
      </w:r>
    </w:p>
    <w:p w14:paraId="3FF499BA" w14:textId="77777777" w:rsidR="00240DC3" w:rsidRPr="00240DC3" w:rsidRDefault="00240DC3" w:rsidP="00240DC3">
      <w:pPr>
        <w:widowControl/>
        <w:numPr>
          <w:ilvl w:val="0"/>
          <w:numId w:val="23"/>
        </w:numPr>
        <w:shd w:val="clear" w:color="auto" w:fill="FFFFFF"/>
        <w:spacing w:before="280" w:beforeAutospacing="1" w:after="280" w:afterAutospacing="1" w:line="240" w:lineRule="auto"/>
        <w:rPr>
          <w:color w:val="000000"/>
          <w:szCs w:val="28"/>
          <w:shd w:val="clear" w:color="auto" w:fill="FFFFFF"/>
        </w:rPr>
      </w:pPr>
      <w:r w:rsidRPr="00240DC3">
        <w:rPr>
          <w:color w:val="000000"/>
          <w:szCs w:val="28"/>
          <w:shd w:val="clear" w:color="auto" w:fill="FFFFFF"/>
        </w:rPr>
        <w:t xml:space="preserve">обучающая программа </w:t>
      </w:r>
      <w:r w:rsidRPr="00240DC3">
        <w:rPr>
          <w:color w:val="000000"/>
          <w:szCs w:val="28"/>
          <w:shd w:val="clear" w:color="auto" w:fill="FFFFFF"/>
          <w:lang w:val="en-US"/>
        </w:rPr>
        <w:t>Tell</w:t>
      </w:r>
      <w:r w:rsidRPr="00240DC3">
        <w:rPr>
          <w:color w:val="000000"/>
          <w:szCs w:val="28"/>
          <w:shd w:val="clear" w:color="auto" w:fill="FFFFFF"/>
        </w:rPr>
        <w:t xml:space="preserve"> </w:t>
      </w:r>
      <w:r w:rsidRPr="00240DC3">
        <w:rPr>
          <w:color w:val="000000"/>
          <w:szCs w:val="28"/>
          <w:shd w:val="clear" w:color="auto" w:fill="FFFFFF"/>
          <w:lang w:val="en-US"/>
        </w:rPr>
        <w:t>me</w:t>
      </w:r>
      <w:r w:rsidRPr="00240DC3">
        <w:rPr>
          <w:color w:val="000000"/>
          <w:szCs w:val="28"/>
          <w:shd w:val="clear" w:color="auto" w:fill="FFFFFF"/>
        </w:rPr>
        <w:t xml:space="preserve"> </w:t>
      </w:r>
      <w:r w:rsidRPr="00240DC3">
        <w:rPr>
          <w:color w:val="000000"/>
          <w:szCs w:val="28"/>
          <w:shd w:val="clear" w:color="auto" w:fill="FFFFFF"/>
          <w:lang w:val="en-US"/>
        </w:rPr>
        <w:t>more</w:t>
      </w:r>
      <w:r w:rsidRPr="00240DC3">
        <w:rPr>
          <w:color w:val="000000"/>
          <w:szCs w:val="28"/>
          <w:shd w:val="clear" w:color="auto" w:fill="FFFFFF"/>
        </w:rPr>
        <w:t xml:space="preserve"> </w:t>
      </w:r>
      <w:r w:rsidRPr="00240DC3">
        <w:rPr>
          <w:color w:val="000000"/>
          <w:szCs w:val="28"/>
          <w:shd w:val="clear" w:color="auto" w:fill="FFFFFF"/>
          <w:lang w:val="en-US"/>
        </w:rPr>
        <w:t>Arabic</w:t>
      </w:r>
      <w:r w:rsidRPr="00240DC3">
        <w:rPr>
          <w:color w:val="000000"/>
          <w:szCs w:val="28"/>
          <w:shd w:val="clear" w:color="auto" w:fill="FFFFFF"/>
        </w:rPr>
        <w:t xml:space="preserve"> (комплект из 2 дисков); </w:t>
      </w:r>
    </w:p>
    <w:p w14:paraId="25BA5B86" w14:textId="77777777" w:rsidR="00240DC3" w:rsidRPr="00240DC3" w:rsidRDefault="00240DC3" w:rsidP="00240DC3">
      <w:pPr>
        <w:widowControl/>
        <w:numPr>
          <w:ilvl w:val="0"/>
          <w:numId w:val="23"/>
        </w:numPr>
        <w:shd w:val="clear" w:color="auto" w:fill="FFFFFF"/>
        <w:spacing w:before="280" w:beforeAutospacing="1" w:after="280" w:afterAutospacing="1" w:line="240" w:lineRule="auto"/>
        <w:rPr>
          <w:color w:val="000000"/>
          <w:szCs w:val="28"/>
          <w:shd w:val="clear" w:color="auto" w:fill="FFFFFF"/>
        </w:rPr>
      </w:pPr>
      <w:r w:rsidRPr="00240DC3">
        <w:rPr>
          <w:color w:val="000000"/>
          <w:szCs w:val="28"/>
          <w:shd w:val="clear" w:color="auto" w:fill="FFFFFF"/>
        </w:rPr>
        <w:t xml:space="preserve">обучающая программа «Алиф-Ба» (Вводно-фонетический курс). Используются в аудитории и при самостоятельной подготовке. </w:t>
      </w:r>
    </w:p>
    <w:p w14:paraId="7955ED2E" w14:textId="77777777" w:rsidR="00240DC3" w:rsidRPr="00240DC3" w:rsidRDefault="00240DC3" w:rsidP="00240DC3">
      <w:pPr>
        <w:widowControl/>
        <w:numPr>
          <w:ilvl w:val="0"/>
          <w:numId w:val="23"/>
        </w:numPr>
        <w:shd w:val="clear" w:color="auto" w:fill="FFFFFF"/>
        <w:spacing w:before="280" w:beforeAutospacing="1" w:after="280" w:afterAutospacing="1" w:line="240" w:lineRule="auto"/>
        <w:rPr>
          <w:color w:val="000000"/>
          <w:szCs w:val="28"/>
          <w:shd w:val="clear" w:color="auto" w:fill="FFFFFF"/>
        </w:rPr>
      </w:pPr>
      <w:r w:rsidRPr="00240DC3">
        <w:rPr>
          <w:color w:val="000000"/>
          <w:szCs w:val="28"/>
          <w:shd w:val="clear" w:color="auto" w:fill="FFFFFF"/>
        </w:rPr>
        <w:t xml:space="preserve">Приложение для </w:t>
      </w:r>
      <w:r w:rsidRPr="00240DC3">
        <w:rPr>
          <w:color w:val="000000"/>
          <w:szCs w:val="28"/>
          <w:shd w:val="clear" w:color="auto" w:fill="FFFFFF"/>
          <w:lang w:val="en-US"/>
        </w:rPr>
        <w:t>IOS</w:t>
      </w:r>
      <w:r w:rsidRPr="00240DC3">
        <w:rPr>
          <w:color w:val="000000"/>
          <w:szCs w:val="28"/>
          <w:shd w:val="clear" w:color="auto" w:fill="FFFFFF"/>
        </w:rPr>
        <w:t xml:space="preserve"> и </w:t>
      </w:r>
      <w:r w:rsidRPr="00240DC3">
        <w:rPr>
          <w:color w:val="000000"/>
          <w:szCs w:val="28"/>
          <w:shd w:val="clear" w:color="auto" w:fill="FFFFFF"/>
          <w:lang w:val="en-US"/>
        </w:rPr>
        <w:t>Android</w:t>
      </w:r>
      <w:r w:rsidRPr="00240DC3">
        <w:rPr>
          <w:color w:val="000000"/>
          <w:szCs w:val="28"/>
          <w:shd w:val="clear" w:color="auto" w:fill="FFFFFF"/>
        </w:rPr>
        <w:t xml:space="preserve"> «</w:t>
      </w:r>
      <w:r w:rsidRPr="00240DC3">
        <w:rPr>
          <w:color w:val="000000"/>
          <w:szCs w:val="28"/>
          <w:shd w:val="clear" w:color="auto" w:fill="FFFFFF"/>
          <w:lang w:val="en-US"/>
        </w:rPr>
        <w:t>DuoLinguo</w:t>
      </w:r>
      <w:r w:rsidRPr="00240DC3">
        <w:rPr>
          <w:color w:val="000000"/>
          <w:szCs w:val="28"/>
          <w:shd w:val="clear" w:color="auto" w:fill="FFFFFF"/>
        </w:rPr>
        <w:t>»</w:t>
      </w:r>
    </w:p>
    <w:p w14:paraId="7079052E" w14:textId="77777777" w:rsidR="00240DC3" w:rsidRPr="00240DC3" w:rsidRDefault="00AA17F7" w:rsidP="00240DC3">
      <w:pPr>
        <w:widowControl/>
        <w:numPr>
          <w:ilvl w:val="0"/>
          <w:numId w:val="23"/>
        </w:numPr>
        <w:shd w:val="clear" w:color="auto" w:fill="FFFFFF"/>
        <w:spacing w:before="280" w:beforeAutospacing="1" w:after="280" w:afterAutospacing="1" w:line="240" w:lineRule="auto"/>
        <w:rPr>
          <w:color w:val="000000"/>
          <w:szCs w:val="28"/>
          <w:shd w:val="clear" w:color="auto" w:fill="FFFFFF"/>
        </w:rPr>
      </w:pPr>
      <w:hyperlink r:id="rId14">
        <w:r w:rsidR="00240DC3" w:rsidRPr="00240DC3">
          <w:rPr>
            <w:szCs w:val="28"/>
            <w:shd w:val="clear" w:color="auto" w:fill="FFFFFF"/>
          </w:rPr>
          <w:t>https://openedu.ru/course/spbu/ARBLNG/?session=spring_2021</w:t>
        </w:r>
      </w:hyperlink>
      <w:r w:rsidR="00240DC3" w:rsidRPr="00240DC3">
        <w:rPr>
          <w:color w:val="000000"/>
          <w:szCs w:val="28"/>
          <w:shd w:val="clear" w:color="auto" w:fill="FFFFFF"/>
        </w:rPr>
        <w:t xml:space="preserve"> (Арабский язык. Вводный курс)</w:t>
      </w:r>
    </w:p>
    <w:p w14:paraId="6DC89F22" w14:textId="77777777" w:rsidR="00240DC3" w:rsidRPr="00240DC3" w:rsidRDefault="00240DC3" w:rsidP="00240DC3">
      <w:pPr>
        <w:widowControl/>
        <w:numPr>
          <w:ilvl w:val="0"/>
          <w:numId w:val="23"/>
        </w:numPr>
        <w:shd w:val="clear" w:color="auto" w:fill="FFFFFF"/>
        <w:spacing w:before="280" w:beforeAutospacing="1" w:after="280" w:afterAutospacing="1" w:line="240" w:lineRule="auto"/>
        <w:jc w:val="both"/>
        <w:rPr>
          <w:b/>
          <w:szCs w:val="28"/>
        </w:rPr>
      </w:pPr>
      <w:r w:rsidRPr="00240DC3">
        <w:rPr>
          <w:color w:val="000000"/>
          <w:szCs w:val="28"/>
          <w:shd w:val="clear" w:color="auto" w:fill="FFFFFF"/>
        </w:rPr>
        <w:t>https://openedu.ru/course/spbu/ARBLNG2/?session=spring_2021(Арабский язык. Часть 2)</w:t>
      </w:r>
    </w:p>
    <w:p w14:paraId="0D1DBFF0" w14:textId="49590A11" w:rsidR="00DC1BD2" w:rsidRDefault="007C0E40" w:rsidP="00DC1BD2">
      <w:pPr>
        <w:pStyle w:val="1"/>
      </w:pPr>
      <w:r>
        <w:t xml:space="preserve">Методические указания </w:t>
      </w:r>
      <w:r w:rsidRPr="00DC1BD2">
        <w:t>для</w:t>
      </w:r>
      <w:r>
        <w:t xml:space="preserve"> обучающихся по освоению дисциплины</w:t>
      </w:r>
      <w:bookmarkEnd w:id="23"/>
      <w:bookmarkEnd w:id="26"/>
    </w:p>
    <w:p w14:paraId="39C2774E" w14:textId="037C2027" w:rsidR="00E74D60" w:rsidRDefault="007C0E40">
      <w:pPr>
        <w:widowControl/>
        <w:spacing w:beforeAutospacing="1" w:afterAutospacing="1" w:line="360" w:lineRule="auto"/>
        <w:ind w:left="-567" w:firstLine="851"/>
        <w:contextualSpacing/>
        <w:jc w:val="both"/>
      </w:pPr>
      <w:r>
        <w:rPr>
          <w:color w:val="000000"/>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467B822" w14:textId="77777777" w:rsidR="00E74D60" w:rsidRDefault="007C0E40">
      <w:pPr>
        <w:pStyle w:val="af"/>
        <w:spacing w:before="280" w:after="280"/>
        <w:jc w:val="center"/>
        <w:rPr>
          <w:b/>
          <w:bCs/>
          <w:sz w:val="28"/>
          <w:szCs w:val="28"/>
        </w:rPr>
      </w:pPr>
      <w:r>
        <w:rPr>
          <w:b/>
          <w:bCs/>
          <w:sz w:val="28"/>
          <w:szCs w:val="28"/>
        </w:rPr>
        <w:t>Методика организации ролевой игры</w:t>
      </w:r>
    </w:p>
    <w:p w14:paraId="4A0FF786" w14:textId="77777777" w:rsidR="00E74D60" w:rsidRDefault="007C0E40">
      <w:pPr>
        <w:pStyle w:val="af"/>
        <w:spacing w:before="280" w:beforeAutospacing="0" w:after="120" w:afterAutospacing="0"/>
        <w:jc w:val="both"/>
        <w:rPr>
          <w:b/>
          <w:bCs/>
          <w:sz w:val="28"/>
          <w:szCs w:val="28"/>
        </w:rPr>
      </w:pPr>
      <w:r>
        <w:rPr>
          <w:b/>
          <w:bCs/>
          <w:sz w:val="28"/>
          <w:szCs w:val="28"/>
        </w:rPr>
        <w:t>Подготовка игры</w:t>
      </w:r>
    </w:p>
    <w:p w14:paraId="61979D3B" w14:textId="77777777" w:rsidR="00E74D60" w:rsidRDefault="007C0E40" w:rsidP="003852BA">
      <w:pPr>
        <w:pStyle w:val="af"/>
        <w:spacing w:beforeAutospacing="0" w:afterAutospacing="0" w:line="240" w:lineRule="auto"/>
        <w:jc w:val="both"/>
        <w:rPr>
          <w:sz w:val="28"/>
          <w:szCs w:val="28"/>
        </w:rPr>
      </w:pPr>
      <w:r>
        <w:rPr>
          <w:sz w:val="28"/>
          <w:szCs w:val="28"/>
        </w:rPr>
        <w:t xml:space="preserve">1. Преподаватель: </w:t>
      </w:r>
    </w:p>
    <w:p w14:paraId="1077BA33" w14:textId="77777777" w:rsidR="00E74D60" w:rsidRDefault="007C0E40" w:rsidP="00FB682E">
      <w:pPr>
        <w:pStyle w:val="af"/>
        <w:numPr>
          <w:ilvl w:val="0"/>
          <w:numId w:val="15"/>
        </w:numPr>
        <w:spacing w:beforeAutospacing="0" w:afterAutospacing="0" w:line="240" w:lineRule="auto"/>
        <w:ind w:left="0"/>
        <w:jc w:val="both"/>
        <w:rPr>
          <w:sz w:val="28"/>
          <w:szCs w:val="28"/>
        </w:rPr>
      </w:pPr>
      <w:r>
        <w:rPr>
          <w:sz w:val="28"/>
          <w:szCs w:val="28"/>
        </w:rPr>
        <w:t>определяет цель игры;</w:t>
      </w:r>
    </w:p>
    <w:p w14:paraId="5C2F013B" w14:textId="77777777" w:rsidR="00E74D60" w:rsidRDefault="007C0E40" w:rsidP="00FB682E">
      <w:pPr>
        <w:pStyle w:val="af"/>
        <w:numPr>
          <w:ilvl w:val="0"/>
          <w:numId w:val="16"/>
        </w:numPr>
        <w:spacing w:beforeAutospacing="0" w:afterAutospacing="0" w:line="240" w:lineRule="auto"/>
        <w:ind w:left="0"/>
        <w:jc w:val="both"/>
        <w:rPr>
          <w:sz w:val="28"/>
          <w:szCs w:val="28"/>
        </w:rPr>
      </w:pPr>
      <w:r>
        <w:rPr>
          <w:sz w:val="28"/>
          <w:szCs w:val="28"/>
        </w:rPr>
        <w:t>объясняет ситуацию;</w:t>
      </w:r>
    </w:p>
    <w:p w14:paraId="124F11F2" w14:textId="77777777" w:rsidR="00E74D60" w:rsidRDefault="007C0E40" w:rsidP="00FB682E">
      <w:pPr>
        <w:pStyle w:val="af"/>
        <w:numPr>
          <w:ilvl w:val="0"/>
          <w:numId w:val="16"/>
        </w:numPr>
        <w:spacing w:beforeAutospacing="0" w:afterAutospacing="0" w:line="240" w:lineRule="auto"/>
        <w:ind w:left="0"/>
        <w:jc w:val="both"/>
        <w:rPr>
          <w:sz w:val="28"/>
          <w:szCs w:val="28"/>
        </w:rPr>
      </w:pPr>
      <w:r>
        <w:rPr>
          <w:sz w:val="28"/>
          <w:szCs w:val="28"/>
        </w:rPr>
        <w:t>устанавливает регламент игры;</w:t>
      </w:r>
    </w:p>
    <w:p w14:paraId="7E703EC3" w14:textId="77777777" w:rsidR="00E74D60" w:rsidRDefault="007C0E40" w:rsidP="00FB682E">
      <w:pPr>
        <w:pStyle w:val="af"/>
        <w:numPr>
          <w:ilvl w:val="0"/>
          <w:numId w:val="16"/>
        </w:numPr>
        <w:spacing w:beforeAutospacing="0" w:afterAutospacing="0" w:line="240" w:lineRule="auto"/>
        <w:ind w:left="0"/>
        <w:jc w:val="both"/>
        <w:rPr>
          <w:sz w:val="28"/>
          <w:szCs w:val="28"/>
        </w:rPr>
      </w:pPr>
      <w:r>
        <w:rPr>
          <w:sz w:val="28"/>
          <w:szCs w:val="28"/>
        </w:rPr>
        <w:t>определяет условия игры;</w:t>
      </w:r>
    </w:p>
    <w:p w14:paraId="3324B47A" w14:textId="77777777" w:rsidR="00E74D60" w:rsidRDefault="007C0E40" w:rsidP="00FB682E">
      <w:pPr>
        <w:pStyle w:val="af"/>
        <w:numPr>
          <w:ilvl w:val="0"/>
          <w:numId w:val="16"/>
        </w:numPr>
        <w:spacing w:beforeAutospacing="0" w:afterAutospacing="0" w:line="240" w:lineRule="auto"/>
        <w:ind w:left="0"/>
        <w:jc w:val="both"/>
        <w:rPr>
          <w:sz w:val="28"/>
          <w:szCs w:val="28"/>
        </w:rPr>
      </w:pPr>
      <w:r>
        <w:rPr>
          <w:sz w:val="28"/>
          <w:szCs w:val="28"/>
        </w:rPr>
        <w:t>распределяет роли;</w:t>
      </w:r>
    </w:p>
    <w:p w14:paraId="222C8D0E" w14:textId="77777777" w:rsidR="00E74D60" w:rsidRDefault="007C0E40" w:rsidP="00FB682E">
      <w:pPr>
        <w:pStyle w:val="af"/>
        <w:numPr>
          <w:ilvl w:val="0"/>
          <w:numId w:val="16"/>
        </w:numPr>
        <w:spacing w:beforeAutospacing="0" w:afterAutospacing="0" w:line="240" w:lineRule="auto"/>
        <w:ind w:left="0"/>
        <w:jc w:val="both"/>
        <w:rPr>
          <w:sz w:val="28"/>
          <w:szCs w:val="28"/>
        </w:rPr>
      </w:pPr>
      <w:r>
        <w:rPr>
          <w:sz w:val="28"/>
          <w:szCs w:val="28"/>
        </w:rPr>
        <w:t>дает задания по подготовке необходимых для игры исходных данных;</w:t>
      </w:r>
    </w:p>
    <w:p w14:paraId="222C18AC" w14:textId="77777777" w:rsidR="00E74D60" w:rsidRDefault="007C0E40" w:rsidP="00FB682E">
      <w:pPr>
        <w:pStyle w:val="af"/>
        <w:numPr>
          <w:ilvl w:val="0"/>
          <w:numId w:val="16"/>
        </w:numPr>
        <w:spacing w:beforeAutospacing="0" w:afterAutospacing="0" w:line="240" w:lineRule="auto"/>
        <w:ind w:left="0"/>
        <w:jc w:val="both"/>
        <w:rPr>
          <w:sz w:val="28"/>
          <w:szCs w:val="28"/>
        </w:rPr>
      </w:pPr>
      <w:r>
        <w:rPr>
          <w:sz w:val="28"/>
          <w:szCs w:val="28"/>
        </w:rPr>
        <w:t>разрабатывает сценарий ролевой игры;</w:t>
      </w:r>
    </w:p>
    <w:p w14:paraId="10BB3602" w14:textId="77777777" w:rsidR="00E74D60" w:rsidRDefault="007C0E40" w:rsidP="00FB682E">
      <w:pPr>
        <w:pStyle w:val="af"/>
        <w:numPr>
          <w:ilvl w:val="0"/>
          <w:numId w:val="16"/>
        </w:numPr>
        <w:spacing w:beforeAutospacing="0" w:afterAutospacing="0" w:line="240" w:lineRule="auto"/>
        <w:ind w:left="0"/>
        <w:jc w:val="both"/>
        <w:rPr>
          <w:sz w:val="28"/>
          <w:szCs w:val="28"/>
        </w:rPr>
      </w:pPr>
      <w:r>
        <w:rPr>
          <w:sz w:val="28"/>
          <w:szCs w:val="28"/>
        </w:rPr>
        <w:t>подводит итоги игры</w:t>
      </w:r>
    </w:p>
    <w:p w14:paraId="7913B50D" w14:textId="5A91C641" w:rsidR="00E74D60" w:rsidRDefault="007C0E40" w:rsidP="003852BA">
      <w:pPr>
        <w:pStyle w:val="af"/>
        <w:spacing w:beforeAutospacing="0" w:afterAutospacing="0" w:line="240" w:lineRule="auto"/>
        <w:jc w:val="both"/>
        <w:rPr>
          <w:sz w:val="28"/>
          <w:szCs w:val="28"/>
        </w:rPr>
      </w:pPr>
      <w:r>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w:t>
      </w:r>
      <w:r>
        <w:rPr>
          <w:sz w:val="28"/>
          <w:szCs w:val="28"/>
        </w:rPr>
        <w:lastRenderedPageBreak/>
        <w:t xml:space="preserve">предложить студентам распределить роли самим. В зависимости от числа студентов в группе количество ролей может варьироваться. </w:t>
      </w:r>
    </w:p>
    <w:p w14:paraId="256F932B" w14:textId="77777777" w:rsidR="003852BA" w:rsidRDefault="003852BA" w:rsidP="003852BA">
      <w:pPr>
        <w:pStyle w:val="af"/>
        <w:spacing w:beforeAutospacing="0" w:afterAutospacing="0" w:line="240" w:lineRule="auto"/>
        <w:jc w:val="both"/>
        <w:rPr>
          <w:sz w:val="28"/>
          <w:szCs w:val="28"/>
        </w:rPr>
      </w:pPr>
    </w:p>
    <w:p w14:paraId="0415BB1F" w14:textId="77777777" w:rsidR="00E74D60" w:rsidRDefault="007C0E40" w:rsidP="003852BA">
      <w:pPr>
        <w:pStyle w:val="af"/>
        <w:spacing w:beforeAutospacing="0" w:afterAutospacing="0" w:line="240" w:lineRule="auto"/>
        <w:jc w:val="both"/>
        <w:rPr>
          <w:i/>
          <w:iCs/>
          <w:sz w:val="28"/>
          <w:szCs w:val="28"/>
        </w:rPr>
      </w:pPr>
      <w:r>
        <w:rPr>
          <w:sz w:val="28"/>
          <w:szCs w:val="28"/>
        </w:rPr>
        <w:t>2.Участники игры (студенты):</w:t>
      </w:r>
    </w:p>
    <w:p w14:paraId="50B8506E" w14:textId="77777777" w:rsidR="00E74D60" w:rsidRDefault="007C0E40" w:rsidP="00FB682E">
      <w:pPr>
        <w:pStyle w:val="af"/>
        <w:numPr>
          <w:ilvl w:val="0"/>
          <w:numId w:val="17"/>
        </w:numPr>
        <w:spacing w:beforeAutospacing="0" w:afterAutospacing="0" w:line="240" w:lineRule="auto"/>
        <w:ind w:left="0"/>
        <w:jc w:val="both"/>
        <w:rPr>
          <w:sz w:val="28"/>
          <w:szCs w:val="28"/>
        </w:rPr>
      </w:pPr>
      <w:r>
        <w:rPr>
          <w:sz w:val="28"/>
          <w:szCs w:val="28"/>
        </w:rPr>
        <w:t>проводят самостоятельную подготовку к поведению игры.</w:t>
      </w:r>
    </w:p>
    <w:p w14:paraId="49F26054" w14:textId="77777777" w:rsidR="00E74D60" w:rsidRDefault="007C0E40" w:rsidP="003852BA">
      <w:pPr>
        <w:pStyle w:val="af"/>
        <w:spacing w:beforeAutospacing="0" w:afterAutospacing="0" w:line="240" w:lineRule="auto"/>
        <w:jc w:val="both"/>
        <w:rPr>
          <w:sz w:val="28"/>
          <w:szCs w:val="28"/>
        </w:rPr>
      </w:pPr>
      <w:r>
        <w:rPr>
          <w:sz w:val="28"/>
          <w:szCs w:val="28"/>
        </w:rPr>
        <w:t xml:space="preserve">Она может проходить как в аудитории, так и вне ее. При необходимости преподаватель проводит консультации. </w:t>
      </w:r>
    </w:p>
    <w:p w14:paraId="72666495" w14:textId="77777777" w:rsidR="00E74D60" w:rsidRPr="006B6932" w:rsidRDefault="00E74D60">
      <w:pPr>
        <w:spacing w:after="120"/>
        <w:ind w:firstLine="709"/>
        <w:jc w:val="center"/>
        <w:rPr>
          <w:b/>
          <w:bCs/>
          <w:szCs w:val="28"/>
        </w:rPr>
      </w:pPr>
    </w:p>
    <w:p w14:paraId="5D2DA1D0" w14:textId="77777777" w:rsidR="00E74D60" w:rsidRDefault="007C0E40">
      <w:pPr>
        <w:spacing w:after="120"/>
        <w:ind w:firstLine="567"/>
        <w:jc w:val="center"/>
        <w:rPr>
          <w:b/>
          <w:bCs/>
          <w:szCs w:val="28"/>
        </w:rPr>
      </w:pPr>
      <w:r>
        <w:rPr>
          <w:b/>
          <w:bCs/>
          <w:szCs w:val="28"/>
        </w:rPr>
        <w:t>Методика организации круглого стола</w:t>
      </w:r>
    </w:p>
    <w:p w14:paraId="3AA581CE" w14:textId="77777777" w:rsidR="00E74D60" w:rsidRDefault="007C0E40">
      <w:pPr>
        <w:spacing w:after="120"/>
        <w:ind w:firstLine="567"/>
        <w:jc w:val="both"/>
        <w:textAlignment w:val="top"/>
        <w:rPr>
          <w:szCs w:val="28"/>
        </w:rPr>
      </w:pPr>
      <w:r>
        <w:rPr>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Pr>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14:paraId="7A717C1F" w14:textId="77777777" w:rsidR="00E74D60" w:rsidRDefault="007C0E40">
      <w:pPr>
        <w:pStyle w:val="af"/>
        <w:spacing w:before="280" w:beforeAutospacing="0" w:after="120" w:afterAutospacing="0"/>
        <w:ind w:firstLine="567"/>
        <w:jc w:val="both"/>
        <w:rPr>
          <w:sz w:val="28"/>
          <w:szCs w:val="28"/>
        </w:rPr>
      </w:pPr>
      <w:r>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6EB3AB9E" w14:textId="77777777" w:rsidR="00E74D60" w:rsidRDefault="007C0E40">
      <w:pPr>
        <w:pStyle w:val="af"/>
        <w:spacing w:before="280" w:beforeAutospacing="0" w:after="120" w:afterAutospacing="0"/>
        <w:ind w:firstLine="567"/>
        <w:jc w:val="both"/>
        <w:rPr>
          <w:sz w:val="28"/>
          <w:szCs w:val="28"/>
        </w:rPr>
      </w:pPr>
      <w:r>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7DCBBE10" w14:textId="77777777" w:rsidR="00E74D60" w:rsidRDefault="007C0E40">
      <w:pPr>
        <w:pStyle w:val="af"/>
        <w:spacing w:before="280" w:beforeAutospacing="0" w:after="120" w:afterAutospacing="0"/>
        <w:ind w:firstLine="567"/>
        <w:jc w:val="both"/>
        <w:rPr>
          <w:sz w:val="28"/>
          <w:szCs w:val="28"/>
        </w:rPr>
      </w:pPr>
      <w:r>
        <w:rPr>
          <w:sz w:val="28"/>
          <w:szCs w:val="28"/>
        </w:rPr>
        <w:t xml:space="preserve">Задачи: </w:t>
      </w:r>
    </w:p>
    <w:p w14:paraId="0C475AC9" w14:textId="77777777" w:rsidR="00E74D60" w:rsidRDefault="007C0E40">
      <w:pPr>
        <w:pStyle w:val="af"/>
        <w:spacing w:before="280" w:beforeAutospacing="0" w:after="120" w:afterAutospacing="0"/>
        <w:ind w:firstLine="567"/>
        <w:jc w:val="both"/>
        <w:rPr>
          <w:sz w:val="28"/>
          <w:szCs w:val="28"/>
        </w:rPr>
      </w:pPr>
      <w:r>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87284F2" w14:textId="77777777" w:rsidR="00E74D60" w:rsidRDefault="007C0E40">
      <w:pPr>
        <w:pStyle w:val="af"/>
        <w:spacing w:before="280" w:beforeAutospacing="0" w:after="120" w:afterAutospacing="0"/>
        <w:ind w:firstLine="567"/>
        <w:jc w:val="both"/>
        <w:rPr>
          <w:sz w:val="28"/>
          <w:szCs w:val="28"/>
        </w:rPr>
      </w:pPr>
      <w:r>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4C630D08" w14:textId="77777777" w:rsidR="00E74D60" w:rsidRDefault="007C0E40">
      <w:pPr>
        <w:pStyle w:val="af"/>
        <w:spacing w:before="280" w:beforeAutospacing="0" w:after="120" w:afterAutospacing="0"/>
        <w:ind w:firstLine="567"/>
        <w:jc w:val="both"/>
        <w:rPr>
          <w:sz w:val="28"/>
          <w:szCs w:val="28"/>
        </w:rPr>
      </w:pPr>
      <w:r>
        <w:rPr>
          <w:sz w:val="28"/>
          <w:szCs w:val="28"/>
        </w:rPr>
        <w:t xml:space="preserve">− развитие навыков говорения на профессиональные научные темы. </w:t>
      </w:r>
    </w:p>
    <w:p w14:paraId="0EF7D2F0" w14:textId="77777777" w:rsidR="00E74D60" w:rsidRDefault="007C0E40">
      <w:pPr>
        <w:pStyle w:val="af"/>
        <w:spacing w:before="280" w:beforeAutospacing="0" w:after="120" w:afterAutospacing="0"/>
        <w:ind w:firstLine="567"/>
        <w:jc w:val="both"/>
        <w:rPr>
          <w:sz w:val="28"/>
          <w:szCs w:val="28"/>
        </w:rPr>
      </w:pPr>
      <w:r>
        <w:rPr>
          <w:sz w:val="28"/>
          <w:szCs w:val="28"/>
        </w:rPr>
        <w:t xml:space="preserve">− формирование коммуникативных умений в области иноязычного восприятия речи на слух. </w:t>
      </w:r>
    </w:p>
    <w:p w14:paraId="5463EB4C" w14:textId="77777777" w:rsidR="00E74D60" w:rsidRDefault="007C0E40">
      <w:pPr>
        <w:pStyle w:val="af"/>
        <w:spacing w:before="280" w:beforeAutospacing="0" w:after="120" w:afterAutospacing="0"/>
        <w:ind w:firstLine="567"/>
        <w:jc w:val="both"/>
        <w:rPr>
          <w:b/>
          <w:bCs/>
          <w:sz w:val="28"/>
          <w:szCs w:val="28"/>
        </w:rPr>
      </w:pPr>
      <w:r>
        <w:rPr>
          <w:b/>
          <w:bCs/>
          <w:sz w:val="28"/>
          <w:szCs w:val="28"/>
        </w:rPr>
        <w:t xml:space="preserve">Методика проведения: </w:t>
      </w:r>
    </w:p>
    <w:p w14:paraId="18469F99" w14:textId="77777777" w:rsidR="00E74D60" w:rsidRDefault="007C0E40" w:rsidP="003852BA">
      <w:pPr>
        <w:pStyle w:val="af"/>
        <w:spacing w:beforeAutospacing="0" w:after="120" w:afterAutospacing="0"/>
        <w:ind w:firstLine="567"/>
        <w:jc w:val="both"/>
        <w:rPr>
          <w:sz w:val="28"/>
          <w:szCs w:val="28"/>
        </w:rPr>
      </w:pPr>
      <w:r>
        <w:rPr>
          <w:sz w:val="28"/>
          <w:szCs w:val="28"/>
        </w:rPr>
        <w:lastRenderedPageBreak/>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68657404" w14:textId="77777777" w:rsidR="00E74D60" w:rsidRDefault="007C0E40" w:rsidP="003852BA">
      <w:pPr>
        <w:pStyle w:val="af"/>
        <w:spacing w:beforeAutospacing="0" w:after="120" w:afterAutospacing="0"/>
        <w:ind w:firstLine="567"/>
        <w:jc w:val="both"/>
        <w:rPr>
          <w:sz w:val="28"/>
          <w:szCs w:val="28"/>
        </w:rPr>
      </w:pPr>
      <w:r>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1720A994" w14:textId="77777777" w:rsidR="00E74D60" w:rsidRDefault="007C0E40" w:rsidP="003852BA">
      <w:pPr>
        <w:pStyle w:val="af"/>
        <w:spacing w:beforeAutospacing="0" w:after="120" w:afterAutospacing="0"/>
        <w:ind w:firstLine="567"/>
        <w:jc w:val="both"/>
        <w:rPr>
          <w:sz w:val="28"/>
          <w:szCs w:val="28"/>
        </w:rPr>
      </w:pPr>
      <w:r>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5B164A5C" w14:textId="77777777" w:rsidR="00E74D60" w:rsidRDefault="007C0E40" w:rsidP="003852BA">
      <w:pPr>
        <w:pStyle w:val="af"/>
        <w:spacing w:beforeAutospacing="0" w:afterAutospacing="0"/>
        <w:ind w:firstLine="567"/>
        <w:jc w:val="both"/>
        <w:rPr>
          <w:b/>
          <w:bCs/>
          <w:sz w:val="28"/>
          <w:szCs w:val="28"/>
        </w:rPr>
      </w:pPr>
      <w:r>
        <w:rPr>
          <w:b/>
          <w:bCs/>
          <w:sz w:val="28"/>
          <w:szCs w:val="28"/>
        </w:rPr>
        <w:t xml:space="preserve">Критерии оценки участника: </w:t>
      </w:r>
    </w:p>
    <w:p w14:paraId="012FA316" w14:textId="77777777" w:rsidR="00E74D60" w:rsidRDefault="007C0E40" w:rsidP="003852BA">
      <w:pPr>
        <w:pStyle w:val="af"/>
        <w:spacing w:beforeAutospacing="0" w:afterAutospacing="0"/>
        <w:ind w:firstLine="567"/>
        <w:jc w:val="both"/>
        <w:rPr>
          <w:sz w:val="28"/>
          <w:szCs w:val="28"/>
        </w:rPr>
      </w:pPr>
      <w:r>
        <w:rPr>
          <w:sz w:val="28"/>
          <w:szCs w:val="28"/>
        </w:rPr>
        <w:t xml:space="preserve">− полнота раскрытия темы; </w:t>
      </w:r>
    </w:p>
    <w:p w14:paraId="1B90398B" w14:textId="77777777" w:rsidR="00E74D60" w:rsidRDefault="007C0E40" w:rsidP="003852BA">
      <w:pPr>
        <w:pStyle w:val="af"/>
        <w:spacing w:beforeAutospacing="0" w:afterAutospacing="0"/>
        <w:ind w:firstLine="567"/>
        <w:jc w:val="both"/>
        <w:rPr>
          <w:sz w:val="28"/>
          <w:szCs w:val="28"/>
        </w:rPr>
      </w:pPr>
      <w:r>
        <w:rPr>
          <w:sz w:val="28"/>
          <w:szCs w:val="28"/>
        </w:rPr>
        <w:t xml:space="preserve">− правильность использования грамматических и лексических конструкций; </w:t>
      </w:r>
    </w:p>
    <w:p w14:paraId="06FC45F8" w14:textId="77777777" w:rsidR="00E74D60" w:rsidRDefault="007C0E40" w:rsidP="003852BA">
      <w:pPr>
        <w:pStyle w:val="af"/>
        <w:spacing w:beforeAutospacing="0" w:afterAutospacing="0"/>
        <w:ind w:firstLine="567"/>
        <w:jc w:val="both"/>
        <w:rPr>
          <w:sz w:val="28"/>
          <w:szCs w:val="28"/>
        </w:rPr>
      </w:pPr>
      <w:r>
        <w:rPr>
          <w:sz w:val="28"/>
          <w:szCs w:val="28"/>
        </w:rPr>
        <w:t xml:space="preserve">− умение аргументировать свою точку зрения; </w:t>
      </w:r>
    </w:p>
    <w:p w14:paraId="1714EA1D" w14:textId="77777777" w:rsidR="00E74D60" w:rsidRDefault="007C0E40" w:rsidP="003852BA">
      <w:pPr>
        <w:pStyle w:val="af"/>
        <w:spacing w:beforeAutospacing="0" w:afterAutospacing="0"/>
        <w:ind w:firstLine="567"/>
        <w:jc w:val="both"/>
        <w:rPr>
          <w:sz w:val="28"/>
          <w:szCs w:val="28"/>
        </w:rPr>
      </w:pPr>
      <w:r>
        <w:rPr>
          <w:sz w:val="28"/>
          <w:szCs w:val="28"/>
        </w:rPr>
        <w:t xml:space="preserve">− умение задавать вопросы оппонентам и оппонировать; </w:t>
      </w:r>
    </w:p>
    <w:p w14:paraId="18662069" w14:textId="77777777" w:rsidR="00E74D60" w:rsidRDefault="007C0E40" w:rsidP="003852BA">
      <w:pPr>
        <w:pStyle w:val="af"/>
        <w:spacing w:beforeAutospacing="0" w:afterAutospacing="0"/>
        <w:ind w:firstLine="567"/>
        <w:jc w:val="both"/>
        <w:rPr>
          <w:b/>
          <w:bCs/>
          <w:sz w:val="28"/>
          <w:szCs w:val="28"/>
        </w:rPr>
      </w:pPr>
      <w:r>
        <w:rPr>
          <w:b/>
          <w:bCs/>
          <w:sz w:val="28"/>
          <w:szCs w:val="28"/>
        </w:rPr>
        <w:t>Критерии оценки модератора:</w:t>
      </w:r>
    </w:p>
    <w:p w14:paraId="20F60B04" w14:textId="77777777" w:rsidR="00E74D60" w:rsidRDefault="007C0E40" w:rsidP="003852BA">
      <w:pPr>
        <w:pStyle w:val="af"/>
        <w:spacing w:beforeAutospacing="0" w:afterAutospacing="0"/>
        <w:ind w:firstLine="567"/>
        <w:jc w:val="both"/>
        <w:rPr>
          <w:sz w:val="28"/>
          <w:szCs w:val="28"/>
        </w:rPr>
      </w:pPr>
      <w:r>
        <w:rPr>
          <w:sz w:val="28"/>
          <w:szCs w:val="28"/>
        </w:rPr>
        <w:t xml:space="preserve">− умение управлять дискуссией; </w:t>
      </w:r>
    </w:p>
    <w:p w14:paraId="1A115064" w14:textId="77777777" w:rsidR="00E74D60" w:rsidRDefault="007C0E40" w:rsidP="003852BA">
      <w:pPr>
        <w:pStyle w:val="af"/>
        <w:spacing w:beforeAutospacing="0" w:afterAutospacing="0"/>
        <w:ind w:firstLine="567"/>
        <w:jc w:val="both"/>
        <w:rPr>
          <w:sz w:val="28"/>
          <w:szCs w:val="28"/>
        </w:rPr>
      </w:pPr>
      <w:r>
        <w:rPr>
          <w:sz w:val="28"/>
          <w:szCs w:val="28"/>
        </w:rPr>
        <w:t xml:space="preserve">− умение ориентироваться в обсуждаемой проблематике; </w:t>
      </w:r>
    </w:p>
    <w:p w14:paraId="2545C371" w14:textId="77777777" w:rsidR="00E74D60" w:rsidRDefault="007C0E40" w:rsidP="003852BA">
      <w:pPr>
        <w:pStyle w:val="af"/>
        <w:spacing w:beforeAutospacing="0" w:afterAutospacing="0"/>
        <w:ind w:firstLine="567"/>
        <w:jc w:val="both"/>
        <w:rPr>
          <w:sz w:val="28"/>
          <w:szCs w:val="28"/>
        </w:rPr>
      </w:pPr>
      <w:r>
        <w:rPr>
          <w:sz w:val="28"/>
          <w:szCs w:val="28"/>
        </w:rPr>
        <w:t xml:space="preserve">− правильность использования грамматических и лексических конструкций; </w:t>
      </w:r>
    </w:p>
    <w:p w14:paraId="00677D3D" w14:textId="77777777" w:rsidR="00E74D60" w:rsidRDefault="007C0E40" w:rsidP="003852BA">
      <w:pPr>
        <w:pStyle w:val="af"/>
        <w:spacing w:beforeAutospacing="0" w:afterAutospacing="0"/>
        <w:ind w:firstLine="567"/>
        <w:jc w:val="both"/>
        <w:rPr>
          <w:sz w:val="28"/>
          <w:szCs w:val="28"/>
        </w:rPr>
      </w:pPr>
      <w:r>
        <w:rPr>
          <w:sz w:val="28"/>
          <w:szCs w:val="28"/>
        </w:rPr>
        <w:t xml:space="preserve">− умение задавать вопросы участникам; </w:t>
      </w:r>
    </w:p>
    <w:p w14:paraId="1D3C4B51" w14:textId="77777777" w:rsidR="00E74D60" w:rsidRDefault="007C0E40" w:rsidP="003852BA">
      <w:pPr>
        <w:pStyle w:val="af"/>
        <w:spacing w:beforeAutospacing="0" w:afterAutospacing="0"/>
        <w:ind w:firstLine="567"/>
        <w:jc w:val="both"/>
        <w:rPr>
          <w:sz w:val="28"/>
          <w:szCs w:val="28"/>
        </w:rPr>
      </w:pPr>
      <w:r>
        <w:rPr>
          <w:sz w:val="28"/>
          <w:szCs w:val="28"/>
        </w:rPr>
        <w:t xml:space="preserve">− умение делать выводы. </w:t>
      </w:r>
    </w:p>
    <w:p w14:paraId="2D221C76" w14:textId="4305EED7" w:rsidR="00E74D60" w:rsidRPr="0069731E" w:rsidRDefault="007C0E40" w:rsidP="0069731E">
      <w:pPr>
        <w:ind w:firstLine="567"/>
        <w:rPr>
          <w:b/>
          <w:bCs/>
        </w:rPr>
      </w:pPr>
      <w:r w:rsidRPr="0069731E">
        <w:rPr>
          <w:b/>
          <w:bCs/>
        </w:rPr>
        <w:t>Методические рекомендации по работе с переводом делово</w:t>
      </w:r>
      <w:r w:rsidR="0069731E" w:rsidRPr="0069731E">
        <w:rPr>
          <w:b/>
          <w:bCs/>
        </w:rPr>
        <w:t xml:space="preserve">й </w:t>
      </w:r>
      <w:r w:rsidRPr="0069731E">
        <w:rPr>
          <w:b/>
          <w:bCs/>
        </w:rPr>
        <w:t>корреспонденции.</w:t>
      </w:r>
    </w:p>
    <w:p w14:paraId="10AAA3AA" w14:textId="77777777" w:rsidR="00E74D60" w:rsidRDefault="007C0E40" w:rsidP="003852BA">
      <w:pPr>
        <w:pStyle w:val="a5"/>
        <w:spacing w:line="240" w:lineRule="auto"/>
        <w:ind w:firstLine="709"/>
        <w:jc w:val="both"/>
        <w:rPr>
          <w:sz w:val="28"/>
          <w:szCs w:val="28"/>
        </w:rPr>
      </w:pPr>
      <w:r>
        <w:rPr>
          <w:sz w:val="28"/>
          <w:szCs w:val="28"/>
        </w:rPr>
        <w:t>Перевод</w:t>
      </w:r>
      <w:r>
        <w:rPr>
          <w:spacing w:val="1"/>
          <w:sz w:val="28"/>
          <w:szCs w:val="28"/>
        </w:rPr>
        <w:t xml:space="preserve"> </w:t>
      </w:r>
      <w:r>
        <w:rPr>
          <w:sz w:val="28"/>
          <w:szCs w:val="28"/>
        </w:rPr>
        <w:t>является</w:t>
      </w:r>
      <w:r>
        <w:rPr>
          <w:spacing w:val="1"/>
          <w:sz w:val="28"/>
          <w:szCs w:val="28"/>
        </w:rPr>
        <w:t xml:space="preserve"> </w:t>
      </w:r>
      <w:r>
        <w:rPr>
          <w:sz w:val="28"/>
          <w:szCs w:val="28"/>
        </w:rPr>
        <w:t>неотъемлемой</w:t>
      </w:r>
      <w:r>
        <w:rPr>
          <w:spacing w:val="1"/>
          <w:sz w:val="28"/>
          <w:szCs w:val="28"/>
        </w:rPr>
        <w:t xml:space="preserve"> </w:t>
      </w:r>
      <w:r>
        <w:rPr>
          <w:sz w:val="28"/>
          <w:szCs w:val="28"/>
        </w:rPr>
        <w:t>частью</w:t>
      </w:r>
      <w:r>
        <w:rPr>
          <w:spacing w:val="1"/>
          <w:sz w:val="28"/>
          <w:szCs w:val="28"/>
        </w:rPr>
        <w:t xml:space="preserve"> </w:t>
      </w:r>
      <w:r>
        <w:rPr>
          <w:sz w:val="28"/>
          <w:szCs w:val="28"/>
        </w:rPr>
        <w:t>работы</w:t>
      </w:r>
      <w:r>
        <w:rPr>
          <w:spacing w:val="1"/>
          <w:sz w:val="28"/>
          <w:szCs w:val="28"/>
        </w:rPr>
        <w:t xml:space="preserve"> </w:t>
      </w:r>
      <w:r>
        <w:rPr>
          <w:sz w:val="28"/>
          <w:szCs w:val="28"/>
        </w:rPr>
        <w:t>студента</w:t>
      </w:r>
      <w:r>
        <w:rPr>
          <w:spacing w:val="1"/>
          <w:sz w:val="28"/>
          <w:szCs w:val="28"/>
        </w:rPr>
        <w:t xml:space="preserve"> </w:t>
      </w:r>
      <w:r>
        <w:rPr>
          <w:sz w:val="28"/>
          <w:szCs w:val="28"/>
        </w:rPr>
        <w:t>при</w:t>
      </w:r>
      <w:r>
        <w:rPr>
          <w:spacing w:val="1"/>
          <w:sz w:val="28"/>
          <w:szCs w:val="28"/>
        </w:rPr>
        <w:t xml:space="preserve"> </w:t>
      </w:r>
      <w:r>
        <w:rPr>
          <w:sz w:val="28"/>
          <w:szCs w:val="28"/>
        </w:rPr>
        <w:t>изучении</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Перевод</w:t>
      </w:r>
      <w:r>
        <w:rPr>
          <w:spacing w:val="1"/>
          <w:sz w:val="28"/>
          <w:szCs w:val="28"/>
        </w:rPr>
        <w:t xml:space="preserve"> </w:t>
      </w:r>
      <w:r>
        <w:rPr>
          <w:sz w:val="28"/>
          <w:szCs w:val="28"/>
        </w:rPr>
        <w:t>официально-деловой</w:t>
      </w:r>
      <w:r>
        <w:rPr>
          <w:spacing w:val="-67"/>
          <w:sz w:val="28"/>
          <w:szCs w:val="28"/>
        </w:rPr>
        <w:t xml:space="preserve"> </w:t>
      </w:r>
      <w:r>
        <w:rPr>
          <w:sz w:val="28"/>
          <w:szCs w:val="28"/>
        </w:rPr>
        <w:t>корреспонденции</w:t>
      </w:r>
      <w:r>
        <w:rPr>
          <w:spacing w:val="1"/>
          <w:sz w:val="28"/>
          <w:szCs w:val="28"/>
        </w:rPr>
        <w:t xml:space="preserve"> </w:t>
      </w:r>
      <w:r>
        <w:rPr>
          <w:sz w:val="28"/>
          <w:szCs w:val="28"/>
        </w:rPr>
        <w:t>полностью</w:t>
      </w:r>
      <w:r>
        <w:rPr>
          <w:spacing w:val="1"/>
          <w:sz w:val="28"/>
          <w:szCs w:val="28"/>
        </w:rPr>
        <w:t xml:space="preserve"> </w:t>
      </w:r>
      <w:r>
        <w:rPr>
          <w:sz w:val="28"/>
          <w:szCs w:val="28"/>
        </w:rPr>
        <w:t>ориентирован</w:t>
      </w:r>
      <w:r>
        <w:rPr>
          <w:spacing w:val="1"/>
          <w:sz w:val="28"/>
          <w:szCs w:val="28"/>
        </w:rPr>
        <w:t xml:space="preserve"> </w:t>
      </w:r>
      <w:r>
        <w:rPr>
          <w:sz w:val="28"/>
          <w:szCs w:val="28"/>
        </w:rPr>
        <w:t>на</w:t>
      </w:r>
      <w:r>
        <w:rPr>
          <w:spacing w:val="1"/>
          <w:sz w:val="28"/>
          <w:szCs w:val="28"/>
        </w:rPr>
        <w:t xml:space="preserve"> </w:t>
      </w:r>
      <w:r>
        <w:rPr>
          <w:sz w:val="28"/>
          <w:szCs w:val="28"/>
        </w:rPr>
        <w:t>передачу</w:t>
      </w:r>
      <w:r>
        <w:rPr>
          <w:spacing w:val="1"/>
          <w:sz w:val="28"/>
          <w:szCs w:val="28"/>
        </w:rPr>
        <w:t xml:space="preserve"> </w:t>
      </w:r>
      <w:r>
        <w:rPr>
          <w:sz w:val="28"/>
          <w:szCs w:val="28"/>
        </w:rPr>
        <w:t>содержания,</w:t>
      </w:r>
      <w:r>
        <w:rPr>
          <w:spacing w:val="-67"/>
          <w:sz w:val="28"/>
          <w:szCs w:val="28"/>
        </w:rPr>
        <w:t xml:space="preserve"> </w:t>
      </w:r>
      <w:r>
        <w:rPr>
          <w:sz w:val="28"/>
          <w:szCs w:val="28"/>
        </w:rPr>
        <w:t>т.е.</w:t>
      </w:r>
      <w:r>
        <w:rPr>
          <w:spacing w:val="1"/>
          <w:sz w:val="28"/>
          <w:szCs w:val="28"/>
        </w:rPr>
        <w:t xml:space="preserve"> </w:t>
      </w:r>
      <w:r>
        <w:rPr>
          <w:sz w:val="28"/>
          <w:szCs w:val="28"/>
        </w:rPr>
        <w:t>носит</w:t>
      </w:r>
      <w:r>
        <w:rPr>
          <w:spacing w:val="1"/>
          <w:sz w:val="28"/>
          <w:szCs w:val="28"/>
        </w:rPr>
        <w:t xml:space="preserve"> </w:t>
      </w:r>
      <w:r>
        <w:rPr>
          <w:sz w:val="28"/>
          <w:szCs w:val="28"/>
        </w:rPr>
        <w:t>информационный</w:t>
      </w:r>
      <w:r>
        <w:rPr>
          <w:spacing w:val="1"/>
          <w:sz w:val="28"/>
          <w:szCs w:val="28"/>
        </w:rPr>
        <w:t xml:space="preserve"> </w:t>
      </w:r>
      <w:r>
        <w:rPr>
          <w:sz w:val="28"/>
          <w:szCs w:val="28"/>
        </w:rPr>
        <w:t>характер.</w:t>
      </w:r>
      <w:r>
        <w:rPr>
          <w:spacing w:val="1"/>
          <w:sz w:val="28"/>
          <w:szCs w:val="28"/>
        </w:rPr>
        <w:t xml:space="preserve"> </w:t>
      </w:r>
      <w:r>
        <w:rPr>
          <w:sz w:val="28"/>
          <w:szCs w:val="28"/>
        </w:rPr>
        <w:t>Форма</w:t>
      </w:r>
      <w:r>
        <w:rPr>
          <w:spacing w:val="1"/>
          <w:sz w:val="28"/>
          <w:szCs w:val="28"/>
        </w:rPr>
        <w:t xml:space="preserve"> </w:t>
      </w:r>
      <w:r>
        <w:rPr>
          <w:sz w:val="28"/>
          <w:szCs w:val="28"/>
        </w:rPr>
        <w:t>деловых</w:t>
      </w:r>
      <w:r>
        <w:rPr>
          <w:spacing w:val="1"/>
          <w:sz w:val="28"/>
          <w:szCs w:val="28"/>
        </w:rPr>
        <w:t xml:space="preserve"> </w:t>
      </w:r>
      <w:r>
        <w:rPr>
          <w:sz w:val="28"/>
          <w:szCs w:val="28"/>
        </w:rPr>
        <w:t>писем</w:t>
      </w:r>
      <w:r>
        <w:rPr>
          <w:spacing w:val="1"/>
          <w:sz w:val="28"/>
          <w:szCs w:val="28"/>
        </w:rPr>
        <w:t xml:space="preserve"> </w:t>
      </w:r>
      <w:r>
        <w:rPr>
          <w:sz w:val="28"/>
          <w:szCs w:val="28"/>
        </w:rPr>
        <w:t>в</w:t>
      </w:r>
      <w:r>
        <w:rPr>
          <w:spacing w:val="1"/>
          <w:sz w:val="28"/>
          <w:szCs w:val="28"/>
        </w:rPr>
        <w:t xml:space="preserve"> </w:t>
      </w:r>
      <w:r>
        <w:rPr>
          <w:sz w:val="28"/>
          <w:szCs w:val="28"/>
        </w:rPr>
        <w:t>большинстве</w:t>
      </w:r>
      <w:r>
        <w:rPr>
          <w:spacing w:val="1"/>
          <w:sz w:val="28"/>
          <w:szCs w:val="28"/>
        </w:rPr>
        <w:t xml:space="preserve"> </w:t>
      </w:r>
      <w:r>
        <w:rPr>
          <w:sz w:val="28"/>
          <w:szCs w:val="28"/>
        </w:rPr>
        <w:t>случаев</w:t>
      </w:r>
      <w:r>
        <w:rPr>
          <w:spacing w:val="1"/>
          <w:sz w:val="28"/>
          <w:szCs w:val="28"/>
        </w:rPr>
        <w:t xml:space="preserve"> </w:t>
      </w:r>
      <w:r>
        <w:rPr>
          <w:sz w:val="28"/>
          <w:szCs w:val="28"/>
        </w:rPr>
        <w:t>стереотипна.</w:t>
      </w:r>
      <w:r>
        <w:rPr>
          <w:spacing w:val="1"/>
          <w:sz w:val="28"/>
          <w:szCs w:val="28"/>
        </w:rPr>
        <w:t xml:space="preserve"> </w:t>
      </w:r>
      <w:r>
        <w:rPr>
          <w:sz w:val="28"/>
          <w:szCs w:val="28"/>
        </w:rPr>
        <w:t>Несмотря</w:t>
      </w:r>
      <w:r>
        <w:rPr>
          <w:spacing w:val="1"/>
          <w:sz w:val="28"/>
          <w:szCs w:val="28"/>
        </w:rPr>
        <w:t xml:space="preserve"> </w:t>
      </w:r>
      <w:r>
        <w:rPr>
          <w:sz w:val="28"/>
          <w:szCs w:val="28"/>
        </w:rPr>
        <w:t>на</w:t>
      </w:r>
      <w:r>
        <w:rPr>
          <w:spacing w:val="1"/>
          <w:sz w:val="28"/>
          <w:szCs w:val="28"/>
        </w:rPr>
        <w:t xml:space="preserve"> </w:t>
      </w:r>
      <w:r>
        <w:rPr>
          <w:sz w:val="28"/>
          <w:szCs w:val="28"/>
        </w:rPr>
        <w:t>стандартизацию</w:t>
      </w:r>
      <w:r>
        <w:rPr>
          <w:spacing w:val="1"/>
          <w:sz w:val="28"/>
          <w:szCs w:val="28"/>
        </w:rPr>
        <w:t xml:space="preserve"> </w:t>
      </w:r>
      <w:r>
        <w:rPr>
          <w:sz w:val="28"/>
          <w:szCs w:val="28"/>
        </w:rPr>
        <w:t>деловой</w:t>
      </w:r>
      <w:r>
        <w:rPr>
          <w:spacing w:val="1"/>
          <w:sz w:val="28"/>
          <w:szCs w:val="28"/>
        </w:rPr>
        <w:t xml:space="preserve"> </w:t>
      </w:r>
      <w:r>
        <w:rPr>
          <w:sz w:val="28"/>
          <w:szCs w:val="28"/>
        </w:rPr>
        <w:t>переписки</w:t>
      </w:r>
      <w:r>
        <w:rPr>
          <w:spacing w:val="1"/>
          <w:sz w:val="28"/>
          <w:szCs w:val="28"/>
        </w:rPr>
        <w:t xml:space="preserve"> </w:t>
      </w:r>
      <w:r>
        <w:rPr>
          <w:sz w:val="28"/>
          <w:szCs w:val="28"/>
        </w:rPr>
        <w:t>как</w:t>
      </w:r>
      <w:r>
        <w:rPr>
          <w:spacing w:val="1"/>
          <w:sz w:val="28"/>
          <w:szCs w:val="28"/>
        </w:rPr>
        <w:t xml:space="preserve"> </w:t>
      </w:r>
      <w:r>
        <w:rPr>
          <w:sz w:val="28"/>
          <w:szCs w:val="28"/>
        </w:rPr>
        <w:t>в</w:t>
      </w:r>
      <w:r>
        <w:rPr>
          <w:spacing w:val="1"/>
          <w:sz w:val="28"/>
          <w:szCs w:val="28"/>
        </w:rPr>
        <w:t xml:space="preserve"> </w:t>
      </w:r>
      <w:r>
        <w:rPr>
          <w:sz w:val="28"/>
          <w:szCs w:val="28"/>
        </w:rPr>
        <w:t>европейских,</w:t>
      </w:r>
      <w:r>
        <w:rPr>
          <w:spacing w:val="1"/>
          <w:sz w:val="28"/>
          <w:szCs w:val="28"/>
        </w:rPr>
        <w:t xml:space="preserve"> </w:t>
      </w:r>
      <w:r>
        <w:rPr>
          <w:sz w:val="28"/>
          <w:szCs w:val="28"/>
        </w:rPr>
        <w:t>так</w:t>
      </w:r>
      <w:r>
        <w:rPr>
          <w:spacing w:val="1"/>
          <w:sz w:val="28"/>
          <w:szCs w:val="28"/>
        </w:rPr>
        <w:t xml:space="preserve"> </w:t>
      </w:r>
      <w:r>
        <w:rPr>
          <w:sz w:val="28"/>
          <w:szCs w:val="28"/>
        </w:rPr>
        <w:t>и</w:t>
      </w:r>
      <w:r>
        <w:rPr>
          <w:spacing w:val="1"/>
          <w:sz w:val="28"/>
          <w:szCs w:val="28"/>
        </w:rPr>
        <w:t xml:space="preserve"> </w:t>
      </w:r>
      <w:r>
        <w:rPr>
          <w:sz w:val="28"/>
          <w:szCs w:val="28"/>
        </w:rPr>
        <w:t>в</w:t>
      </w:r>
      <w:r>
        <w:rPr>
          <w:spacing w:val="1"/>
          <w:sz w:val="28"/>
          <w:szCs w:val="28"/>
        </w:rPr>
        <w:t xml:space="preserve"> </w:t>
      </w:r>
      <w:r>
        <w:rPr>
          <w:sz w:val="28"/>
          <w:szCs w:val="28"/>
        </w:rPr>
        <w:t>русском</w:t>
      </w:r>
      <w:r>
        <w:rPr>
          <w:spacing w:val="1"/>
          <w:sz w:val="28"/>
          <w:szCs w:val="28"/>
        </w:rPr>
        <w:t xml:space="preserve"> </w:t>
      </w:r>
      <w:r>
        <w:rPr>
          <w:sz w:val="28"/>
          <w:szCs w:val="28"/>
        </w:rPr>
        <w:t>языках</w:t>
      </w:r>
      <w:r>
        <w:rPr>
          <w:spacing w:val="1"/>
          <w:sz w:val="28"/>
          <w:szCs w:val="28"/>
        </w:rPr>
        <w:t xml:space="preserve"> </w:t>
      </w:r>
      <w:r>
        <w:rPr>
          <w:sz w:val="28"/>
          <w:szCs w:val="28"/>
        </w:rPr>
        <w:t>при</w:t>
      </w:r>
      <w:r>
        <w:rPr>
          <w:spacing w:val="-67"/>
          <w:sz w:val="28"/>
          <w:szCs w:val="28"/>
        </w:rPr>
        <w:t xml:space="preserve"> </w:t>
      </w:r>
      <w:r>
        <w:rPr>
          <w:sz w:val="28"/>
          <w:szCs w:val="28"/>
        </w:rPr>
        <w:t>переводе</w:t>
      </w:r>
      <w:r>
        <w:rPr>
          <w:spacing w:val="-1"/>
          <w:sz w:val="28"/>
          <w:szCs w:val="28"/>
        </w:rPr>
        <w:t xml:space="preserve"> </w:t>
      </w:r>
      <w:r>
        <w:rPr>
          <w:sz w:val="28"/>
          <w:szCs w:val="28"/>
        </w:rPr>
        <w:t>иногда</w:t>
      </w:r>
      <w:r>
        <w:rPr>
          <w:spacing w:val="-1"/>
          <w:sz w:val="28"/>
          <w:szCs w:val="28"/>
        </w:rPr>
        <w:t xml:space="preserve"> </w:t>
      </w:r>
      <w:r>
        <w:rPr>
          <w:sz w:val="28"/>
          <w:szCs w:val="28"/>
        </w:rPr>
        <w:t>приходится</w:t>
      </w:r>
      <w:r>
        <w:rPr>
          <w:spacing w:val="-1"/>
          <w:sz w:val="28"/>
          <w:szCs w:val="28"/>
        </w:rPr>
        <w:t xml:space="preserve"> </w:t>
      </w:r>
      <w:r>
        <w:rPr>
          <w:sz w:val="28"/>
          <w:szCs w:val="28"/>
        </w:rPr>
        <w:t>прибегать</w:t>
      </w:r>
      <w:r>
        <w:rPr>
          <w:spacing w:val="-5"/>
          <w:sz w:val="28"/>
          <w:szCs w:val="28"/>
        </w:rPr>
        <w:t xml:space="preserve"> </w:t>
      </w:r>
      <w:r>
        <w:rPr>
          <w:sz w:val="28"/>
          <w:szCs w:val="28"/>
        </w:rPr>
        <w:t>к</w:t>
      </w:r>
      <w:r>
        <w:rPr>
          <w:spacing w:val="-1"/>
          <w:sz w:val="28"/>
          <w:szCs w:val="28"/>
        </w:rPr>
        <w:t xml:space="preserve"> </w:t>
      </w:r>
      <w:r>
        <w:rPr>
          <w:sz w:val="28"/>
          <w:szCs w:val="28"/>
        </w:rPr>
        <w:t>дословному</w:t>
      </w:r>
      <w:r>
        <w:rPr>
          <w:spacing w:val="-5"/>
          <w:sz w:val="28"/>
          <w:szCs w:val="28"/>
        </w:rPr>
        <w:t xml:space="preserve"> </w:t>
      </w:r>
      <w:r>
        <w:rPr>
          <w:sz w:val="28"/>
          <w:szCs w:val="28"/>
        </w:rPr>
        <w:t>изложению.</w:t>
      </w:r>
    </w:p>
    <w:p w14:paraId="7D5562D8" w14:textId="77777777" w:rsidR="00E74D60" w:rsidRDefault="007C0E40" w:rsidP="003852BA">
      <w:pPr>
        <w:pStyle w:val="a5"/>
        <w:spacing w:line="240" w:lineRule="auto"/>
        <w:ind w:firstLine="709"/>
        <w:jc w:val="both"/>
        <w:rPr>
          <w:sz w:val="28"/>
          <w:szCs w:val="28"/>
        </w:rPr>
      </w:pPr>
      <w:r>
        <w:rPr>
          <w:sz w:val="28"/>
          <w:szCs w:val="28"/>
        </w:rPr>
        <w:t>Основными</w:t>
      </w:r>
      <w:r>
        <w:rPr>
          <w:spacing w:val="1"/>
          <w:sz w:val="28"/>
          <w:szCs w:val="28"/>
        </w:rPr>
        <w:t xml:space="preserve"> </w:t>
      </w:r>
      <w:r>
        <w:rPr>
          <w:sz w:val="28"/>
          <w:szCs w:val="28"/>
        </w:rPr>
        <w:t>требованиями,</w:t>
      </w:r>
      <w:r>
        <w:rPr>
          <w:spacing w:val="1"/>
          <w:sz w:val="28"/>
          <w:szCs w:val="28"/>
        </w:rPr>
        <w:t xml:space="preserve"> </w:t>
      </w:r>
      <w:r>
        <w:rPr>
          <w:sz w:val="28"/>
          <w:szCs w:val="28"/>
        </w:rPr>
        <w:t>которым</w:t>
      </w:r>
      <w:r>
        <w:rPr>
          <w:spacing w:val="1"/>
          <w:sz w:val="28"/>
          <w:szCs w:val="28"/>
        </w:rPr>
        <w:t xml:space="preserve"> </w:t>
      </w:r>
      <w:r>
        <w:rPr>
          <w:sz w:val="28"/>
          <w:szCs w:val="28"/>
        </w:rPr>
        <w:t>должен</w:t>
      </w:r>
      <w:r>
        <w:rPr>
          <w:spacing w:val="1"/>
          <w:sz w:val="28"/>
          <w:szCs w:val="28"/>
        </w:rPr>
        <w:t xml:space="preserve"> </w:t>
      </w:r>
      <w:r>
        <w:rPr>
          <w:sz w:val="28"/>
          <w:szCs w:val="28"/>
        </w:rPr>
        <w:t>отвечать</w:t>
      </w:r>
      <w:r>
        <w:rPr>
          <w:spacing w:val="1"/>
          <w:sz w:val="28"/>
          <w:szCs w:val="28"/>
        </w:rPr>
        <w:t xml:space="preserve"> </w:t>
      </w:r>
      <w:r>
        <w:rPr>
          <w:sz w:val="28"/>
          <w:szCs w:val="28"/>
        </w:rPr>
        <w:t>перевод</w:t>
      </w:r>
      <w:r>
        <w:rPr>
          <w:spacing w:val="1"/>
          <w:sz w:val="28"/>
          <w:szCs w:val="28"/>
        </w:rPr>
        <w:t xml:space="preserve"> </w:t>
      </w:r>
      <w:r>
        <w:rPr>
          <w:sz w:val="28"/>
          <w:szCs w:val="28"/>
        </w:rPr>
        <w:t>деловой</w:t>
      </w:r>
      <w:r>
        <w:rPr>
          <w:spacing w:val="-4"/>
          <w:sz w:val="28"/>
          <w:szCs w:val="28"/>
        </w:rPr>
        <w:t xml:space="preserve"> </w:t>
      </w:r>
      <w:r>
        <w:rPr>
          <w:sz w:val="28"/>
          <w:szCs w:val="28"/>
        </w:rPr>
        <w:t>корреспонденции</w:t>
      </w:r>
      <w:r>
        <w:rPr>
          <w:spacing w:val="-3"/>
          <w:sz w:val="28"/>
          <w:szCs w:val="28"/>
        </w:rPr>
        <w:t xml:space="preserve"> </w:t>
      </w:r>
      <w:r>
        <w:rPr>
          <w:sz w:val="28"/>
          <w:szCs w:val="28"/>
        </w:rPr>
        <w:t>являются:</w:t>
      </w:r>
    </w:p>
    <w:p w14:paraId="4FBDF5DC" w14:textId="77777777" w:rsidR="00E74D60" w:rsidRDefault="007C0E40" w:rsidP="00FB682E">
      <w:pPr>
        <w:pStyle w:val="aff5"/>
        <w:numPr>
          <w:ilvl w:val="0"/>
          <w:numId w:val="18"/>
        </w:numPr>
        <w:tabs>
          <w:tab w:val="left" w:pos="1027"/>
        </w:tabs>
        <w:spacing w:line="240" w:lineRule="auto"/>
        <w:ind w:left="0" w:firstLine="709"/>
        <w:jc w:val="both"/>
        <w:rPr>
          <w:szCs w:val="28"/>
        </w:rPr>
      </w:pPr>
      <w:r>
        <w:rPr>
          <w:szCs w:val="28"/>
        </w:rPr>
        <w:t>точность</w:t>
      </w:r>
      <w:r>
        <w:rPr>
          <w:spacing w:val="1"/>
          <w:szCs w:val="28"/>
        </w:rPr>
        <w:t xml:space="preserve"> </w:t>
      </w:r>
      <w:r>
        <w:rPr>
          <w:szCs w:val="28"/>
        </w:rPr>
        <w:t>(все</w:t>
      </w:r>
      <w:r>
        <w:rPr>
          <w:spacing w:val="1"/>
          <w:szCs w:val="28"/>
        </w:rPr>
        <w:t xml:space="preserve"> </w:t>
      </w:r>
      <w:r>
        <w:rPr>
          <w:szCs w:val="28"/>
        </w:rPr>
        <w:t>положения,</w:t>
      </w:r>
      <w:r>
        <w:rPr>
          <w:spacing w:val="1"/>
          <w:szCs w:val="28"/>
        </w:rPr>
        <w:t xml:space="preserve"> </w:t>
      </w:r>
      <w:r>
        <w:rPr>
          <w:szCs w:val="28"/>
        </w:rPr>
        <w:t>трактуемые</w:t>
      </w:r>
      <w:r>
        <w:rPr>
          <w:spacing w:val="1"/>
          <w:szCs w:val="28"/>
        </w:rPr>
        <w:t xml:space="preserve"> </w:t>
      </w:r>
      <w:r>
        <w:rPr>
          <w:szCs w:val="28"/>
        </w:rPr>
        <w:t>в</w:t>
      </w:r>
      <w:r>
        <w:rPr>
          <w:spacing w:val="1"/>
          <w:szCs w:val="28"/>
        </w:rPr>
        <w:t xml:space="preserve"> </w:t>
      </w:r>
      <w:r>
        <w:rPr>
          <w:szCs w:val="28"/>
        </w:rPr>
        <w:t>оригинале,</w:t>
      </w:r>
      <w:r>
        <w:rPr>
          <w:spacing w:val="1"/>
          <w:szCs w:val="28"/>
        </w:rPr>
        <w:t xml:space="preserve"> </w:t>
      </w:r>
      <w:r>
        <w:rPr>
          <w:szCs w:val="28"/>
        </w:rPr>
        <w:t>должны</w:t>
      </w:r>
      <w:r>
        <w:rPr>
          <w:spacing w:val="1"/>
          <w:szCs w:val="28"/>
        </w:rPr>
        <w:t xml:space="preserve"> </w:t>
      </w:r>
      <w:r>
        <w:rPr>
          <w:szCs w:val="28"/>
        </w:rPr>
        <w:t>быть</w:t>
      </w:r>
      <w:r>
        <w:rPr>
          <w:spacing w:val="1"/>
          <w:szCs w:val="28"/>
        </w:rPr>
        <w:t xml:space="preserve"> </w:t>
      </w:r>
      <w:r>
        <w:rPr>
          <w:szCs w:val="28"/>
        </w:rPr>
        <w:t>правильно</w:t>
      </w:r>
      <w:r>
        <w:rPr>
          <w:spacing w:val="1"/>
          <w:szCs w:val="28"/>
        </w:rPr>
        <w:t xml:space="preserve"> </w:t>
      </w:r>
      <w:r>
        <w:rPr>
          <w:szCs w:val="28"/>
        </w:rPr>
        <w:t>и</w:t>
      </w:r>
      <w:r>
        <w:rPr>
          <w:spacing w:val="1"/>
          <w:szCs w:val="28"/>
        </w:rPr>
        <w:t xml:space="preserve"> </w:t>
      </w:r>
      <w:r>
        <w:rPr>
          <w:szCs w:val="28"/>
        </w:rPr>
        <w:t>полностью</w:t>
      </w:r>
      <w:r>
        <w:rPr>
          <w:spacing w:val="1"/>
          <w:szCs w:val="28"/>
        </w:rPr>
        <w:t xml:space="preserve"> </w:t>
      </w:r>
      <w:r>
        <w:rPr>
          <w:szCs w:val="28"/>
        </w:rPr>
        <w:t>изложены</w:t>
      </w:r>
      <w:r>
        <w:rPr>
          <w:spacing w:val="1"/>
          <w:szCs w:val="28"/>
        </w:rPr>
        <w:t xml:space="preserve"> </w:t>
      </w:r>
      <w:r>
        <w:rPr>
          <w:szCs w:val="28"/>
        </w:rPr>
        <w:t>в</w:t>
      </w:r>
      <w:r>
        <w:rPr>
          <w:spacing w:val="1"/>
          <w:szCs w:val="28"/>
        </w:rPr>
        <w:t xml:space="preserve"> </w:t>
      </w:r>
      <w:r>
        <w:rPr>
          <w:szCs w:val="28"/>
        </w:rPr>
        <w:t>переводе;</w:t>
      </w:r>
      <w:r>
        <w:rPr>
          <w:spacing w:val="1"/>
          <w:szCs w:val="28"/>
        </w:rPr>
        <w:t xml:space="preserve"> </w:t>
      </w:r>
      <w:r>
        <w:rPr>
          <w:szCs w:val="28"/>
        </w:rPr>
        <w:t>перевод</w:t>
      </w:r>
      <w:r>
        <w:rPr>
          <w:spacing w:val="1"/>
          <w:szCs w:val="28"/>
        </w:rPr>
        <w:t xml:space="preserve"> </w:t>
      </w:r>
      <w:r>
        <w:rPr>
          <w:szCs w:val="28"/>
        </w:rPr>
        <w:t>делового</w:t>
      </w:r>
      <w:r>
        <w:rPr>
          <w:spacing w:val="1"/>
          <w:szCs w:val="28"/>
        </w:rPr>
        <w:t xml:space="preserve"> </w:t>
      </w:r>
      <w:r>
        <w:rPr>
          <w:szCs w:val="28"/>
        </w:rPr>
        <w:t>письма</w:t>
      </w:r>
      <w:r>
        <w:rPr>
          <w:spacing w:val="-1"/>
          <w:szCs w:val="28"/>
        </w:rPr>
        <w:t xml:space="preserve"> </w:t>
      </w:r>
      <w:r>
        <w:rPr>
          <w:szCs w:val="28"/>
        </w:rPr>
        <w:t>не</w:t>
      </w:r>
      <w:r>
        <w:rPr>
          <w:spacing w:val="-4"/>
          <w:szCs w:val="28"/>
        </w:rPr>
        <w:t xml:space="preserve"> </w:t>
      </w:r>
      <w:r>
        <w:rPr>
          <w:szCs w:val="28"/>
        </w:rPr>
        <w:t>должен</w:t>
      </w:r>
      <w:r>
        <w:rPr>
          <w:spacing w:val="-2"/>
          <w:szCs w:val="28"/>
        </w:rPr>
        <w:t xml:space="preserve"> </w:t>
      </w:r>
      <w:r>
        <w:rPr>
          <w:szCs w:val="28"/>
        </w:rPr>
        <w:t>иметь</w:t>
      </w:r>
      <w:r>
        <w:rPr>
          <w:spacing w:val="-2"/>
          <w:szCs w:val="28"/>
        </w:rPr>
        <w:t xml:space="preserve"> </w:t>
      </w:r>
      <w:r>
        <w:rPr>
          <w:szCs w:val="28"/>
        </w:rPr>
        <w:t>пропусков</w:t>
      </w:r>
      <w:r>
        <w:rPr>
          <w:spacing w:val="-5"/>
          <w:szCs w:val="28"/>
        </w:rPr>
        <w:t xml:space="preserve"> </w:t>
      </w:r>
      <w:r>
        <w:rPr>
          <w:szCs w:val="28"/>
        </w:rPr>
        <w:t>и сокращений</w:t>
      </w:r>
      <w:r>
        <w:rPr>
          <w:spacing w:val="-1"/>
          <w:szCs w:val="28"/>
        </w:rPr>
        <w:t xml:space="preserve"> </w:t>
      </w:r>
      <w:r>
        <w:rPr>
          <w:szCs w:val="28"/>
        </w:rPr>
        <w:t>текста</w:t>
      </w:r>
      <w:r>
        <w:rPr>
          <w:spacing w:val="-4"/>
          <w:szCs w:val="28"/>
        </w:rPr>
        <w:t xml:space="preserve"> </w:t>
      </w:r>
      <w:r>
        <w:rPr>
          <w:szCs w:val="28"/>
        </w:rPr>
        <w:t>оригинала);</w:t>
      </w:r>
    </w:p>
    <w:p w14:paraId="458DE50B" w14:textId="77777777" w:rsidR="00E74D60" w:rsidRDefault="007C0E40" w:rsidP="00FB682E">
      <w:pPr>
        <w:pStyle w:val="aff5"/>
        <w:numPr>
          <w:ilvl w:val="0"/>
          <w:numId w:val="18"/>
        </w:numPr>
        <w:tabs>
          <w:tab w:val="left" w:pos="1027"/>
        </w:tabs>
        <w:spacing w:line="240" w:lineRule="auto"/>
        <w:ind w:left="0" w:firstLine="709"/>
        <w:jc w:val="both"/>
        <w:rPr>
          <w:szCs w:val="28"/>
        </w:rPr>
      </w:pPr>
      <w:r>
        <w:rPr>
          <w:szCs w:val="28"/>
        </w:rPr>
        <w:t>сжатость (все положения оригинала должны быть изложены кратко и</w:t>
      </w:r>
      <w:r>
        <w:rPr>
          <w:spacing w:val="-67"/>
          <w:szCs w:val="28"/>
        </w:rPr>
        <w:t xml:space="preserve"> </w:t>
      </w:r>
      <w:r>
        <w:rPr>
          <w:szCs w:val="28"/>
        </w:rPr>
        <w:t>лаконично);</w:t>
      </w:r>
    </w:p>
    <w:p w14:paraId="6F98B4F4" w14:textId="77777777" w:rsidR="00E74D60" w:rsidRDefault="007C0E40" w:rsidP="00FB682E">
      <w:pPr>
        <w:pStyle w:val="aff5"/>
        <w:numPr>
          <w:ilvl w:val="0"/>
          <w:numId w:val="18"/>
        </w:numPr>
        <w:tabs>
          <w:tab w:val="left" w:pos="1027"/>
        </w:tabs>
        <w:spacing w:line="240" w:lineRule="auto"/>
        <w:ind w:left="0" w:firstLine="709"/>
        <w:jc w:val="both"/>
        <w:rPr>
          <w:szCs w:val="28"/>
        </w:rPr>
      </w:pPr>
      <w:r>
        <w:rPr>
          <w:szCs w:val="28"/>
        </w:rPr>
        <w:t>ясность (сжатость и лаконичность не должны искажать понимание</w:t>
      </w:r>
      <w:r>
        <w:rPr>
          <w:spacing w:val="1"/>
          <w:szCs w:val="28"/>
        </w:rPr>
        <w:t xml:space="preserve"> </w:t>
      </w:r>
      <w:r>
        <w:rPr>
          <w:szCs w:val="28"/>
        </w:rPr>
        <w:t>лексики; перевод должен точно передавать содержание оригинала в</w:t>
      </w:r>
      <w:r>
        <w:rPr>
          <w:spacing w:val="1"/>
          <w:szCs w:val="28"/>
        </w:rPr>
        <w:t xml:space="preserve"> </w:t>
      </w:r>
      <w:r>
        <w:rPr>
          <w:szCs w:val="28"/>
        </w:rPr>
        <w:t>терминах</w:t>
      </w:r>
      <w:r>
        <w:rPr>
          <w:spacing w:val="-4"/>
          <w:szCs w:val="28"/>
        </w:rPr>
        <w:t xml:space="preserve"> </w:t>
      </w:r>
      <w:r>
        <w:rPr>
          <w:szCs w:val="28"/>
        </w:rPr>
        <w:t>данной предметной</w:t>
      </w:r>
      <w:r>
        <w:rPr>
          <w:spacing w:val="-3"/>
          <w:szCs w:val="28"/>
        </w:rPr>
        <w:t xml:space="preserve"> </w:t>
      </w:r>
      <w:r>
        <w:rPr>
          <w:szCs w:val="28"/>
        </w:rPr>
        <w:t>области);</w:t>
      </w:r>
    </w:p>
    <w:p w14:paraId="5062EC4D" w14:textId="77777777" w:rsidR="00E74D60" w:rsidRDefault="007C0E40" w:rsidP="00FB682E">
      <w:pPr>
        <w:pStyle w:val="aff5"/>
        <w:numPr>
          <w:ilvl w:val="0"/>
          <w:numId w:val="18"/>
        </w:numPr>
        <w:tabs>
          <w:tab w:val="left" w:pos="1027"/>
        </w:tabs>
        <w:spacing w:line="240" w:lineRule="auto"/>
        <w:ind w:left="0" w:firstLine="709"/>
        <w:jc w:val="both"/>
        <w:rPr>
          <w:szCs w:val="28"/>
        </w:rPr>
      </w:pPr>
      <w:r>
        <w:rPr>
          <w:szCs w:val="28"/>
        </w:rPr>
        <w:t>литературное</w:t>
      </w:r>
      <w:r>
        <w:rPr>
          <w:spacing w:val="1"/>
          <w:szCs w:val="28"/>
        </w:rPr>
        <w:t xml:space="preserve"> </w:t>
      </w:r>
      <w:r>
        <w:rPr>
          <w:szCs w:val="28"/>
        </w:rPr>
        <w:t>изложение</w:t>
      </w:r>
      <w:r>
        <w:rPr>
          <w:spacing w:val="1"/>
          <w:szCs w:val="28"/>
        </w:rPr>
        <w:t xml:space="preserve"> </w:t>
      </w:r>
      <w:r>
        <w:rPr>
          <w:szCs w:val="28"/>
        </w:rPr>
        <w:t>делового</w:t>
      </w:r>
      <w:r>
        <w:rPr>
          <w:spacing w:val="1"/>
          <w:szCs w:val="28"/>
        </w:rPr>
        <w:t xml:space="preserve"> </w:t>
      </w:r>
      <w:r>
        <w:rPr>
          <w:szCs w:val="28"/>
        </w:rPr>
        <w:t>письма</w:t>
      </w:r>
      <w:r>
        <w:rPr>
          <w:spacing w:val="1"/>
          <w:szCs w:val="28"/>
        </w:rPr>
        <w:t xml:space="preserve"> </w:t>
      </w:r>
      <w:r>
        <w:rPr>
          <w:szCs w:val="28"/>
        </w:rPr>
        <w:t>(текст</w:t>
      </w:r>
      <w:r>
        <w:rPr>
          <w:spacing w:val="1"/>
          <w:szCs w:val="28"/>
        </w:rPr>
        <w:t xml:space="preserve"> </w:t>
      </w:r>
      <w:r>
        <w:rPr>
          <w:szCs w:val="28"/>
        </w:rPr>
        <w:t>перевода</w:t>
      </w:r>
      <w:r>
        <w:rPr>
          <w:spacing w:val="1"/>
          <w:szCs w:val="28"/>
        </w:rPr>
        <w:t xml:space="preserve"> </w:t>
      </w:r>
      <w:r>
        <w:rPr>
          <w:szCs w:val="28"/>
        </w:rPr>
        <w:t>должен</w:t>
      </w:r>
      <w:r>
        <w:rPr>
          <w:spacing w:val="-67"/>
          <w:szCs w:val="28"/>
        </w:rPr>
        <w:t xml:space="preserve"> </w:t>
      </w:r>
      <w:r>
        <w:rPr>
          <w:szCs w:val="28"/>
        </w:rPr>
        <w:t>соответствовать</w:t>
      </w:r>
      <w:r>
        <w:rPr>
          <w:spacing w:val="1"/>
          <w:szCs w:val="28"/>
        </w:rPr>
        <w:t xml:space="preserve"> </w:t>
      </w:r>
      <w:r>
        <w:rPr>
          <w:szCs w:val="28"/>
        </w:rPr>
        <w:t>общепринятым</w:t>
      </w:r>
      <w:r>
        <w:rPr>
          <w:spacing w:val="1"/>
          <w:szCs w:val="28"/>
        </w:rPr>
        <w:t xml:space="preserve"> </w:t>
      </w:r>
      <w:r>
        <w:rPr>
          <w:szCs w:val="28"/>
        </w:rPr>
        <w:t>нормам</w:t>
      </w:r>
      <w:r>
        <w:rPr>
          <w:spacing w:val="1"/>
          <w:szCs w:val="28"/>
        </w:rPr>
        <w:t xml:space="preserve"> </w:t>
      </w:r>
      <w:r>
        <w:rPr>
          <w:szCs w:val="28"/>
        </w:rPr>
        <w:t>литературного</w:t>
      </w:r>
      <w:r>
        <w:rPr>
          <w:spacing w:val="1"/>
          <w:szCs w:val="28"/>
        </w:rPr>
        <w:t xml:space="preserve"> </w:t>
      </w:r>
      <w:r>
        <w:rPr>
          <w:szCs w:val="28"/>
        </w:rPr>
        <w:t>языка;</w:t>
      </w:r>
      <w:r>
        <w:rPr>
          <w:spacing w:val="-67"/>
          <w:szCs w:val="28"/>
        </w:rPr>
        <w:t xml:space="preserve"> </w:t>
      </w:r>
      <w:r>
        <w:rPr>
          <w:szCs w:val="28"/>
        </w:rPr>
        <w:t xml:space="preserve">студент должен </w:t>
      </w:r>
      <w:r>
        <w:rPr>
          <w:szCs w:val="28"/>
        </w:rPr>
        <w:lastRenderedPageBreak/>
        <w:t>использовать только один вариант перевода слова,</w:t>
      </w:r>
      <w:r>
        <w:rPr>
          <w:spacing w:val="1"/>
          <w:szCs w:val="28"/>
        </w:rPr>
        <w:t xml:space="preserve"> </w:t>
      </w:r>
      <w:r>
        <w:rPr>
          <w:szCs w:val="28"/>
        </w:rPr>
        <w:t>термина или выражения, приводить несколько вариантов «на выбор»</w:t>
      </w:r>
      <w:r>
        <w:rPr>
          <w:spacing w:val="-67"/>
          <w:szCs w:val="28"/>
        </w:rPr>
        <w:t xml:space="preserve"> </w:t>
      </w:r>
      <w:r>
        <w:rPr>
          <w:szCs w:val="28"/>
        </w:rPr>
        <w:t>не</w:t>
      </w:r>
      <w:r>
        <w:rPr>
          <w:spacing w:val="1"/>
          <w:szCs w:val="28"/>
        </w:rPr>
        <w:t xml:space="preserve"> </w:t>
      </w:r>
      <w:r>
        <w:rPr>
          <w:szCs w:val="28"/>
        </w:rPr>
        <w:t>рекомендуется;</w:t>
      </w:r>
      <w:r>
        <w:rPr>
          <w:spacing w:val="1"/>
          <w:szCs w:val="28"/>
        </w:rPr>
        <w:t xml:space="preserve"> </w:t>
      </w:r>
      <w:r>
        <w:rPr>
          <w:szCs w:val="28"/>
        </w:rPr>
        <w:t>необходимо</w:t>
      </w:r>
      <w:r>
        <w:rPr>
          <w:spacing w:val="1"/>
          <w:szCs w:val="28"/>
        </w:rPr>
        <w:t xml:space="preserve"> </w:t>
      </w:r>
      <w:r>
        <w:rPr>
          <w:szCs w:val="28"/>
        </w:rPr>
        <w:t>использовать</w:t>
      </w:r>
      <w:r>
        <w:rPr>
          <w:spacing w:val="1"/>
          <w:szCs w:val="28"/>
        </w:rPr>
        <w:t xml:space="preserve"> </w:t>
      </w:r>
      <w:r>
        <w:rPr>
          <w:szCs w:val="28"/>
        </w:rPr>
        <w:t>правильное</w:t>
      </w:r>
      <w:r>
        <w:rPr>
          <w:spacing w:val="1"/>
          <w:szCs w:val="28"/>
        </w:rPr>
        <w:t xml:space="preserve"> </w:t>
      </w:r>
      <w:r>
        <w:rPr>
          <w:szCs w:val="28"/>
        </w:rPr>
        <w:t>значение</w:t>
      </w:r>
      <w:r>
        <w:rPr>
          <w:spacing w:val="-67"/>
          <w:szCs w:val="28"/>
        </w:rPr>
        <w:t xml:space="preserve"> </w:t>
      </w:r>
      <w:r>
        <w:rPr>
          <w:szCs w:val="28"/>
        </w:rPr>
        <w:t>термина; при переводе на английский язык особое внимание следует</w:t>
      </w:r>
      <w:r>
        <w:rPr>
          <w:spacing w:val="1"/>
          <w:szCs w:val="28"/>
        </w:rPr>
        <w:t xml:space="preserve"> </w:t>
      </w:r>
      <w:r>
        <w:rPr>
          <w:szCs w:val="28"/>
        </w:rPr>
        <w:t>уделять грамматическим особенностям,</w:t>
      </w:r>
      <w:r>
        <w:rPr>
          <w:spacing w:val="1"/>
          <w:szCs w:val="28"/>
        </w:rPr>
        <w:t xml:space="preserve"> </w:t>
      </w:r>
      <w:r>
        <w:rPr>
          <w:szCs w:val="28"/>
        </w:rPr>
        <w:t>не типичным для</w:t>
      </w:r>
      <w:r>
        <w:rPr>
          <w:spacing w:val="1"/>
          <w:szCs w:val="28"/>
        </w:rPr>
        <w:t xml:space="preserve"> </w:t>
      </w:r>
      <w:r>
        <w:rPr>
          <w:szCs w:val="28"/>
        </w:rPr>
        <w:t>родного</w:t>
      </w:r>
      <w:r>
        <w:rPr>
          <w:spacing w:val="1"/>
          <w:szCs w:val="28"/>
        </w:rPr>
        <w:t xml:space="preserve"> </w:t>
      </w:r>
      <w:r>
        <w:rPr>
          <w:szCs w:val="28"/>
        </w:rPr>
        <w:t>языка).</w:t>
      </w:r>
    </w:p>
    <w:p w14:paraId="7E1022F5" w14:textId="77777777" w:rsidR="00E74D60" w:rsidRDefault="007C0E40" w:rsidP="003852BA">
      <w:pPr>
        <w:pStyle w:val="a5"/>
        <w:spacing w:line="240" w:lineRule="auto"/>
        <w:ind w:firstLine="709"/>
        <w:jc w:val="both"/>
        <w:rPr>
          <w:sz w:val="28"/>
          <w:szCs w:val="28"/>
        </w:rPr>
      </w:pPr>
      <w:r>
        <w:rPr>
          <w:sz w:val="28"/>
          <w:szCs w:val="28"/>
        </w:rPr>
        <w:t>В</w:t>
      </w:r>
      <w:r>
        <w:rPr>
          <w:spacing w:val="-3"/>
          <w:sz w:val="28"/>
          <w:szCs w:val="28"/>
        </w:rPr>
        <w:t xml:space="preserve"> </w:t>
      </w:r>
      <w:r>
        <w:rPr>
          <w:sz w:val="28"/>
          <w:szCs w:val="28"/>
        </w:rPr>
        <w:t>процессе</w:t>
      </w:r>
      <w:r>
        <w:rPr>
          <w:spacing w:val="-6"/>
          <w:sz w:val="28"/>
          <w:szCs w:val="28"/>
        </w:rPr>
        <w:t xml:space="preserve"> </w:t>
      </w:r>
      <w:r>
        <w:rPr>
          <w:sz w:val="28"/>
          <w:szCs w:val="28"/>
        </w:rPr>
        <w:t>перевода</w:t>
      </w:r>
      <w:r>
        <w:rPr>
          <w:spacing w:val="-3"/>
          <w:sz w:val="28"/>
          <w:szCs w:val="28"/>
        </w:rPr>
        <w:t xml:space="preserve"> </w:t>
      </w:r>
      <w:r>
        <w:rPr>
          <w:sz w:val="28"/>
          <w:szCs w:val="28"/>
        </w:rPr>
        <w:t>предложений</w:t>
      </w:r>
      <w:r>
        <w:rPr>
          <w:spacing w:val="-3"/>
          <w:sz w:val="28"/>
          <w:szCs w:val="28"/>
        </w:rPr>
        <w:t xml:space="preserve"> </w:t>
      </w:r>
      <w:r>
        <w:rPr>
          <w:sz w:val="28"/>
          <w:szCs w:val="28"/>
        </w:rPr>
        <w:t>студентам</w:t>
      </w:r>
      <w:r>
        <w:rPr>
          <w:spacing w:val="-4"/>
          <w:sz w:val="28"/>
          <w:szCs w:val="28"/>
        </w:rPr>
        <w:t xml:space="preserve"> </w:t>
      </w:r>
      <w:r>
        <w:rPr>
          <w:sz w:val="28"/>
          <w:szCs w:val="28"/>
        </w:rPr>
        <w:t>следует:</w:t>
      </w:r>
    </w:p>
    <w:p w14:paraId="4C19FACD" w14:textId="77777777" w:rsidR="00E74D60" w:rsidRDefault="007C0E40" w:rsidP="00FB682E">
      <w:pPr>
        <w:pStyle w:val="aff5"/>
        <w:numPr>
          <w:ilvl w:val="1"/>
          <w:numId w:val="19"/>
        </w:numPr>
        <w:tabs>
          <w:tab w:val="left" w:pos="1027"/>
        </w:tabs>
        <w:spacing w:line="240" w:lineRule="auto"/>
        <w:ind w:left="0" w:firstLine="709"/>
        <w:jc w:val="both"/>
        <w:rPr>
          <w:szCs w:val="28"/>
        </w:rPr>
      </w:pPr>
      <w:r>
        <w:rPr>
          <w:szCs w:val="28"/>
        </w:rPr>
        <w:t>прочитать</w:t>
      </w:r>
      <w:r>
        <w:rPr>
          <w:spacing w:val="1"/>
          <w:szCs w:val="28"/>
        </w:rPr>
        <w:t xml:space="preserve"> </w:t>
      </w:r>
      <w:r>
        <w:rPr>
          <w:szCs w:val="28"/>
        </w:rPr>
        <w:t>предложение,</w:t>
      </w:r>
      <w:r>
        <w:rPr>
          <w:spacing w:val="1"/>
          <w:szCs w:val="28"/>
        </w:rPr>
        <w:t xml:space="preserve"> </w:t>
      </w:r>
      <w:r>
        <w:rPr>
          <w:szCs w:val="28"/>
        </w:rPr>
        <w:t>постараться</w:t>
      </w:r>
      <w:r>
        <w:rPr>
          <w:spacing w:val="1"/>
          <w:szCs w:val="28"/>
        </w:rPr>
        <w:t xml:space="preserve"> </w:t>
      </w:r>
      <w:r>
        <w:rPr>
          <w:szCs w:val="28"/>
        </w:rPr>
        <w:t>понять</w:t>
      </w:r>
      <w:r>
        <w:rPr>
          <w:spacing w:val="1"/>
          <w:szCs w:val="28"/>
        </w:rPr>
        <w:t xml:space="preserve"> </w:t>
      </w:r>
      <w:r>
        <w:rPr>
          <w:szCs w:val="28"/>
        </w:rPr>
        <w:t>основной</w:t>
      </w:r>
      <w:r>
        <w:rPr>
          <w:spacing w:val="71"/>
          <w:szCs w:val="28"/>
        </w:rPr>
        <w:t xml:space="preserve"> </w:t>
      </w:r>
      <w:r>
        <w:rPr>
          <w:szCs w:val="28"/>
        </w:rPr>
        <w:t>смысл</w:t>
      </w:r>
      <w:r>
        <w:rPr>
          <w:spacing w:val="1"/>
          <w:szCs w:val="28"/>
        </w:rPr>
        <w:t xml:space="preserve"> </w:t>
      </w:r>
      <w:r>
        <w:rPr>
          <w:szCs w:val="28"/>
        </w:rPr>
        <w:t>данного</w:t>
      </w:r>
      <w:r>
        <w:rPr>
          <w:spacing w:val="-3"/>
          <w:szCs w:val="28"/>
        </w:rPr>
        <w:t xml:space="preserve"> </w:t>
      </w:r>
      <w:r>
        <w:rPr>
          <w:szCs w:val="28"/>
        </w:rPr>
        <w:t>предложения;</w:t>
      </w:r>
    </w:p>
    <w:p w14:paraId="1BB77699" w14:textId="77777777" w:rsidR="00E74D60" w:rsidRDefault="007C0E40" w:rsidP="00FB682E">
      <w:pPr>
        <w:pStyle w:val="aff5"/>
        <w:numPr>
          <w:ilvl w:val="1"/>
          <w:numId w:val="19"/>
        </w:numPr>
        <w:tabs>
          <w:tab w:val="left" w:pos="1027"/>
        </w:tabs>
        <w:spacing w:line="240" w:lineRule="auto"/>
        <w:ind w:left="0" w:firstLine="709"/>
        <w:jc w:val="both"/>
        <w:rPr>
          <w:szCs w:val="28"/>
        </w:rPr>
      </w:pPr>
      <w:r>
        <w:rPr>
          <w:szCs w:val="28"/>
        </w:rPr>
        <w:t>проанализировать</w:t>
      </w:r>
      <w:r>
        <w:rPr>
          <w:spacing w:val="-7"/>
          <w:szCs w:val="28"/>
        </w:rPr>
        <w:t xml:space="preserve"> </w:t>
      </w:r>
      <w:r>
        <w:rPr>
          <w:szCs w:val="28"/>
        </w:rPr>
        <w:t>структуру</w:t>
      </w:r>
      <w:r>
        <w:rPr>
          <w:spacing w:val="-6"/>
          <w:szCs w:val="28"/>
        </w:rPr>
        <w:t xml:space="preserve"> </w:t>
      </w:r>
      <w:r>
        <w:rPr>
          <w:szCs w:val="28"/>
        </w:rPr>
        <w:t>предложения;</w:t>
      </w:r>
    </w:p>
    <w:p w14:paraId="684D832D" w14:textId="77777777" w:rsidR="00E74D60" w:rsidRDefault="007C0E40" w:rsidP="00FB682E">
      <w:pPr>
        <w:pStyle w:val="aff5"/>
        <w:numPr>
          <w:ilvl w:val="1"/>
          <w:numId w:val="19"/>
        </w:numPr>
        <w:tabs>
          <w:tab w:val="left" w:pos="1026"/>
          <w:tab w:val="left" w:pos="1027"/>
        </w:tabs>
        <w:spacing w:line="240" w:lineRule="auto"/>
        <w:ind w:left="0" w:firstLine="709"/>
        <w:jc w:val="both"/>
        <w:rPr>
          <w:szCs w:val="28"/>
        </w:rPr>
      </w:pPr>
      <w:r>
        <w:rPr>
          <w:szCs w:val="28"/>
        </w:rPr>
        <w:t>выписать</w:t>
      </w:r>
      <w:r>
        <w:rPr>
          <w:spacing w:val="-4"/>
          <w:szCs w:val="28"/>
        </w:rPr>
        <w:t xml:space="preserve"> </w:t>
      </w:r>
      <w:r>
        <w:rPr>
          <w:szCs w:val="28"/>
        </w:rPr>
        <w:t>незнакомую</w:t>
      </w:r>
      <w:r>
        <w:rPr>
          <w:spacing w:val="-4"/>
          <w:szCs w:val="28"/>
        </w:rPr>
        <w:t xml:space="preserve"> </w:t>
      </w:r>
      <w:r>
        <w:rPr>
          <w:szCs w:val="28"/>
        </w:rPr>
        <w:t>лексику;</w:t>
      </w:r>
    </w:p>
    <w:p w14:paraId="00AE4D03" w14:textId="77777777" w:rsidR="00E74D60" w:rsidRDefault="007C0E40" w:rsidP="00FB682E">
      <w:pPr>
        <w:pStyle w:val="aff5"/>
        <w:numPr>
          <w:ilvl w:val="1"/>
          <w:numId w:val="19"/>
        </w:numPr>
        <w:tabs>
          <w:tab w:val="left" w:pos="1027"/>
        </w:tabs>
        <w:spacing w:line="240" w:lineRule="auto"/>
        <w:ind w:left="0" w:firstLine="709"/>
        <w:jc w:val="both"/>
        <w:rPr>
          <w:szCs w:val="28"/>
        </w:rPr>
      </w:pPr>
      <w:r>
        <w:rPr>
          <w:szCs w:val="28"/>
        </w:rPr>
        <w:t>найти</w:t>
      </w:r>
      <w:r>
        <w:rPr>
          <w:spacing w:val="1"/>
          <w:szCs w:val="28"/>
        </w:rPr>
        <w:t xml:space="preserve"> </w:t>
      </w:r>
      <w:r>
        <w:rPr>
          <w:szCs w:val="28"/>
        </w:rPr>
        <w:t>в</w:t>
      </w:r>
      <w:r>
        <w:rPr>
          <w:spacing w:val="1"/>
          <w:szCs w:val="28"/>
        </w:rPr>
        <w:t xml:space="preserve"> </w:t>
      </w:r>
      <w:r>
        <w:rPr>
          <w:szCs w:val="28"/>
        </w:rPr>
        <w:t>словаре</w:t>
      </w:r>
      <w:r>
        <w:rPr>
          <w:spacing w:val="1"/>
          <w:szCs w:val="28"/>
        </w:rPr>
        <w:t xml:space="preserve"> </w:t>
      </w:r>
      <w:r>
        <w:rPr>
          <w:szCs w:val="28"/>
        </w:rPr>
        <w:t>подходящий</w:t>
      </w:r>
      <w:r>
        <w:rPr>
          <w:spacing w:val="1"/>
          <w:szCs w:val="28"/>
        </w:rPr>
        <w:t xml:space="preserve"> </w:t>
      </w:r>
      <w:r>
        <w:rPr>
          <w:szCs w:val="28"/>
        </w:rPr>
        <w:t>по</w:t>
      </w:r>
      <w:r>
        <w:rPr>
          <w:spacing w:val="1"/>
          <w:szCs w:val="28"/>
        </w:rPr>
        <w:t xml:space="preserve"> </w:t>
      </w:r>
      <w:r>
        <w:rPr>
          <w:szCs w:val="28"/>
        </w:rPr>
        <w:t>смыслу</w:t>
      </w:r>
      <w:r>
        <w:rPr>
          <w:spacing w:val="1"/>
          <w:szCs w:val="28"/>
        </w:rPr>
        <w:t xml:space="preserve"> </w:t>
      </w:r>
      <w:r>
        <w:rPr>
          <w:szCs w:val="28"/>
        </w:rPr>
        <w:t>вариант</w:t>
      </w:r>
      <w:r>
        <w:rPr>
          <w:spacing w:val="71"/>
          <w:szCs w:val="28"/>
        </w:rPr>
        <w:t xml:space="preserve"> </w:t>
      </w:r>
      <w:r>
        <w:rPr>
          <w:szCs w:val="28"/>
        </w:rPr>
        <w:t>перевода</w:t>
      </w:r>
      <w:r>
        <w:rPr>
          <w:spacing w:val="1"/>
          <w:szCs w:val="28"/>
        </w:rPr>
        <w:t xml:space="preserve"> </w:t>
      </w:r>
      <w:r>
        <w:rPr>
          <w:szCs w:val="28"/>
        </w:rPr>
        <w:t>незнакомой</w:t>
      </w:r>
      <w:r>
        <w:rPr>
          <w:spacing w:val="-1"/>
          <w:szCs w:val="28"/>
        </w:rPr>
        <w:t xml:space="preserve"> </w:t>
      </w:r>
      <w:r>
        <w:rPr>
          <w:szCs w:val="28"/>
        </w:rPr>
        <w:t>лексики;</w:t>
      </w:r>
    </w:p>
    <w:p w14:paraId="39CD22A3" w14:textId="77777777" w:rsidR="00E74D60" w:rsidRDefault="007C0E40" w:rsidP="00FB682E">
      <w:pPr>
        <w:pStyle w:val="aff5"/>
        <w:numPr>
          <w:ilvl w:val="1"/>
          <w:numId w:val="19"/>
        </w:numPr>
        <w:tabs>
          <w:tab w:val="left" w:pos="1027"/>
        </w:tabs>
        <w:spacing w:line="240" w:lineRule="auto"/>
        <w:ind w:left="0" w:firstLine="709"/>
        <w:jc w:val="both"/>
        <w:rPr>
          <w:szCs w:val="28"/>
        </w:rPr>
      </w:pPr>
      <w:r>
        <w:t>перевести предложение, используя изученные лексико-грамматические конструкции.</w:t>
      </w:r>
    </w:p>
    <w:p w14:paraId="33A663B4" w14:textId="77777777" w:rsidR="00E74D60" w:rsidRDefault="007C0E40" w:rsidP="003852BA">
      <w:pPr>
        <w:pStyle w:val="a5"/>
        <w:spacing w:line="240" w:lineRule="auto"/>
        <w:ind w:firstLine="709"/>
        <w:jc w:val="both"/>
        <w:rPr>
          <w:sz w:val="28"/>
          <w:szCs w:val="28"/>
        </w:rPr>
      </w:pPr>
      <w:r>
        <w:rPr>
          <w:sz w:val="28"/>
          <w:szCs w:val="28"/>
        </w:rPr>
        <w:t xml:space="preserve">В </w:t>
      </w:r>
      <w:r>
        <w:rPr>
          <w:sz w:val="28"/>
        </w:rPr>
        <w:t>деловой</w:t>
      </w:r>
      <w:r>
        <w:rPr>
          <w:sz w:val="28"/>
        </w:rPr>
        <w:tab/>
        <w:t xml:space="preserve">корреспонденции используется большое количество </w:t>
      </w:r>
      <w:r>
        <w:rPr>
          <w:sz w:val="28"/>
          <w:szCs w:val="28"/>
        </w:rPr>
        <w:t>специальной</w:t>
      </w:r>
      <w:r>
        <w:rPr>
          <w:spacing w:val="1"/>
          <w:sz w:val="28"/>
          <w:szCs w:val="28"/>
        </w:rPr>
        <w:t xml:space="preserve"> </w:t>
      </w:r>
      <w:r>
        <w:rPr>
          <w:sz w:val="28"/>
          <w:szCs w:val="28"/>
        </w:rPr>
        <w:t>терминологии,</w:t>
      </w:r>
      <w:r>
        <w:rPr>
          <w:spacing w:val="1"/>
          <w:sz w:val="28"/>
          <w:szCs w:val="28"/>
        </w:rPr>
        <w:t xml:space="preserve"> </w:t>
      </w:r>
      <w:r>
        <w:rPr>
          <w:sz w:val="28"/>
          <w:szCs w:val="28"/>
        </w:rPr>
        <w:t>состав</w:t>
      </w:r>
      <w:r>
        <w:rPr>
          <w:spacing w:val="1"/>
          <w:sz w:val="28"/>
          <w:szCs w:val="28"/>
        </w:rPr>
        <w:t xml:space="preserve"> </w:t>
      </w:r>
      <w:r>
        <w:rPr>
          <w:sz w:val="28"/>
          <w:szCs w:val="28"/>
        </w:rPr>
        <w:t>и</w:t>
      </w:r>
      <w:r>
        <w:rPr>
          <w:spacing w:val="1"/>
          <w:sz w:val="28"/>
          <w:szCs w:val="28"/>
        </w:rPr>
        <w:t xml:space="preserve"> </w:t>
      </w:r>
      <w:r>
        <w:rPr>
          <w:sz w:val="28"/>
          <w:szCs w:val="28"/>
        </w:rPr>
        <w:t>особенности</w:t>
      </w:r>
      <w:r>
        <w:rPr>
          <w:spacing w:val="71"/>
          <w:sz w:val="28"/>
          <w:szCs w:val="28"/>
        </w:rPr>
        <w:t xml:space="preserve"> </w:t>
      </w:r>
      <w:r>
        <w:rPr>
          <w:sz w:val="28"/>
          <w:szCs w:val="28"/>
        </w:rPr>
        <w:t>которой</w:t>
      </w:r>
      <w:r>
        <w:rPr>
          <w:spacing w:val="1"/>
          <w:sz w:val="28"/>
          <w:szCs w:val="28"/>
        </w:rPr>
        <w:t xml:space="preserve"> </w:t>
      </w:r>
      <w:r>
        <w:rPr>
          <w:sz w:val="28"/>
          <w:szCs w:val="28"/>
        </w:rPr>
        <w:t>определяются</w:t>
      </w:r>
      <w:r>
        <w:rPr>
          <w:spacing w:val="1"/>
          <w:sz w:val="28"/>
          <w:szCs w:val="28"/>
        </w:rPr>
        <w:t xml:space="preserve"> </w:t>
      </w:r>
      <w:r>
        <w:rPr>
          <w:sz w:val="28"/>
          <w:szCs w:val="28"/>
        </w:rPr>
        <w:t>содержанием</w:t>
      </w:r>
      <w:r>
        <w:rPr>
          <w:spacing w:val="1"/>
          <w:sz w:val="28"/>
          <w:szCs w:val="28"/>
        </w:rPr>
        <w:t xml:space="preserve"> </w:t>
      </w:r>
      <w:r>
        <w:rPr>
          <w:sz w:val="28"/>
          <w:szCs w:val="28"/>
        </w:rPr>
        <w:t>письма</w:t>
      </w:r>
      <w:r>
        <w:rPr>
          <w:spacing w:val="1"/>
          <w:sz w:val="28"/>
          <w:szCs w:val="28"/>
        </w:rPr>
        <w:t xml:space="preserve"> </w:t>
      </w:r>
      <w:r>
        <w:rPr>
          <w:sz w:val="28"/>
          <w:szCs w:val="28"/>
        </w:rPr>
        <w:t>и</w:t>
      </w:r>
      <w:r>
        <w:rPr>
          <w:spacing w:val="1"/>
          <w:sz w:val="28"/>
          <w:szCs w:val="28"/>
        </w:rPr>
        <w:t xml:space="preserve"> </w:t>
      </w:r>
      <w:r>
        <w:rPr>
          <w:sz w:val="28"/>
          <w:szCs w:val="28"/>
        </w:rPr>
        <w:t>сферой</w:t>
      </w:r>
      <w:r>
        <w:rPr>
          <w:spacing w:val="1"/>
          <w:sz w:val="28"/>
          <w:szCs w:val="28"/>
        </w:rPr>
        <w:t xml:space="preserve"> </w:t>
      </w:r>
      <w:r>
        <w:rPr>
          <w:sz w:val="28"/>
          <w:szCs w:val="28"/>
        </w:rPr>
        <w:t>деятельности</w:t>
      </w:r>
      <w:r>
        <w:rPr>
          <w:spacing w:val="1"/>
          <w:sz w:val="28"/>
          <w:szCs w:val="28"/>
        </w:rPr>
        <w:t xml:space="preserve"> </w:t>
      </w:r>
      <w:r>
        <w:rPr>
          <w:sz w:val="28"/>
          <w:szCs w:val="28"/>
        </w:rPr>
        <w:t>фирм,</w:t>
      </w:r>
      <w:r>
        <w:rPr>
          <w:spacing w:val="-67"/>
          <w:sz w:val="28"/>
          <w:szCs w:val="28"/>
        </w:rPr>
        <w:t xml:space="preserve"> </w:t>
      </w:r>
      <w:r>
        <w:rPr>
          <w:sz w:val="28"/>
          <w:szCs w:val="28"/>
        </w:rPr>
        <w:t>вступающих в контакт посредством деловой переписки. Термины могут</w:t>
      </w:r>
      <w:r>
        <w:rPr>
          <w:spacing w:val="-67"/>
          <w:sz w:val="28"/>
          <w:szCs w:val="28"/>
        </w:rPr>
        <w:t xml:space="preserve"> </w:t>
      </w:r>
      <w:r>
        <w:rPr>
          <w:sz w:val="28"/>
          <w:szCs w:val="28"/>
        </w:rPr>
        <w:t>передаваться</w:t>
      </w:r>
      <w:r>
        <w:rPr>
          <w:spacing w:val="1"/>
          <w:sz w:val="28"/>
          <w:szCs w:val="28"/>
        </w:rPr>
        <w:t xml:space="preserve"> </w:t>
      </w:r>
      <w:r>
        <w:rPr>
          <w:sz w:val="28"/>
          <w:szCs w:val="28"/>
        </w:rPr>
        <w:t>при</w:t>
      </w:r>
      <w:r>
        <w:rPr>
          <w:spacing w:val="1"/>
          <w:sz w:val="28"/>
          <w:szCs w:val="28"/>
        </w:rPr>
        <w:t xml:space="preserve"> </w:t>
      </w:r>
      <w:r>
        <w:rPr>
          <w:sz w:val="28"/>
          <w:szCs w:val="28"/>
        </w:rPr>
        <w:t>переводе</w:t>
      </w:r>
      <w:r>
        <w:rPr>
          <w:spacing w:val="1"/>
          <w:sz w:val="28"/>
          <w:szCs w:val="28"/>
        </w:rPr>
        <w:t xml:space="preserve"> </w:t>
      </w:r>
      <w:r>
        <w:rPr>
          <w:sz w:val="28"/>
          <w:szCs w:val="28"/>
        </w:rPr>
        <w:t>различными</w:t>
      </w:r>
      <w:r>
        <w:rPr>
          <w:spacing w:val="1"/>
          <w:sz w:val="28"/>
          <w:szCs w:val="28"/>
        </w:rPr>
        <w:t xml:space="preserve"> </w:t>
      </w:r>
      <w:r>
        <w:rPr>
          <w:sz w:val="28"/>
          <w:szCs w:val="28"/>
        </w:rPr>
        <w:t>способами,</w:t>
      </w:r>
      <w:r>
        <w:rPr>
          <w:spacing w:val="1"/>
          <w:sz w:val="28"/>
          <w:szCs w:val="28"/>
        </w:rPr>
        <w:t xml:space="preserve"> </w:t>
      </w:r>
      <w:r>
        <w:rPr>
          <w:sz w:val="28"/>
          <w:szCs w:val="28"/>
        </w:rPr>
        <w:t>а</w:t>
      </w:r>
      <w:r>
        <w:rPr>
          <w:spacing w:val="1"/>
          <w:sz w:val="28"/>
          <w:szCs w:val="28"/>
        </w:rPr>
        <w:t xml:space="preserve"> </w:t>
      </w:r>
      <w:r>
        <w:rPr>
          <w:sz w:val="28"/>
          <w:szCs w:val="28"/>
        </w:rPr>
        <w:t>именно</w:t>
      </w:r>
      <w:r>
        <w:rPr>
          <w:spacing w:val="1"/>
          <w:sz w:val="28"/>
          <w:szCs w:val="28"/>
        </w:rPr>
        <w:t xml:space="preserve"> </w:t>
      </w:r>
      <w:r>
        <w:rPr>
          <w:sz w:val="28"/>
          <w:szCs w:val="28"/>
        </w:rPr>
        <w:t>при</w:t>
      </w:r>
      <w:r>
        <w:rPr>
          <w:spacing w:val="1"/>
          <w:sz w:val="28"/>
          <w:szCs w:val="28"/>
        </w:rPr>
        <w:t xml:space="preserve"> </w:t>
      </w:r>
      <w:r>
        <w:rPr>
          <w:sz w:val="28"/>
          <w:szCs w:val="28"/>
        </w:rPr>
        <w:t>помощи:</w:t>
      </w:r>
    </w:p>
    <w:p w14:paraId="114BC5F6" w14:textId="77777777" w:rsidR="00E74D60" w:rsidRDefault="007C0E40" w:rsidP="00FB682E">
      <w:pPr>
        <w:pStyle w:val="aff5"/>
        <w:numPr>
          <w:ilvl w:val="1"/>
          <w:numId w:val="19"/>
        </w:numPr>
        <w:tabs>
          <w:tab w:val="left" w:pos="912"/>
        </w:tabs>
        <w:spacing w:line="240" w:lineRule="auto"/>
        <w:ind w:left="0" w:firstLine="709"/>
        <w:jc w:val="both"/>
        <w:rPr>
          <w:szCs w:val="28"/>
        </w:rPr>
      </w:pPr>
      <w:r>
        <w:rPr>
          <w:szCs w:val="28"/>
        </w:rPr>
        <w:t>имеющихся</w:t>
      </w:r>
      <w:r>
        <w:rPr>
          <w:spacing w:val="-5"/>
          <w:szCs w:val="28"/>
        </w:rPr>
        <w:t xml:space="preserve"> </w:t>
      </w:r>
      <w:r>
        <w:rPr>
          <w:szCs w:val="28"/>
        </w:rPr>
        <w:t>русскоязычных</w:t>
      </w:r>
      <w:r>
        <w:rPr>
          <w:spacing w:val="-3"/>
          <w:szCs w:val="28"/>
        </w:rPr>
        <w:t xml:space="preserve"> </w:t>
      </w:r>
      <w:r>
        <w:rPr>
          <w:szCs w:val="28"/>
        </w:rPr>
        <w:t>терминологических</w:t>
      </w:r>
      <w:r>
        <w:rPr>
          <w:spacing w:val="-4"/>
          <w:szCs w:val="28"/>
        </w:rPr>
        <w:t xml:space="preserve"> </w:t>
      </w:r>
      <w:r>
        <w:rPr>
          <w:szCs w:val="28"/>
        </w:rPr>
        <w:t>эквивалентов;</w:t>
      </w:r>
    </w:p>
    <w:p w14:paraId="22F6327B" w14:textId="77777777" w:rsidR="00E74D60" w:rsidRDefault="007C0E40" w:rsidP="00FB682E">
      <w:pPr>
        <w:pStyle w:val="aff5"/>
        <w:numPr>
          <w:ilvl w:val="1"/>
          <w:numId w:val="19"/>
        </w:numPr>
        <w:tabs>
          <w:tab w:val="left" w:pos="982"/>
        </w:tabs>
        <w:spacing w:line="240" w:lineRule="auto"/>
        <w:ind w:left="0" w:firstLine="709"/>
        <w:jc w:val="both"/>
        <w:rPr>
          <w:szCs w:val="28"/>
        </w:rPr>
      </w:pPr>
      <w:r>
        <w:rPr>
          <w:szCs w:val="28"/>
        </w:rPr>
        <w:t>калькирования,</w:t>
      </w:r>
      <w:r>
        <w:rPr>
          <w:spacing w:val="1"/>
          <w:szCs w:val="28"/>
        </w:rPr>
        <w:t xml:space="preserve"> </w:t>
      </w:r>
      <w:r>
        <w:rPr>
          <w:szCs w:val="28"/>
        </w:rPr>
        <w:t>воспроизведения</w:t>
      </w:r>
      <w:r>
        <w:rPr>
          <w:spacing w:val="1"/>
          <w:szCs w:val="28"/>
        </w:rPr>
        <w:t xml:space="preserve"> </w:t>
      </w:r>
      <w:r>
        <w:rPr>
          <w:szCs w:val="28"/>
        </w:rPr>
        <w:t>морфемного</w:t>
      </w:r>
      <w:r>
        <w:rPr>
          <w:spacing w:val="1"/>
          <w:szCs w:val="28"/>
        </w:rPr>
        <w:t xml:space="preserve"> </w:t>
      </w:r>
      <w:r>
        <w:rPr>
          <w:szCs w:val="28"/>
        </w:rPr>
        <w:t>состава</w:t>
      </w:r>
      <w:r>
        <w:rPr>
          <w:spacing w:val="1"/>
          <w:szCs w:val="28"/>
        </w:rPr>
        <w:t xml:space="preserve"> </w:t>
      </w:r>
      <w:r>
        <w:rPr>
          <w:szCs w:val="28"/>
        </w:rPr>
        <w:t>слова</w:t>
      </w:r>
      <w:r>
        <w:rPr>
          <w:spacing w:val="1"/>
          <w:szCs w:val="28"/>
        </w:rPr>
        <w:t xml:space="preserve"> </w:t>
      </w:r>
      <w:r>
        <w:rPr>
          <w:szCs w:val="28"/>
        </w:rPr>
        <w:t>или</w:t>
      </w:r>
      <w:r>
        <w:rPr>
          <w:spacing w:val="1"/>
          <w:szCs w:val="28"/>
        </w:rPr>
        <w:t xml:space="preserve"> </w:t>
      </w:r>
      <w:r>
        <w:rPr>
          <w:szCs w:val="28"/>
        </w:rPr>
        <w:t>составной</w:t>
      </w:r>
      <w:r>
        <w:rPr>
          <w:spacing w:val="1"/>
          <w:szCs w:val="28"/>
        </w:rPr>
        <w:t xml:space="preserve"> </w:t>
      </w:r>
      <w:r>
        <w:rPr>
          <w:szCs w:val="28"/>
        </w:rPr>
        <w:t>части</w:t>
      </w:r>
      <w:r>
        <w:rPr>
          <w:spacing w:val="1"/>
          <w:szCs w:val="28"/>
        </w:rPr>
        <w:t xml:space="preserve"> </w:t>
      </w:r>
      <w:r>
        <w:rPr>
          <w:szCs w:val="28"/>
        </w:rPr>
        <w:t>устойчивого</w:t>
      </w:r>
      <w:r>
        <w:rPr>
          <w:spacing w:val="1"/>
          <w:szCs w:val="28"/>
        </w:rPr>
        <w:t xml:space="preserve"> </w:t>
      </w:r>
      <w:r>
        <w:rPr>
          <w:szCs w:val="28"/>
        </w:rPr>
        <w:t>словосочетания,</w:t>
      </w:r>
      <w:r>
        <w:rPr>
          <w:spacing w:val="1"/>
          <w:szCs w:val="28"/>
        </w:rPr>
        <w:t xml:space="preserve"> </w:t>
      </w:r>
      <w:r>
        <w:rPr>
          <w:szCs w:val="28"/>
        </w:rPr>
        <w:t>например</w:t>
      </w:r>
      <w:r>
        <w:rPr>
          <w:spacing w:val="1"/>
          <w:szCs w:val="28"/>
        </w:rPr>
        <w:t xml:space="preserve"> </w:t>
      </w:r>
      <w:r>
        <w:rPr>
          <w:szCs w:val="28"/>
        </w:rPr>
        <w:t>cost-per-</w:t>
      </w:r>
      <w:r>
        <w:rPr>
          <w:spacing w:val="1"/>
          <w:szCs w:val="28"/>
        </w:rPr>
        <w:t xml:space="preserve"> </w:t>
      </w:r>
      <w:r>
        <w:rPr>
          <w:szCs w:val="28"/>
        </w:rPr>
        <w:t>thousand –</w:t>
      </w:r>
      <w:r>
        <w:rPr>
          <w:spacing w:val="-3"/>
          <w:szCs w:val="28"/>
        </w:rPr>
        <w:t xml:space="preserve"> </w:t>
      </w:r>
      <w:r>
        <w:rPr>
          <w:szCs w:val="28"/>
        </w:rPr>
        <w:t>цена за</w:t>
      </w:r>
      <w:r>
        <w:rPr>
          <w:spacing w:val="-1"/>
          <w:szCs w:val="28"/>
        </w:rPr>
        <w:t xml:space="preserve"> </w:t>
      </w:r>
      <w:r>
        <w:rPr>
          <w:szCs w:val="28"/>
        </w:rPr>
        <w:t>тысячу;</w:t>
      </w:r>
      <w:r>
        <w:rPr>
          <w:spacing w:val="2"/>
          <w:szCs w:val="28"/>
        </w:rPr>
        <w:t xml:space="preserve"> </w:t>
      </w:r>
      <w:r>
        <w:rPr>
          <w:szCs w:val="28"/>
        </w:rPr>
        <w:t>career</w:t>
      </w:r>
      <w:r>
        <w:rPr>
          <w:spacing w:val="-2"/>
          <w:szCs w:val="28"/>
        </w:rPr>
        <w:t xml:space="preserve"> </w:t>
      </w:r>
      <w:r>
        <w:rPr>
          <w:szCs w:val="28"/>
        </w:rPr>
        <w:t>ladder</w:t>
      </w:r>
      <w:r>
        <w:rPr>
          <w:spacing w:val="-2"/>
          <w:szCs w:val="28"/>
        </w:rPr>
        <w:t xml:space="preserve"> </w:t>
      </w:r>
      <w:r>
        <w:rPr>
          <w:szCs w:val="28"/>
        </w:rPr>
        <w:t>–</w:t>
      </w:r>
      <w:r>
        <w:rPr>
          <w:spacing w:val="69"/>
          <w:szCs w:val="28"/>
        </w:rPr>
        <w:t xml:space="preserve"> </w:t>
      </w:r>
      <w:r>
        <w:rPr>
          <w:szCs w:val="28"/>
        </w:rPr>
        <w:t>карьерная</w:t>
      </w:r>
      <w:r>
        <w:rPr>
          <w:spacing w:val="68"/>
          <w:szCs w:val="28"/>
        </w:rPr>
        <w:t xml:space="preserve"> </w:t>
      </w:r>
      <w:r>
        <w:rPr>
          <w:szCs w:val="28"/>
        </w:rPr>
        <w:t>лестница;</w:t>
      </w:r>
    </w:p>
    <w:p w14:paraId="19496B33" w14:textId="77777777" w:rsidR="00E74D60" w:rsidRDefault="007C0E40" w:rsidP="00FB682E">
      <w:pPr>
        <w:pStyle w:val="aff5"/>
        <w:numPr>
          <w:ilvl w:val="1"/>
          <w:numId w:val="19"/>
        </w:numPr>
        <w:tabs>
          <w:tab w:val="left" w:pos="1020"/>
        </w:tabs>
        <w:spacing w:line="240" w:lineRule="auto"/>
        <w:ind w:left="0" w:firstLine="709"/>
        <w:jc w:val="both"/>
        <w:rPr>
          <w:szCs w:val="28"/>
        </w:rPr>
      </w:pPr>
      <w:r>
        <w:rPr>
          <w:szCs w:val="28"/>
        </w:rPr>
        <w:t>транскрибирования</w:t>
      </w:r>
      <w:r>
        <w:rPr>
          <w:spacing w:val="1"/>
          <w:szCs w:val="28"/>
        </w:rPr>
        <w:t xml:space="preserve"> </w:t>
      </w:r>
      <w:r>
        <w:rPr>
          <w:szCs w:val="28"/>
        </w:rPr>
        <w:t>или</w:t>
      </w:r>
      <w:r>
        <w:rPr>
          <w:spacing w:val="1"/>
          <w:szCs w:val="28"/>
        </w:rPr>
        <w:t xml:space="preserve"> </w:t>
      </w:r>
      <w:r>
        <w:rPr>
          <w:szCs w:val="28"/>
        </w:rPr>
        <w:t>транслитерации,</w:t>
      </w:r>
      <w:r>
        <w:rPr>
          <w:spacing w:val="1"/>
          <w:szCs w:val="28"/>
        </w:rPr>
        <w:t xml:space="preserve"> </w:t>
      </w:r>
      <w:r>
        <w:rPr>
          <w:szCs w:val="28"/>
        </w:rPr>
        <w:t>передачи</w:t>
      </w:r>
      <w:r>
        <w:rPr>
          <w:spacing w:val="1"/>
          <w:szCs w:val="28"/>
        </w:rPr>
        <w:t xml:space="preserve"> </w:t>
      </w:r>
      <w:r>
        <w:rPr>
          <w:szCs w:val="28"/>
        </w:rPr>
        <w:t>букв</w:t>
      </w:r>
      <w:r>
        <w:rPr>
          <w:spacing w:val="1"/>
          <w:szCs w:val="28"/>
        </w:rPr>
        <w:t xml:space="preserve"> </w:t>
      </w:r>
      <w:r>
        <w:rPr>
          <w:szCs w:val="28"/>
        </w:rPr>
        <w:t>одной</w:t>
      </w:r>
      <w:r>
        <w:rPr>
          <w:spacing w:val="1"/>
          <w:szCs w:val="28"/>
        </w:rPr>
        <w:t xml:space="preserve"> </w:t>
      </w:r>
      <w:r>
        <w:rPr>
          <w:szCs w:val="28"/>
        </w:rPr>
        <w:t>письменности</w:t>
      </w:r>
      <w:r>
        <w:rPr>
          <w:spacing w:val="1"/>
          <w:szCs w:val="28"/>
        </w:rPr>
        <w:t xml:space="preserve"> </w:t>
      </w:r>
      <w:r>
        <w:rPr>
          <w:szCs w:val="28"/>
        </w:rPr>
        <w:t>посредством</w:t>
      </w:r>
      <w:r>
        <w:rPr>
          <w:spacing w:val="1"/>
          <w:szCs w:val="28"/>
        </w:rPr>
        <w:t xml:space="preserve"> </w:t>
      </w:r>
      <w:r>
        <w:rPr>
          <w:szCs w:val="28"/>
        </w:rPr>
        <w:t>букв</w:t>
      </w:r>
      <w:r>
        <w:rPr>
          <w:spacing w:val="1"/>
          <w:szCs w:val="28"/>
        </w:rPr>
        <w:t xml:space="preserve"> </w:t>
      </w:r>
      <w:r>
        <w:rPr>
          <w:szCs w:val="28"/>
        </w:rPr>
        <w:t>другой</w:t>
      </w:r>
      <w:r>
        <w:rPr>
          <w:spacing w:val="1"/>
          <w:szCs w:val="28"/>
        </w:rPr>
        <w:t xml:space="preserve"> </w:t>
      </w:r>
      <w:r>
        <w:rPr>
          <w:szCs w:val="28"/>
        </w:rPr>
        <w:t>письменности,</w:t>
      </w:r>
      <w:r>
        <w:rPr>
          <w:spacing w:val="1"/>
          <w:szCs w:val="28"/>
        </w:rPr>
        <w:t xml:space="preserve"> </w:t>
      </w:r>
      <w:r>
        <w:rPr>
          <w:szCs w:val="28"/>
        </w:rPr>
        <w:t>например</w:t>
      </w:r>
      <w:r>
        <w:rPr>
          <w:spacing w:val="1"/>
          <w:szCs w:val="28"/>
        </w:rPr>
        <w:t xml:space="preserve"> </w:t>
      </w:r>
      <w:r>
        <w:rPr>
          <w:szCs w:val="28"/>
        </w:rPr>
        <w:t>stagnation</w:t>
      </w:r>
      <w:r>
        <w:rPr>
          <w:spacing w:val="1"/>
          <w:szCs w:val="28"/>
        </w:rPr>
        <w:t xml:space="preserve"> </w:t>
      </w:r>
      <w:r>
        <w:rPr>
          <w:szCs w:val="28"/>
        </w:rPr>
        <w:t>и</w:t>
      </w:r>
      <w:r>
        <w:rPr>
          <w:spacing w:val="1"/>
          <w:szCs w:val="28"/>
        </w:rPr>
        <w:t xml:space="preserve"> </w:t>
      </w:r>
      <w:r>
        <w:rPr>
          <w:szCs w:val="28"/>
        </w:rPr>
        <w:t>consolidation,</w:t>
      </w:r>
      <w:r>
        <w:rPr>
          <w:spacing w:val="1"/>
          <w:szCs w:val="28"/>
        </w:rPr>
        <w:t xml:space="preserve"> </w:t>
      </w:r>
      <w:r>
        <w:rPr>
          <w:szCs w:val="28"/>
        </w:rPr>
        <w:t>как</w:t>
      </w:r>
      <w:r>
        <w:rPr>
          <w:spacing w:val="1"/>
          <w:szCs w:val="28"/>
        </w:rPr>
        <w:t xml:space="preserve"> </w:t>
      </w:r>
      <w:r>
        <w:rPr>
          <w:szCs w:val="28"/>
        </w:rPr>
        <w:t>«стагнация»</w:t>
      </w:r>
      <w:r>
        <w:rPr>
          <w:spacing w:val="1"/>
          <w:szCs w:val="28"/>
        </w:rPr>
        <w:t xml:space="preserve"> </w:t>
      </w:r>
      <w:r>
        <w:rPr>
          <w:szCs w:val="28"/>
        </w:rPr>
        <w:t>и</w:t>
      </w:r>
      <w:r>
        <w:rPr>
          <w:spacing w:val="1"/>
          <w:szCs w:val="28"/>
        </w:rPr>
        <w:t xml:space="preserve"> </w:t>
      </w:r>
      <w:r>
        <w:rPr>
          <w:szCs w:val="28"/>
        </w:rPr>
        <w:t>«консолидация»</w:t>
      </w:r>
      <w:r>
        <w:rPr>
          <w:spacing w:val="1"/>
          <w:szCs w:val="28"/>
        </w:rPr>
        <w:t xml:space="preserve"> </w:t>
      </w:r>
      <w:r>
        <w:rPr>
          <w:szCs w:val="28"/>
        </w:rPr>
        <w:t>или</w:t>
      </w:r>
      <w:r>
        <w:rPr>
          <w:spacing w:val="1"/>
          <w:szCs w:val="28"/>
        </w:rPr>
        <w:t xml:space="preserve"> </w:t>
      </w:r>
      <w:r>
        <w:rPr>
          <w:szCs w:val="28"/>
        </w:rPr>
        <w:t>underwriters</w:t>
      </w:r>
      <w:r>
        <w:rPr>
          <w:spacing w:val="66"/>
          <w:szCs w:val="28"/>
        </w:rPr>
        <w:t xml:space="preserve"> </w:t>
      </w:r>
      <w:r>
        <w:rPr>
          <w:szCs w:val="28"/>
        </w:rPr>
        <w:t>и</w:t>
      </w:r>
      <w:r>
        <w:rPr>
          <w:spacing w:val="69"/>
          <w:szCs w:val="28"/>
        </w:rPr>
        <w:t xml:space="preserve"> </w:t>
      </w:r>
      <w:r>
        <w:rPr>
          <w:szCs w:val="28"/>
        </w:rPr>
        <w:t>promoters</w:t>
      </w:r>
      <w:r>
        <w:rPr>
          <w:spacing w:val="1"/>
          <w:szCs w:val="28"/>
        </w:rPr>
        <w:t xml:space="preserve"> </w:t>
      </w:r>
      <w:r>
        <w:rPr>
          <w:szCs w:val="28"/>
        </w:rPr>
        <w:t>как</w:t>
      </w:r>
      <w:r>
        <w:rPr>
          <w:spacing w:val="68"/>
          <w:szCs w:val="28"/>
        </w:rPr>
        <w:t xml:space="preserve"> </w:t>
      </w:r>
      <w:r>
        <w:rPr>
          <w:szCs w:val="28"/>
        </w:rPr>
        <w:t>«андерайтеры»</w:t>
      </w:r>
      <w:r>
        <w:rPr>
          <w:spacing w:val="-6"/>
          <w:szCs w:val="28"/>
        </w:rPr>
        <w:t xml:space="preserve"> </w:t>
      </w:r>
      <w:r>
        <w:rPr>
          <w:szCs w:val="28"/>
        </w:rPr>
        <w:t>и «промоутеры»;</w:t>
      </w:r>
    </w:p>
    <w:p w14:paraId="595E9BF5" w14:textId="77E2EE7C" w:rsidR="00E74D60" w:rsidRPr="0069731E" w:rsidRDefault="007C0E40" w:rsidP="0069731E">
      <w:pPr>
        <w:pStyle w:val="aff5"/>
        <w:numPr>
          <w:ilvl w:val="1"/>
          <w:numId w:val="19"/>
        </w:numPr>
        <w:tabs>
          <w:tab w:val="left" w:pos="1018"/>
        </w:tabs>
        <w:spacing w:line="240" w:lineRule="auto"/>
        <w:ind w:left="0" w:firstLine="709"/>
        <w:jc w:val="both"/>
      </w:pPr>
      <w:r>
        <w:rPr>
          <w:szCs w:val="28"/>
        </w:rPr>
        <w:t>приема</w:t>
      </w:r>
      <w:r>
        <w:rPr>
          <w:spacing w:val="1"/>
          <w:szCs w:val="28"/>
        </w:rPr>
        <w:t xml:space="preserve"> </w:t>
      </w:r>
      <w:r>
        <w:rPr>
          <w:szCs w:val="28"/>
        </w:rPr>
        <w:t>описательного</w:t>
      </w:r>
      <w:r>
        <w:rPr>
          <w:spacing w:val="1"/>
          <w:szCs w:val="28"/>
        </w:rPr>
        <w:t xml:space="preserve"> </w:t>
      </w:r>
      <w:r>
        <w:rPr>
          <w:szCs w:val="28"/>
        </w:rPr>
        <w:t>перевода,</w:t>
      </w:r>
      <w:r>
        <w:rPr>
          <w:spacing w:val="1"/>
          <w:szCs w:val="28"/>
        </w:rPr>
        <w:t xml:space="preserve"> </w:t>
      </w:r>
      <w:r>
        <w:rPr>
          <w:szCs w:val="28"/>
        </w:rPr>
        <w:t>например</w:t>
      </w:r>
      <w:r>
        <w:rPr>
          <w:spacing w:val="1"/>
          <w:szCs w:val="28"/>
        </w:rPr>
        <w:t xml:space="preserve"> </w:t>
      </w:r>
      <w:r>
        <w:rPr>
          <w:szCs w:val="28"/>
        </w:rPr>
        <w:t>в</w:t>
      </w:r>
      <w:r>
        <w:rPr>
          <w:spacing w:val="1"/>
          <w:szCs w:val="28"/>
        </w:rPr>
        <w:t xml:space="preserve"> </w:t>
      </w:r>
      <w:r>
        <w:rPr>
          <w:szCs w:val="28"/>
        </w:rPr>
        <w:t>силу</w:t>
      </w:r>
      <w:r>
        <w:rPr>
          <w:spacing w:val="1"/>
          <w:szCs w:val="28"/>
        </w:rPr>
        <w:t xml:space="preserve"> </w:t>
      </w:r>
      <w:r>
        <w:rPr>
          <w:szCs w:val="28"/>
        </w:rPr>
        <w:t>отсутствия</w:t>
      </w:r>
      <w:r>
        <w:rPr>
          <w:spacing w:val="1"/>
          <w:szCs w:val="28"/>
        </w:rPr>
        <w:t xml:space="preserve"> </w:t>
      </w:r>
      <w:r>
        <w:rPr>
          <w:szCs w:val="28"/>
        </w:rPr>
        <w:t>дословного перевода выражение «the company to run at a loss» может</w:t>
      </w:r>
      <w:r>
        <w:rPr>
          <w:spacing w:val="1"/>
          <w:szCs w:val="28"/>
        </w:rPr>
        <w:t xml:space="preserve"> </w:t>
      </w:r>
      <w:r>
        <w:rPr>
          <w:szCs w:val="28"/>
        </w:rPr>
        <w:t>быть</w:t>
      </w:r>
      <w:r>
        <w:rPr>
          <w:spacing w:val="1"/>
          <w:szCs w:val="28"/>
        </w:rPr>
        <w:t xml:space="preserve"> </w:t>
      </w:r>
      <w:r>
        <w:rPr>
          <w:szCs w:val="28"/>
        </w:rPr>
        <w:t>переведено</w:t>
      </w:r>
      <w:r>
        <w:rPr>
          <w:spacing w:val="1"/>
          <w:szCs w:val="28"/>
        </w:rPr>
        <w:t xml:space="preserve"> </w:t>
      </w:r>
      <w:r>
        <w:rPr>
          <w:szCs w:val="28"/>
        </w:rPr>
        <w:t>описательно</w:t>
      </w:r>
      <w:r>
        <w:rPr>
          <w:spacing w:val="1"/>
          <w:szCs w:val="28"/>
        </w:rPr>
        <w:t xml:space="preserve"> </w:t>
      </w:r>
      <w:r>
        <w:rPr>
          <w:szCs w:val="28"/>
        </w:rPr>
        <w:t>на</w:t>
      </w:r>
      <w:r>
        <w:rPr>
          <w:spacing w:val="1"/>
          <w:szCs w:val="28"/>
        </w:rPr>
        <w:t xml:space="preserve"> </w:t>
      </w:r>
      <w:r>
        <w:rPr>
          <w:szCs w:val="28"/>
        </w:rPr>
        <w:t>русский</w:t>
      </w:r>
      <w:r>
        <w:rPr>
          <w:spacing w:val="1"/>
          <w:szCs w:val="28"/>
        </w:rPr>
        <w:t xml:space="preserve"> </w:t>
      </w:r>
      <w:r>
        <w:rPr>
          <w:szCs w:val="28"/>
        </w:rPr>
        <w:t>язык</w:t>
      </w:r>
      <w:r>
        <w:rPr>
          <w:spacing w:val="1"/>
          <w:szCs w:val="28"/>
        </w:rPr>
        <w:t xml:space="preserve"> </w:t>
      </w:r>
      <w:r>
        <w:rPr>
          <w:szCs w:val="28"/>
        </w:rPr>
        <w:t>-</w:t>
      </w:r>
      <w:r>
        <w:rPr>
          <w:spacing w:val="1"/>
          <w:szCs w:val="28"/>
        </w:rPr>
        <w:t xml:space="preserve"> </w:t>
      </w:r>
      <w:r>
        <w:rPr>
          <w:szCs w:val="28"/>
        </w:rPr>
        <w:t>«компания</w:t>
      </w:r>
      <w:r>
        <w:rPr>
          <w:spacing w:val="1"/>
          <w:szCs w:val="28"/>
        </w:rPr>
        <w:t xml:space="preserve"> </w:t>
      </w:r>
      <w:r>
        <w:rPr>
          <w:szCs w:val="28"/>
        </w:rPr>
        <w:t>несла</w:t>
      </w:r>
      <w:r>
        <w:rPr>
          <w:spacing w:val="1"/>
          <w:szCs w:val="28"/>
        </w:rPr>
        <w:t xml:space="preserve"> </w:t>
      </w:r>
      <w:r>
        <w:rPr>
          <w:szCs w:val="28"/>
        </w:rPr>
        <w:t>убытки»</w:t>
      </w:r>
      <w:r>
        <w:rPr>
          <w:spacing w:val="1"/>
          <w:szCs w:val="28"/>
        </w:rPr>
        <w:t xml:space="preserve"> </w:t>
      </w:r>
      <w:r>
        <w:rPr>
          <w:szCs w:val="28"/>
        </w:rPr>
        <w:t>или</w:t>
      </w:r>
      <w:r>
        <w:rPr>
          <w:spacing w:val="1"/>
          <w:szCs w:val="28"/>
        </w:rPr>
        <w:t xml:space="preserve"> </w:t>
      </w:r>
      <w:r>
        <w:rPr>
          <w:szCs w:val="28"/>
        </w:rPr>
        <w:t>при</w:t>
      </w:r>
      <w:r>
        <w:rPr>
          <w:spacing w:val="1"/>
          <w:szCs w:val="28"/>
        </w:rPr>
        <w:t xml:space="preserve"> </w:t>
      </w:r>
      <w:r>
        <w:rPr>
          <w:szCs w:val="28"/>
        </w:rPr>
        <w:t>помощи</w:t>
      </w:r>
      <w:r>
        <w:rPr>
          <w:spacing w:val="1"/>
          <w:szCs w:val="28"/>
        </w:rPr>
        <w:t xml:space="preserve"> </w:t>
      </w:r>
      <w:r>
        <w:rPr>
          <w:szCs w:val="28"/>
        </w:rPr>
        <w:t>развернутого</w:t>
      </w:r>
      <w:r>
        <w:rPr>
          <w:spacing w:val="1"/>
          <w:szCs w:val="28"/>
        </w:rPr>
        <w:t xml:space="preserve"> </w:t>
      </w:r>
      <w:r>
        <w:rPr>
          <w:szCs w:val="28"/>
        </w:rPr>
        <w:t>словосочетания,</w:t>
      </w:r>
      <w:r>
        <w:rPr>
          <w:spacing w:val="1"/>
          <w:szCs w:val="28"/>
        </w:rPr>
        <w:t xml:space="preserve"> </w:t>
      </w:r>
      <w:r>
        <w:rPr>
          <w:szCs w:val="28"/>
        </w:rPr>
        <w:t>например</w:t>
      </w:r>
      <w:r>
        <w:rPr>
          <w:spacing w:val="1"/>
          <w:szCs w:val="28"/>
        </w:rPr>
        <w:t xml:space="preserve"> </w:t>
      </w:r>
      <w:r>
        <w:rPr>
          <w:szCs w:val="28"/>
        </w:rPr>
        <w:t>defined</w:t>
      </w:r>
      <w:r>
        <w:rPr>
          <w:spacing w:val="1"/>
          <w:szCs w:val="28"/>
        </w:rPr>
        <w:t xml:space="preserve"> </w:t>
      </w:r>
      <w:r>
        <w:rPr>
          <w:szCs w:val="28"/>
        </w:rPr>
        <w:t>benefit</w:t>
      </w:r>
      <w:r>
        <w:rPr>
          <w:spacing w:val="1"/>
          <w:szCs w:val="28"/>
        </w:rPr>
        <w:t xml:space="preserve"> </w:t>
      </w:r>
      <w:r>
        <w:rPr>
          <w:szCs w:val="28"/>
        </w:rPr>
        <w:t>scheme</w:t>
      </w:r>
      <w:r>
        <w:rPr>
          <w:spacing w:val="1"/>
          <w:szCs w:val="28"/>
        </w:rPr>
        <w:t xml:space="preserve"> </w:t>
      </w:r>
      <w:r>
        <w:rPr>
          <w:szCs w:val="28"/>
        </w:rPr>
        <w:t>–</w:t>
      </w:r>
      <w:r>
        <w:rPr>
          <w:spacing w:val="1"/>
          <w:szCs w:val="28"/>
        </w:rPr>
        <w:t xml:space="preserve"> </w:t>
      </w:r>
      <w:r>
        <w:rPr>
          <w:szCs w:val="28"/>
        </w:rPr>
        <w:t>«пенсионная</w:t>
      </w:r>
      <w:r>
        <w:rPr>
          <w:spacing w:val="1"/>
          <w:szCs w:val="28"/>
        </w:rPr>
        <w:t xml:space="preserve"> </w:t>
      </w:r>
      <w:r>
        <w:rPr>
          <w:szCs w:val="28"/>
        </w:rPr>
        <w:t>схема,</w:t>
      </w:r>
      <w:r>
        <w:rPr>
          <w:spacing w:val="1"/>
          <w:szCs w:val="28"/>
        </w:rPr>
        <w:t xml:space="preserve"> </w:t>
      </w:r>
      <w:r>
        <w:rPr>
          <w:szCs w:val="28"/>
        </w:rPr>
        <w:t>зависящая</w:t>
      </w:r>
      <w:r>
        <w:rPr>
          <w:spacing w:val="1"/>
          <w:szCs w:val="28"/>
        </w:rPr>
        <w:t xml:space="preserve"> </w:t>
      </w:r>
      <w:r>
        <w:rPr>
          <w:szCs w:val="28"/>
        </w:rPr>
        <w:t>от</w:t>
      </w:r>
      <w:r>
        <w:rPr>
          <w:spacing w:val="1"/>
          <w:szCs w:val="28"/>
        </w:rPr>
        <w:t xml:space="preserve"> </w:t>
      </w:r>
      <w:r>
        <w:rPr>
          <w:szCs w:val="28"/>
        </w:rPr>
        <w:t>стажа</w:t>
      </w:r>
      <w:r>
        <w:rPr>
          <w:spacing w:val="1"/>
          <w:szCs w:val="28"/>
        </w:rPr>
        <w:t xml:space="preserve"> </w:t>
      </w:r>
      <w:r>
        <w:rPr>
          <w:szCs w:val="28"/>
        </w:rPr>
        <w:t>работника».</w:t>
      </w:r>
    </w:p>
    <w:p w14:paraId="029278A2" w14:textId="713A2187" w:rsidR="00E74D60" w:rsidRDefault="007C0E40" w:rsidP="0069731E">
      <w:pPr>
        <w:pStyle w:val="1"/>
      </w:pPr>
      <w:bookmarkStart w:id="27" w:name="_Toc156500243"/>
      <w:bookmarkStart w:id="28" w:name="_Toc6853597"/>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r>
        <w:t xml:space="preserve"> </w:t>
      </w:r>
      <w:bookmarkEnd w:id="28"/>
    </w:p>
    <w:p w14:paraId="482A910E" w14:textId="64B45B71" w:rsidR="00E74D60" w:rsidRPr="0069731E" w:rsidRDefault="007C0E40" w:rsidP="0069731E">
      <w:pPr>
        <w:rPr>
          <w:b/>
          <w:bCs/>
          <w:lang w:eastAsia="ru-RU"/>
        </w:rPr>
      </w:pPr>
      <w:bookmarkStart w:id="29" w:name="_Toc70251182"/>
      <w:bookmarkStart w:id="30" w:name="_Toc531686467"/>
      <w:bookmarkStart w:id="31" w:name="_Toc70252592"/>
      <w:bookmarkStart w:id="32" w:name="_Toc70252577"/>
      <w:bookmarkStart w:id="33" w:name="_Toc531614950"/>
      <w:bookmarkStart w:id="34" w:name="_Toc70253438"/>
      <w:r w:rsidRPr="0069731E">
        <w:rPr>
          <w:b/>
          <w:bCs/>
          <w:lang w:eastAsia="ru-RU"/>
        </w:rPr>
        <w:t>Комплект лицензионного программного обеспечения:</w:t>
      </w:r>
      <w:bookmarkEnd w:id="29"/>
      <w:bookmarkEnd w:id="30"/>
      <w:bookmarkEnd w:id="31"/>
      <w:bookmarkEnd w:id="32"/>
      <w:bookmarkEnd w:id="33"/>
      <w:bookmarkEnd w:id="34"/>
    </w:p>
    <w:p w14:paraId="240B9464" w14:textId="77777777" w:rsidR="00E74D60" w:rsidRPr="00453103" w:rsidRDefault="007C0E40">
      <w:pPr>
        <w:ind w:firstLine="709"/>
        <w:rPr>
          <w:kern w:val="2"/>
          <w:szCs w:val="28"/>
          <w:lang w:eastAsia="ru-RU"/>
        </w:rPr>
      </w:pPr>
      <w:bookmarkStart w:id="35" w:name="_Toc70253242"/>
      <w:bookmarkStart w:id="36" w:name="_Toc531614951"/>
      <w:bookmarkStart w:id="37" w:name="_Toc531686468"/>
      <w:bookmarkStart w:id="38" w:name="_Toc70252578"/>
      <w:bookmarkStart w:id="39" w:name="_Toc70252593"/>
      <w:bookmarkStart w:id="40" w:name="_Toc70250356"/>
      <w:bookmarkStart w:id="41" w:name="_Toc70251183"/>
      <w:r w:rsidRPr="00453103">
        <w:rPr>
          <w:kern w:val="2"/>
          <w:szCs w:val="28"/>
          <w:lang w:eastAsia="ru-RU"/>
        </w:rPr>
        <w:t xml:space="preserve">1. </w:t>
      </w:r>
      <w:r>
        <w:rPr>
          <w:kern w:val="2"/>
          <w:szCs w:val="28"/>
          <w:lang w:val="en-US" w:eastAsia="ru-RU"/>
        </w:rPr>
        <w:t>Windows</w:t>
      </w:r>
      <w:r w:rsidRPr="00453103">
        <w:rPr>
          <w:kern w:val="2"/>
          <w:szCs w:val="28"/>
          <w:lang w:eastAsia="ru-RU"/>
        </w:rPr>
        <w:t xml:space="preserve">, </w:t>
      </w:r>
      <w:r>
        <w:rPr>
          <w:kern w:val="2"/>
          <w:szCs w:val="28"/>
          <w:lang w:val="en-US" w:eastAsia="ru-RU"/>
        </w:rPr>
        <w:t>Microsoft</w:t>
      </w:r>
      <w:r w:rsidRPr="00453103">
        <w:rPr>
          <w:kern w:val="2"/>
          <w:szCs w:val="28"/>
          <w:lang w:eastAsia="ru-RU"/>
        </w:rPr>
        <w:t xml:space="preserve"> </w:t>
      </w:r>
      <w:r>
        <w:rPr>
          <w:kern w:val="2"/>
          <w:szCs w:val="28"/>
          <w:lang w:val="en-US" w:eastAsia="ru-RU"/>
        </w:rPr>
        <w:t>Office</w:t>
      </w:r>
      <w:r w:rsidRPr="00453103">
        <w:rPr>
          <w:kern w:val="2"/>
          <w:szCs w:val="28"/>
          <w:lang w:eastAsia="ru-RU"/>
        </w:rPr>
        <w:t>.</w:t>
      </w:r>
      <w:bookmarkEnd w:id="35"/>
      <w:bookmarkEnd w:id="36"/>
      <w:bookmarkEnd w:id="37"/>
      <w:bookmarkEnd w:id="38"/>
      <w:bookmarkEnd w:id="39"/>
      <w:bookmarkEnd w:id="40"/>
      <w:bookmarkEnd w:id="41"/>
    </w:p>
    <w:p w14:paraId="6B4883B0" w14:textId="77777777" w:rsidR="00E74D60" w:rsidRPr="00453103" w:rsidRDefault="007C0E40">
      <w:pPr>
        <w:ind w:firstLine="709"/>
        <w:rPr>
          <w:kern w:val="2"/>
          <w:szCs w:val="28"/>
          <w:lang w:eastAsia="ru-RU"/>
        </w:rPr>
      </w:pPr>
      <w:bookmarkStart w:id="42" w:name="_Toc531614952"/>
      <w:bookmarkStart w:id="43" w:name="_Toc70253243"/>
      <w:bookmarkStart w:id="44" w:name="_Toc70251184"/>
      <w:bookmarkStart w:id="45" w:name="_Toc531686469"/>
      <w:bookmarkStart w:id="46" w:name="_Toc70252579"/>
      <w:bookmarkStart w:id="47" w:name="_Toc70252594"/>
      <w:bookmarkStart w:id="48" w:name="_Toc70250357"/>
      <w:r w:rsidRPr="00453103">
        <w:rPr>
          <w:kern w:val="2"/>
          <w:szCs w:val="28"/>
          <w:lang w:eastAsia="ru-RU"/>
        </w:rPr>
        <w:t xml:space="preserve">2. </w:t>
      </w:r>
      <w:r>
        <w:rPr>
          <w:kern w:val="2"/>
          <w:szCs w:val="28"/>
          <w:lang w:eastAsia="ru-RU"/>
        </w:rPr>
        <w:t>Антивирус</w:t>
      </w:r>
      <w:r w:rsidRPr="00453103">
        <w:rPr>
          <w:kern w:val="2"/>
          <w:szCs w:val="28"/>
          <w:lang w:eastAsia="ru-RU"/>
        </w:rPr>
        <w:t xml:space="preserve"> </w:t>
      </w:r>
      <w:bookmarkEnd w:id="42"/>
      <w:bookmarkEnd w:id="43"/>
      <w:bookmarkEnd w:id="44"/>
      <w:bookmarkEnd w:id="45"/>
      <w:bookmarkEnd w:id="46"/>
      <w:bookmarkEnd w:id="47"/>
      <w:bookmarkEnd w:id="48"/>
      <w:r>
        <w:rPr>
          <w:kern w:val="2"/>
          <w:szCs w:val="28"/>
          <w:lang w:val="en-US" w:eastAsia="ru-RU"/>
        </w:rPr>
        <w:t>Kaspersky</w:t>
      </w:r>
    </w:p>
    <w:p w14:paraId="57F0DC17" w14:textId="64A8D751" w:rsidR="00E74D60" w:rsidRPr="0069731E" w:rsidRDefault="007C0E40" w:rsidP="0069731E">
      <w:pPr>
        <w:rPr>
          <w:b/>
          <w:bCs/>
          <w:lang w:eastAsia="ru-RU"/>
        </w:rPr>
      </w:pPr>
      <w:bookmarkStart w:id="49" w:name="_Toc531686470"/>
      <w:bookmarkStart w:id="50" w:name="_Toc531614953"/>
      <w:bookmarkStart w:id="51" w:name="_Toc70252581"/>
      <w:bookmarkStart w:id="52" w:name="_Toc70251186"/>
      <w:bookmarkStart w:id="53" w:name="_Toc70252596"/>
      <w:bookmarkStart w:id="54" w:name="_Toc70253439"/>
      <w:r w:rsidRPr="0069731E">
        <w:rPr>
          <w:b/>
          <w:bCs/>
          <w:lang w:eastAsia="ru-RU"/>
        </w:rPr>
        <w:t>Современные профессиональные базы данных и информационные справочные системы</w:t>
      </w:r>
      <w:bookmarkEnd w:id="49"/>
      <w:bookmarkEnd w:id="50"/>
      <w:bookmarkEnd w:id="51"/>
      <w:bookmarkEnd w:id="52"/>
      <w:bookmarkEnd w:id="53"/>
      <w:bookmarkEnd w:id="54"/>
      <w:r w:rsidR="0069731E">
        <w:rPr>
          <w:b/>
          <w:bCs/>
          <w:lang w:eastAsia="ru-RU"/>
        </w:rPr>
        <w:t>:</w:t>
      </w:r>
    </w:p>
    <w:p w14:paraId="4E384096" w14:textId="77777777" w:rsidR="00E74D60" w:rsidRDefault="007C0E40">
      <w:pPr>
        <w:tabs>
          <w:tab w:val="left" w:pos="442"/>
        </w:tabs>
        <w:ind w:firstLine="709"/>
        <w:jc w:val="both"/>
        <w:rPr>
          <w:szCs w:val="28"/>
          <w:lang w:eastAsia="ru-RU"/>
        </w:rPr>
      </w:pPr>
      <w:r>
        <w:rPr>
          <w:szCs w:val="28"/>
          <w:lang w:eastAsia="ru-RU"/>
        </w:rPr>
        <w:t>1. Информационно-правовая система «Гарант»</w:t>
      </w:r>
    </w:p>
    <w:p w14:paraId="5F12995A" w14:textId="77777777" w:rsidR="00E74D60" w:rsidRDefault="007C0E40">
      <w:pPr>
        <w:tabs>
          <w:tab w:val="left" w:pos="442"/>
        </w:tabs>
        <w:ind w:firstLine="709"/>
        <w:jc w:val="both"/>
        <w:rPr>
          <w:szCs w:val="28"/>
          <w:lang w:eastAsia="ru-RU"/>
        </w:rPr>
      </w:pPr>
      <w:r>
        <w:rPr>
          <w:szCs w:val="28"/>
          <w:lang w:eastAsia="ru-RU"/>
        </w:rPr>
        <w:lastRenderedPageBreak/>
        <w:t>2. Информационно-правовая система «Консультант Плюс»</w:t>
      </w:r>
    </w:p>
    <w:p w14:paraId="6791E9E2" w14:textId="77777777" w:rsidR="00E74D60" w:rsidRDefault="007C0E40">
      <w:pPr>
        <w:tabs>
          <w:tab w:val="left" w:pos="442"/>
        </w:tabs>
        <w:ind w:firstLine="709"/>
        <w:jc w:val="both"/>
        <w:rPr>
          <w:szCs w:val="28"/>
          <w:lang w:eastAsia="ru-RU"/>
        </w:rPr>
      </w:pPr>
      <w:r>
        <w:rPr>
          <w:szCs w:val="28"/>
          <w:lang w:eastAsia="ru-RU"/>
        </w:rPr>
        <w:t xml:space="preserve">3. Электронная энциклопедия: </w:t>
      </w:r>
      <w:hyperlink r:id="rId15">
        <w:r>
          <w:rPr>
            <w:szCs w:val="28"/>
            <w:u w:val="single"/>
            <w:lang w:val="en-US" w:eastAsia="ru-RU"/>
          </w:rPr>
          <w:t>http</w:t>
        </w:r>
        <w:r>
          <w:rPr>
            <w:szCs w:val="28"/>
            <w:u w:val="single"/>
            <w:lang w:eastAsia="ru-RU"/>
          </w:rPr>
          <w:t>://</w:t>
        </w:r>
        <w:r>
          <w:rPr>
            <w:szCs w:val="28"/>
            <w:u w:val="single"/>
            <w:lang w:val="en-US" w:eastAsia="ru-RU"/>
          </w:rPr>
          <w:t>ru</w:t>
        </w:r>
        <w:r>
          <w:rPr>
            <w:szCs w:val="28"/>
            <w:u w:val="single"/>
            <w:lang w:eastAsia="ru-RU"/>
          </w:rPr>
          <w:t>.</w:t>
        </w:r>
        <w:r>
          <w:rPr>
            <w:szCs w:val="28"/>
            <w:u w:val="single"/>
            <w:lang w:val="en-US" w:eastAsia="ru-RU"/>
          </w:rPr>
          <w:t>wikipedia</w:t>
        </w:r>
        <w:r>
          <w:rPr>
            <w:szCs w:val="28"/>
            <w:u w:val="single"/>
            <w:lang w:eastAsia="ru-RU"/>
          </w:rPr>
          <w:t>.</w:t>
        </w:r>
        <w:r>
          <w:rPr>
            <w:szCs w:val="28"/>
            <w:u w:val="single"/>
            <w:lang w:val="en-US" w:eastAsia="ru-RU"/>
          </w:rPr>
          <w:t>org</w:t>
        </w:r>
        <w:r>
          <w:rPr>
            <w:szCs w:val="28"/>
            <w:u w:val="single"/>
            <w:lang w:eastAsia="ru-RU"/>
          </w:rPr>
          <w:t>/</w:t>
        </w:r>
        <w:r>
          <w:rPr>
            <w:szCs w:val="28"/>
            <w:u w:val="single"/>
            <w:lang w:val="en-US" w:eastAsia="ru-RU"/>
          </w:rPr>
          <w:t>wiki</w:t>
        </w:r>
        <w:r>
          <w:rPr>
            <w:szCs w:val="28"/>
            <w:u w:val="single"/>
            <w:lang w:eastAsia="ru-RU"/>
          </w:rPr>
          <w:t>/</w:t>
        </w:r>
        <w:r>
          <w:rPr>
            <w:szCs w:val="28"/>
            <w:u w:val="single"/>
            <w:lang w:val="en-US" w:eastAsia="ru-RU"/>
          </w:rPr>
          <w:t>Wiki</w:t>
        </w:r>
      </w:hyperlink>
    </w:p>
    <w:p w14:paraId="63C67B49" w14:textId="77777777" w:rsidR="00E74D60" w:rsidRDefault="007C0E40">
      <w:pPr>
        <w:tabs>
          <w:tab w:val="left" w:pos="442"/>
        </w:tabs>
        <w:ind w:firstLine="709"/>
        <w:jc w:val="both"/>
        <w:rPr>
          <w:szCs w:val="28"/>
          <w:lang w:eastAsia="ru-RU"/>
        </w:rPr>
      </w:pPr>
      <w:r>
        <w:rPr>
          <w:szCs w:val="28"/>
          <w:lang w:eastAsia="ru-RU"/>
        </w:rPr>
        <w:t>4. Система комплексного раскрытия информации «СКРИН» -</w:t>
      </w:r>
      <w:r>
        <w:rPr>
          <w:szCs w:val="28"/>
          <w:lang w:val="en-US" w:eastAsia="ru-RU"/>
        </w:rPr>
        <w:t>http</w:t>
      </w:r>
      <w:r>
        <w:rPr>
          <w:szCs w:val="28"/>
          <w:lang w:eastAsia="ru-RU"/>
        </w:rPr>
        <w:t>://</w:t>
      </w:r>
      <w:r>
        <w:rPr>
          <w:szCs w:val="28"/>
          <w:lang w:val="en-US" w:eastAsia="ru-RU"/>
        </w:rPr>
        <w:t>www</w:t>
      </w:r>
      <w:r>
        <w:rPr>
          <w:szCs w:val="28"/>
          <w:lang w:eastAsia="ru-RU"/>
        </w:rPr>
        <w:t>.</w:t>
      </w:r>
      <w:r>
        <w:rPr>
          <w:szCs w:val="28"/>
          <w:lang w:val="en-US" w:eastAsia="ru-RU"/>
        </w:rPr>
        <w:t>skrin</w:t>
      </w:r>
      <w:r>
        <w:rPr>
          <w:szCs w:val="28"/>
          <w:lang w:eastAsia="ru-RU"/>
        </w:rPr>
        <w:t>.</w:t>
      </w:r>
      <w:r>
        <w:rPr>
          <w:szCs w:val="28"/>
          <w:lang w:val="en-US" w:eastAsia="ru-RU"/>
        </w:rPr>
        <w:t>ru</w:t>
      </w:r>
      <w:r>
        <w:rPr>
          <w:szCs w:val="28"/>
          <w:lang w:eastAsia="ru-RU"/>
        </w:rPr>
        <w:t>/</w:t>
      </w:r>
    </w:p>
    <w:p w14:paraId="507486D8" w14:textId="3C59320A" w:rsidR="00E74D60" w:rsidRPr="0069731E" w:rsidRDefault="007C0E40" w:rsidP="0069731E">
      <w:pPr>
        <w:rPr>
          <w:b/>
          <w:bCs/>
          <w:lang w:eastAsia="ru-RU"/>
        </w:rPr>
      </w:pPr>
      <w:bookmarkStart w:id="55" w:name="_Toc70252597"/>
      <w:bookmarkStart w:id="56" w:name="_Toc70253440"/>
      <w:bookmarkStart w:id="57" w:name="_Toc70252582"/>
      <w:r w:rsidRPr="0069731E">
        <w:rPr>
          <w:b/>
          <w:bCs/>
        </w:rPr>
        <w:t>Сертифицированные</w:t>
      </w:r>
      <w:r w:rsidRPr="0069731E">
        <w:rPr>
          <w:b/>
          <w:bCs/>
          <w:lang w:eastAsia="ru-RU"/>
        </w:rPr>
        <w:t xml:space="preserve"> программные и аппаратные средства защиты информации</w:t>
      </w:r>
      <w:bookmarkEnd w:id="55"/>
      <w:bookmarkEnd w:id="56"/>
      <w:bookmarkEnd w:id="57"/>
      <w:r w:rsidR="0069731E">
        <w:rPr>
          <w:b/>
          <w:bCs/>
          <w:lang w:eastAsia="ru-RU"/>
        </w:rPr>
        <w:t>:</w:t>
      </w:r>
    </w:p>
    <w:p w14:paraId="2165F8D1" w14:textId="77777777" w:rsidR="00E74D60" w:rsidRDefault="007C0E40">
      <w:pPr>
        <w:ind w:firstLine="709"/>
        <w:jc w:val="both"/>
        <w:rPr>
          <w:szCs w:val="28"/>
          <w:lang w:eastAsia="ru-RU"/>
        </w:rPr>
      </w:pPr>
      <w:r>
        <w:rPr>
          <w:szCs w:val="28"/>
          <w:lang w:eastAsia="ru-RU"/>
        </w:rPr>
        <w:t>Не используется</w:t>
      </w:r>
    </w:p>
    <w:p w14:paraId="6007366D" w14:textId="33B4B577" w:rsidR="00E74D60" w:rsidRDefault="007C0E40" w:rsidP="0069731E">
      <w:pPr>
        <w:pStyle w:val="1"/>
        <w:rPr>
          <w:rFonts w:eastAsia="等? Light"/>
          <w:lang w:eastAsia="ru-RU"/>
        </w:rPr>
      </w:pPr>
      <w:bookmarkStart w:id="58" w:name="_Toc6853598"/>
      <w:bookmarkStart w:id="59" w:name="_Toc156500244"/>
      <w:r>
        <w:t>Описание материально-технической базы, необходимой для осуществления образовательного процесса по дисциплине</w:t>
      </w:r>
      <w:bookmarkEnd w:id="58"/>
      <w:bookmarkEnd w:id="59"/>
    </w:p>
    <w:p w14:paraId="0FBFDEE6" w14:textId="507EBD17" w:rsidR="00E74D60" w:rsidRDefault="007C0E40">
      <w:pPr>
        <w:spacing w:after="120"/>
        <w:jc w:val="both"/>
      </w:pPr>
      <w:r>
        <w:rPr>
          <w:szCs w:val="28"/>
          <w:lang w:eastAsia="ru-RU"/>
        </w:rPr>
        <w:t xml:space="preserve">Для осуществления образовательного процесса по </w:t>
      </w:r>
      <w:r w:rsidRPr="00564F34">
        <w:rPr>
          <w:szCs w:val="28"/>
          <w:lang w:eastAsia="ru-RU"/>
        </w:rPr>
        <w:t>дисциплине «</w:t>
      </w:r>
      <w:r w:rsidR="00ED3054" w:rsidRPr="00564F34">
        <w:rPr>
          <w:szCs w:val="28"/>
          <w:lang w:eastAsia="ru-RU"/>
        </w:rPr>
        <w:t>Восточный язык</w:t>
      </w:r>
      <w:r w:rsidR="00ED3054">
        <w:rPr>
          <w:szCs w:val="28"/>
          <w:lang w:eastAsia="ru-RU"/>
        </w:rPr>
        <w:t xml:space="preserve"> (д</w:t>
      </w:r>
      <w:r w:rsidRPr="006B6932">
        <w:rPr>
          <w:szCs w:val="28"/>
          <w:lang w:eastAsia="ru-RU"/>
        </w:rPr>
        <w:t>еловая корреспонденция</w:t>
      </w:r>
      <w:r w:rsidR="00ED3054">
        <w:rPr>
          <w:szCs w:val="28"/>
          <w:lang w:eastAsia="ru-RU"/>
        </w:rPr>
        <w:t>)</w:t>
      </w:r>
      <w:r w:rsidRPr="006B6932">
        <w:rPr>
          <w:szCs w:val="28"/>
          <w:lang w:eastAsia="ru-RU"/>
        </w:rPr>
        <w:t>» необходимо: 1. аудио и видео воспроизводящие устройства; 2. мультимедийные аудитории; 2. компьютерные классы.</w:t>
      </w:r>
    </w:p>
    <w:sectPr w:rsidR="00E74D60">
      <w:footerReference w:type="default" r:id="rId16"/>
      <w:pgSz w:w="11906" w:h="16838"/>
      <w:pgMar w:top="1134" w:right="851" w:bottom="1134" w:left="1134" w:header="0" w:footer="709" w:gutter="0"/>
      <w:cols w:space="720"/>
      <w:formProt w:val="0"/>
      <w:docGrid w:linePitch="360" w:charSpace="819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09953A" w16cid:durableId="46829A39"/>
  <w16cid:commentId w16cid:paraId="3277D391" w16cid:durableId="0B57FB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81D3E" w14:textId="77777777" w:rsidR="00AA17F7" w:rsidRDefault="00AA17F7">
      <w:pPr>
        <w:spacing w:line="240" w:lineRule="auto"/>
      </w:pPr>
      <w:r>
        <w:separator/>
      </w:r>
    </w:p>
  </w:endnote>
  <w:endnote w:type="continuationSeparator" w:id="0">
    <w:p w14:paraId="460DCC6B" w14:textId="77777777" w:rsidR="00AA17F7" w:rsidRDefault="00AA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default"/>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 Light">
    <w:altName w:val="MS Gothic"/>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Arial"/>
    <w:charset w:val="00"/>
    <w:family w:val="auto"/>
    <w:pitch w:val="default"/>
  </w:font>
  <w:font w:name="Noto Sans Devanagari">
    <w:altName w:val="Arial"/>
    <w:charset w:val="00"/>
    <w:family w:val="swiss"/>
    <w:pitch w:val="variable"/>
    <w:sig w:usb0="00000003" w:usb1="00002046"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1"/>
    <w:family w:val="roman"/>
    <w:pitch w:val="default"/>
  </w:font>
  <w:font w:name="TimesNewRomanPS-BoldMT">
    <w:altName w:val="Segoe Print"/>
    <w:charset w:val="01"/>
    <w:family w:val="roman"/>
    <w:pitch w:val="default"/>
  </w:font>
  <w:font w:name="TimesNewRomanPSMT">
    <w:altName w:val="Times New Roman"/>
    <w:panose1 w:val="00000000000000000000"/>
    <w:charset w:val="80"/>
    <w:family w:val="auto"/>
    <w:notTrueType/>
    <w:pitch w:val="default"/>
    <w:sig w:usb0="00000003" w:usb1="08070000" w:usb2="00000010" w:usb3="00000000" w:csb0="00020001" w:csb1="00000000"/>
  </w:font>
  <w:font w:name="SymbolMT">
    <w:altName w:val="Segoe Print"/>
    <w:charset w:val="01"/>
    <w:family w:val="roman"/>
    <w:pitch w:val="default"/>
  </w:font>
  <w:font w:name="TimesNewRomanPS-ItalicMT">
    <w:altName w:val="Segoe Print"/>
    <w:charset w:val="01"/>
    <w:family w:val="roman"/>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Gungsuh">
    <w:altName w:val="Malgun Gothic Semilight"/>
    <w:charset w:val="81"/>
    <w:family w:val="roman"/>
    <w:pitch w:val="variable"/>
    <w:sig w:usb0="00000000" w:usb1="69D77CFB" w:usb2="00000030" w:usb3="00000000" w:csb0="0008009F" w:csb1="00000000"/>
  </w:font>
  <w:font w:name="HiddenHorzOCR">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3142D" w14:textId="77777777" w:rsidR="002E27E8" w:rsidRDefault="002E27E8">
    <w:pPr>
      <w:pStyle w:val="aa"/>
      <w:rPr>
        <w:rFonts w:cs="Times New Roman"/>
      </w:rPr>
    </w:pPr>
    <w:r>
      <w:rPr>
        <w:rFonts w:cs="Times New Roman"/>
        <w:noProof/>
      </w:rPr>
      <mc:AlternateContent>
        <mc:Choice Requires="wps">
          <w:drawing>
            <wp:anchor distT="0" distB="0" distL="0" distR="0" simplePos="0" relativeHeight="1024" behindDoc="1" locked="0" layoutInCell="0" allowOverlap="1" wp14:anchorId="00325A05" wp14:editId="26B4108A">
              <wp:simplePos x="0" y="0"/>
              <wp:positionH relativeFrom="margin">
                <wp:align>center</wp:align>
              </wp:positionH>
              <wp:positionV relativeFrom="paragraph">
                <wp:posOffset>635</wp:posOffset>
              </wp:positionV>
              <wp:extent cx="330200" cy="366395"/>
              <wp:effectExtent l="0" t="0" r="0" b="0"/>
              <wp:wrapNone/>
              <wp:docPr id="3" name="Text Box 41"/>
              <wp:cNvGraphicFramePr/>
              <a:graphic xmlns:a="http://schemas.openxmlformats.org/drawingml/2006/main">
                <a:graphicData uri="http://schemas.microsoft.com/office/word/2010/wordprocessingShape">
                  <wps:wsp>
                    <wps:cNvSpPr/>
                    <wps:spPr>
                      <a:xfrm>
                        <a:off x="0" y="0"/>
                        <a:ext cx="330200" cy="365760"/>
                      </a:xfrm>
                      <a:prstGeom prst="rect">
                        <a:avLst/>
                      </a:prstGeom>
                      <a:noFill/>
                      <a:ln w="0">
                        <a:noFill/>
                      </a:ln>
                    </wps:spPr>
                    <wps:style>
                      <a:lnRef idx="0">
                        <a:srgbClr val="FFFFFF"/>
                      </a:lnRef>
                      <a:fillRef idx="0">
                        <a:srgbClr val="FFFFFF"/>
                      </a:fillRef>
                      <a:effectRef idx="0">
                        <a:srgbClr val="FFFFFF"/>
                      </a:effectRef>
                      <a:fontRef idx="minor"/>
                    </wps:style>
                    <wps:txbx>
                      <w:txbxContent>
                        <w:p w14:paraId="68AC864F" w14:textId="23F75FD7" w:rsidR="002E27E8" w:rsidRDefault="002E27E8">
                          <w:pPr>
                            <w:pStyle w:val="aa"/>
                            <w:rPr>
                              <w:rFonts w:cs="Times New Roman"/>
                            </w:rPr>
                          </w:pPr>
                          <w:r>
                            <w:rPr>
                              <w:color w:val="000000"/>
                            </w:rPr>
                            <w:fldChar w:fldCharType="begin"/>
                          </w:r>
                          <w:r>
                            <w:rPr>
                              <w:color w:val="000000"/>
                            </w:rPr>
                            <w:instrText>PAGE</w:instrText>
                          </w:r>
                          <w:r>
                            <w:rPr>
                              <w:color w:val="000000"/>
                            </w:rPr>
                            <w:fldChar w:fldCharType="separate"/>
                          </w:r>
                          <w:r w:rsidR="00F95715">
                            <w:rPr>
                              <w:noProof/>
                              <w:color w:val="000000"/>
                            </w:rPr>
                            <w:t>5</w:t>
                          </w:r>
                          <w:r>
                            <w:rPr>
                              <w:color w:val="000000"/>
                            </w:rPr>
                            <w:fldChar w:fldCharType="end"/>
                          </w:r>
                        </w:p>
                      </w:txbxContent>
                    </wps:txbx>
                    <wps:bodyPr wrap="square" lIns="0" tIns="0" rIns="0" bIns="0">
                      <a:spAutoFit/>
                    </wps:bodyPr>
                  </wps:wsp>
                </a:graphicData>
              </a:graphic>
            </wp:anchor>
          </w:drawing>
        </mc:Choice>
        <mc:Fallback>
          <w:pict>
            <v:rect w14:anchorId="00325A05" id="Text Box 41" o:spid="_x0000_s1030" style="position:absolute;margin-left:0;margin-top:.05pt;width:26pt;height:28.85pt;z-index:-50331545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" o:allowincell="f" filled="f" stroked="f" strokeweight="0">
              <v:textbox style="mso-fit-shape-to-text:t" inset="0,0,0,0">
                <w:txbxContent>
                  <w:p w14:paraId="68AC864F" w14:textId="23F75FD7" w:rsidR="002E27E8" w:rsidRDefault="002E27E8">
                    <w:pPr>
                      <w:pStyle w:val="aa"/>
                      <w:rPr>
                        <w:rFonts w:cs="Times New Roman"/>
                      </w:rPr>
                    </w:pPr>
                    <w:r>
                      <w:rPr>
                        <w:color w:val="000000"/>
                      </w:rPr>
                      <w:fldChar w:fldCharType="begin"/>
                    </w:r>
                    <w:r>
                      <w:rPr>
                        <w:color w:val="000000"/>
                      </w:rPr>
                      <w:instrText>PAGE</w:instrText>
                    </w:r>
                    <w:r>
                      <w:rPr>
                        <w:color w:val="000000"/>
                      </w:rPr>
                      <w:fldChar w:fldCharType="separate"/>
                    </w:r>
                    <w:r w:rsidR="00F95715">
                      <w:rPr>
                        <w:noProof/>
                        <w:color w:val="000000"/>
                      </w:rPr>
                      <w:t>5</w:t>
                    </w:r>
                    <w:r>
                      <w:rPr>
                        <w:color w:val="000000"/>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49E91" w14:textId="77777777" w:rsidR="00AA17F7" w:rsidRDefault="00AA17F7">
      <w:pPr>
        <w:spacing w:line="240" w:lineRule="auto"/>
      </w:pPr>
      <w:r>
        <w:separator/>
      </w:r>
    </w:p>
  </w:footnote>
  <w:footnote w:type="continuationSeparator" w:id="0">
    <w:p w14:paraId="3AC6C085" w14:textId="77777777" w:rsidR="00AA17F7" w:rsidRDefault="00AA17F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3A4B87"/>
    <w:multiLevelType w:val="multilevel"/>
    <w:tmpl w:val="813A4B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837132E3"/>
    <w:multiLevelType w:val="multilevel"/>
    <w:tmpl w:val="6B04FB8E"/>
    <w:lvl w:ilvl="0">
      <w:start w:val="1"/>
      <w:numFmt w:val="decimal"/>
      <w:suff w:val="space"/>
      <w:lvlText w:val="%1."/>
      <w:lvlJc w:val="left"/>
    </w:lvl>
    <w:lvl w:ilvl="1">
      <w:start w:val="8"/>
      <w:numFmt w:val="decimal"/>
      <w:lvlText w:val="%2."/>
      <w:lvlJc w:val="left"/>
      <w:pPr>
        <w:ind w:left="678" w:hanging="213"/>
        <w:jc w:val="right"/>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1774" w:hanging="213"/>
      </w:pPr>
      <w:rPr>
        <w:rFonts w:hint="default"/>
        <w:lang w:val="ru-RU" w:eastAsia="en-US" w:bidi="ar-SA"/>
      </w:rPr>
    </w:lvl>
    <w:lvl w:ilvl="3">
      <w:numFmt w:val="bullet"/>
      <w:lvlText w:val="•"/>
      <w:lvlJc w:val="left"/>
      <w:pPr>
        <w:ind w:left="2868" w:hanging="213"/>
      </w:pPr>
      <w:rPr>
        <w:rFonts w:hint="default"/>
        <w:lang w:val="ru-RU" w:eastAsia="en-US" w:bidi="ar-SA"/>
      </w:rPr>
    </w:lvl>
    <w:lvl w:ilvl="4">
      <w:numFmt w:val="bullet"/>
      <w:lvlText w:val="•"/>
      <w:lvlJc w:val="left"/>
      <w:pPr>
        <w:ind w:left="3962" w:hanging="213"/>
      </w:pPr>
      <w:rPr>
        <w:rFonts w:hint="default"/>
        <w:lang w:val="ru-RU" w:eastAsia="en-US" w:bidi="ar-SA"/>
      </w:rPr>
    </w:lvl>
    <w:lvl w:ilvl="5">
      <w:numFmt w:val="bullet"/>
      <w:lvlText w:val="•"/>
      <w:lvlJc w:val="left"/>
      <w:pPr>
        <w:ind w:left="5056" w:hanging="213"/>
      </w:pPr>
      <w:rPr>
        <w:rFonts w:hint="default"/>
        <w:lang w:val="ru-RU" w:eastAsia="en-US" w:bidi="ar-SA"/>
      </w:rPr>
    </w:lvl>
    <w:lvl w:ilvl="6">
      <w:numFmt w:val="bullet"/>
      <w:lvlText w:val="•"/>
      <w:lvlJc w:val="left"/>
      <w:pPr>
        <w:ind w:left="6150" w:hanging="213"/>
      </w:pPr>
      <w:rPr>
        <w:rFonts w:hint="default"/>
        <w:lang w:val="ru-RU" w:eastAsia="en-US" w:bidi="ar-SA"/>
      </w:rPr>
    </w:lvl>
    <w:lvl w:ilvl="7">
      <w:numFmt w:val="bullet"/>
      <w:lvlText w:val="•"/>
      <w:lvlJc w:val="left"/>
      <w:pPr>
        <w:ind w:left="7244" w:hanging="213"/>
      </w:pPr>
      <w:rPr>
        <w:rFonts w:hint="default"/>
        <w:lang w:val="ru-RU" w:eastAsia="en-US" w:bidi="ar-SA"/>
      </w:rPr>
    </w:lvl>
    <w:lvl w:ilvl="8">
      <w:numFmt w:val="bullet"/>
      <w:lvlText w:val="•"/>
      <w:lvlJc w:val="left"/>
      <w:pPr>
        <w:ind w:left="8338" w:hanging="213"/>
      </w:pPr>
      <w:rPr>
        <w:rFonts w:hint="default"/>
        <w:lang w:val="ru-RU" w:eastAsia="en-US" w:bidi="ar-SA"/>
      </w:rPr>
    </w:lvl>
  </w:abstractNum>
  <w:abstractNum w:abstractNumId="2" w15:restartNumberingAfterBreak="0">
    <w:nsid w:val="889B69E9"/>
    <w:multiLevelType w:val="singleLevel"/>
    <w:tmpl w:val="889B69E9"/>
    <w:lvl w:ilvl="0">
      <w:start w:val="1"/>
      <w:numFmt w:val="decimal"/>
      <w:suff w:val="space"/>
      <w:lvlText w:val="%1."/>
      <w:lvlJc w:val="left"/>
    </w:lvl>
  </w:abstractNum>
  <w:abstractNum w:abstractNumId="3" w15:restartNumberingAfterBreak="0">
    <w:nsid w:val="9ACF65A0"/>
    <w:multiLevelType w:val="multilevel"/>
    <w:tmpl w:val="9ACF65A0"/>
    <w:lvl w:ilvl="0">
      <w:numFmt w:val="bullet"/>
      <w:lvlText w:val=""/>
      <w:lvlJc w:val="left"/>
      <w:pPr>
        <w:ind w:left="1038" w:hanging="348"/>
      </w:pPr>
      <w:rPr>
        <w:rFonts w:ascii="Symbol" w:eastAsia="Symbol" w:hAnsi="Symbol" w:cs="Symbol" w:hint="default"/>
        <w:w w:val="100"/>
        <w:sz w:val="28"/>
        <w:szCs w:val="28"/>
        <w:lang w:val="ru-RU" w:eastAsia="en-US" w:bidi="ar-SA"/>
      </w:rPr>
    </w:lvl>
    <w:lvl w:ilvl="1">
      <w:numFmt w:val="bullet"/>
      <w:lvlText w:val="•"/>
      <w:lvlJc w:val="left"/>
      <w:pPr>
        <w:ind w:left="1988" w:hanging="348"/>
      </w:pPr>
      <w:rPr>
        <w:rFonts w:hint="default"/>
        <w:lang w:val="ru-RU" w:eastAsia="en-US" w:bidi="ar-SA"/>
      </w:rPr>
    </w:lvl>
    <w:lvl w:ilvl="2">
      <w:numFmt w:val="bullet"/>
      <w:lvlText w:val="•"/>
      <w:lvlJc w:val="left"/>
      <w:pPr>
        <w:ind w:left="2937" w:hanging="348"/>
      </w:pPr>
      <w:rPr>
        <w:rFonts w:hint="default"/>
        <w:lang w:val="ru-RU" w:eastAsia="en-US" w:bidi="ar-SA"/>
      </w:rPr>
    </w:lvl>
    <w:lvl w:ilvl="3">
      <w:numFmt w:val="bullet"/>
      <w:lvlText w:val="•"/>
      <w:lvlJc w:val="left"/>
      <w:pPr>
        <w:ind w:left="3885" w:hanging="348"/>
      </w:pPr>
      <w:rPr>
        <w:rFonts w:hint="default"/>
        <w:lang w:val="ru-RU" w:eastAsia="en-US" w:bidi="ar-SA"/>
      </w:rPr>
    </w:lvl>
    <w:lvl w:ilvl="4">
      <w:numFmt w:val="bullet"/>
      <w:lvlText w:val="•"/>
      <w:lvlJc w:val="left"/>
      <w:pPr>
        <w:ind w:left="4834" w:hanging="348"/>
      </w:pPr>
      <w:rPr>
        <w:rFonts w:hint="default"/>
        <w:lang w:val="ru-RU" w:eastAsia="en-US" w:bidi="ar-SA"/>
      </w:rPr>
    </w:lvl>
    <w:lvl w:ilvl="5">
      <w:numFmt w:val="bullet"/>
      <w:lvlText w:val="•"/>
      <w:lvlJc w:val="left"/>
      <w:pPr>
        <w:ind w:left="5783" w:hanging="348"/>
      </w:pPr>
      <w:rPr>
        <w:rFonts w:hint="default"/>
        <w:lang w:val="ru-RU" w:eastAsia="en-US" w:bidi="ar-SA"/>
      </w:rPr>
    </w:lvl>
    <w:lvl w:ilvl="6">
      <w:numFmt w:val="bullet"/>
      <w:lvlText w:val="•"/>
      <w:lvlJc w:val="left"/>
      <w:pPr>
        <w:ind w:left="6731" w:hanging="348"/>
      </w:pPr>
      <w:rPr>
        <w:rFonts w:hint="default"/>
        <w:lang w:val="ru-RU" w:eastAsia="en-US" w:bidi="ar-SA"/>
      </w:rPr>
    </w:lvl>
    <w:lvl w:ilvl="7">
      <w:numFmt w:val="bullet"/>
      <w:lvlText w:val="•"/>
      <w:lvlJc w:val="left"/>
      <w:pPr>
        <w:ind w:left="7680" w:hanging="348"/>
      </w:pPr>
      <w:rPr>
        <w:rFonts w:hint="default"/>
        <w:lang w:val="ru-RU" w:eastAsia="en-US" w:bidi="ar-SA"/>
      </w:rPr>
    </w:lvl>
    <w:lvl w:ilvl="8">
      <w:numFmt w:val="bullet"/>
      <w:lvlText w:val="•"/>
      <w:lvlJc w:val="left"/>
      <w:pPr>
        <w:ind w:left="8629" w:hanging="348"/>
      </w:pPr>
      <w:rPr>
        <w:rFonts w:hint="default"/>
        <w:lang w:val="ru-RU" w:eastAsia="en-US" w:bidi="ar-SA"/>
      </w:rPr>
    </w:lvl>
  </w:abstractNum>
  <w:abstractNum w:abstractNumId="4" w15:restartNumberingAfterBreak="0">
    <w:nsid w:val="A0C93552"/>
    <w:multiLevelType w:val="multilevel"/>
    <w:tmpl w:val="A0C93552"/>
    <w:lvl w:ilvl="0">
      <w:start w:val="1"/>
      <w:numFmt w:val="decimal"/>
      <w:lvlText w:val="%1."/>
      <w:lvlJc w:val="left"/>
      <w:pPr>
        <w:ind w:left="531" w:hanging="213"/>
      </w:pPr>
      <w:rPr>
        <w:rFonts w:ascii="Times New Roman" w:eastAsia="Times New Roman" w:hAnsi="Times New Roman" w:cs="Times New Roman" w:hint="default"/>
        <w:w w:val="100"/>
        <w:sz w:val="26"/>
        <w:szCs w:val="26"/>
        <w:lang w:val="ru-RU" w:eastAsia="en-US" w:bidi="ar-SA"/>
      </w:rPr>
    </w:lvl>
    <w:lvl w:ilvl="1">
      <w:numFmt w:val="bullet"/>
      <w:lvlText w:val="-"/>
      <w:lvlJc w:val="left"/>
      <w:pPr>
        <w:ind w:left="1038" w:hanging="34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040" w:hanging="348"/>
      </w:pPr>
      <w:rPr>
        <w:rFonts w:hint="default"/>
        <w:lang w:val="ru-RU" w:eastAsia="en-US" w:bidi="ar-SA"/>
      </w:rPr>
    </w:lvl>
    <w:lvl w:ilvl="3">
      <w:numFmt w:val="bullet"/>
      <w:lvlText w:val="•"/>
      <w:lvlJc w:val="left"/>
      <w:pPr>
        <w:ind w:left="2225" w:hanging="348"/>
      </w:pPr>
      <w:rPr>
        <w:rFonts w:hint="default"/>
        <w:lang w:val="ru-RU" w:eastAsia="en-US" w:bidi="ar-SA"/>
      </w:rPr>
    </w:lvl>
    <w:lvl w:ilvl="4">
      <w:numFmt w:val="bullet"/>
      <w:lvlText w:val="•"/>
      <w:lvlJc w:val="left"/>
      <w:pPr>
        <w:ind w:left="3411" w:hanging="348"/>
      </w:pPr>
      <w:rPr>
        <w:rFonts w:hint="default"/>
        <w:lang w:val="ru-RU" w:eastAsia="en-US" w:bidi="ar-SA"/>
      </w:rPr>
    </w:lvl>
    <w:lvl w:ilvl="5">
      <w:numFmt w:val="bullet"/>
      <w:lvlText w:val="•"/>
      <w:lvlJc w:val="left"/>
      <w:pPr>
        <w:ind w:left="4597" w:hanging="348"/>
      </w:pPr>
      <w:rPr>
        <w:rFonts w:hint="default"/>
        <w:lang w:val="ru-RU" w:eastAsia="en-US" w:bidi="ar-SA"/>
      </w:rPr>
    </w:lvl>
    <w:lvl w:ilvl="6">
      <w:numFmt w:val="bullet"/>
      <w:lvlText w:val="•"/>
      <w:lvlJc w:val="left"/>
      <w:pPr>
        <w:ind w:left="5783" w:hanging="348"/>
      </w:pPr>
      <w:rPr>
        <w:rFonts w:hint="default"/>
        <w:lang w:val="ru-RU" w:eastAsia="en-US" w:bidi="ar-SA"/>
      </w:rPr>
    </w:lvl>
    <w:lvl w:ilvl="7">
      <w:numFmt w:val="bullet"/>
      <w:lvlText w:val="•"/>
      <w:lvlJc w:val="left"/>
      <w:pPr>
        <w:ind w:left="6969" w:hanging="348"/>
      </w:pPr>
      <w:rPr>
        <w:rFonts w:hint="default"/>
        <w:lang w:val="ru-RU" w:eastAsia="en-US" w:bidi="ar-SA"/>
      </w:rPr>
    </w:lvl>
    <w:lvl w:ilvl="8">
      <w:numFmt w:val="bullet"/>
      <w:lvlText w:val="•"/>
      <w:lvlJc w:val="left"/>
      <w:pPr>
        <w:ind w:left="8154" w:hanging="348"/>
      </w:pPr>
      <w:rPr>
        <w:rFonts w:hint="default"/>
        <w:lang w:val="ru-RU" w:eastAsia="en-US" w:bidi="ar-SA"/>
      </w:rPr>
    </w:lvl>
  </w:abstractNum>
  <w:abstractNum w:abstractNumId="5" w15:restartNumberingAfterBreak="0">
    <w:nsid w:val="BF205925"/>
    <w:multiLevelType w:val="multilevel"/>
    <w:tmpl w:val="BF205925"/>
    <w:lvl w:ilvl="0">
      <w:start w:val="1"/>
      <w:numFmt w:val="decimal"/>
      <w:lvlText w:val="%1."/>
      <w:lvlJc w:val="left"/>
      <w:pPr>
        <w:tabs>
          <w:tab w:val="left" w:pos="0"/>
        </w:tabs>
        <w:ind w:left="1093" w:hanging="281"/>
      </w:pPr>
      <w:rPr>
        <w:rFonts w:ascii="Times New Roman" w:eastAsia="Times New Roman" w:hAnsi="Times New Roman"/>
        <w:b/>
        <w:bCs/>
        <w:w w:val="100"/>
        <w:sz w:val="28"/>
        <w:szCs w:val="28"/>
      </w:rPr>
    </w:lvl>
    <w:lvl w:ilvl="1">
      <w:start w:val="1"/>
      <w:numFmt w:val="decimal"/>
      <w:lvlText w:val="%1.%2."/>
      <w:lvlJc w:val="left"/>
      <w:pPr>
        <w:tabs>
          <w:tab w:val="left" w:pos="0"/>
        </w:tabs>
        <w:ind w:left="1305" w:hanging="493"/>
      </w:pPr>
      <w:rPr>
        <w:rFonts w:ascii="Times New Roman" w:eastAsia="Times New Roman" w:hAnsi="Times New Roman"/>
        <w:b/>
        <w:bCs/>
        <w:w w:val="100"/>
        <w:sz w:val="28"/>
        <w:szCs w:val="28"/>
      </w:rPr>
    </w:lvl>
    <w:lvl w:ilvl="2">
      <w:numFmt w:val="bullet"/>
      <w:lvlText w:val=""/>
      <w:lvlJc w:val="left"/>
      <w:pPr>
        <w:tabs>
          <w:tab w:val="left" w:pos="0"/>
        </w:tabs>
        <w:ind w:left="1300" w:hanging="493"/>
      </w:pPr>
      <w:rPr>
        <w:rFonts w:ascii="Symbol" w:hAnsi="Symbol" w:cs="Symbol" w:hint="default"/>
      </w:rPr>
    </w:lvl>
    <w:lvl w:ilvl="3">
      <w:numFmt w:val="bullet"/>
      <w:lvlText w:val=""/>
      <w:lvlJc w:val="left"/>
      <w:pPr>
        <w:tabs>
          <w:tab w:val="left" w:pos="0"/>
        </w:tabs>
        <w:ind w:left="2508" w:hanging="493"/>
      </w:pPr>
      <w:rPr>
        <w:rFonts w:ascii="Symbol" w:hAnsi="Symbol" w:cs="Symbol" w:hint="default"/>
      </w:rPr>
    </w:lvl>
    <w:lvl w:ilvl="4">
      <w:numFmt w:val="bullet"/>
      <w:lvlText w:val=""/>
      <w:lvlJc w:val="left"/>
      <w:pPr>
        <w:tabs>
          <w:tab w:val="left" w:pos="0"/>
        </w:tabs>
        <w:ind w:left="3716" w:hanging="493"/>
      </w:pPr>
      <w:rPr>
        <w:rFonts w:ascii="Symbol" w:hAnsi="Symbol" w:cs="Symbol" w:hint="default"/>
      </w:rPr>
    </w:lvl>
    <w:lvl w:ilvl="5">
      <w:numFmt w:val="bullet"/>
      <w:lvlText w:val=""/>
      <w:lvlJc w:val="left"/>
      <w:pPr>
        <w:tabs>
          <w:tab w:val="left" w:pos="0"/>
        </w:tabs>
        <w:ind w:left="4924" w:hanging="493"/>
      </w:pPr>
      <w:rPr>
        <w:rFonts w:ascii="Symbol" w:hAnsi="Symbol" w:cs="Symbol" w:hint="default"/>
      </w:rPr>
    </w:lvl>
    <w:lvl w:ilvl="6">
      <w:numFmt w:val="bullet"/>
      <w:lvlText w:val=""/>
      <w:lvlJc w:val="left"/>
      <w:pPr>
        <w:tabs>
          <w:tab w:val="left" w:pos="0"/>
        </w:tabs>
        <w:ind w:left="6133" w:hanging="493"/>
      </w:pPr>
      <w:rPr>
        <w:rFonts w:ascii="Symbol" w:hAnsi="Symbol" w:cs="Symbol" w:hint="default"/>
      </w:rPr>
    </w:lvl>
    <w:lvl w:ilvl="7">
      <w:numFmt w:val="bullet"/>
      <w:lvlText w:val=""/>
      <w:lvlJc w:val="left"/>
      <w:pPr>
        <w:tabs>
          <w:tab w:val="left" w:pos="0"/>
        </w:tabs>
        <w:ind w:left="7341" w:hanging="493"/>
      </w:pPr>
      <w:rPr>
        <w:rFonts w:ascii="Symbol" w:hAnsi="Symbol" w:cs="Symbol" w:hint="default"/>
      </w:rPr>
    </w:lvl>
    <w:lvl w:ilvl="8">
      <w:numFmt w:val="bullet"/>
      <w:lvlText w:val=""/>
      <w:lvlJc w:val="left"/>
      <w:pPr>
        <w:tabs>
          <w:tab w:val="left" w:pos="0"/>
        </w:tabs>
        <w:ind w:left="8549" w:hanging="493"/>
      </w:pPr>
      <w:rPr>
        <w:rFonts w:ascii="Symbol" w:hAnsi="Symbol" w:cs="Symbol" w:hint="default"/>
      </w:rPr>
    </w:lvl>
  </w:abstractNum>
  <w:abstractNum w:abstractNumId="6" w15:restartNumberingAfterBreak="0">
    <w:nsid w:val="CF092B84"/>
    <w:multiLevelType w:val="multilevel"/>
    <w:tmpl w:val="CF092B84"/>
    <w:lvl w:ilvl="0">
      <w:start w:val="1"/>
      <w:numFmt w:val="decimal"/>
      <w:lvlText w:val="%1."/>
      <w:lvlJc w:val="left"/>
      <w:pPr>
        <w:tabs>
          <w:tab w:val="left" w:pos="0"/>
        </w:tabs>
        <w:ind w:left="644" w:hanging="360"/>
      </w:pPr>
      <w:rPr>
        <w:b/>
        <w:bCs/>
      </w:rPr>
    </w:lvl>
    <w:lvl w:ilvl="1">
      <w:start w:val="1"/>
      <w:numFmt w:val="lowerLetter"/>
      <w:lvlText w:val="%2."/>
      <w:lvlJc w:val="left"/>
      <w:pPr>
        <w:tabs>
          <w:tab w:val="left" w:pos="0"/>
        </w:tabs>
        <w:ind w:left="1440" w:hanging="360"/>
      </w:pPr>
    </w:lvl>
    <w:lvl w:ilvl="2">
      <w:start w:val="1"/>
      <w:numFmt w:val="lowerRoman"/>
      <w:lvlText w:val="%1.%2.%3."/>
      <w:lvlJc w:val="right"/>
      <w:pPr>
        <w:tabs>
          <w:tab w:val="left" w:pos="0"/>
        </w:tabs>
        <w:ind w:left="2160" w:hanging="180"/>
      </w:pPr>
    </w:lvl>
    <w:lvl w:ilvl="3">
      <w:start w:val="1"/>
      <w:numFmt w:val="decimal"/>
      <w:lvlText w:val="%1.%2.%3.%4."/>
      <w:lvlJc w:val="left"/>
      <w:pPr>
        <w:tabs>
          <w:tab w:val="left" w:pos="0"/>
        </w:tabs>
        <w:ind w:left="2880" w:hanging="360"/>
      </w:pPr>
    </w:lvl>
    <w:lvl w:ilvl="4">
      <w:start w:val="1"/>
      <w:numFmt w:val="lowerLetter"/>
      <w:lvlText w:val="%1.%2.%3.%4.%5."/>
      <w:lvlJc w:val="left"/>
      <w:pPr>
        <w:tabs>
          <w:tab w:val="left" w:pos="0"/>
        </w:tabs>
        <w:ind w:left="3600" w:hanging="360"/>
      </w:pPr>
    </w:lvl>
    <w:lvl w:ilvl="5">
      <w:start w:val="1"/>
      <w:numFmt w:val="lowerRoman"/>
      <w:lvlText w:val="%1.%2.%3.%4.%5.%6."/>
      <w:lvlJc w:val="right"/>
      <w:pPr>
        <w:tabs>
          <w:tab w:val="left" w:pos="0"/>
        </w:tabs>
        <w:ind w:left="4320" w:hanging="180"/>
      </w:pPr>
    </w:lvl>
    <w:lvl w:ilvl="6">
      <w:start w:val="1"/>
      <w:numFmt w:val="decimal"/>
      <w:lvlText w:val="%1.%2.%3.%4.%5.%6.%7."/>
      <w:lvlJc w:val="left"/>
      <w:pPr>
        <w:tabs>
          <w:tab w:val="left" w:pos="0"/>
        </w:tabs>
        <w:ind w:left="5040" w:hanging="360"/>
      </w:pPr>
    </w:lvl>
    <w:lvl w:ilvl="7">
      <w:start w:val="1"/>
      <w:numFmt w:val="lowerLetter"/>
      <w:lvlText w:val="%1.%2.%3.%4.%5.%6.%7.%8."/>
      <w:lvlJc w:val="left"/>
      <w:pPr>
        <w:tabs>
          <w:tab w:val="left" w:pos="0"/>
        </w:tabs>
        <w:ind w:left="5760" w:hanging="360"/>
      </w:pPr>
    </w:lvl>
    <w:lvl w:ilvl="8">
      <w:start w:val="1"/>
      <w:numFmt w:val="lowerRoman"/>
      <w:lvlText w:val="%1.%2.%3.%4.%5.%6.%7.%8.%9."/>
      <w:lvlJc w:val="right"/>
      <w:pPr>
        <w:tabs>
          <w:tab w:val="left" w:pos="0"/>
        </w:tabs>
        <w:ind w:left="6480" w:hanging="180"/>
      </w:pPr>
    </w:lvl>
  </w:abstractNum>
  <w:abstractNum w:abstractNumId="7" w15:restartNumberingAfterBreak="0">
    <w:nsid w:val="E9ACA0A6"/>
    <w:multiLevelType w:val="multilevel"/>
    <w:tmpl w:val="E9ACA0A6"/>
    <w:lvl w:ilvl="0">
      <w:start w:val="1"/>
      <w:numFmt w:val="decimal"/>
      <w:lvlText w:val="%1."/>
      <w:lvlJc w:val="left"/>
      <w:pPr>
        <w:ind w:left="1093" w:hanging="281"/>
      </w:pPr>
      <w:rPr>
        <w:rFonts w:ascii="Times New Roman" w:eastAsia="Times New Roman" w:hAnsi="Times New Roman" w:cs="Times New Roman" w:hint="default"/>
        <w:b w:val="0"/>
        <w:bCs/>
        <w:w w:val="100"/>
        <w:sz w:val="24"/>
        <w:szCs w:val="24"/>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8" w15:restartNumberingAfterBreak="0">
    <w:nsid w:val="F292CDC8"/>
    <w:multiLevelType w:val="multilevel"/>
    <w:tmpl w:val="F292CDC8"/>
    <w:lvl w:ilvl="0">
      <w:start w:val="1"/>
      <w:numFmt w:val="decimal"/>
      <w:lvlText w:val="%1."/>
      <w:lvlJc w:val="left"/>
      <w:pPr>
        <w:tabs>
          <w:tab w:val="left" w:pos="0"/>
        </w:tabs>
        <w:ind w:left="480" w:hanging="48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0053208E"/>
    <w:multiLevelType w:val="multilevel"/>
    <w:tmpl w:val="0053208E"/>
    <w:lvl w:ilvl="0">
      <w:start w:val="1"/>
      <w:numFmt w:val="bullet"/>
      <w:pStyle w:val="a"/>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10" w15:restartNumberingAfterBreak="0">
    <w:nsid w:val="0248C179"/>
    <w:multiLevelType w:val="multilevel"/>
    <w:tmpl w:val="0248C179"/>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1" w15:restartNumberingAfterBreak="0">
    <w:nsid w:val="056F2C3C"/>
    <w:multiLevelType w:val="hybridMultilevel"/>
    <w:tmpl w:val="7F7C3352"/>
    <w:lvl w:ilvl="0" w:tplc="A6E071F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05886242"/>
    <w:multiLevelType w:val="multilevel"/>
    <w:tmpl w:val="9A16BEB2"/>
    <w:lvl w:ilvl="0">
      <w:start w:val="1"/>
      <w:numFmt w:val="decimal"/>
      <w:lvlText w:val="%1."/>
      <w:lvlJc w:val="left"/>
      <w:pPr>
        <w:ind w:left="318" w:hanging="360"/>
      </w:pPr>
      <w:rPr>
        <w:rFonts w:ascii="Times New Roman" w:eastAsia="Times New Roman" w:hAnsi="Times New Roman" w:cs="Times New Roman"/>
        <w:b/>
        <w:sz w:val="28"/>
        <w:szCs w:val="28"/>
      </w:rPr>
    </w:lvl>
    <w:lvl w:ilvl="1">
      <w:numFmt w:val="bullet"/>
      <w:lvlText w:val="•"/>
      <w:lvlJc w:val="left"/>
      <w:pPr>
        <w:ind w:left="1340" w:hanging="360"/>
      </w:pPr>
    </w:lvl>
    <w:lvl w:ilvl="2">
      <w:numFmt w:val="bullet"/>
      <w:lvlText w:val="•"/>
      <w:lvlJc w:val="left"/>
      <w:pPr>
        <w:ind w:left="2361" w:hanging="360"/>
      </w:pPr>
    </w:lvl>
    <w:lvl w:ilvl="3">
      <w:numFmt w:val="bullet"/>
      <w:lvlText w:val="•"/>
      <w:lvlJc w:val="left"/>
      <w:pPr>
        <w:ind w:left="3381" w:hanging="360"/>
      </w:pPr>
    </w:lvl>
    <w:lvl w:ilvl="4">
      <w:numFmt w:val="bullet"/>
      <w:lvlText w:val="•"/>
      <w:lvlJc w:val="left"/>
      <w:pPr>
        <w:ind w:left="4402" w:hanging="360"/>
      </w:pPr>
    </w:lvl>
    <w:lvl w:ilvl="5">
      <w:numFmt w:val="bullet"/>
      <w:lvlText w:val="•"/>
      <w:lvlJc w:val="left"/>
      <w:pPr>
        <w:ind w:left="5423" w:hanging="360"/>
      </w:pPr>
    </w:lvl>
    <w:lvl w:ilvl="6">
      <w:numFmt w:val="bullet"/>
      <w:lvlText w:val="•"/>
      <w:lvlJc w:val="left"/>
      <w:pPr>
        <w:ind w:left="6443" w:hanging="360"/>
      </w:pPr>
    </w:lvl>
    <w:lvl w:ilvl="7">
      <w:numFmt w:val="bullet"/>
      <w:lvlText w:val="•"/>
      <w:lvlJc w:val="left"/>
      <w:pPr>
        <w:ind w:left="7464" w:hanging="360"/>
      </w:pPr>
    </w:lvl>
    <w:lvl w:ilvl="8">
      <w:numFmt w:val="bullet"/>
      <w:lvlText w:val="•"/>
      <w:lvlJc w:val="left"/>
      <w:pPr>
        <w:ind w:left="8485" w:hanging="360"/>
      </w:pPr>
    </w:lvl>
  </w:abstractNum>
  <w:abstractNum w:abstractNumId="13" w15:restartNumberingAfterBreak="0">
    <w:nsid w:val="06702D12"/>
    <w:multiLevelType w:val="hybridMultilevel"/>
    <w:tmpl w:val="CE5AE07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AF04E03"/>
    <w:multiLevelType w:val="multilevel"/>
    <w:tmpl w:val="59ADCABA"/>
    <w:lvl w:ilvl="0">
      <w:start w:val="5"/>
      <w:numFmt w:val="decimal"/>
      <w:lvlText w:val="%1"/>
      <w:lvlJc w:val="left"/>
      <w:pPr>
        <w:tabs>
          <w:tab w:val="left" w:pos="0"/>
        </w:tabs>
        <w:ind w:left="375" w:hanging="375"/>
      </w:pPr>
    </w:lvl>
    <w:lvl w:ilvl="1">
      <w:start w:val="1"/>
      <w:numFmt w:val="decimal"/>
      <w:lvlText w:val="%1.%2"/>
      <w:lvlJc w:val="left"/>
      <w:pPr>
        <w:tabs>
          <w:tab w:val="left" w:pos="0"/>
        </w:tabs>
        <w:ind w:left="1019" w:hanging="375"/>
      </w:pPr>
    </w:lvl>
    <w:lvl w:ilvl="2">
      <w:start w:val="1"/>
      <w:numFmt w:val="decimal"/>
      <w:lvlText w:val="%1.%2.%3"/>
      <w:lvlJc w:val="left"/>
      <w:pPr>
        <w:tabs>
          <w:tab w:val="left" w:pos="0"/>
        </w:tabs>
        <w:ind w:left="2008" w:hanging="720"/>
      </w:pPr>
    </w:lvl>
    <w:lvl w:ilvl="3">
      <w:start w:val="1"/>
      <w:numFmt w:val="decimal"/>
      <w:lvlText w:val="%1.%2.%3.%4"/>
      <w:lvlJc w:val="left"/>
      <w:pPr>
        <w:tabs>
          <w:tab w:val="left" w:pos="0"/>
        </w:tabs>
        <w:ind w:left="3012" w:hanging="1080"/>
      </w:pPr>
    </w:lvl>
    <w:lvl w:ilvl="4">
      <w:start w:val="1"/>
      <w:numFmt w:val="decimal"/>
      <w:lvlText w:val="%1.%2.%3.%4.%5"/>
      <w:lvlJc w:val="left"/>
      <w:pPr>
        <w:tabs>
          <w:tab w:val="left" w:pos="0"/>
        </w:tabs>
        <w:ind w:left="3656" w:hanging="1080"/>
      </w:pPr>
    </w:lvl>
    <w:lvl w:ilvl="5">
      <w:start w:val="1"/>
      <w:numFmt w:val="decimal"/>
      <w:lvlText w:val="%1.%2.%3.%4.%5.%6"/>
      <w:lvlJc w:val="left"/>
      <w:pPr>
        <w:tabs>
          <w:tab w:val="left" w:pos="0"/>
        </w:tabs>
        <w:ind w:left="4660" w:hanging="1440"/>
      </w:pPr>
    </w:lvl>
    <w:lvl w:ilvl="6">
      <w:start w:val="1"/>
      <w:numFmt w:val="decimal"/>
      <w:lvlText w:val="%1.%2.%3.%4.%5.%6.%7"/>
      <w:lvlJc w:val="left"/>
      <w:pPr>
        <w:tabs>
          <w:tab w:val="left" w:pos="0"/>
        </w:tabs>
        <w:ind w:left="5304" w:hanging="1440"/>
      </w:pPr>
    </w:lvl>
    <w:lvl w:ilvl="7">
      <w:start w:val="1"/>
      <w:numFmt w:val="decimal"/>
      <w:lvlText w:val="%1.%2.%3.%4.%5.%6.%7.%8"/>
      <w:lvlJc w:val="left"/>
      <w:pPr>
        <w:tabs>
          <w:tab w:val="left" w:pos="0"/>
        </w:tabs>
        <w:ind w:left="6308" w:hanging="1800"/>
      </w:pPr>
    </w:lvl>
    <w:lvl w:ilvl="8">
      <w:start w:val="1"/>
      <w:numFmt w:val="decimal"/>
      <w:lvlText w:val="%1.%2.%3.%4.%5.%6.%7.%8.%9"/>
      <w:lvlJc w:val="left"/>
      <w:pPr>
        <w:tabs>
          <w:tab w:val="left" w:pos="0"/>
        </w:tabs>
        <w:ind w:left="7312" w:hanging="2160"/>
      </w:pPr>
    </w:lvl>
  </w:abstractNum>
  <w:abstractNum w:abstractNumId="15" w15:restartNumberingAfterBreak="0">
    <w:nsid w:val="12A32C1F"/>
    <w:multiLevelType w:val="hybridMultilevel"/>
    <w:tmpl w:val="FDFC5BC8"/>
    <w:lvl w:ilvl="0" w:tplc="B2108B7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13D63E3A"/>
    <w:multiLevelType w:val="hybridMultilevel"/>
    <w:tmpl w:val="468AA2A8"/>
    <w:lvl w:ilvl="0" w:tplc="DA98A6A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8F74015"/>
    <w:multiLevelType w:val="multilevel"/>
    <w:tmpl w:val="18F74015"/>
    <w:lvl w:ilvl="0">
      <w:start w:val="1"/>
      <w:numFmt w:val="decimal"/>
      <w:lvlText w:val="%1."/>
      <w:lvlJc w:val="left"/>
      <w:pPr>
        <w:ind w:left="318" w:hanging="444"/>
        <w:jc w:val="right"/>
      </w:pPr>
      <w:rPr>
        <w:rFonts w:hint="default"/>
        <w:b/>
        <w:bCs/>
        <w:spacing w:val="-1"/>
        <w:w w:val="100"/>
        <w:lang w:val="ru-RU" w:eastAsia="en-US" w:bidi="ar-SA"/>
      </w:rPr>
    </w:lvl>
    <w:lvl w:ilvl="1">
      <w:start w:val="8"/>
      <w:numFmt w:val="decimal"/>
      <w:lvlText w:val="%2."/>
      <w:lvlJc w:val="left"/>
      <w:pPr>
        <w:ind w:left="678" w:hanging="213"/>
        <w:jc w:val="right"/>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1774" w:hanging="213"/>
      </w:pPr>
      <w:rPr>
        <w:rFonts w:hint="default"/>
        <w:lang w:val="ru-RU" w:eastAsia="en-US" w:bidi="ar-SA"/>
      </w:rPr>
    </w:lvl>
    <w:lvl w:ilvl="3">
      <w:numFmt w:val="bullet"/>
      <w:lvlText w:val="•"/>
      <w:lvlJc w:val="left"/>
      <w:pPr>
        <w:ind w:left="2868" w:hanging="213"/>
      </w:pPr>
      <w:rPr>
        <w:rFonts w:hint="default"/>
        <w:lang w:val="ru-RU" w:eastAsia="en-US" w:bidi="ar-SA"/>
      </w:rPr>
    </w:lvl>
    <w:lvl w:ilvl="4">
      <w:numFmt w:val="bullet"/>
      <w:lvlText w:val="•"/>
      <w:lvlJc w:val="left"/>
      <w:pPr>
        <w:ind w:left="3962" w:hanging="213"/>
      </w:pPr>
      <w:rPr>
        <w:rFonts w:hint="default"/>
        <w:lang w:val="ru-RU" w:eastAsia="en-US" w:bidi="ar-SA"/>
      </w:rPr>
    </w:lvl>
    <w:lvl w:ilvl="5">
      <w:numFmt w:val="bullet"/>
      <w:lvlText w:val="•"/>
      <w:lvlJc w:val="left"/>
      <w:pPr>
        <w:ind w:left="5056" w:hanging="213"/>
      </w:pPr>
      <w:rPr>
        <w:rFonts w:hint="default"/>
        <w:lang w:val="ru-RU" w:eastAsia="en-US" w:bidi="ar-SA"/>
      </w:rPr>
    </w:lvl>
    <w:lvl w:ilvl="6">
      <w:numFmt w:val="bullet"/>
      <w:lvlText w:val="•"/>
      <w:lvlJc w:val="left"/>
      <w:pPr>
        <w:ind w:left="6150" w:hanging="213"/>
      </w:pPr>
      <w:rPr>
        <w:rFonts w:hint="default"/>
        <w:lang w:val="ru-RU" w:eastAsia="en-US" w:bidi="ar-SA"/>
      </w:rPr>
    </w:lvl>
    <w:lvl w:ilvl="7">
      <w:numFmt w:val="bullet"/>
      <w:lvlText w:val="•"/>
      <w:lvlJc w:val="left"/>
      <w:pPr>
        <w:ind w:left="7244" w:hanging="213"/>
      </w:pPr>
      <w:rPr>
        <w:rFonts w:hint="default"/>
        <w:lang w:val="ru-RU" w:eastAsia="en-US" w:bidi="ar-SA"/>
      </w:rPr>
    </w:lvl>
    <w:lvl w:ilvl="8">
      <w:numFmt w:val="bullet"/>
      <w:lvlText w:val="•"/>
      <w:lvlJc w:val="left"/>
      <w:pPr>
        <w:ind w:left="8338" w:hanging="213"/>
      </w:pPr>
      <w:rPr>
        <w:rFonts w:hint="default"/>
        <w:lang w:val="ru-RU" w:eastAsia="en-US" w:bidi="ar-SA"/>
      </w:rPr>
    </w:lvl>
  </w:abstractNum>
  <w:abstractNum w:abstractNumId="18" w15:restartNumberingAfterBreak="0">
    <w:nsid w:val="1AEF65F6"/>
    <w:multiLevelType w:val="hybridMultilevel"/>
    <w:tmpl w:val="994C6518"/>
    <w:lvl w:ilvl="0" w:tplc="35764514">
      <w:start w:val="1"/>
      <w:numFmt w:val="lowerLetter"/>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22D1700C"/>
    <w:multiLevelType w:val="hybridMultilevel"/>
    <w:tmpl w:val="DC2C39AA"/>
    <w:lvl w:ilvl="0" w:tplc="A9628C1E">
      <w:start w:val="1"/>
      <w:numFmt w:val="lowerLetter"/>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243FCF68"/>
    <w:multiLevelType w:val="multilevel"/>
    <w:tmpl w:val="243FC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50B5F91"/>
    <w:multiLevelType w:val="singleLevel"/>
    <w:tmpl w:val="9BD94584"/>
    <w:lvl w:ilvl="0">
      <w:start w:val="1"/>
      <w:numFmt w:val="decimal"/>
      <w:suff w:val="space"/>
      <w:lvlText w:val="%1."/>
      <w:lvlJc w:val="left"/>
    </w:lvl>
  </w:abstractNum>
  <w:abstractNum w:abstractNumId="22" w15:restartNumberingAfterBreak="0">
    <w:nsid w:val="2A8F537B"/>
    <w:multiLevelType w:val="multilevel"/>
    <w:tmpl w:val="2A8F537B"/>
    <w:lvl w:ilvl="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AA53F45"/>
    <w:multiLevelType w:val="multilevel"/>
    <w:tmpl w:val="DB643F92"/>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2F2B4C1C"/>
    <w:multiLevelType w:val="multilevel"/>
    <w:tmpl w:val="25940A30"/>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0BA1AEC"/>
    <w:multiLevelType w:val="hybridMultilevel"/>
    <w:tmpl w:val="CE5AE0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AB2A03"/>
    <w:multiLevelType w:val="multilevel"/>
    <w:tmpl w:val="D916A6B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32A05DBD"/>
    <w:multiLevelType w:val="singleLevel"/>
    <w:tmpl w:val="5AE20A88"/>
    <w:lvl w:ilvl="0">
      <w:start w:val="1"/>
      <w:numFmt w:val="decimal"/>
      <w:suff w:val="space"/>
      <w:lvlText w:val="%1."/>
      <w:lvlJc w:val="left"/>
    </w:lvl>
  </w:abstractNum>
  <w:abstractNum w:abstractNumId="28" w15:restartNumberingAfterBreak="0">
    <w:nsid w:val="337C6010"/>
    <w:multiLevelType w:val="hybridMultilevel"/>
    <w:tmpl w:val="CE5AE0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41A155B"/>
    <w:multiLevelType w:val="multilevel"/>
    <w:tmpl w:val="12B05186"/>
    <w:lvl w:ilvl="0">
      <w:start w:val="1"/>
      <w:numFmt w:val="decimal"/>
      <w:pStyle w:val="1"/>
      <w:lvlText w:val="%1."/>
      <w:lvlJc w:val="left"/>
      <w:pPr>
        <w:ind w:left="1531" w:hanging="360"/>
      </w:pPr>
    </w:lvl>
    <w:lvl w:ilvl="1">
      <w:start w:val="1"/>
      <w:numFmt w:val="decimal"/>
      <w:pStyle w:val="2"/>
      <w:isLgl/>
      <w:lvlText w:val="%1.%2."/>
      <w:lvlJc w:val="left"/>
      <w:pPr>
        <w:ind w:left="1891" w:hanging="720"/>
      </w:pPr>
      <w:rPr>
        <w:rFonts w:hint="default"/>
      </w:rPr>
    </w:lvl>
    <w:lvl w:ilvl="2">
      <w:start w:val="1"/>
      <w:numFmt w:val="decimal"/>
      <w:isLgl/>
      <w:lvlText w:val="%1.%2.%3."/>
      <w:lvlJc w:val="left"/>
      <w:pPr>
        <w:ind w:left="1891" w:hanging="720"/>
      </w:pPr>
      <w:rPr>
        <w:rFonts w:hint="default"/>
      </w:rPr>
    </w:lvl>
    <w:lvl w:ilvl="3">
      <w:start w:val="1"/>
      <w:numFmt w:val="decimal"/>
      <w:isLgl/>
      <w:lvlText w:val="%1.%2.%3.%4."/>
      <w:lvlJc w:val="left"/>
      <w:pPr>
        <w:ind w:left="2251" w:hanging="1080"/>
      </w:pPr>
      <w:rPr>
        <w:rFonts w:hint="default"/>
      </w:rPr>
    </w:lvl>
    <w:lvl w:ilvl="4">
      <w:start w:val="1"/>
      <w:numFmt w:val="decimal"/>
      <w:isLgl/>
      <w:lvlText w:val="%1.%2.%3.%4.%5."/>
      <w:lvlJc w:val="left"/>
      <w:pPr>
        <w:ind w:left="2251" w:hanging="1080"/>
      </w:pPr>
      <w:rPr>
        <w:rFonts w:hint="default"/>
      </w:rPr>
    </w:lvl>
    <w:lvl w:ilvl="5">
      <w:start w:val="1"/>
      <w:numFmt w:val="decimal"/>
      <w:isLgl/>
      <w:lvlText w:val="%1.%2.%3.%4.%5.%6."/>
      <w:lvlJc w:val="left"/>
      <w:pPr>
        <w:ind w:left="2611" w:hanging="1440"/>
      </w:pPr>
      <w:rPr>
        <w:rFonts w:hint="default"/>
      </w:rPr>
    </w:lvl>
    <w:lvl w:ilvl="6">
      <w:start w:val="1"/>
      <w:numFmt w:val="decimal"/>
      <w:isLgl/>
      <w:lvlText w:val="%1.%2.%3.%4.%5.%6.%7."/>
      <w:lvlJc w:val="left"/>
      <w:pPr>
        <w:ind w:left="2611" w:hanging="1440"/>
      </w:pPr>
      <w:rPr>
        <w:rFonts w:hint="default"/>
      </w:rPr>
    </w:lvl>
    <w:lvl w:ilvl="7">
      <w:start w:val="1"/>
      <w:numFmt w:val="decimal"/>
      <w:isLgl/>
      <w:lvlText w:val="%1.%2.%3.%4.%5.%6.%7.%8."/>
      <w:lvlJc w:val="left"/>
      <w:pPr>
        <w:ind w:left="2971" w:hanging="1800"/>
      </w:pPr>
      <w:rPr>
        <w:rFonts w:hint="default"/>
      </w:rPr>
    </w:lvl>
    <w:lvl w:ilvl="8">
      <w:start w:val="1"/>
      <w:numFmt w:val="decimal"/>
      <w:isLgl/>
      <w:lvlText w:val="%1.%2.%3.%4.%5.%6.%7.%8.%9."/>
      <w:lvlJc w:val="left"/>
      <w:pPr>
        <w:ind w:left="2971" w:hanging="1800"/>
      </w:pPr>
      <w:rPr>
        <w:rFonts w:hint="default"/>
      </w:rPr>
    </w:lvl>
  </w:abstractNum>
  <w:abstractNum w:abstractNumId="30" w15:restartNumberingAfterBreak="0">
    <w:nsid w:val="348A52E8"/>
    <w:multiLevelType w:val="hybridMultilevel"/>
    <w:tmpl w:val="CE5AE0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9AF1D59"/>
    <w:multiLevelType w:val="hybridMultilevel"/>
    <w:tmpl w:val="B426B612"/>
    <w:lvl w:ilvl="0" w:tplc="DF7883C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3B503164"/>
    <w:multiLevelType w:val="multilevel"/>
    <w:tmpl w:val="D3A025EE"/>
    <w:lvl w:ilvl="0">
      <w:start w:val="5"/>
      <w:numFmt w:val="decimal"/>
      <w:lvlText w:val="%1"/>
      <w:lvlJc w:val="left"/>
      <w:pPr>
        <w:tabs>
          <w:tab w:val="num" w:pos="0"/>
        </w:tabs>
        <w:ind w:left="375" w:hanging="375"/>
      </w:pPr>
      <w:rPr>
        <w:rFonts w:hint="default"/>
      </w:rPr>
    </w:lvl>
    <w:lvl w:ilvl="1">
      <w:start w:val="1"/>
      <w:numFmt w:val="decimal"/>
      <w:lvlText w:val="%1.%2"/>
      <w:lvlJc w:val="left"/>
      <w:pPr>
        <w:tabs>
          <w:tab w:val="num" w:pos="0"/>
        </w:tabs>
        <w:ind w:left="1019" w:hanging="375"/>
      </w:pPr>
      <w:rPr>
        <w:rFonts w:hint="default"/>
      </w:rPr>
    </w:lvl>
    <w:lvl w:ilvl="2">
      <w:start w:val="1"/>
      <w:numFmt w:val="decimal"/>
      <w:lvlText w:val="%1.%2.%3"/>
      <w:lvlJc w:val="left"/>
      <w:pPr>
        <w:tabs>
          <w:tab w:val="num" w:pos="0"/>
        </w:tabs>
        <w:ind w:left="2008" w:hanging="720"/>
      </w:pPr>
      <w:rPr>
        <w:rFonts w:hint="default"/>
      </w:rPr>
    </w:lvl>
    <w:lvl w:ilvl="3">
      <w:start w:val="1"/>
      <w:numFmt w:val="decimal"/>
      <w:lvlText w:val="%1.%2.%3.%4"/>
      <w:lvlJc w:val="left"/>
      <w:pPr>
        <w:tabs>
          <w:tab w:val="num" w:pos="0"/>
        </w:tabs>
        <w:ind w:left="3012" w:hanging="1080"/>
      </w:pPr>
      <w:rPr>
        <w:rFonts w:hint="default"/>
      </w:rPr>
    </w:lvl>
    <w:lvl w:ilvl="4">
      <w:start w:val="1"/>
      <w:numFmt w:val="decimal"/>
      <w:lvlText w:val="%1.%2.%3.%4.%5"/>
      <w:lvlJc w:val="left"/>
      <w:pPr>
        <w:tabs>
          <w:tab w:val="num" w:pos="0"/>
        </w:tabs>
        <w:ind w:left="3656" w:hanging="1080"/>
      </w:pPr>
      <w:rPr>
        <w:rFonts w:hint="default"/>
      </w:rPr>
    </w:lvl>
    <w:lvl w:ilvl="5">
      <w:start w:val="1"/>
      <w:numFmt w:val="decimal"/>
      <w:lvlText w:val="%1.%2.%3.%4.%5.%6"/>
      <w:lvlJc w:val="left"/>
      <w:pPr>
        <w:tabs>
          <w:tab w:val="num" w:pos="0"/>
        </w:tabs>
        <w:ind w:left="4660" w:hanging="1440"/>
      </w:pPr>
      <w:rPr>
        <w:rFonts w:hint="default"/>
      </w:rPr>
    </w:lvl>
    <w:lvl w:ilvl="6">
      <w:start w:val="1"/>
      <w:numFmt w:val="decimal"/>
      <w:lvlText w:val="%1.%2.%3.%4.%5.%6.%7"/>
      <w:lvlJc w:val="left"/>
      <w:pPr>
        <w:tabs>
          <w:tab w:val="num" w:pos="0"/>
        </w:tabs>
        <w:ind w:left="5304" w:hanging="1440"/>
      </w:pPr>
      <w:rPr>
        <w:rFonts w:hint="default"/>
      </w:rPr>
    </w:lvl>
    <w:lvl w:ilvl="7">
      <w:start w:val="1"/>
      <w:numFmt w:val="decimal"/>
      <w:lvlText w:val="%1.%2.%3.%4.%5.%6.%7.%8"/>
      <w:lvlJc w:val="left"/>
      <w:pPr>
        <w:tabs>
          <w:tab w:val="num" w:pos="0"/>
        </w:tabs>
        <w:ind w:left="6308" w:hanging="1800"/>
      </w:pPr>
      <w:rPr>
        <w:rFonts w:hint="default"/>
      </w:rPr>
    </w:lvl>
    <w:lvl w:ilvl="8">
      <w:start w:val="1"/>
      <w:numFmt w:val="decimal"/>
      <w:lvlText w:val="%1.%2.%3.%4.%5.%6.%7.%8.%9"/>
      <w:lvlJc w:val="left"/>
      <w:pPr>
        <w:tabs>
          <w:tab w:val="num" w:pos="0"/>
        </w:tabs>
        <w:ind w:left="7312" w:hanging="2160"/>
      </w:pPr>
      <w:rPr>
        <w:rFonts w:hint="default"/>
      </w:rPr>
    </w:lvl>
  </w:abstractNum>
  <w:abstractNum w:abstractNumId="33" w15:restartNumberingAfterBreak="0">
    <w:nsid w:val="42B54B71"/>
    <w:multiLevelType w:val="hybridMultilevel"/>
    <w:tmpl w:val="FB26A24C"/>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476E19E6"/>
    <w:multiLevelType w:val="singleLevel"/>
    <w:tmpl w:val="9BD94584"/>
    <w:lvl w:ilvl="0">
      <w:start w:val="1"/>
      <w:numFmt w:val="decimal"/>
      <w:suff w:val="space"/>
      <w:lvlText w:val="%1."/>
      <w:lvlJc w:val="left"/>
    </w:lvl>
  </w:abstractNum>
  <w:abstractNum w:abstractNumId="35" w15:restartNumberingAfterBreak="0">
    <w:nsid w:val="495C1D7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B147BCA"/>
    <w:multiLevelType w:val="hybridMultilevel"/>
    <w:tmpl w:val="C1A67EBA"/>
    <w:lvl w:ilvl="0" w:tplc="9964194C">
      <w:start w:val="1"/>
      <w:numFmt w:val="lowerLetter"/>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4E165B08"/>
    <w:multiLevelType w:val="hybridMultilevel"/>
    <w:tmpl w:val="4A9CC3D4"/>
    <w:lvl w:ilvl="0" w:tplc="7A3CF41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506505A0"/>
    <w:multiLevelType w:val="multilevel"/>
    <w:tmpl w:val="FC10A0C6"/>
    <w:lvl w:ilvl="0">
      <w:start w:val="1"/>
      <w:numFmt w:val="decimal"/>
      <w:lvlText w:val="%1)"/>
      <w:lvlJc w:val="left"/>
      <w:pPr>
        <w:ind w:left="373" w:hanging="360"/>
      </w:pPr>
    </w:lvl>
    <w:lvl w:ilvl="1">
      <w:start w:val="1"/>
      <w:numFmt w:val="lowerLetter"/>
      <w:lvlText w:val="%2."/>
      <w:lvlJc w:val="left"/>
      <w:pPr>
        <w:ind w:left="1093" w:hanging="360"/>
      </w:pPr>
    </w:lvl>
    <w:lvl w:ilvl="2">
      <w:start w:val="1"/>
      <w:numFmt w:val="lowerRoman"/>
      <w:lvlText w:val="%3."/>
      <w:lvlJc w:val="right"/>
      <w:pPr>
        <w:ind w:left="1813" w:hanging="180"/>
      </w:pPr>
    </w:lvl>
    <w:lvl w:ilvl="3">
      <w:start w:val="1"/>
      <w:numFmt w:val="decimal"/>
      <w:lvlText w:val="%4."/>
      <w:lvlJc w:val="left"/>
      <w:pPr>
        <w:ind w:left="2533" w:hanging="360"/>
      </w:pPr>
    </w:lvl>
    <w:lvl w:ilvl="4">
      <w:start w:val="1"/>
      <w:numFmt w:val="lowerLetter"/>
      <w:lvlText w:val="%5."/>
      <w:lvlJc w:val="left"/>
      <w:pPr>
        <w:ind w:left="3253" w:hanging="360"/>
      </w:pPr>
    </w:lvl>
    <w:lvl w:ilvl="5">
      <w:start w:val="1"/>
      <w:numFmt w:val="lowerRoman"/>
      <w:lvlText w:val="%6."/>
      <w:lvlJc w:val="right"/>
      <w:pPr>
        <w:ind w:left="3973" w:hanging="180"/>
      </w:pPr>
    </w:lvl>
    <w:lvl w:ilvl="6">
      <w:start w:val="1"/>
      <w:numFmt w:val="decimal"/>
      <w:lvlText w:val="%7."/>
      <w:lvlJc w:val="left"/>
      <w:pPr>
        <w:ind w:left="4693" w:hanging="360"/>
      </w:pPr>
    </w:lvl>
    <w:lvl w:ilvl="7">
      <w:start w:val="1"/>
      <w:numFmt w:val="lowerLetter"/>
      <w:lvlText w:val="%8."/>
      <w:lvlJc w:val="left"/>
      <w:pPr>
        <w:ind w:left="5413" w:hanging="360"/>
      </w:pPr>
    </w:lvl>
    <w:lvl w:ilvl="8">
      <w:start w:val="1"/>
      <w:numFmt w:val="lowerRoman"/>
      <w:lvlText w:val="%9."/>
      <w:lvlJc w:val="right"/>
      <w:pPr>
        <w:ind w:left="6133" w:hanging="180"/>
      </w:pPr>
    </w:lvl>
  </w:abstractNum>
  <w:abstractNum w:abstractNumId="39" w15:restartNumberingAfterBreak="0">
    <w:nsid w:val="549D53E6"/>
    <w:multiLevelType w:val="hybridMultilevel"/>
    <w:tmpl w:val="1BDC466E"/>
    <w:lvl w:ilvl="0" w:tplc="8D5EB6F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55793DFA"/>
    <w:multiLevelType w:val="multilevel"/>
    <w:tmpl w:val="55793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827201"/>
    <w:multiLevelType w:val="hybridMultilevel"/>
    <w:tmpl w:val="79F085DC"/>
    <w:lvl w:ilvl="0" w:tplc="4C501C56">
      <w:start w:val="1"/>
      <w:numFmt w:val="lowerLetter"/>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57CF6E63"/>
    <w:multiLevelType w:val="hybridMultilevel"/>
    <w:tmpl w:val="5424450C"/>
    <w:lvl w:ilvl="0" w:tplc="C0DE8CD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59ADCABA"/>
    <w:multiLevelType w:val="multilevel"/>
    <w:tmpl w:val="59ADCABA"/>
    <w:lvl w:ilvl="0">
      <w:start w:val="5"/>
      <w:numFmt w:val="decimal"/>
      <w:lvlText w:val="%1"/>
      <w:lvlJc w:val="left"/>
      <w:pPr>
        <w:tabs>
          <w:tab w:val="left" w:pos="0"/>
        </w:tabs>
        <w:ind w:left="375" w:hanging="375"/>
      </w:pPr>
    </w:lvl>
    <w:lvl w:ilvl="1">
      <w:start w:val="1"/>
      <w:numFmt w:val="decimal"/>
      <w:lvlText w:val="%1.%2"/>
      <w:lvlJc w:val="left"/>
      <w:pPr>
        <w:tabs>
          <w:tab w:val="left" w:pos="0"/>
        </w:tabs>
        <w:ind w:left="1019" w:hanging="375"/>
      </w:pPr>
    </w:lvl>
    <w:lvl w:ilvl="2">
      <w:start w:val="1"/>
      <w:numFmt w:val="decimal"/>
      <w:lvlText w:val="%1.%2.%3"/>
      <w:lvlJc w:val="left"/>
      <w:pPr>
        <w:tabs>
          <w:tab w:val="left" w:pos="0"/>
        </w:tabs>
        <w:ind w:left="2008" w:hanging="720"/>
      </w:pPr>
    </w:lvl>
    <w:lvl w:ilvl="3">
      <w:start w:val="1"/>
      <w:numFmt w:val="decimal"/>
      <w:lvlText w:val="%1.%2.%3.%4"/>
      <w:lvlJc w:val="left"/>
      <w:pPr>
        <w:tabs>
          <w:tab w:val="left" w:pos="0"/>
        </w:tabs>
        <w:ind w:left="3012" w:hanging="1080"/>
      </w:pPr>
    </w:lvl>
    <w:lvl w:ilvl="4">
      <w:start w:val="1"/>
      <w:numFmt w:val="decimal"/>
      <w:lvlText w:val="%1.%2.%3.%4.%5"/>
      <w:lvlJc w:val="left"/>
      <w:pPr>
        <w:tabs>
          <w:tab w:val="left" w:pos="0"/>
        </w:tabs>
        <w:ind w:left="3656" w:hanging="1080"/>
      </w:pPr>
    </w:lvl>
    <w:lvl w:ilvl="5">
      <w:start w:val="1"/>
      <w:numFmt w:val="decimal"/>
      <w:lvlText w:val="%1.%2.%3.%4.%5.%6"/>
      <w:lvlJc w:val="left"/>
      <w:pPr>
        <w:tabs>
          <w:tab w:val="left" w:pos="0"/>
        </w:tabs>
        <w:ind w:left="4660" w:hanging="1440"/>
      </w:pPr>
    </w:lvl>
    <w:lvl w:ilvl="6">
      <w:start w:val="1"/>
      <w:numFmt w:val="decimal"/>
      <w:lvlText w:val="%1.%2.%3.%4.%5.%6.%7"/>
      <w:lvlJc w:val="left"/>
      <w:pPr>
        <w:tabs>
          <w:tab w:val="left" w:pos="0"/>
        </w:tabs>
        <w:ind w:left="5304" w:hanging="1440"/>
      </w:pPr>
    </w:lvl>
    <w:lvl w:ilvl="7">
      <w:start w:val="1"/>
      <w:numFmt w:val="decimal"/>
      <w:lvlText w:val="%1.%2.%3.%4.%5.%6.%7.%8"/>
      <w:lvlJc w:val="left"/>
      <w:pPr>
        <w:tabs>
          <w:tab w:val="left" w:pos="0"/>
        </w:tabs>
        <w:ind w:left="6308" w:hanging="1800"/>
      </w:pPr>
    </w:lvl>
    <w:lvl w:ilvl="8">
      <w:start w:val="1"/>
      <w:numFmt w:val="decimal"/>
      <w:lvlText w:val="%1.%2.%3.%4.%5.%6.%7.%8.%9"/>
      <w:lvlJc w:val="left"/>
      <w:pPr>
        <w:tabs>
          <w:tab w:val="left" w:pos="0"/>
        </w:tabs>
        <w:ind w:left="7312" w:hanging="2160"/>
      </w:pPr>
    </w:lvl>
  </w:abstractNum>
  <w:abstractNum w:abstractNumId="44" w15:restartNumberingAfterBreak="0">
    <w:nsid w:val="5AE20A88"/>
    <w:multiLevelType w:val="singleLevel"/>
    <w:tmpl w:val="5AE20A88"/>
    <w:lvl w:ilvl="0">
      <w:start w:val="1"/>
      <w:numFmt w:val="decimal"/>
      <w:suff w:val="space"/>
      <w:lvlText w:val="%1."/>
      <w:lvlJc w:val="left"/>
    </w:lvl>
  </w:abstractNum>
  <w:abstractNum w:abstractNumId="45" w15:restartNumberingAfterBreak="0">
    <w:nsid w:val="5DC06937"/>
    <w:multiLevelType w:val="hybridMultilevel"/>
    <w:tmpl w:val="DC847156"/>
    <w:lvl w:ilvl="0" w:tplc="97E828C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5EF3494B"/>
    <w:multiLevelType w:val="hybridMultilevel"/>
    <w:tmpl w:val="CE5AE0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FD53723"/>
    <w:multiLevelType w:val="hybridMultilevel"/>
    <w:tmpl w:val="8DD6D66A"/>
    <w:lvl w:ilvl="0" w:tplc="2F869D4A">
      <w:start w:val="1"/>
      <w:numFmt w:val="lowerLetter"/>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605566FD"/>
    <w:multiLevelType w:val="hybridMultilevel"/>
    <w:tmpl w:val="F3280FC0"/>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61FA7DC0"/>
    <w:multiLevelType w:val="hybridMultilevel"/>
    <w:tmpl w:val="105C1CF0"/>
    <w:lvl w:ilvl="0" w:tplc="8556C908">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15:restartNumberingAfterBreak="0">
    <w:nsid w:val="674C1D5C"/>
    <w:multiLevelType w:val="hybridMultilevel"/>
    <w:tmpl w:val="55040B88"/>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72183CF9"/>
    <w:multiLevelType w:val="multilevel"/>
    <w:tmpl w:val="72183CF9"/>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rPr>
        <w:b w:val="0"/>
        <w:bCs w:val="0"/>
        <w:sz w:val="24"/>
        <w:szCs w:val="24"/>
      </w:r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52" w15:restartNumberingAfterBreak="0">
    <w:nsid w:val="7C424DDF"/>
    <w:multiLevelType w:val="multilevel"/>
    <w:tmpl w:val="6094A6F6"/>
    <w:lvl w:ilvl="0">
      <w:start w:val="1"/>
      <w:numFmt w:val="decimal"/>
      <w:lvlText w:val="%1."/>
      <w:lvlJc w:val="left"/>
      <w:pPr>
        <w:ind w:left="318" w:hanging="444"/>
      </w:pPr>
      <w:rPr>
        <w:b/>
      </w:rPr>
    </w:lvl>
    <w:lvl w:ilvl="1">
      <w:start w:val="8"/>
      <w:numFmt w:val="decimal"/>
      <w:lvlText w:val="%2."/>
      <w:lvlJc w:val="left"/>
      <w:pPr>
        <w:ind w:left="678" w:hanging="213"/>
      </w:pPr>
      <w:rPr>
        <w:rFonts w:ascii="Times New Roman" w:eastAsia="Times New Roman" w:hAnsi="Times New Roman" w:cs="Times New Roman"/>
        <w:b/>
        <w:sz w:val="26"/>
        <w:szCs w:val="26"/>
      </w:rPr>
    </w:lvl>
    <w:lvl w:ilvl="2">
      <w:numFmt w:val="bullet"/>
      <w:lvlText w:val="•"/>
      <w:lvlJc w:val="left"/>
      <w:pPr>
        <w:ind w:left="1774" w:hanging="213"/>
      </w:pPr>
    </w:lvl>
    <w:lvl w:ilvl="3">
      <w:numFmt w:val="bullet"/>
      <w:lvlText w:val="•"/>
      <w:lvlJc w:val="left"/>
      <w:pPr>
        <w:ind w:left="2868" w:hanging="213"/>
      </w:pPr>
    </w:lvl>
    <w:lvl w:ilvl="4">
      <w:numFmt w:val="bullet"/>
      <w:lvlText w:val="•"/>
      <w:lvlJc w:val="left"/>
      <w:pPr>
        <w:ind w:left="3962" w:hanging="213"/>
      </w:pPr>
    </w:lvl>
    <w:lvl w:ilvl="5">
      <w:numFmt w:val="bullet"/>
      <w:lvlText w:val="•"/>
      <w:lvlJc w:val="left"/>
      <w:pPr>
        <w:ind w:left="5056" w:hanging="213"/>
      </w:pPr>
    </w:lvl>
    <w:lvl w:ilvl="6">
      <w:numFmt w:val="bullet"/>
      <w:lvlText w:val="•"/>
      <w:lvlJc w:val="left"/>
      <w:pPr>
        <w:ind w:left="6150" w:hanging="213"/>
      </w:pPr>
    </w:lvl>
    <w:lvl w:ilvl="7">
      <w:numFmt w:val="bullet"/>
      <w:lvlText w:val="•"/>
      <w:lvlJc w:val="left"/>
      <w:pPr>
        <w:ind w:left="7244" w:hanging="213"/>
      </w:pPr>
    </w:lvl>
    <w:lvl w:ilvl="8">
      <w:numFmt w:val="bullet"/>
      <w:lvlText w:val="•"/>
      <w:lvlJc w:val="left"/>
      <w:pPr>
        <w:ind w:left="8338" w:hanging="213"/>
      </w:pPr>
    </w:lvl>
  </w:abstractNum>
  <w:abstractNum w:abstractNumId="53"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E112CF0"/>
    <w:multiLevelType w:val="hybridMultilevel"/>
    <w:tmpl w:val="1236FA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E542DB4"/>
    <w:multiLevelType w:val="hybridMultilevel"/>
    <w:tmpl w:val="914452A0"/>
    <w:lvl w:ilvl="0" w:tplc="4936EC0E">
      <w:start w:val="1"/>
      <w:numFmt w:val="lowerLetter"/>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6"/>
  </w:num>
  <w:num w:numId="3">
    <w:abstractNumId w:val="43"/>
  </w:num>
  <w:num w:numId="4">
    <w:abstractNumId w:val="5"/>
  </w:num>
  <w:num w:numId="5">
    <w:abstractNumId w:val="7"/>
  </w:num>
  <w:num w:numId="6">
    <w:abstractNumId w:val="44"/>
  </w:num>
  <w:num w:numId="7">
    <w:abstractNumId w:val="8"/>
  </w:num>
  <w:num w:numId="8">
    <w:abstractNumId w:val="51"/>
  </w:num>
  <w:num w:numId="9">
    <w:abstractNumId w:val="10"/>
  </w:num>
  <w:num w:numId="10">
    <w:abstractNumId w:val="40"/>
  </w:num>
  <w:num w:numId="11">
    <w:abstractNumId w:val="2"/>
  </w:num>
  <w:num w:numId="12">
    <w:abstractNumId w:val="22"/>
  </w:num>
  <w:num w:numId="13">
    <w:abstractNumId w:val="1"/>
  </w:num>
  <w:num w:numId="14">
    <w:abstractNumId w:val="17"/>
  </w:num>
  <w:num w:numId="15">
    <w:abstractNumId w:val="53"/>
  </w:num>
  <w:num w:numId="16">
    <w:abstractNumId w:val="0"/>
  </w:num>
  <w:num w:numId="17">
    <w:abstractNumId w:val="20"/>
  </w:num>
  <w:num w:numId="18">
    <w:abstractNumId w:val="3"/>
  </w:num>
  <w:num w:numId="19">
    <w:abstractNumId w:val="4"/>
  </w:num>
  <w:num w:numId="20">
    <w:abstractNumId w:val="34"/>
  </w:num>
  <w:num w:numId="21">
    <w:abstractNumId w:val="21"/>
  </w:num>
  <w:num w:numId="22">
    <w:abstractNumId w:val="49"/>
  </w:num>
  <w:num w:numId="23">
    <w:abstractNumId w:val="26"/>
  </w:num>
  <w:num w:numId="24">
    <w:abstractNumId w:val="45"/>
  </w:num>
  <w:num w:numId="25">
    <w:abstractNumId w:val="13"/>
  </w:num>
  <w:num w:numId="26">
    <w:abstractNumId w:val="25"/>
  </w:num>
  <w:num w:numId="27">
    <w:abstractNumId w:val="28"/>
  </w:num>
  <w:num w:numId="28">
    <w:abstractNumId w:val="46"/>
  </w:num>
  <w:num w:numId="29">
    <w:abstractNumId w:val="30"/>
  </w:num>
  <w:num w:numId="30">
    <w:abstractNumId w:val="12"/>
  </w:num>
  <w:num w:numId="31">
    <w:abstractNumId w:val="54"/>
  </w:num>
  <w:num w:numId="32">
    <w:abstractNumId w:val="16"/>
  </w:num>
  <w:num w:numId="33">
    <w:abstractNumId w:val="37"/>
  </w:num>
  <w:num w:numId="34">
    <w:abstractNumId w:val="33"/>
  </w:num>
  <w:num w:numId="35">
    <w:abstractNumId w:val="48"/>
  </w:num>
  <w:num w:numId="36">
    <w:abstractNumId w:val="11"/>
  </w:num>
  <w:num w:numId="37">
    <w:abstractNumId w:val="50"/>
  </w:num>
  <w:num w:numId="38">
    <w:abstractNumId w:val="18"/>
  </w:num>
  <w:num w:numId="39">
    <w:abstractNumId w:val="15"/>
  </w:num>
  <w:num w:numId="40">
    <w:abstractNumId w:val="42"/>
  </w:num>
  <w:num w:numId="41">
    <w:abstractNumId w:val="47"/>
  </w:num>
  <w:num w:numId="42">
    <w:abstractNumId w:val="39"/>
  </w:num>
  <w:num w:numId="43">
    <w:abstractNumId w:val="41"/>
  </w:num>
  <w:num w:numId="44">
    <w:abstractNumId w:val="36"/>
  </w:num>
  <w:num w:numId="45">
    <w:abstractNumId w:val="55"/>
  </w:num>
  <w:num w:numId="46">
    <w:abstractNumId w:val="19"/>
  </w:num>
  <w:num w:numId="47">
    <w:abstractNumId w:val="31"/>
  </w:num>
  <w:num w:numId="48">
    <w:abstractNumId w:val="23"/>
  </w:num>
  <w:num w:numId="49">
    <w:abstractNumId w:val="24"/>
  </w:num>
  <w:num w:numId="50">
    <w:abstractNumId w:val="38"/>
  </w:num>
  <w:num w:numId="51">
    <w:abstractNumId w:val="52"/>
  </w:num>
  <w:num w:numId="52">
    <w:abstractNumId w:val="27"/>
  </w:num>
  <w:num w:numId="53">
    <w:abstractNumId w:val="29"/>
  </w:num>
  <w:num w:numId="54">
    <w:abstractNumId w:val="29"/>
    <w:lvlOverride w:ilvl="0">
      <w:startOverride w:val="1"/>
    </w:lvlOverride>
  </w:num>
  <w:num w:numId="55">
    <w:abstractNumId w:val="35"/>
  </w:num>
  <w:num w:numId="56">
    <w:abstractNumId w:val="14"/>
  </w:num>
  <w:num w:numId="57">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67F"/>
    <w:rsid w:val="0000367F"/>
    <w:rsid w:val="000100C8"/>
    <w:rsid w:val="00013E58"/>
    <w:rsid w:val="000365E7"/>
    <w:rsid w:val="00047F8E"/>
    <w:rsid w:val="000518AF"/>
    <w:rsid w:val="00054C4B"/>
    <w:rsid w:val="0008211C"/>
    <w:rsid w:val="00086D5A"/>
    <w:rsid w:val="00095AC8"/>
    <w:rsid w:val="000A2656"/>
    <w:rsid w:val="000C2E06"/>
    <w:rsid w:val="000D080F"/>
    <w:rsid w:val="000D1252"/>
    <w:rsid w:val="000D6012"/>
    <w:rsid w:val="000F53A9"/>
    <w:rsid w:val="00103AFD"/>
    <w:rsid w:val="00117880"/>
    <w:rsid w:val="00125374"/>
    <w:rsid w:val="0013705D"/>
    <w:rsid w:val="00150A17"/>
    <w:rsid w:val="00161AFC"/>
    <w:rsid w:val="00166FDD"/>
    <w:rsid w:val="00182A4C"/>
    <w:rsid w:val="001906EF"/>
    <w:rsid w:val="00194B10"/>
    <w:rsid w:val="001A4386"/>
    <w:rsid w:val="001C792E"/>
    <w:rsid w:val="001F6936"/>
    <w:rsid w:val="002000EF"/>
    <w:rsid w:val="002001E9"/>
    <w:rsid w:val="00207740"/>
    <w:rsid w:val="002264D8"/>
    <w:rsid w:val="00240DC3"/>
    <w:rsid w:val="00290DD9"/>
    <w:rsid w:val="002B22B2"/>
    <w:rsid w:val="002C5814"/>
    <w:rsid w:val="002C727A"/>
    <w:rsid w:val="002D2E81"/>
    <w:rsid w:val="002D7584"/>
    <w:rsid w:val="002E0DFF"/>
    <w:rsid w:val="002E27E8"/>
    <w:rsid w:val="002E2C51"/>
    <w:rsid w:val="00301781"/>
    <w:rsid w:val="00310EF3"/>
    <w:rsid w:val="003264EA"/>
    <w:rsid w:val="003437B5"/>
    <w:rsid w:val="00345870"/>
    <w:rsid w:val="003852BA"/>
    <w:rsid w:val="003A0B9C"/>
    <w:rsid w:val="003F3DAC"/>
    <w:rsid w:val="00420E7B"/>
    <w:rsid w:val="00424F23"/>
    <w:rsid w:val="00443221"/>
    <w:rsid w:val="0044548F"/>
    <w:rsid w:val="0045255A"/>
    <w:rsid w:val="00453103"/>
    <w:rsid w:val="004648BB"/>
    <w:rsid w:val="00465FC1"/>
    <w:rsid w:val="0047387C"/>
    <w:rsid w:val="00484086"/>
    <w:rsid w:val="004A0E5F"/>
    <w:rsid w:val="004A2837"/>
    <w:rsid w:val="004B39FB"/>
    <w:rsid w:val="004D406C"/>
    <w:rsid w:val="004D5EA9"/>
    <w:rsid w:val="004E0469"/>
    <w:rsid w:val="00506029"/>
    <w:rsid w:val="00516E29"/>
    <w:rsid w:val="00564F34"/>
    <w:rsid w:val="00570509"/>
    <w:rsid w:val="005B2657"/>
    <w:rsid w:val="005B2D05"/>
    <w:rsid w:val="005F762F"/>
    <w:rsid w:val="0062118D"/>
    <w:rsid w:val="006214FC"/>
    <w:rsid w:val="00625FB2"/>
    <w:rsid w:val="006775AB"/>
    <w:rsid w:val="00685C72"/>
    <w:rsid w:val="00692A76"/>
    <w:rsid w:val="0069731E"/>
    <w:rsid w:val="006B6932"/>
    <w:rsid w:val="006C31AA"/>
    <w:rsid w:val="006E527C"/>
    <w:rsid w:val="006F1556"/>
    <w:rsid w:val="00706F6B"/>
    <w:rsid w:val="00734E6B"/>
    <w:rsid w:val="0074601E"/>
    <w:rsid w:val="00753E36"/>
    <w:rsid w:val="0076357A"/>
    <w:rsid w:val="00770F72"/>
    <w:rsid w:val="00772B38"/>
    <w:rsid w:val="0079632B"/>
    <w:rsid w:val="00796F9A"/>
    <w:rsid w:val="007B290E"/>
    <w:rsid w:val="007B2F77"/>
    <w:rsid w:val="007C007A"/>
    <w:rsid w:val="007C0E40"/>
    <w:rsid w:val="007D29FE"/>
    <w:rsid w:val="007F1B09"/>
    <w:rsid w:val="00806EC0"/>
    <w:rsid w:val="008114EA"/>
    <w:rsid w:val="00823EC1"/>
    <w:rsid w:val="00825EAF"/>
    <w:rsid w:val="00852FB4"/>
    <w:rsid w:val="00853EE3"/>
    <w:rsid w:val="008607E1"/>
    <w:rsid w:val="008747E4"/>
    <w:rsid w:val="00881222"/>
    <w:rsid w:val="008B4D93"/>
    <w:rsid w:val="008C0A4B"/>
    <w:rsid w:val="0091539E"/>
    <w:rsid w:val="009163B6"/>
    <w:rsid w:val="00917F49"/>
    <w:rsid w:val="009249F9"/>
    <w:rsid w:val="00926465"/>
    <w:rsid w:val="00947151"/>
    <w:rsid w:val="00963C49"/>
    <w:rsid w:val="009A67F9"/>
    <w:rsid w:val="009B730A"/>
    <w:rsid w:val="009C4254"/>
    <w:rsid w:val="009C63FF"/>
    <w:rsid w:val="009D4239"/>
    <w:rsid w:val="009F7E9A"/>
    <w:rsid w:val="00A1210C"/>
    <w:rsid w:val="00A23761"/>
    <w:rsid w:val="00A30F76"/>
    <w:rsid w:val="00A41EDC"/>
    <w:rsid w:val="00A5648D"/>
    <w:rsid w:val="00A62F3D"/>
    <w:rsid w:val="00A6447F"/>
    <w:rsid w:val="00A65448"/>
    <w:rsid w:val="00A66521"/>
    <w:rsid w:val="00A76D53"/>
    <w:rsid w:val="00AA072D"/>
    <w:rsid w:val="00AA17F7"/>
    <w:rsid w:val="00AB1A27"/>
    <w:rsid w:val="00AB6FC6"/>
    <w:rsid w:val="00AC12C9"/>
    <w:rsid w:val="00AC37E5"/>
    <w:rsid w:val="00AE4670"/>
    <w:rsid w:val="00AE74D3"/>
    <w:rsid w:val="00B01D59"/>
    <w:rsid w:val="00B04A66"/>
    <w:rsid w:val="00B4605C"/>
    <w:rsid w:val="00B76ED3"/>
    <w:rsid w:val="00B85F71"/>
    <w:rsid w:val="00B92B5F"/>
    <w:rsid w:val="00BC7A01"/>
    <w:rsid w:val="00C0409A"/>
    <w:rsid w:val="00C26400"/>
    <w:rsid w:val="00C45839"/>
    <w:rsid w:val="00C61EA4"/>
    <w:rsid w:val="00C7440B"/>
    <w:rsid w:val="00C7569B"/>
    <w:rsid w:val="00C900C9"/>
    <w:rsid w:val="00C913EA"/>
    <w:rsid w:val="00CA08DE"/>
    <w:rsid w:val="00CB290C"/>
    <w:rsid w:val="00CB600D"/>
    <w:rsid w:val="00CC59A6"/>
    <w:rsid w:val="00CC73FB"/>
    <w:rsid w:val="00CF172D"/>
    <w:rsid w:val="00D1006B"/>
    <w:rsid w:val="00D16AC0"/>
    <w:rsid w:val="00D27E83"/>
    <w:rsid w:val="00D30671"/>
    <w:rsid w:val="00D74E66"/>
    <w:rsid w:val="00D820A3"/>
    <w:rsid w:val="00D862BD"/>
    <w:rsid w:val="00DC1BD2"/>
    <w:rsid w:val="00DC3426"/>
    <w:rsid w:val="00DD0446"/>
    <w:rsid w:val="00DD0DCC"/>
    <w:rsid w:val="00DD1004"/>
    <w:rsid w:val="00DE02F6"/>
    <w:rsid w:val="00DE5652"/>
    <w:rsid w:val="00E063FC"/>
    <w:rsid w:val="00E42E06"/>
    <w:rsid w:val="00E5775F"/>
    <w:rsid w:val="00E74D60"/>
    <w:rsid w:val="00E81AEC"/>
    <w:rsid w:val="00EA7693"/>
    <w:rsid w:val="00EB62DB"/>
    <w:rsid w:val="00EC4355"/>
    <w:rsid w:val="00ED3054"/>
    <w:rsid w:val="00EF0F57"/>
    <w:rsid w:val="00EF6FA7"/>
    <w:rsid w:val="00F02C19"/>
    <w:rsid w:val="00F057F4"/>
    <w:rsid w:val="00F0703B"/>
    <w:rsid w:val="00F357D3"/>
    <w:rsid w:val="00F53380"/>
    <w:rsid w:val="00F911DE"/>
    <w:rsid w:val="00F95715"/>
    <w:rsid w:val="00FB0EB5"/>
    <w:rsid w:val="00FB2A7A"/>
    <w:rsid w:val="00FB682E"/>
    <w:rsid w:val="00FC7D70"/>
    <w:rsid w:val="00FD5C7D"/>
    <w:rsid w:val="2EA63B6E"/>
    <w:rsid w:val="32A719FF"/>
    <w:rsid w:val="37957DF7"/>
    <w:rsid w:val="3DC027D3"/>
    <w:rsid w:val="49914B4C"/>
    <w:rsid w:val="4E325855"/>
    <w:rsid w:val="5A1A4692"/>
    <w:rsid w:val="5FE15A98"/>
    <w:rsid w:val="613A6860"/>
    <w:rsid w:val="6C1822CF"/>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98EC740"/>
  <w15:docId w15:val="{E1E59460-709B-49DA-8084-288A36C3A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lsdException w:name="annotation text" w:semiHidden="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4E66"/>
    <w:pPr>
      <w:widowControl w:val="0"/>
      <w:suppressAutoHyphens/>
      <w:spacing w:after="0"/>
    </w:pPr>
    <w:rPr>
      <w:rFonts w:ascii="Times New Roman" w:eastAsia="Times New Roman" w:hAnsi="Times New Roman" w:cs="Times New Roman"/>
      <w:sz w:val="28"/>
      <w:szCs w:val="22"/>
      <w:lang w:eastAsia="en-US"/>
    </w:rPr>
  </w:style>
  <w:style w:type="paragraph" w:styleId="1">
    <w:name w:val="heading 1"/>
    <w:basedOn w:val="a0"/>
    <w:next w:val="a0"/>
    <w:uiPriority w:val="99"/>
    <w:qFormat/>
    <w:rsid w:val="00DC1BD2"/>
    <w:pPr>
      <w:keepNext/>
      <w:keepLines/>
      <w:widowControl/>
      <w:numPr>
        <w:numId w:val="53"/>
      </w:numPr>
      <w:spacing w:before="240" w:after="120"/>
      <w:ind w:left="1418" w:hanging="284"/>
      <w:outlineLvl w:val="0"/>
    </w:pPr>
    <w:rPr>
      <w:b/>
      <w:bCs/>
      <w:szCs w:val="28"/>
    </w:rPr>
  </w:style>
  <w:style w:type="paragraph" w:styleId="2">
    <w:name w:val="heading 2"/>
    <w:basedOn w:val="a0"/>
    <w:next w:val="a0"/>
    <w:uiPriority w:val="99"/>
    <w:qFormat/>
    <w:rsid w:val="00DC1BD2"/>
    <w:pPr>
      <w:keepNext/>
      <w:keepLines/>
      <w:widowControl/>
      <w:numPr>
        <w:ilvl w:val="1"/>
        <w:numId w:val="53"/>
      </w:numPr>
      <w:spacing w:before="120" w:after="240"/>
      <w:ind w:left="1418" w:hanging="567"/>
      <w:contextualSpacing/>
      <w:outlineLvl w:val="1"/>
    </w:pPr>
    <w:rPr>
      <w:rFonts w:eastAsia="等? Light" w:cs="Calibri Light"/>
      <w:b/>
      <w:szCs w:val="26"/>
    </w:rPr>
  </w:style>
  <w:style w:type="paragraph" w:styleId="3">
    <w:name w:val="heading 3"/>
    <w:basedOn w:val="a0"/>
    <w:next w:val="a0"/>
    <w:link w:val="30"/>
    <w:uiPriority w:val="99"/>
    <w:qFormat/>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uiPriority w:val="99"/>
    <w:semiHidden/>
    <w:qFormat/>
    <w:rPr>
      <w:rFonts w:ascii="Segoe UI" w:hAnsi="Segoe UI" w:cs="Segoe UI"/>
      <w:sz w:val="18"/>
      <w:szCs w:val="18"/>
    </w:rPr>
  </w:style>
  <w:style w:type="paragraph" w:styleId="a5">
    <w:name w:val="Body Text"/>
    <w:basedOn w:val="a0"/>
    <w:uiPriority w:val="99"/>
    <w:qFormat/>
    <w:rPr>
      <w:sz w:val="24"/>
      <w:szCs w:val="24"/>
    </w:rPr>
  </w:style>
  <w:style w:type="paragraph" w:styleId="20">
    <w:name w:val="Body Text 2"/>
    <w:basedOn w:val="a0"/>
    <w:link w:val="22"/>
    <w:uiPriority w:val="99"/>
    <w:qFormat/>
    <w:pPr>
      <w:widowControl/>
      <w:spacing w:after="120" w:line="480" w:lineRule="auto"/>
      <w:textAlignment w:val="baseline"/>
    </w:pPr>
    <w:rPr>
      <w:sz w:val="20"/>
      <w:szCs w:val="20"/>
      <w:lang w:eastAsia="ru-RU"/>
    </w:rPr>
  </w:style>
  <w:style w:type="paragraph" w:styleId="a6">
    <w:name w:val="Body Text Indent"/>
    <w:basedOn w:val="a0"/>
    <w:uiPriority w:val="99"/>
    <w:semiHidden/>
    <w:pPr>
      <w:widowControl/>
      <w:spacing w:after="120" w:line="276" w:lineRule="auto"/>
      <w:ind w:left="283"/>
    </w:pPr>
    <w:rPr>
      <w:rFonts w:ascii="Calibri" w:hAnsi="Calibri" w:cs="Calibri"/>
      <w:lang w:eastAsia="ru-RU"/>
    </w:rPr>
  </w:style>
  <w:style w:type="paragraph" w:styleId="a7">
    <w:name w:val="caption"/>
    <w:basedOn w:val="a0"/>
    <w:next w:val="a0"/>
    <w:qFormat/>
    <w:pPr>
      <w:suppressLineNumbers/>
      <w:spacing w:before="120" w:after="120"/>
    </w:pPr>
    <w:rPr>
      <w:rFonts w:ascii="PT Astra Serif" w:hAnsi="PT Astra Serif" w:cs="Noto Sans Devanagari"/>
      <w:i/>
      <w:iCs/>
      <w:sz w:val="24"/>
      <w:szCs w:val="24"/>
    </w:rPr>
  </w:style>
  <w:style w:type="paragraph" w:styleId="a8">
    <w:name w:val="annotation text"/>
    <w:basedOn w:val="a0"/>
    <w:uiPriority w:val="99"/>
    <w:semiHidden/>
    <w:qFormat/>
    <w:rPr>
      <w:sz w:val="20"/>
      <w:szCs w:val="20"/>
    </w:rPr>
  </w:style>
  <w:style w:type="paragraph" w:styleId="a9">
    <w:name w:val="annotation subject"/>
    <w:basedOn w:val="a8"/>
    <w:next w:val="a8"/>
    <w:uiPriority w:val="99"/>
    <w:semiHidden/>
    <w:qFormat/>
    <w:rPr>
      <w:b/>
      <w:bCs/>
    </w:rPr>
  </w:style>
  <w:style w:type="paragraph" w:styleId="aa">
    <w:name w:val="footer"/>
    <w:basedOn w:val="a0"/>
    <w:uiPriority w:val="99"/>
    <w:pPr>
      <w:widowControl/>
      <w:tabs>
        <w:tab w:val="center" w:pos="4677"/>
        <w:tab w:val="right" w:pos="9355"/>
      </w:tabs>
      <w:spacing w:after="200" w:line="276" w:lineRule="auto"/>
    </w:pPr>
    <w:rPr>
      <w:rFonts w:ascii="Calibri" w:hAnsi="Calibri" w:cs="Calibri"/>
      <w:lang w:eastAsia="ru-RU"/>
    </w:rPr>
  </w:style>
  <w:style w:type="paragraph" w:styleId="ab">
    <w:name w:val="footnote text"/>
    <w:basedOn w:val="a0"/>
    <w:link w:val="31"/>
    <w:uiPriority w:val="99"/>
    <w:semiHidden/>
    <w:rPr>
      <w:sz w:val="20"/>
      <w:szCs w:val="20"/>
      <w:lang w:eastAsia="ru-RU"/>
    </w:rPr>
  </w:style>
  <w:style w:type="paragraph" w:styleId="ac">
    <w:name w:val="header"/>
    <w:basedOn w:val="a0"/>
    <w:uiPriority w:val="99"/>
    <w:pPr>
      <w:widowControl/>
      <w:tabs>
        <w:tab w:val="center" w:pos="4677"/>
        <w:tab w:val="right" w:pos="9355"/>
      </w:tabs>
      <w:spacing w:after="200" w:line="276" w:lineRule="auto"/>
    </w:pPr>
    <w:rPr>
      <w:rFonts w:ascii="Calibri" w:hAnsi="Calibri" w:cs="Calibri"/>
      <w:lang w:eastAsia="ru-RU"/>
    </w:rPr>
  </w:style>
  <w:style w:type="paragraph" w:styleId="10">
    <w:name w:val="index 1"/>
    <w:basedOn w:val="a0"/>
    <w:next w:val="a0"/>
    <w:uiPriority w:val="99"/>
    <w:semiHidden/>
    <w:unhideWhenUsed/>
  </w:style>
  <w:style w:type="paragraph" w:styleId="ad">
    <w:name w:val="index heading"/>
    <w:basedOn w:val="a0"/>
    <w:next w:val="10"/>
    <w:qFormat/>
    <w:pPr>
      <w:suppressLineNumbers/>
    </w:pPr>
    <w:rPr>
      <w:rFonts w:ascii="PT Astra Serif" w:hAnsi="PT Astra Serif" w:cs="Noto Sans Devanagari"/>
    </w:rPr>
  </w:style>
  <w:style w:type="paragraph" w:styleId="ae">
    <w:name w:val="List"/>
    <w:basedOn w:val="a5"/>
    <w:rPr>
      <w:rFonts w:ascii="PT Astra Serif" w:hAnsi="PT Astra Serif" w:cs="Noto Sans Devanagari"/>
    </w:rPr>
  </w:style>
  <w:style w:type="paragraph" w:styleId="af">
    <w:name w:val="Normal (Web)"/>
    <w:basedOn w:val="a0"/>
    <w:uiPriority w:val="99"/>
    <w:qFormat/>
    <w:pPr>
      <w:widowControl/>
      <w:spacing w:beforeAutospacing="1" w:afterAutospacing="1"/>
    </w:pPr>
    <w:rPr>
      <w:sz w:val="24"/>
      <w:szCs w:val="24"/>
      <w:lang w:eastAsia="ru-RU"/>
    </w:rPr>
  </w:style>
  <w:style w:type="paragraph" w:styleId="af0">
    <w:name w:val="Title"/>
    <w:basedOn w:val="a0"/>
    <w:next w:val="a5"/>
    <w:qFormat/>
    <w:pPr>
      <w:keepNext/>
      <w:spacing w:before="240" w:after="120"/>
    </w:pPr>
    <w:rPr>
      <w:rFonts w:ascii="PT Astra Serif" w:eastAsia="Tahoma" w:hAnsi="PT Astra Serif" w:cs="Noto Sans Devanagari"/>
      <w:szCs w:val="28"/>
    </w:rPr>
  </w:style>
  <w:style w:type="paragraph" w:styleId="11">
    <w:name w:val="toc 1"/>
    <w:basedOn w:val="a0"/>
    <w:next w:val="a0"/>
    <w:uiPriority w:val="39"/>
    <w:pPr>
      <w:widowControl/>
      <w:tabs>
        <w:tab w:val="right" w:leader="dot" w:pos="9060"/>
      </w:tabs>
      <w:spacing w:before="240"/>
    </w:pPr>
    <w:rPr>
      <w:rFonts w:eastAsia="SimSun"/>
      <w:szCs w:val="28"/>
      <w:lang w:eastAsia="ru-RU"/>
    </w:rPr>
  </w:style>
  <w:style w:type="paragraph" w:styleId="21">
    <w:name w:val="toc 2"/>
    <w:basedOn w:val="a0"/>
    <w:next w:val="a0"/>
    <w:uiPriority w:val="39"/>
    <w:pPr>
      <w:widowControl/>
      <w:spacing w:after="100"/>
      <w:ind w:left="220"/>
    </w:pPr>
    <w:rPr>
      <w:rFonts w:ascii="Calibri" w:eastAsia="Calibri" w:hAnsi="Calibri" w:cs="Calibri"/>
    </w:rPr>
  </w:style>
  <w:style w:type="paragraph" w:styleId="32">
    <w:name w:val="toc 3"/>
    <w:basedOn w:val="a0"/>
    <w:next w:val="a0"/>
    <w:uiPriority w:val="99"/>
    <w:semiHidden/>
    <w:qFormat/>
    <w:pPr>
      <w:widowControl/>
      <w:spacing w:after="100" w:line="276" w:lineRule="auto"/>
      <w:ind w:left="440"/>
    </w:pPr>
    <w:rPr>
      <w:rFonts w:ascii="Calibri" w:hAnsi="Calibri" w:cs="Calibri"/>
      <w:lang w:eastAsia="ru-RU"/>
    </w:rPr>
  </w:style>
  <w:style w:type="character" w:styleId="af1">
    <w:name w:val="annotation reference"/>
    <w:basedOn w:val="a1"/>
    <w:uiPriority w:val="99"/>
    <w:semiHidden/>
    <w:qFormat/>
    <w:rPr>
      <w:sz w:val="16"/>
      <w:szCs w:val="16"/>
    </w:rPr>
  </w:style>
  <w:style w:type="character" w:styleId="af2">
    <w:name w:val="Hyperlink"/>
    <w:basedOn w:val="a1"/>
    <w:uiPriority w:val="99"/>
    <w:unhideWhenUsed/>
    <w:qFormat/>
    <w:locked/>
    <w:rPr>
      <w:color w:val="0000FF" w:themeColor="hyperlink"/>
      <w:u w:val="single"/>
    </w:rPr>
  </w:style>
  <w:style w:type="character" w:styleId="af3">
    <w:name w:val="page number"/>
    <w:basedOn w:val="a1"/>
    <w:uiPriority w:val="99"/>
    <w:qFormat/>
  </w:style>
  <w:style w:type="character" w:styleId="af4">
    <w:name w:val="Strong"/>
    <w:basedOn w:val="a1"/>
    <w:uiPriority w:val="99"/>
    <w:qFormat/>
    <w:rPr>
      <w:b/>
      <w:bCs/>
    </w:rPr>
  </w:style>
  <w:style w:type="table" w:styleId="af5">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Текст сноски Знак3"/>
    <w:basedOn w:val="a1"/>
    <w:link w:val="ab"/>
    <w:uiPriority w:val="99"/>
    <w:qFormat/>
    <w:locked/>
    <w:rPr>
      <w:rFonts w:ascii="Times New Roman" w:hAnsi="Times New Roman" w:cs="Times New Roman"/>
      <w:b/>
      <w:bCs/>
      <w:sz w:val="28"/>
      <w:szCs w:val="28"/>
    </w:rPr>
  </w:style>
  <w:style w:type="character" w:customStyle="1" w:styleId="22">
    <w:name w:val="Основной текст 2 Знак2"/>
    <w:basedOn w:val="a1"/>
    <w:link w:val="20"/>
    <w:uiPriority w:val="99"/>
    <w:qFormat/>
    <w:locked/>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qFormat/>
    <w:locked/>
    <w:rPr>
      <w:rFonts w:ascii="Calibri Light" w:eastAsia="等? Light" w:hAnsi="Calibri Light" w:cs="Calibri Light"/>
      <w:i/>
      <w:iCs/>
      <w:color w:val="2E74B5"/>
      <w:lang w:eastAsia="ru-RU"/>
    </w:rPr>
  </w:style>
  <w:style w:type="character" w:customStyle="1" w:styleId="af6">
    <w:name w:val="Текст выноски Знак"/>
    <w:basedOn w:val="a1"/>
    <w:uiPriority w:val="99"/>
    <w:qFormat/>
    <w:locked/>
    <w:rPr>
      <w:rFonts w:ascii="Segoe UI" w:hAnsi="Segoe UI" w:cs="Segoe UI"/>
      <w:sz w:val="18"/>
      <w:szCs w:val="18"/>
    </w:rPr>
  </w:style>
  <w:style w:type="character" w:customStyle="1" w:styleId="af7">
    <w:name w:val="Основной текст Знак"/>
    <w:basedOn w:val="a1"/>
    <w:uiPriority w:val="99"/>
    <w:qFormat/>
    <w:locked/>
    <w:rPr>
      <w:rFonts w:ascii="Times New Roman" w:hAnsi="Times New Roman" w:cs="Times New Roman"/>
      <w:sz w:val="24"/>
      <w:szCs w:val="24"/>
    </w:rPr>
  </w:style>
  <w:style w:type="character" w:customStyle="1" w:styleId="23">
    <w:name w:val="Основной текст 2 Знак"/>
    <w:basedOn w:val="a1"/>
    <w:uiPriority w:val="99"/>
    <w:qFormat/>
    <w:locked/>
    <w:rPr>
      <w:rFonts w:ascii="Times New Roman" w:hAnsi="Times New Roman" w:cs="Times New Roman"/>
      <w:sz w:val="20"/>
      <w:szCs w:val="20"/>
      <w:lang w:eastAsia="ru-RU"/>
    </w:rPr>
  </w:style>
  <w:style w:type="character" w:customStyle="1" w:styleId="af8">
    <w:name w:val="Основной текст с отступом Знак"/>
    <w:basedOn w:val="a1"/>
    <w:uiPriority w:val="99"/>
    <w:semiHidden/>
    <w:qFormat/>
    <w:locked/>
    <w:rPr>
      <w:rFonts w:ascii="Calibri" w:hAnsi="Calibri" w:cs="Calibri"/>
      <w:lang w:eastAsia="ru-RU"/>
    </w:rPr>
  </w:style>
  <w:style w:type="character" w:customStyle="1" w:styleId="af9">
    <w:name w:val="Текст примечания Знак"/>
    <w:basedOn w:val="a1"/>
    <w:uiPriority w:val="99"/>
    <w:semiHidden/>
    <w:qFormat/>
    <w:locked/>
    <w:rPr>
      <w:rFonts w:ascii="Times New Roman" w:hAnsi="Times New Roman" w:cs="Times New Roman"/>
      <w:sz w:val="20"/>
      <w:szCs w:val="20"/>
    </w:rPr>
  </w:style>
  <w:style w:type="character" w:customStyle="1" w:styleId="afa">
    <w:name w:val="Тема примечания Знак"/>
    <w:basedOn w:val="af9"/>
    <w:uiPriority w:val="99"/>
    <w:semiHidden/>
    <w:qFormat/>
    <w:locked/>
    <w:rPr>
      <w:rFonts w:ascii="Times New Roman" w:hAnsi="Times New Roman" w:cs="Times New Roman"/>
      <w:b/>
      <w:bCs/>
      <w:sz w:val="20"/>
      <w:szCs w:val="20"/>
    </w:rPr>
  </w:style>
  <w:style w:type="character" w:customStyle="1" w:styleId="afb">
    <w:name w:val="Нижний колонтитул Знак"/>
    <w:basedOn w:val="a1"/>
    <w:uiPriority w:val="99"/>
    <w:qFormat/>
    <w:locked/>
    <w:rPr>
      <w:rFonts w:ascii="Calibri" w:hAnsi="Calibri" w:cs="Calibri"/>
      <w:lang w:eastAsia="ru-RU"/>
    </w:rPr>
  </w:style>
  <w:style w:type="character" w:customStyle="1" w:styleId="12">
    <w:name w:val="Текст сноски Знак1"/>
    <w:basedOn w:val="a1"/>
    <w:uiPriority w:val="99"/>
    <w:qFormat/>
    <w:locked/>
    <w:rPr>
      <w:rFonts w:ascii="Times New Roman" w:hAnsi="Times New Roman" w:cs="Times New Roman"/>
      <w:sz w:val="20"/>
      <w:szCs w:val="20"/>
      <w:lang w:eastAsia="ru-RU"/>
    </w:rPr>
  </w:style>
  <w:style w:type="character" w:customStyle="1" w:styleId="afc">
    <w:name w:val="Верхний колонтитул Знак"/>
    <w:basedOn w:val="a1"/>
    <w:uiPriority w:val="99"/>
    <w:qFormat/>
    <w:locked/>
    <w:rPr>
      <w:rFonts w:ascii="Calibri" w:hAnsi="Calibri" w:cs="Calibri"/>
      <w:lang w:eastAsia="ru-RU"/>
    </w:rPr>
  </w:style>
  <w:style w:type="character" w:customStyle="1" w:styleId="13">
    <w:name w:val="Выделение1"/>
    <w:basedOn w:val="a1"/>
    <w:uiPriority w:val="99"/>
    <w:qFormat/>
    <w:rPr>
      <w:b/>
      <w:bCs/>
    </w:rPr>
  </w:style>
  <w:style w:type="character" w:customStyle="1" w:styleId="afd">
    <w:name w:val="Посещённая гиперссылка"/>
    <w:basedOn w:val="a1"/>
    <w:uiPriority w:val="99"/>
    <w:semiHidden/>
    <w:qFormat/>
    <w:rPr>
      <w:color w:val="auto"/>
      <w:u w:val="single"/>
    </w:rPr>
  </w:style>
  <w:style w:type="character" w:customStyle="1" w:styleId="afe">
    <w:name w:val="Привязка сноски"/>
    <w:qFormat/>
    <w:rPr>
      <w:vertAlign w:val="superscript"/>
    </w:rPr>
  </w:style>
  <w:style w:type="character" w:customStyle="1" w:styleId="FootnoteCharacters">
    <w:name w:val="Footnote Characters"/>
    <w:basedOn w:val="a1"/>
    <w:uiPriority w:val="99"/>
    <w:semiHidden/>
    <w:qFormat/>
    <w:rPr>
      <w:vertAlign w:val="superscript"/>
    </w:rPr>
  </w:style>
  <w:style w:type="character" w:customStyle="1" w:styleId="-">
    <w:name w:val="Интернет-ссылка"/>
    <w:basedOn w:val="a1"/>
    <w:unhideWhenUsed/>
    <w:locked/>
    <w:rPr>
      <w:color w:val="0000FF" w:themeColor="hyperlink"/>
      <w:u w:val="single"/>
    </w:rPr>
  </w:style>
  <w:style w:type="character" w:customStyle="1" w:styleId="aff">
    <w:name w:val="Текст сноски Знак"/>
    <w:basedOn w:val="a1"/>
    <w:uiPriority w:val="99"/>
    <w:qFormat/>
    <w:rPr>
      <w:rFonts w:ascii="Times New Roman" w:hAnsi="Times New Roman" w:cs="Times New Roman"/>
      <w:sz w:val="20"/>
      <w:szCs w:val="20"/>
    </w:rPr>
  </w:style>
  <w:style w:type="character" w:customStyle="1" w:styleId="text-smallcaps">
    <w:name w:val="text-smallcaps"/>
    <w:basedOn w:val="a1"/>
    <w:uiPriority w:val="99"/>
    <w:qFormat/>
  </w:style>
  <w:style w:type="character" w:customStyle="1" w:styleId="mainheader1">
    <w:name w:val="mainheader1"/>
    <w:uiPriority w:val="99"/>
    <w:qFormat/>
    <w:rPr>
      <w:rFonts w:ascii="Arial" w:hAnsi="Arial" w:cs="Arial"/>
      <w:b/>
      <w:bCs/>
      <w:color w:val="333333"/>
      <w:sz w:val="21"/>
      <w:szCs w:val="21"/>
    </w:rPr>
  </w:style>
  <w:style w:type="character" w:customStyle="1" w:styleId="t24p0251">
    <w:name w:val="t24p0251"/>
    <w:uiPriority w:val="99"/>
    <w:qFormat/>
    <w:rPr>
      <w:rFonts w:ascii="Times New Roman" w:hAnsi="Times New Roman" w:cs="Times New Roman"/>
      <w:color w:val="auto"/>
      <w:sz w:val="36"/>
      <w:szCs w:val="36"/>
      <w:u w:val="none"/>
    </w:rPr>
  </w:style>
  <w:style w:type="character" w:customStyle="1" w:styleId="FontStyle40">
    <w:name w:val="Font Style40"/>
    <w:uiPriority w:val="99"/>
    <w:qFormat/>
    <w:rPr>
      <w:rFonts w:ascii="Angsana New" w:hAnsi="Angsana New" w:cs="Angsana New"/>
      <w:b/>
      <w:bCs/>
      <w:sz w:val="44"/>
      <w:szCs w:val="44"/>
    </w:rPr>
  </w:style>
  <w:style w:type="character" w:customStyle="1" w:styleId="FontStyle52">
    <w:name w:val="Font Style52"/>
    <w:uiPriority w:val="99"/>
    <w:qFormat/>
    <w:rPr>
      <w:rFonts w:ascii="Arial Unicode MS" w:eastAsia="Arial Unicode MS" w:hAnsi="Arial Unicode MS" w:cs="Arial Unicode MS"/>
      <w:sz w:val="26"/>
      <w:szCs w:val="26"/>
    </w:rPr>
  </w:style>
  <w:style w:type="character" w:customStyle="1" w:styleId="FontStyle63">
    <w:name w:val="Font Style63"/>
    <w:uiPriority w:val="99"/>
    <w:qFormat/>
    <w:rPr>
      <w:rFonts w:ascii="Angsana New" w:hAnsi="Angsana New" w:cs="Angsana New"/>
      <w:b/>
      <w:bCs/>
      <w:i/>
      <w:iCs/>
      <w:sz w:val="44"/>
      <w:szCs w:val="44"/>
    </w:rPr>
  </w:style>
  <w:style w:type="character" w:customStyle="1" w:styleId="14">
    <w:name w:val="Текст выноски Знак1"/>
    <w:basedOn w:val="a1"/>
    <w:uiPriority w:val="99"/>
    <w:semiHidden/>
    <w:qFormat/>
    <w:rPr>
      <w:rFonts w:ascii="Segoe UI" w:hAnsi="Segoe UI" w:cs="Segoe UI"/>
      <w:sz w:val="18"/>
      <w:szCs w:val="18"/>
    </w:rPr>
  </w:style>
  <w:style w:type="character" w:customStyle="1" w:styleId="apple-converted-space">
    <w:name w:val="apple-converted-space"/>
    <w:basedOn w:val="a1"/>
    <w:uiPriority w:val="99"/>
    <w:qFormat/>
  </w:style>
  <w:style w:type="character" w:customStyle="1" w:styleId="FontStyle25">
    <w:name w:val="Font Style25"/>
    <w:uiPriority w:val="99"/>
    <w:qFormat/>
    <w:rPr>
      <w:rFonts w:ascii="Arial" w:hAnsi="Arial" w:cs="Arial"/>
      <w:sz w:val="20"/>
      <w:szCs w:val="20"/>
    </w:rPr>
  </w:style>
  <w:style w:type="character" w:customStyle="1" w:styleId="FontStyle11">
    <w:name w:val="Font Style11"/>
    <w:uiPriority w:val="99"/>
    <w:qFormat/>
    <w:rPr>
      <w:rFonts w:ascii="Times New Roman" w:hAnsi="Times New Roman" w:cs="Times New Roman"/>
      <w:sz w:val="20"/>
      <w:szCs w:val="20"/>
    </w:rPr>
  </w:style>
  <w:style w:type="character" w:customStyle="1" w:styleId="FontStyle12">
    <w:name w:val="Font Style12"/>
    <w:qFormat/>
    <w:rPr>
      <w:rFonts w:ascii="Times New Roman" w:hAnsi="Times New Roman" w:cs="Times New Roman"/>
      <w:sz w:val="24"/>
      <w:szCs w:val="24"/>
    </w:rPr>
  </w:style>
  <w:style w:type="character" w:customStyle="1" w:styleId="1-1pt">
    <w:name w:val="Заголовок №1 + Интервал -1 pt"/>
    <w:uiPriority w:val="99"/>
    <w:qFormat/>
    <w:rPr>
      <w:rFonts w:ascii="Sylfaen" w:eastAsia="Times New Roman" w:hAnsi="Sylfaen" w:cs="Sylfaen"/>
      <w:spacing w:val="-20"/>
      <w:sz w:val="31"/>
      <w:szCs w:val="31"/>
      <w:shd w:val="clear" w:color="auto" w:fill="FFFFFF"/>
    </w:rPr>
  </w:style>
  <w:style w:type="character" w:customStyle="1" w:styleId="bookid1">
    <w:name w:val="bookid1"/>
    <w:uiPriority w:val="99"/>
    <w:qFormat/>
    <w:rPr>
      <w:vanish/>
    </w:rPr>
  </w:style>
  <w:style w:type="character" w:customStyle="1" w:styleId="161pt">
    <w:name w:val="Основной текст (16) + Интервал 1 pt"/>
    <w:basedOn w:val="a1"/>
    <w:uiPriority w:val="99"/>
    <w:qFormat/>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f0">
    <w:name w:val="Основной текст_"/>
    <w:basedOn w:val="a1"/>
    <w:uiPriority w:val="99"/>
    <w:qFormat/>
    <w:locked/>
    <w:rPr>
      <w:rFonts w:ascii="Arial" w:eastAsia="Times New Roman" w:hAnsi="Arial" w:cs="Arial"/>
      <w:sz w:val="19"/>
      <w:szCs w:val="19"/>
      <w:shd w:val="clear" w:color="auto" w:fill="FFFFFF"/>
    </w:rPr>
  </w:style>
  <w:style w:type="character" w:customStyle="1" w:styleId="24">
    <w:name w:val="Основной текст (2)_"/>
    <w:basedOn w:val="a1"/>
    <w:uiPriority w:val="99"/>
    <w:qFormat/>
    <w:locked/>
    <w:rPr>
      <w:rFonts w:ascii="Arial" w:eastAsia="Times New Roman" w:hAnsi="Arial" w:cs="Arial"/>
      <w:sz w:val="18"/>
      <w:szCs w:val="18"/>
      <w:shd w:val="clear" w:color="auto" w:fill="FFFFFF"/>
    </w:rPr>
  </w:style>
  <w:style w:type="character" w:customStyle="1" w:styleId="a-size-small">
    <w:name w:val="a-size-small"/>
    <w:basedOn w:val="a1"/>
    <w:uiPriority w:val="99"/>
    <w:qFormat/>
  </w:style>
  <w:style w:type="character" w:customStyle="1" w:styleId="110">
    <w:name w:val="Основной текст + 11"/>
    <w:basedOn w:val="af7"/>
    <w:uiPriority w:val="99"/>
    <w:qFormat/>
    <w:rPr>
      <w:rFonts w:ascii="Times New Roman" w:hAnsi="Times New Roman" w:cs="Times New Roman"/>
      <w:sz w:val="23"/>
      <w:szCs w:val="23"/>
      <w:shd w:val="clear" w:color="auto" w:fill="FFFFFF"/>
      <w:lang w:eastAsia="ru-RU"/>
    </w:rPr>
  </w:style>
  <w:style w:type="character" w:customStyle="1" w:styleId="15">
    <w:name w:val="Основной текст Знак1"/>
    <w:basedOn w:val="a1"/>
    <w:uiPriority w:val="99"/>
    <w:semiHidden/>
    <w:qFormat/>
  </w:style>
  <w:style w:type="character" w:customStyle="1" w:styleId="210">
    <w:name w:val="Основной текст 2 Знак1"/>
    <w:basedOn w:val="a1"/>
    <w:uiPriority w:val="99"/>
    <w:semiHidden/>
    <w:qFormat/>
  </w:style>
  <w:style w:type="character" w:customStyle="1" w:styleId="16">
    <w:name w:val="Нижний колонтитул Знак1"/>
    <w:basedOn w:val="a1"/>
    <w:uiPriority w:val="99"/>
    <w:semiHidden/>
    <w:qFormat/>
  </w:style>
  <w:style w:type="character" w:customStyle="1" w:styleId="17">
    <w:name w:val="Верхний колонтитул Знак1"/>
    <w:basedOn w:val="a1"/>
    <w:uiPriority w:val="99"/>
    <w:semiHidden/>
    <w:qFormat/>
  </w:style>
  <w:style w:type="character" w:customStyle="1" w:styleId="18">
    <w:name w:val="Основной текст с отступом Знак1"/>
    <w:basedOn w:val="a1"/>
    <w:uiPriority w:val="99"/>
    <w:semiHidden/>
    <w:qFormat/>
  </w:style>
  <w:style w:type="character" w:customStyle="1" w:styleId="branding">
    <w:name w:val="branding"/>
    <w:basedOn w:val="a1"/>
    <w:uiPriority w:val="99"/>
    <w:qFormat/>
  </w:style>
  <w:style w:type="character" w:customStyle="1" w:styleId="fontstyle01">
    <w:name w:val="fontstyle0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Pr>
      <w:rFonts w:ascii="TimesNewRomanPSMT" w:hAnsi="TimesNewRomanPSMT" w:cs="TimesNewRomanPSMT"/>
      <w:color w:val="000000"/>
      <w:sz w:val="24"/>
      <w:szCs w:val="24"/>
    </w:rPr>
  </w:style>
  <w:style w:type="character" w:customStyle="1" w:styleId="fontstyle110">
    <w:name w:val="fontstyle1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Pr>
      <w:rFonts w:ascii="Calibri" w:hAnsi="Calibri" w:cs="Calibri"/>
      <w:color w:val="000000"/>
      <w:sz w:val="22"/>
      <w:szCs w:val="22"/>
    </w:rPr>
  </w:style>
  <w:style w:type="character" w:customStyle="1" w:styleId="fontstyle51">
    <w:name w:val="fontstyle51"/>
    <w:basedOn w:val="a1"/>
    <w:uiPriority w:val="99"/>
    <w:qFormat/>
    <w:rPr>
      <w:rFonts w:ascii="SymbolMT" w:hAnsi="SymbolMT" w:cs="SymbolMT"/>
      <w:color w:val="000000"/>
      <w:sz w:val="20"/>
      <w:szCs w:val="20"/>
    </w:rPr>
  </w:style>
  <w:style w:type="character" w:customStyle="1" w:styleId="fontstyle61">
    <w:name w:val="fontstyle61"/>
    <w:basedOn w:val="a1"/>
    <w:uiPriority w:val="99"/>
    <w:qFormat/>
    <w:rPr>
      <w:rFonts w:ascii="TimesNewRomanPS-ItalicMT" w:hAnsi="TimesNewRomanPS-ItalicMT" w:cs="TimesNewRomanPS-ItalicMT"/>
      <w:i/>
      <w:iCs/>
      <w:color w:val="000000"/>
      <w:sz w:val="24"/>
      <w:szCs w:val="24"/>
    </w:rPr>
  </w:style>
  <w:style w:type="character" w:customStyle="1" w:styleId="25">
    <w:name w:val="Текст сноски Знак2"/>
    <w:link w:val="26"/>
    <w:uiPriority w:val="99"/>
    <w:qFormat/>
    <w:locked/>
    <w:rPr>
      <w:rFonts w:ascii="Times New Roman" w:hAnsi="Times New Roman" w:cs="Times New Roman"/>
      <w:sz w:val="20"/>
      <w:szCs w:val="20"/>
      <w:lang w:eastAsia="ru-RU"/>
    </w:rPr>
  </w:style>
  <w:style w:type="paragraph" w:customStyle="1" w:styleId="26">
    <w:name w:val="Основной текст (2)"/>
    <w:basedOn w:val="a0"/>
    <w:link w:val="25"/>
    <w:uiPriority w:val="99"/>
    <w:qFormat/>
    <w:pPr>
      <w:widowControl/>
      <w:shd w:val="clear" w:color="auto" w:fill="FFFFFF"/>
      <w:spacing w:before="540" w:line="336" w:lineRule="exact"/>
      <w:ind w:hanging="300"/>
    </w:pPr>
    <w:rPr>
      <w:rFonts w:ascii="Arial" w:eastAsia="Calibri" w:hAnsi="Arial" w:cs="Arial"/>
      <w:sz w:val="18"/>
      <w:szCs w:val="18"/>
    </w:rPr>
  </w:style>
  <w:style w:type="character" w:customStyle="1" w:styleId="aff1">
    <w:name w:val="Символ сноски"/>
    <w:qFormat/>
  </w:style>
  <w:style w:type="character" w:customStyle="1" w:styleId="aff2">
    <w:name w:val="Привязка концевой сноски"/>
    <w:qFormat/>
    <w:rPr>
      <w:vertAlign w:val="superscript"/>
    </w:rPr>
  </w:style>
  <w:style w:type="character" w:customStyle="1" w:styleId="aff3">
    <w:name w:val="Символ концевой сноски"/>
    <w:qFormat/>
  </w:style>
  <w:style w:type="paragraph" w:customStyle="1" w:styleId="19">
    <w:name w:val="Заголовок1"/>
    <w:basedOn w:val="a0"/>
    <w:next w:val="a5"/>
    <w:qFormat/>
    <w:pPr>
      <w:keepNext/>
      <w:spacing w:before="240" w:after="120"/>
    </w:pPr>
    <w:rPr>
      <w:rFonts w:ascii="PT Astra Serif" w:eastAsia="Tahoma" w:hAnsi="PT Astra Serif" w:cs="Noto Sans Devanagari"/>
      <w:szCs w:val="28"/>
    </w:rPr>
  </w:style>
  <w:style w:type="paragraph" w:customStyle="1" w:styleId="1a">
    <w:name w:val="Указатель1"/>
    <w:basedOn w:val="a0"/>
    <w:qFormat/>
    <w:pPr>
      <w:suppressLineNumbers/>
    </w:pPr>
    <w:rPr>
      <w:rFonts w:ascii="PT Astra Serif" w:hAnsi="PT Astra Serif" w:cs="Noto Sans Devanagari"/>
    </w:rPr>
  </w:style>
  <w:style w:type="paragraph" w:customStyle="1" w:styleId="aff4">
    <w:name w:val="Верхний и нижний колонтитулы"/>
    <w:basedOn w:val="a0"/>
    <w:qFormat/>
  </w:style>
  <w:style w:type="paragraph" w:styleId="aff5">
    <w:name w:val="List Paragraph"/>
    <w:basedOn w:val="a0"/>
    <w:uiPriority w:val="34"/>
    <w:qFormat/>
    <w:pPr>
      <w:ind w:left="720"/>
    </w:pPr>
  </w:style>
  <w:style w:type="paragraph" w:customStyle="1" w:styleId="TableParagraph">
    <w:name w:val="Table Paragraph"/>
    <w:basedOn w:val="a0"/>
    <w:uiPriority w:val="99"/>
    <w:qFormat/>
    <w:pPr>
      <w:ind w:left="110"/>
    </w:pPr>
  </w:style>
  <w:style w:type="paragraph" w:styleId="aff6">
    <w:name w:val="No Spacing"/>
    <w:uiPriority w:val="1"/>
    <w:qFormat/>
    <w:pPr>
      <w:suppressAutoHyphens/>
      <w:spacing w:after="0"/>
    </w:pPr>
    <w:rPr>
      <w:rFonts w:ascii="Calibri" w:eastAsia="Times New Roman" w:hAnsi="Calibri" w:cs="Calibri"/>
      <w:sz w:val="22"/>
      <w:szCs w:val="22"/>
    </w:rPr>
  </w:style>
  <w:style w:type="paragraph" w:customStyle="1" w:styleId="a">
    <w:name w:val="список с точками"/>
    <w:basedOn w:val="a0"/>
    <w:uiPriority w:val="99"/>
    <w:qFormat/>
    <w:pPr>
      <w:widowControl/>
      <w:numPr>
        <w:numId w:val="1"/>
      </w:numPr>
      <w:tabs>
        <w:tab w:val="left" w:pos="756"/>
      </w:tabs>
      <w:spacing w:line="312" w:lineRule="auto"/>
      <w:ind w:left="756" w:firstLine="0"/>
      <w:jc w:val="both"/>
    </w:pPr>
    <w:rPr>
      <w:sz w:val="24"/>
      <w:szCs w:val="24"/>
      <w:lang w:eastAsia="ru-RU"/>
    </w:rPr>
  </w:style>
  <w:style w:type="paragraph" w:customStyle="1" w:styleId="aff7">
    <w:name w:val="Для таблиц"/>
    <w:basedOn w:val="a0"/>
    <w:uiPriority w:val="99"/>
    <w:qFormat/>
    <w:pPr>
      <w:widowControl/>
    </w:pPr>
    <w:rPr>
      <w:sz w:val="24"/>
      <w:szCs w:val="24"/>
      <w:lang w:eastAsia="ru-RU"/>
    </w:rPr>
  </w:style>
  <w:style w:type="paragraph" w:customStyle="1" w:styleId="Write-In">
    <w:name w:val="Write-In"/>
    <w:basedOn w:val="a0"/>
    <w:next w:val="a0"/>
    <w:uiPriority w:val="99"/>
    <w:qFormat/>
    <w:pPr>
      <w:keepNext/>
      <w:widowControl/>
      <w:spacing w:line="360" w:lineRule="auto"/>
    </w:pPr>
    <w:rPr>
      <w:sz w:val="24"/>
      <w:szCs w:val="24"/>
      <w:lang w:val="en-GB"/>
    </w:rPr>
  </w:style>
  <w:style w:type="paragraph" w:customStyle="1" w:styleId="Style5">
    <w:name w:val="Style5"/>
    <w:basedOn w:val="a0"/>
    <w:uiPriority w:val="99"/>
    <w:qFormat/>
    <w:rPr>
      <w:rFonts w:ascii="Angsana New" w:hAnsi="Angsana New" w:cs="Angsana New"/>
      <w:sz w:val="24"/>
      <w:szCs w:val="24"/>
      <w:lang w:eastAsia="ru-RU"/>
    </w:rPr>
  </w:style>
  <w:style w:type="paragraph" w:customStyle="1" w:styleId="Style12">
    <w:name w:val="Style12"/>
    <w:basedOn w:val="a0"/>
    <w:uiPriority w:val="99"/>
    <w:qFormat/>
    <w:rPr>
      <w:rFonts w:ascii="Angsana New" w:hAnsi="Angsana New" w:cs="Angsana New"/>
      <w:sz w:val="24"/>
      <w:szCs w:val="24"/>
      <w:lang w:eastAsia="ru-RU"/>
    </w:rPr>
  </w:style>
  <w:style w:type="paragraph" w:customStyle="1" w:styleId="Style18">
    <w:name w:val="Style18"/>
    <w:basedOn w:val="a0"/>
    <w:uiPriority w:val="99"/>
    <w:qFormat/>
    <w:pPr>
      <w:spacing w:line="272" w:lineRule="exact"/>
    </w:pPr>
    <w:rPr>
      <w:rFonts w:ascii="Angsana New" w:hAnsi="Angsana New" w:cs="Angsana New"/>
      <w:sz w:val="24"/>
      <w:szCs w:val="24"/>
      <w:lang w:eastAsia="ru-RU"/>
    </w:rPr>
  </w:style>
  <w:style w:type="paragraph" w:customStyle="1" w:styleId="1b">
    <w:name w:val="Без интервала1"/>
    <w:uiPriority w:val="99"/>
    <w:qFormat/>
    <w:pPr>
      <w:suppressAutoHyphens/>
      <w:spacing w:after="0"/>
    </w:pPr>
    <w:rPr>
      <w:rFonts w:ascii="Calibri" w:eastAsia="Times New Roman" w:hAnsi="Calibri" w:cs="Calibri"/>
      <w:sz w:val="22"/>
      <w:szCs w:val="22"/>
      <w:lang w:eastAsia="en-US"/>
    </w:rPr>
  </w:style>
  <w:style w:type="paragraph" w:customStyle="1" w:styleId="Style2">
    <w:name w:val="Style2"/>
    <w:basedOn w:val="a0"/>
    <w:uiPriority w:val="99"/>
    <w:qFormat/>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pPr>
      <w:widowControl/>
      <w:spacing w:beforeAutospacing="1" w:afterAutospacing="1"/>
    </w:pPr>
    <w:rPr>
      <w:sz w:val="24"/>
      <w:szCs w:val="24"/>
      <w:lang w:eastAsia="ru-RU"/>
    </w:rPr>
  </w:style>
  <w:style w:type="paragraph" w:customStyle="1" w:styleId="1c">
    <w:name w:val="Абзац списка1"/>
    <w:basedOn w:val="a0"/>
    <w:uiPriority w:val="99"/>
    <w:qFormat/>
    <w:pPr>
      <w:widowControl/>
      <w:spacing w:after="200" w:line="276" w:lineRule="auto"/>
      <w:ind w:left="720"/>
    </w:pPr>
    <w:rPr>
      <w:rFonts w:ascii="Calibri" w:hAnsi="Calibri" w:cs="Calibri"/>
      <w:lang w:eastAsia="ru-RU"/>
    </w:rPr>
  </w:style>
  <w:style w:type="paragraph" w:customStyle="1" w:styleId="27">
    <w:name w:val="Без интервала2"/>
    <w:uiPriority w:val="99"/>
    <w:qFormat/>
    <w:pPr>
      <w:suppressAutoHyphens/>
      <w:spacing w:after="0"/>
    </w:pPr>
    <w:rPr>
      <w:rFonts w:ascii="Calibri" w:eastAsia="Times New Roman" w:hAnsi="Calibri" w:cs="Calibri"/>
      <w:sz w:val="22"/>
      <w:szCs w:val="22"/>
    </w:rPr>
  </w:style>
  <w:style w:type="paragraph" w:customStyle="1" w:styleId="FR1">
    <w:name w:val="FR1"/>
    <w:uiPriority w:val="99"/>
    <w:qFormat/>
    <w:pPr>
      <w:widowControl w:val="0"/>
      <w:suppressAutoHyphens/>
      <w:spacing w:after="0"/>
      <w:ind w:left="120"/>
    </w:pPr>
    <w:rPr>
      <w:rFonts w:ascii="Times New Roman" w:eastAsia="Times New Roman" w:hAnsi="Times New Roman" w:cs="Times New Roman"/>
      <w:sz w:val="40"/>
      <w:szCs w:val="40"/>
      <w:lang w:val="fr-FR"/>
    </w:rPr>
  </w:style>
  <w:style w:type="paragraph" w:customStyle="1" w:styleId="28">
    <w:name w:val="Основной текст2"/>
    <w:basedOn w:val="a0"/>
    <w:uiPriority w:val="99"/>
    <w:qFormat/>
    <w:pPr>
      <w:widowControl/>
      <w:shd w:val="clear" w:color="auto" w:fill="FFFFFF"/>
      <w:spacing w:before="540" w:after="60" w:line="240" w:lineRule="exact"/>
      <w:ind w:hanging="440"/>
    </w:pPr>
    <w:rPr>
      <w:rFonts w:ascii="Arial" w:eastAsia="Calibri" w:hAnsi="Arial" w:cs="Arial"/>
      <w:sz w:val="19"/>
      <w:szCs w:val="19"/>
    </w:rPr>
  </w:style>
  <w:style w:type="paragraph" w:customStyle="1" w:styleId="1d">
    <w:name w:val="Обычный1"/>
    <w:uiPriority w:val="99"/>
    <w:qFormat/>
    <w:pPr>
      <w:suppressAutoHyphens/>
      <w:spacing w:after="0"/>
    </w:pPr>
    <w:rPr>
      <w:rFonts w:ascii="Times New Roman" w:eastAsia="Times New Roman" w:hAnsi="Times New Roman" w:cs="Times New Roman"/>
    </w:rPr>
  </w:style>
  <w:style w:type="paragraph" w:customStyle="1" w:styleId="Standard">
    <w:name w:val="Standard"/>
    <w:uiPriority w:val="99"/>
    <w:qFormat/>
    <w:pPr>
      <w:widowControl w:val="0"/>
      <w:suppressAutoHyphens/>
      <w:spacing w:after="0"/>
      <w:textAlignment w:val="baseline"/>
    </w:pPr>
    <w:rPr>
      <w:rFonts w:ascii="Times New Roman" w:eastAsia="SimSun" w:hAnsi="Times New Roman" w:cs="Times New Roman"/>
      <w:kern w:val="2"/>
      <w:sz w:val="24"/>
      <w:szCs w:val="24"/>
      <w:lang w:eastAsia="zh-CN"/>
    </w:rPr>
  </w:style>
  <w:style w:type="paragraph" w:customStyle="1" w:styleId="Textbody">
    <w:name w:val="Text body"/>
    <w:basedOn w:val="Standard"/>
    <w:uiPriority w:val="99"/>
    <w:qFormat/>
    <w:pPr>
      <w:spacing w:after="120"/>
    </w:pPr>
  </w:style>
  <w:style w:type="paragraph" w:customStyle="1" w:styleId="fig-contentchapo">
    <w:name w:val="fig-content__chapo"/>
    <w:basedOn w:val="a0"/>
    <w:uiPriority w:val="99"/>
    <w:qFormat/>
    <w:pPr>
      <w:widowControl/>
      <w:spacing w:beforeAutospacing="1" w:afterAutospacing="1"/>
    </w:pPr>
    <w:rPr>
      <w:sz w:val="24"/>
      <w:szCs w:val="24"/>
      <w:lang w:eastAsia="ru-RU"/>
    </w:rPr>
  </w:style>
  <w:style w:type="paragraph" w:customStyle="1" w:styleId="intro2">
    <w:name w:val="intro2"/>
    <w:basedOn w:val="a0"/>
    <w:uiPriority w:val="99"/>
    <w:qFormat/>
    <w:pPr>
      <w:widowControl/>
      <w:spacing w:beforeAutospacing="1" w:afterAutospacing="1" w:line="375" w:lineRule="atLeast"/>
    </w:pPr>
    <w:rPr>
      <w:rFonts w:ascii="Georgia" w:hAnsi="Georgia" w:cs="Georgia"/>
      <w:color w:val="000000"/>
      <w:sz w:val="26"/>
      <w:szCs w:val="26"/>
      <w:lang w:eastAsia="ru-RU"/>
    </w:rPr>
  </w:style>
  <w:style w:type="paragraph" w:customStyle="1" w:styleId="aff8">
    <w:name w:val="Содержимое врезки"/>
    <w:basedOn w:val="a0"/>
    <w:qFormat/>
  </w:style>
  <w:style w:type="paragraph" w:customStyle="1" w:styleId="aff9">
    <w:name w:val="Содержимое таблицы"/>
    <w:basedOn w:val="a0"/>
    <w:qFormat/>
    <w:pPr>
      <w:suppressLineNumbers/>
    </w:pPr>
  </w:style>
  <w:style w:type="paragraph" w:customStyle="1" w:styleId="affa">
    <w:name w:val="Заголовок таблицы"/>
    <w:basedOn w:val="aff9"/>
    <w:qFormat/>
    <w:pPr>
      <w:jc w:val="center"/>
    </w:pPr>
    <w:rPr>
      <w:b/>
      <w:bCs/>
    </w:rPr>
  </w:style>
  <w:style w:type="table" w:customStyle="1" w:styleId="29">
    <w:name w:val="Сетка таблицы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етка таблицы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b">
    <w:name w:val="TOC Heading"/>
    <w:basedOn w:val="1"/>
    <w:next w:val="a0"/>
    <w:uiPriority w:val="39"/>
    <w:unhideWhenUsed/>
    <w:qFormat/>
    <w:rsid w:val="00D74E66"/>
    <w:pPr>
      <w:numPr>
        <w:numId w:val="0"/>
      </w:numPr>
      <w:suppressAutoHyphens w:val="0"/>
      <w:spacing w:after="0"/>
      <w:outlineLvl w:val="9"/>
    </w:pPr>
    <w:rPr>
      <w:rFonts w:asciiTheme="majorHAnsi" w:eastAsiaTheme="majorEastAsia" w:hAnsiTheme="majorHAnsi" w:cstheme="majorBidi"/>
      <w:b w:val="0"/>
      <w:bCs w:val="0"/>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penedu.ru/course/spbu/TURK/?session=spring_202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yabancilaricinturkc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iblioclub.ru/index.php?page=book&amp;id=117175" TargetMode="External"/><Relationship Id="rId5" Type="http://schemas.openxmlformats.org/officeDocument/2006/relationships/settings" Target="settings.xml"/><Relationship Id="rId15" Type="http://schemas.openxmlformats.org/officeDocument/2006/relationships/hyperlink" Target="http://ru.wikipedia.org/wiki/Wiki" TargetMode="External"/><Relationship Id="rId10" Type="http://schemas.openxmlformats.org/officeDocument/2006/relationships/hyperlink" Target="http://www.fa.ru/sveden/Documents/2017/430302-bak-turism.pdf"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intuit.ru/studies/curriculums/17788/courses/647/lecture/21275" TargetMode="External"/><Relationship Id="rId14" Type="http://schemas.openxmlformats.org/officeDocument/2006/relationships/hyperlink" Target="https://openedu.ru/course/spbu/ARBLNG/?session=spring_2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92B6CA-8805-4822-85CD-F62B4F05E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9448</Words>
  <Characters>53858</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Глушкова Надежда Маматкуловна</dc:creator>
  <cp:lastModifiedBy>Шумилина Анна Юрьевна</cp:lastModifiedBy>
  <cp:revision>4</cp:revision>
  <cp:lastPrinted>2023-01-15T21:15:00Z</cp:lastPrinted>
  <dcterms:created xsi:type="dcterms:W3CDTF">2024-01-19T05:28:00Z</dcterms:created>
  <dcterms:modified xsi:type="dcterms:W3CDTF">2024-03-18T13:06:00Z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