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CE5D97D" w14:textId="051FE72C" w:rsidR="00B31841" w:rsidRDefault="00B31841" w:rsidP="00B31841">
      <w:pPr>
        <w:ind w:left="-426" w:hanging="283"/>
      </w:pPr>
      <w:r w:rsidRPr="00B31841">
        <w:rPr>
          <w:noProof/>
          <w:lang w:val="ru-RU" w:eastAsia="ru-RU"/>
        </w:rPr>
        <w:drawing>
          <wp:inline distT="0" distB="0" distL="0" distR="0" wp14:anchorId="5E2A4B1B" wp14:editId="153AA02F">
            <wp:extent cx="7556500" cy="10696575"/>
            <wp:effectExtent l="0" t="0" r="6350" b="9525"/>
            <wp:docPr id="4" name="Рисунок 4" descr="C:\Users\EAMiretskaya\Desktop\Мирецкая Е.А. методист\Методист 21-22\Программы практик\Практика ИСИП веб\20220407104621653_00001\20220407104621653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AMiretskaya\Desktop\Мирецкая Е.А. методист\Методист 21-22\Программы практик\Практика ИСИП веб\20220407104621653_00001\20220407104621653_000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1841">
        <w:rPr>
          <w:noProof/>
          <w:lang w:val="ru-RU" w:eastAsia="ru-RU"/>
        </w:rPr>
        <w:lastRenderedPageBreak/>
        <w:drawing>
          <wp:inline distT="0" distB="0" distL="0" distR="0" wp14:anchorId="179030A4" wp14:editId="6C6D0EA1">
            <wp:extent cx="7086687" cy="10031534"/>
            <wp:effectExtent l="0" t="0" r="0" b="8255"/>
            <wp:docPr id="3" name="Рисунок 3" descr="C:\Users\EAMiretskaya\Desktop\Мирецкая Е.А. методист\Методист 21-22\Программы практик\Практика ИСИП веб\20220407104621653_00001\20220407104621653_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20220407104621653_00001\20220407104621653_0000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0968" cy="1003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AFE06" w14:textId="40D93B0A" w:rsidR="00514534" w:rsidRDefault="00514534" w:rsidP="00514534">
      <w:pPr>
        <w:pStyle w:val="a4"/>
        <w:ind w:left="-142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bookmarkStart w:id="0" w:name="_Toc405107664"/>
      <w:r w:rsidRPr="00514534">
        <w:rPr>
          <w:noProof/>
          <w:lang w:val="ru-RU" w:eastAsia="ru-RU"/>
        </w:rPr>
        <w:lastRenderedPageBreak/>
        <w:drawing>
          <wp:inline distT="0" distB="0" distL="0" distR="0" wp14:anchorId="68BAB67D" wp14:editId="37EA1641">
            <wp:extent cx="6966000" cy="9029700"/>
            <wp:effectExtent l="0" t="0" r="6350" b="0"/>
            <wp:docPr id="2" name="Рисунок 2" descr="C:\Users\EAMiretskaya\Desktop\Мирецкая Е.А. методист\Методист 21-22\Программы практик\Практика ИСИП веб\чистовики\20220408131144417_00001\20220408131144417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AMiretskaya\Desktop\Мирецкая Е.А. методист\Методист 21-22\Программы практик\Практика ИСИП веб\чистовики\20220408131144417_00001\20220408131144417_0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66"/>
                    <a:stretch/>
                  </pic:blipFill>
                  <pic:spPr bwMode="auto">
                    <a:xfrm>
                      <a:off x="0" y="0"/>
                      <a:ext cx="6971397" cy="903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9C2CF" w14:textId="77777777" w:rsidR="00514534" w:rsidRDefault="00514534" w:rsidP="00514534">
      <w:pPr>
        <w:pStyle w:val="a4"/>
        <w:ind w:left="720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tbl>
      <w:tblPr>
        <w:tblpPr w:leftFromText="180" w:rightFromText="180" w:vertAnchor="page" w:horzAnchor="margin" w:tblpY="1621"/>
        <w:tblW w:w="9923" w:type="dxa"/>
        <w:tblLayout w:type="fixed"/>
        <w:tblLook w:val="04A0" w:firstRow="1" w:lastRow="0" w:firstColumn="1" w:lastColumn="0" w:noHBand="0" w:noVBand="1"/>
      </w:tblPr>
      <w:tblGrid>
        <w:gridCol w:w="97"/>
        <w:gridCol w:w="9133"/>
        <w:gridCol w:w="693"/>
      </w:tblGrid>
      <w:tr w:rsidR="00514534" w:rsidRPr="003F435A" w14:paraId="219D4623" w14:textId="77777777" w:rsidTr="008F55C6">
        <w:tc>
          <w:tcPr>
            <w:tcW w:w="9923" w:type="dxa"/>
            <w:gridSpan w:val="3"/>
          </w:tcPr>
          <w:p w14:paraId="4317C2F2" w14:textId="77777777" w:rsidR="00514534" w:rsidRDefault="00514534" w:rsidP="008F55C6"/>
          <w:tbl>
            <w:tblPr>
              <w:tblpPr w:leftFromText="180" w:rightFromText="180" w:vertAnchor="page" w:horzAnchor="margin" w:tblpY="38"/>
              <w:tblW w:w="5878" w:type="dxa"/>
              <w:tblLayout w:type="fixed"/>
              <w:tblLook w:val="04A0" w:firstRow="1" w:lastRow="0" w:firstColumn="1" w:lastColumn="0" w:noHBand="0" w:noVBand="1"/>
            </w:tblPr>
            <w:tblGrid>
              <w:gridCol w:w="5878"/>
            </w:tblGrid>
            <w:tr w:rsidR="00514534" w:rsidRPr="003F435A" w14:paraId="3DBA6711" w14:textId="77777777" w:rsidTr="008F55C6">
              <w:trPr>
                <w:trHeight w:val="87"/>
              </w:trPr>
              <w:tc>
                <w:tcPr>
                  <w:tcW w:w="5878" w:type="dxa"/>
                </w:tcPr>
                <w:p w14:paraId="019EA206" w14:textId="77777777" w:rsidR="00514534" w:rsidRPr="003F435A" w:rsidRDefault="00514534" w:rsidP="008F55C6">
                  <w:pPr>
                    <w:ind w:firstLine="720"/>
                    <w:jc w:val="both"/>
                    <w:rPr>
                      <w:rFonts w:ascii="Times New Roman" w:hAnsi="Times New Roman" w:cs="Times New Roman"/>
                      <w:i/>
                      <w:color w:val="C00000"/>
                      <w:sz w:val="20"/>
                      <w:szCs w:val="20"/>
                      <w:lang w:val="ru-RU"/>
                    </w:rPr>
                  </w:pPr>
                </w:p>
              </w:tc>
            </w:tr>
            <w:tr w:rsidR="00514534" w:rsidRPr="003F435A" w14:paraId="28BEF19D" w14:textId="77777777" w:rsidTr="008F55C6">
              <w:tc>
                <w:tcPr>
                  <w:tcW w:w="5878" w:type="dxa"/>
                </w:tcPr>
                <w:p w14:paraId="3310DB6F" w14:textId="77777777" w:rsidR="00514534" w:rsidRPr="00F52153" w:rsidRDefault="00514534" w:rsidP="008F55C6">
                  <w:pPr>
                    <w:ind w:firstLine="720"/>
                    <w:jc w:val="center"/>
                    <w:rPr>
                      <w:rFonts w:ascii="Times New Roman" w:hAnsi="Times New Roman" w:cs="Times New Roman"/>
                      <w:color w:val="C00000"/>
                      <w:sz w:val="28"/>
                      <w:szCs w:val="28"/>
                      <w:lang w:val="ru-RU"/>
                    </w:rPr>
                  </w:pPr>
                  <w:r w:rsidRPr="00F52153"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w:t>СОДЕРЖАНИЕ</w:t>
                  </w:r>
                </w:p>
              </w:tc>
            </w:tr>
          </w:tbl>
          <w:p w14:paraId="4047E808" w14:textId="77777777" w:rsidR="00514534" w:rsidRPr="003F435A" w:rsidRDefault="00514534" w:rsidP="008F55C6">
            <w:pPr>
              <w:autoSpaceDE w:val="0"/>
              <w:autoSpaceDN w:val="0"/>
              <w:adjustRightInd w:val="0"/>
              <w:ind w:firstLine="720"/>
              <w:jc w:val="both"/>
              <w:rPr>
                <w:rFonts w:ascii="Times New Roman" w:eastAsia="TimesNewRomanPS-BoldMT" w:hAnsi="Times New Roman" w:cs="Times New Roman"/>
                <w:bCs/>
                <w:color w:val="C00000"/>
                <w:sz w:val="20"/>
                <w:szCs w:val="20"/>
                <w:lang w:val="ru-RU"/>
              </w:rPr>
            </w:pPr>
          </w:p>
        </w:tc>
      </w:tr>
      <w:tr w:rsidR="00514534" w:rsidRPr="003F435A" w14:paraId="32C103CB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97" w:type="dxa"/>
        </w:trPr>
        <w:tc>
          <w:tcPr>
            <w:tcW w:w="9133" w:type="dxa"/>
            <w:shd w:val="clear" w:color="auto" w:fill="auto"/>
          </w:tcPr>
          <w:p w14:paraId="29986E47" w14:textId="77777777" w:rsidR="00514534" w:rsidRPr="003F435A" w:rsidRDefault="00514534" w:rsidP="008F55C6">
            <w:pPr>
              <w:rPr>
                <w:lang w:val="ru-RU"/>
              </w:rPr>
            </w:pPr>
          </w:p>
        </w:tc>
        <w:tc>
          <w:tcPr>
            <w:tcW w:w="693" w:type="dxa"/>
            <w:shd w:val="clear" w:color="auto" w:fill="auto"/>
          </w:tcPr>
          <w:p w14:paraId="57CB7129" w14:textId="77777777" w:rsidR="00514534" w:rsidRPr="003F435A" w:rsidRDefault="00514534" w:rsidP="008F55C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3F435A">
              <w:rPr>
                <w:rFonts w:ascii="Times New Roman" w:hAnsi="Times New Roman" w:cs="Times New Roman"/>
                <w:sz w:val="28"/>
                <w:szCs w:val="28"/>
              </w:rPr>
              <w:t>стр</w:t>
            </w:r>
            <w:proofErr w:type="spellEnd"/>
            <w:proofErr w:type="gramEnd"/>
            <w:r w:rsidRPr="003F43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14534" w:rsidRPr="003F435A" w14:paraId="437820C7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97" w:type="dxa"/>
        </w:trPr>
        <w:tc>
          <w:tcPr>
            <w:tcW w:w="9133" w:type="dxa"/>
            <w:shd w:val="clear" w:color="auto" w:fill="auto"/>
          </w:tcPr>
          <w:p w14:paraId="31BB4AAE" w14:textId="77777777" w:rsidR="00514534" w:rsidRPr="003F435A" w:rsidRDefault="00514534" w:rsidP="008F55C6">
            <w:pPr>
              <w:pStyle w:val="1"/>
              <w:keepLines w:val="0"/>
              <w:numPr>
                <w:ilvl w:val="0"/>
                <w:numId w:val="1"/>
              </w:numPr>
              <w:tabs>
                <w:tab w:val="clear" w:pos="644"/>
                <w:tab w:val="num" w:pos="249"/>
              </w:tabs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3F435A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ОБЩАЯ ХАРАКТЕРИСТИКА </w:t>
            </w:r>
            <w:r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 xml:space="preserve">РАБОЧЕЙ </w:t>
            </w:r>
            <w:r w:rsidRPr="003F435A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>ПРОГРАММЫ учебной практики</w:t>
            </w:r>
          </w:p>
        </w:tc>
        <w:tc>
          <w:tcPr>
            <w:tcW w:w="693" w:type="dxa"/>
            <w:shd w:val="clear" w:color="auto" w:fill="auto"/>
          </w:tcPr>
          <w:p w14:paraId="792CB712" w14:textId="77777777" w:rsidR="00514534" w:rsidRPr="00C34C21" w:rsidRDefault="00514534" w:rsidP="008F55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</w:t>
            </w:r>
          </w:p>
        </w:tc>
      </w:tr>
      <w:tr w:rsidR="00514534" w:rsidRPr="003F435A" w14:paraId="48D7312A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97" w:type="dxa"/>
          <w:trHeight w:val="670"/>
        </w:trPr>
        <w:tc>
          <w:tcPr>
            <w:tcW w:w="9133" w:type="dxa"/>
            <w:shd w:val="clear" w:color="auto" w:fill="auto"/>
          </w:tcPr>
          <w:p w14:paraId="728E5A37" w14:textId="77777777" w:rsidR="00514534" w:rsidRPr="003F435A" w:rsidRDefault="0051453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3F435A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>СТРУКТУРА и содержание учебной практики</w:t>
            </w:r>
          </w:p>
        </w:tc>
        <w:tc>
          <w:tcPr>
            <w:tcW w:w="693" w:type="dxa"/>
            <w:shd w:val="clear" w:color="auto" w:fill="auto"/>
          </w:tcPr>
          <w:p w14:paraId="5A27EDB5" w14:textId="6EA12200" w:rsidR="00514534" w:rsidRPr="003F435A" w:rsidRDefault="00514534" w:rsidP="008F55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10</w:t>
            </w:r>
          </w:p>
        </w:tc>
      </w:tr>
      <w:tr w:rsidR="00514534" w:rsidRPr="003F435A" w14:paraId="7DCF2B4C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97" w:type="dxa"/>
          <w:trHeight w:val="670"/>
        </w:trPr>
        <w:tc>
          <w:tcPr>
            <w:tcW w:w="9133" w:type="dxa"/>
            <w:shd w:val="clear" w:color="auto" w:fill="auto"/>
          </w:tcPr>
          <w:p w14:paraId="0285EE21" w14:textId="77777777" w:rsidR="00514534" w:rsidRPr="003F435A" w:rsidRDefault="0051453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3F435A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>Условия РЕАЛИЗАЦИИ ПРОГРАММЫ учебной практики</w:t>
            </w:r>
          </w:p>
        </w:tc>
        <w:tc>
          <w:tcPr>
            <w:tcW w:w="693" w:type="dxa"/>
            <w:shd w:val="clear" w:color="auto" w:fill="auto"/>
          </w:tcPr>
          <w:p w14:paraId="670D219B" w14:textId="0D1AD243" w:rsidR="00514534" w:rsidRPr="003F435A" w:rsidRDefault="00514534" w:rsidP="008F55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</w:p>
        </w:tc>
      </w:tr>
      <w:tr w:rsidR="00514534" w:rsidRPr="003F435A" w14:paraId="7AA5A596" w14:textId="77777777" w:rsidTr="008F55C6">
        <w:tblPrEx>
          <w:tblLook w:val="01E0" w:firstRow="1" w:lastRow="1" w:firstColumn="1" w:lastColumn="1" w:noHBand="0" w:noVBand="0"/>
        </w:tblPrEx>
        <w:trPr>
          <w:gridBefore w:val="1"/>
          <w:wBefore w:w="97" w:type="dxa"/>
        </w:trPr>
        <w:tc>
          <w:tcPr>
            <w:tcW w:w="9133" w:type="dxa"/>
            <w:shd w:val="clear" w:color="auto" w:fill="auto"/>
          </w:tcPr>
          <w:p w14:paraId="0FBCFA59" w14:textId="77777777" w:rsidR="00514534" w:rsidRPr="003F435A" w:rsidRDefault="00514534" w:rsidP="008F55C6">
            <w:pPr>
              <w:pStyle w:val="1"/>
              <w:keepLines w:val="0"/>
              <w:numPr>
                <w:ilvl w:val="0"/>
                <w:numId w:val="1"/>
              </w:numPr>
              <w:autoSpaceDE w:val="0"/>
              <w:autoSpaceDN w:val="0"/>
              <w:spacing w:before="0" w:line="240" w:lineRule="auto"/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</w:pPr>
            <w:r w:rsidRPr="003F435A">
              <w:rPr>
                <w:rFonts w:ascii="Times New Roman" w:hAnsi="Times New Roman" w:cs="Times New Roman"/>
                <w:caps/>
                <w:color w:val="auto"/>
                <w:sz w:val="28"/>
                <w:szCs w:val="28"/>
              </w:rPr>
              <w:t>Контроль и оценка результатов ОСВОЕНИЯ УЧЕБНОЙ практики</w:t>
            </w:r>
          </w:p>
          <w:p w14:paraId="5FDCE5FF" w14:textId="77777777" w:rsidR="00514534" w:rsidRDefault="00514534" w:rsidP="008F55C6">
            <w:pPr>
              <w:ind w:left="390" w:hanging="390"/>
              <w:rPr>
                <w:lang w:val="ru-RU"/>
              </w:rPr>
            </w:pPr>
            <w:r w:rsidRPr="003F435A"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FCE6840" wp14:editId="6C82235C">
                      <wp:simplePos x="0" y="0"/>
                      <wp:positionH relativeFrom="column">
                        <wp:posOffset>5777230</wp:posOffset>
                      </wp:positionH>
                      <wp:positionV relativeFrom="paragraph">
                        <wp:posOffset>5639435</wp:posOffset>
                      </wp:positionV>
                      <wp:extent cx="483870" cy="257175"/>
                      <wp:effectExtent l="0" t="0" r="11430" b="28575"/>
                      <wp:wrapNone/>
                      <wp:docPr id="14" name="Прямоуголь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387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28F3C72" id="Прямоугольник 14" o:spid="_x0000_s1026" style="position:absolute;margin-left:454.9pt;margin-top:444.05pt;width:38.1pt;height:20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" fillcolor="window" strokecolor="window" strokeweight="2pt"/>
                  </w:pict>
                </mc:Fallback>
              </mc:AlternateContent>
            </w:r>
            <w:r w:rsidRPr="003F435A">
              <w:rPr>
                <w:lang w:val="ru-RU"/>
              </w:rPr>
              <w:t xml:space="preserve"> </w:t>
            </w:r>
          </w:p>
          <w:p w14:paraId="3870544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85E3688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615EDA38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0EE675E1" w14:textId="225E9EB4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3A4502EB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048DC478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DB6F3EE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7EB8BE1C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062316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220E38BA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6A2F82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05170667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5F5D582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B0C0652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375B4112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2DC1BBE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1211773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3D8D5EEF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737FCD97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08FF00BC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39CBEEE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5F99267A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165FB40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064936E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7D7899E1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6B4526A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ECA61C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5516151D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B34E31C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6F98063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6CBF4049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0012270F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53712BB6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37A6C6FA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42C2E7A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7DFFC6FF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58822C2E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14E5D12E" w14:textId="77777777" w:rsidR="00514534" w:rsidRDefault="00514534" w:rsidP="008F55C6">
            <w:pPr>
              <w:ind w:left="390" w:hanging="390"/>
              <w:rPr>
                <w:lang w:val="ru-RU"/>
              </w:rPr>
            </w:pPr>
          </w:p>
          <w:p w14:paraId="4F969DD6" w14:textId="77777777" w:rsidR="00514534" w:rsidRPr="003F435A" w:rsidRDefault="00514534" w:rsidP="008F55C6">
            <w:pPr>
              <w:ind w:left="390" w:hanging="390"/>
              <w:rPr>
                <w:rFonts w:ascii="Times New Roman" w:hAnsi="Times New Roman" w:cs="Times New Roman"/>
                <w:caps/>
                <w:sz w:val="28"/>
                <w:szCs w:val="28"/>
                <w:lang w:val="ru-RU"/>
              </w:rPr>
            </w:pPr>
          </w:p>
        </w:tc>
        <w:tc>
          <w:tcPr>
            <w:tcW w:w="693" w:type="dxa"/>
            <w:shd w:val="clear" w:color="auto" w:fill="auto"/>
          </w:tcPr>
          <w:p w14:paraId="6032098F" w14:textId="189B42D5" w:rsidR="00514534" w:rsidRPr="003F435A" w:rsidRDefault="00514534" w:rsidP="0051453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2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bookmarkStart w:id="1" w:name="_GoBack"/>
            <w:bookmarkEnd w:id="1"/>
          </w:p>
        </w:tc>
      </w:tr>
    </w:tbl>
    <w:p w14:paraId="35A4FBB6" w14:textId="1A9764E4" w:rsidR="002B093B" w:rsidRPr="00B44AF9" w:rsidRDefault="00972124" w:rsidP="00B31841">
      <w:pPr>
        <w:pStyle w:val="a4"/>
        <w:numPr>
          <w:ilvl w:val="0"/>
          <w:numId w:val="21"/>
        </w:numPr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44AF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ОБЩАЯ ХАРАКТЕРИСТИКА</w:t>
      </w:r>
      <w:r w:rsidR="00A369BA" w:rsidRPr="00B44AF9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ПРОГРАММЫ УЧЕБНОЙ ПРАКТИКИ</w:t>
      </w:r>
      <w:bookmarkEnd w:id="0"/>
    </w:p>
    <w:p w14:paraId="15594020" w14:textId="76BADF95" w:rsidR="008360C5" w:rsidRPr="003F435A" w:rsidRDefault="008360C5" w:rsidP="00811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>1.1.</w:t>
      </w:r>
      <w:r w:rsidRPr="003F435A">
        <w:rPr>
          <w:rFonts w:ascii="Times New Roman" w:hAnsi="Times New Roman" w:cs="Times New Roman"/>
          <w:b/>
          <w:sz w:val="28"/>
          <w:szCs w:val="28"/>
        </w:rPr>
        <w:t> </w:t>
      </w:r>
      <w:r w:rsidR="00972124" w:rsidRPr="003F435A">
        <w:rPr>
          <w:rFonts w:ascii="Times New Roman" w:hAnsi="Times New Roman" w:cs="Times New Roman"/>
          <w:b/>
          <w:sz w:val="28"/>
          <w:szCs w:val="28"/>
          <w:lang w:val="ru-RU"/>
        </w:rPr>
        <w:t>Цель и планируемые результаты освоения программы учебной практики</w:t>
      </w:r>
      <w:r w:rsidR="006D48B0" w:rsidRPr="003F435A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14:paraId="6F9385E2" w14:textId="5A325953" w:rsidR="007126ED" w:rsidRPr="003F435A" w:rsidRDefault="006D48B0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Рабочая программа учебной практики является частью программы подготовки специалистов среднего звена (ППССЗ) образовательной программы в соответствии с Федеральным государственным образовательным стандартом среднего профессионального образования (далее ФГОС СПО) по специальности </w:t>
      </w:r>
      <w:r w:rsidR="005E3F71" w:rsidRPr="003F435A">
        <w:rPr>
          <w:rFonts w:ascii="Times New Roman" w:hAnsi="Times New Roman" w:cs="Times New Roman"/>
          <w:sz w:val="28"/>
          <w:szCs w:val="28"/>
          <w:lang w:val="ru-RU"/>
        </w:rPr>
        <w:t>09</w:t>
      </w:r>
      <w:r w:rsidR="00703B84" w:rsidRPr="003F435A">
        <w:rPr>
          <w:rFonts w:ascii="Times New Roman" w:hAnsi="Times New Roman" w:cs="Times New Roman"/>
          <w:sz w:val="28"/>
          <w:szCs w:val="28"/>
          <w:lang w:val="ru-RU"/>
        </w:rPr>
        <w:t>.02.0</w:t>
      </w:r>
      <w:r w:rsidR="005E3F71" w:rsidRPr="003F435A">
        <w:rPr>
          <w:rFonts w:ascii="Times New Roman" w:hAnsi="Times New Roman" w:cs="Times New Roman"/>
          <w:sz w:val="28"/>
          <w:szCs w:val="28"/>
          <w:lang w:val="ru-RU"/>
        </w:rPr>
        <w:t>7</w:t>
      </w:r>
      <w:r w:rsidR="00703B84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E3F71" w:rsidRPr="003F435A">
        <w:rPr>
          <w:rFonts w:ascii="Times New Roman" w:hAnsi="Times New Roman" w:cs="Times New Roman"/>
          <w:sz w:val="28"/>
          <w:szCs w:val="28"/>
          <w:lang w:val="ru-RU"/>
        </w:rPr>
        <w:t>Информационные системы и программирование</w:t>
      </w:r>
      <w:r w:rsidR="00674A19" w:rsidRPr="003F435A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605E45D5" w14:textId="42004694" w:rsidR="006D48B0" w:rsidRPr="003F435A" w:rsidRDefault="006D48B0" w:rsidP="008113A3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F435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части освоения квалификации </w:t>
      </w:r>
      <w:r w:rsidR="00677A98" w:rsidRPr="003F435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программист</w:t>
      </w:r>
    </w:p>
    <w:p w14:paraId="1BA9D4CC" w14:textId="77777777" w:rsidR="006D48B0" w:rsidRPr="003F435A" w:rsidRDefault="006D48B0" w:rsidP="008113A3">
      <w:pPr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F435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 основных видов деятельности:</w:t>
      </w:r>
    </w:p>
    <w:p w14:paraId="4068ABC2" w14:textId="65DD4E06" w:rsidR="00170995" w:rsidRPr="00A67774" w:rsidRDefault="00170995" w:rsidP="00170995">
      <w:pPr>
        <w:pStyle w:val="a4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Проектирование и разработка информационных систем</w:t>
      </w:r>
    </w:p>
    <w:p w14:paraId="0A9211EA" w14:textId="76072B4C" w:rsidR="00170995" w:rsidRPr="00A67774" w:rsidRDefault="00170995" w:rsidP="00170995">
      <w:pPr>
        <w:pStyle w:val="a4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Разработка дизайна веб-приложений</w:t>
      </w:r>
    </w:p>
    <w:p w14:paraId="20C5E8B8" w14:textId="0C14EAC3" w:rsidR="00170995" w:rsidRPr="00A67774" w:rsidRDefault="00170995" w:rsidP="00170995">
      <w:pPr>
        <w:pStyle w:val="a4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Проектирование, разработка и оптимизация веб - приложений</w:t>
      </w:r>
    </w:p>
    <w:p w14:paraId="637DA2D9" w14:textId="623145D6" w:rsidR="00170995" w:rsidRPr="00A67774" w:rsidRDefault="00170995" w:rsidP="00170995">
      <w:pPr>
        <w:pStyle w:val="a4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A6777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Разработка </w:t>
      </w:r>
      <w:r w:rsidR="00FC406C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мобильных</w:t>
      </w:r>
      <w:r w:rsidRPr="00A6777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приложений</w:t>
      </w:r>
    </w:p>
    <w:p w14:paraId="72939564" w14:textId="77777777" w:rsidR="00674A19" w:rsidRPr="003F435A" w:rsidRDefault="00674A19" w:rsidP="008113A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7A203BE7" w14:textId="42755B93" w:rsidR="00972124" w:rsidRPr="003F435A" w:rsidRDefault="00972124" w:rsidP="008113A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1.1.1. Перечень общих компетенций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8"/>
        <w:gridCol w:w="7790"/>
      </w:tblGrid>
      <w:tr w:rsidR="00972124" w:rsidRPr="003F435A" w14:paraId="76F97EE2" w14:textId="77777777" w:rsidTr="00677A98">
        <w:tc>
          <w:tcPr>
            <w:tcW w:w="1838" w:type="dxa"/>
            <w:vAlign w:val="center"/>
          </w:tcPr>
          <w:p w14:paraId="29ED044E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04CAE680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972124" w:rsidRPr="00514534" w14:paraId="1BEAF3B5" w14:textId="77777777" w:rsidTr="00677A98">
        <w:tc>
          <w:tcPr>
            <w:tcW w:w="1838" w:type="dxa"/>
            <w:vAlign w:val="center"/>
          </w:tcPr>
          <w:p w14:paraId="5C85A1C1" w14:textId="5BF85DE1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01</w:t>
            </w:r>
          </w:p>
        </w:tc>
        <w:tc>
          <w:tcPr>
            <w:tcW w:w="7790" w:type="dxa"/>
            <w:vAlign w:val="center"/>
          </w:tcPr>
          <w:p w14:paraId="0D9B5A7C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972124" w:rsidRPr="00514534" w14:paraId="0DCE4DC5" w14:textId="77777777" w:rsidTr="00677A98">
        <w:tc>
          <w:tcPr>
            <w:tcW w:w="1838" w:type="dxa"/>
            <w:vAlign w:val="center"/>
          </w:tcPr>
          <w:p w14:paraId="1F94241F" w14:textId="5D00E002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02</w:t>
            </w:r>
          </w:p>
        </w:tc>
        <w:tc>
          <w:tcPr>
            <w:tcW w:w="7790" w:type="dxa"/>
            <w:vAlign w:val="center"/>
          </w:tcPr>
          <w:p w14:paraId="113A8A0A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</w:tc>
      </w:tr>
      <w:tr w:rsidR="00972124" w:rsidRPr="00514534" w14:paraId="00901148" w14:textId="77777777" w:rsidTr="00677A98">
        <w:tc>
          <w:tcPr>
            <w:tcW w:w="1838" w:type="dxa"/>
            <w:vAlign w:val="center"/>
          </w:tcPr>
          <w:p w14:paraId="3E8A3185" w14:textId="0170E93C" w:rsidR="00972124" w:rsidRPr="003F435A" w:rsidRDefault="000F01DD" w:rsidP="008113A3">
            <w:pPr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 03</w:t>
            </w:r>
          </w:p>
        </w:tc>
        <w:tc>
          <w:tcPr>
            <w:tcW w:w="7790" w:type="dxa"/>
            <w:vAlign w:val="center"/>
          </w:tcPr>
          <w:p w14:paraId="569A8292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Планировать и реализовывать собственное профессиональное и личностное развитие.</w:t>
            </w:r>
          </w:p>
        </w:tc>
      </w:tr>
      <w:tr w:rsidR="00972124" w:rsidRPr="00514534" w14:paraId="13BA9459" w14:textId="77777777" w:rsidTr="00677A98">
        <w:tc>
          <w:tcPr>
            <w:tcW w:w="1838" w:type="dxa"/>
            <w:vAlign w:val="center"/>
          </w:tcPr>
          <w:p w14:paraId="31F39C66" w14:textId="1CF99BC1" w:rsidR="00972124" w:rsidRPr="003F435A" w:rsidRDefault="000F01DD" w:rsidP="008113A3">
            <w:pPr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 04</w:t>
            </w:r>
          </w:p>
        </w:tc>
        <w:tc>
          <w:tcPr>
            <w:tcW w:w="7790" w:type="dxa"/>
            <w:vAlign w:val="center"/>
          </w:tcPr>
          <w:p w14:paraId="69C3B318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Работать в коллективе и команде, эффективно взаимодействовать с коллегами, руководством, клиентами.</w:t>
            </w:r>
          </w:p>
        </w:tc>
      </w:tr>
      <w:tr w:rsidR="00972124" w:rsidRPr="00514534" w14:paraId="5EDB88E7" w14:textId="77777777" w:rsidTr="00677A98">
        <w:tc>
          <w:tcPr>
            <w:tcW w:w="1838" w:type="dxa"/>
            <w:vAlign w:val="center"/>
          </w:tcPr>
          <w:p w14:paraId="77D9D66C" w14:textId="47DC293E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05</w:t>
            </w:r>
          </w:p>
        </w:tc>
        <w:tc>
          <w:tcPr>
            <w:tcW w:w="7790" w:type="dxa"/>
            <w:vAlign w:val="center"/>
          </w:tcPr>
          <w:p w14:paraId="7B03E0FF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Осуществлять устную и письменную коммуникацию на государственном языке с учетом особенностей социального и культурного контекста.</w:t>
            </w:r>
          </w:p>
        </w:tc>
      </w:tr>
      <w:tr w:rsidR="00972124" w:rsidRPr="00514534" w14:paraId="2E5849FA" w14:textId="77777777" w:rsidTr="00677A98">
        <w:trPr>
          <w:trHeight w:val="503"/>
        </w:trPr>
        <w:tc>
          <w:tcPr>
            <w:tcW w:w="1838" w:type="dxa"/>
            <w:vAlign w:val="center"/>
          </w:tcPr>
          <w:p w14:paraId="271FDFE9" w14:textId="1B763AEB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06</w:t>
            </w:r>
          </w:p>
        </w:tc>
        <w:tc>
          <w:tcPr>
            <w:tcW w:w="7790" w:type="dxa"/>
            <w:vAlign w:val="center"/>
          </w:tcPr>
          <w:p w14:paraId="0CDDA6E5" w14:textId="1A0ACDF0" w:rsidR="00972124" w:rsidRPr="003F435A" w:rsidRDefault="00610721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10721">
              <w:rPr>
                <w:color w:val="333333"/>
              </w:rPr>
              <w:t>Проявлять гражданско-патриотическую позицию, демонстрировать осознанное поведение на основе традиционных общечеловеческих ценностей, применять стандарты антикоррупционного поведения</w:t>
            </w:r>
          </w:p>
        </w:tc>
      </w:tr>
      <w:tr w:rsidR="00972124" w:rsidRPr="00514534" w14:paraId="66D9196B" w14:textId="77777777" w:rsidTr="00677A98">
        <w:tc>
          <w:tcPr>
            <w:tcW w:w="1838" w:type="dxa"/>
            <w:vAlign w:val="center"/>
          </w:tcPr>
          <w:p w14:paraId="0C1ACACC" w14:textId="794FBA48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07</w:t>
            </w:r>
          </w:p>
        </w:tc>
        <w:tc>
          <w:tcPr>
            <w:tcW w:w="7790" w:type="dxa"/>
            <w:vAlign w:val="center"/>
          </w:tcPr>
          <w:p w14:paraId="7AE2B8D1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Содействовать сохранению окружающей среды, ресурсосбережению, эффективно действовать в чрезвычайных ситуациях.</w:t>
            </w:r>
          </w:p>
        </w:tc>
      </w:tr>
      <w:tr w:rsidR="00972124" w:rsidRPr="00514534" w14:paraId="670DF907" w14:textId="77777777" w:rsidTr="00677A98">
        <w:tc>
          <w:tcPr>
            <w:tcW w:w="1838" w:type="dxa"/>
            <w:vAlign w:val="center"/>
          </w:tcPr>
          <w:p w14:paraId="31B10280" w14:textId="5BEB2FA6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</w:t>
            </w:r>
            <w:r w:rsidRPr="003F435A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7790" w:type="dxa"/>
            <w:vAlign w:val="center"/>
          </w:tcPr>
          <w:p w14:paraId="6EB9C02A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 xml:space="preserve">Использовать средства физической культуры для </w:t>
            </w:r>
            <w:proofErr w:type="spellStart"/>
            <w:r w:rsidRPr="003F435A">
              <w:rPr>
                <w:color w:val="333333"/>
              </w:rPr>
              <w:t>сохраления</w:t>
            </w:r>
            <w:proofErr w:type="spellEnd"/>
            <w:r w:rsidRPr="003F435A">
              <w:rPr>
                <w:color w:val="333333"/>
              </w:rPr>
              <w:t xml:space="preserve">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</w:tr>
      <w:tr w:rsidR="00972124" w:rsidRPr="00514534" w14:paraId="0F9AFCEB" w14:textId="77777777" w:rsidTr="00677A98">
        <w:tc>
          <w:tcPr>
            <w:tcW w:w="1838" w:type="dxa"/>
            <w:vAlign w:val="center"/>
          </w:tcPr>
          <w:p w14:paraId="1E175F6E" w14:textId="71A97700" w:rsidR="00972124" w:rsidRPr="003F435A" w:rsidRDefault="00972124" w:rsidP="008113A3">
            <w:pPr>
              <w:rPr>
                <w:b/>
                <w:sz w:val="24"/>
                <w:szCs w:val="24"/>
              </w:rPr>
            </w:pPr>
            <w:r w:rsidRPr="003F435A">
              <w:rPr>
                <w:color w:val="000000"/>
                <w:sz w:val="24"/>
                <w:szCs w:val="24"/>
              </w:rPr>
              <w:t xml:space="preserve">ОК </w:t>
            </w:r>
            <w:r w:rsidR="000F01DD">
              <w:rPr>
                <w:color w:val="000000"/>
                <w:sz w:val="24"/>
                <w:szCs w:val="24"/>
              </w:rPr>
              <w:t>0</w:t>
            </w:r>
            <w:r w:rsidRPr="003F435A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7790" w:type="dxa"/>
            <w:vAlign w:val="center"/>
          </w:tcPr>
          <w:p w14:paraId="01B4C94B" w14:textId="77777777" w:rsidR="00972124" w:rsidRPr="003F435A" w:rsidRDefault="0097212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Использовать информационные технологии в профессиональной деятельности.</w:t>
            </w:r>
          </w:p>
        </w:tc>
      </w:tr>
      <w:tr w:rsidR="00972124" w:rsidRPr="00514534" w14:paraId="27B81BFA" w14:textId="77777777" w:rsidTr="00677A98">
        <w:tc>
          <w:tcPr>
            <w:tcW w:w="1838" w:type="dxa"/>
            <w:vAlign w:val="center"/>
          </w:tcPr>
          <w:p w14:paraId="47E57F77" w14:textId="7D2AB480" w:rsidR="00972124" w:rsidRPr="003F435A" w:rsidRDefault="000F01DD" w:rsidP="008113A3">
            <w:pPr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7790" w:type="dxa"/>
            <w:vAlign w:val="center"/>
          </w:tcPr>
          <w:p w14:paraId="4A57DCA2" w14:textId="13292AD7" w:rsidR="00972124" w:rsidRPr="003F435A" w:rsidRDefault="00972124" w:rsidP="00610721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F435A">
              <w:rPr>
                <w:color w:val="333333"/>
              </w:rPr>
              <w:t>Пользоваться профессиональной документацией на государственном и иностранном язык</w:t>
            </w:r>
            <w:r w:rsidR="00610721">
              <w:rPr>
                <w:color w:val="333333"/>
              </w:rPr>
              <w:t>ах</w:t>
            </w:r>
            <w:r w:rsidRPr="003F435A">
              <w:rPr>
                <w:color w:val="333333"/>
              </w:rPr>
              <w:t>.</w:t>
            </w:r>
          </w:p>
        </w:tc>
      </w:tr>
      <w:tr w:rsidR="00972124" w:rsidRPr="00514534" w14:paraId="4962AC6C" w14:textId="77777777" w:rsidTr="00677A98">
        <w:tc>
          <w:tcPr>
            <w:tcW w:w="1838" w:type="dxa"/>
            <w:vAlign w:val="center"/>
          </w:tcPr>
          <w:p w14:paraId="5D161997" w14:textId="56C16D95" w:rsidR="00972124" w:rsidRPr="003F435A" w:rsidRDefault="000F01DD" w:rsidP="008113A3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ОК 11</w:t>
            </w:r>
          </w:p>
        </w:tc>
        <w:tc>
          <w:tcPr>
            <w:tcW w:w="7790" w:type="dxa"/>
            <w:vAlign w:val="center"/>
          </w:tcPr>
          <w:p w14:paraId="33E0928B" w14:textId="67689BEB" w:rsidR="00972124" w:rsidRPr="003F435A" w:rsidRDefault="00610721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10721">
              <w:rPr>
                <w:color w:val="333333"/>
              </w:rPr>
              <w:t>Использовать знания по финансовой грамотности, планировать предпринимательскую деятельность в профессиональной сфере.</w:t>
            </w:r>
          </w:p>
        </w:tc>
      </w:tr>
    </w:tbl>
    <w:p w14:paraId="709E431A" w14:textId="77777777" w:rsidR="00972124" w:rsidRPr="003F435A" w:rsidRDefault="00972124" w:rsidP="008113A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350225F2" w14:textId="2E767E92" w:rsidR="00972124" w:rsidRPr="003F435A" w:rsidRDefault="00972124" w:rsidP="008113A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1.1.2. Перечень профессиональных компетенций </w:t>
      </w:r>
    </w:p>
    <w:p w14:paraId="30010082" w14:textId="2744E5CE" w:rsidR="00972124" w:rsidRPr="003F435A" w:rsidRDefault="00972124" w:rsidP="008113A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lastRenderedPageBreak/>
        <w:t>ПМ.0</w:t>
      </w:r>
      <w:r w:rsidR="005A4B04">
        <w:rPr>
          <w:b/>
          <w:color w:val="000000"/>
          <w:sz w:val="28"/>
          <w:szCs w:val="28"/>
        </w:rPr>
        <w:t>5</w:t>
      </w:r>
      <w:r w:rsidRPr="003F435A">
        <w:rPr>
          <w:b/>
          <w:color w:val="000000"/>
          <w:sz w:val="28"/>
          <w:szCs w:val="28"/>
        </w:rPr>
        <w:t xml:space="preserve"> </w:t>
      </w:r>
      <w:r w:rsidR="005A4B04" w:rsidRPr="005A4B04">
        <w:rPr>
          <w:b/>
          <w:color w:val="333333"/>
          <w:sz w:val="28"/>
          <w:szCs w:val="28"/>
          <w:shd w:val="clear" w:color="auto" w:fill="FFFFFF"/>
        </w:rPr>
        <w:t>Проектирование и разработка информационных систем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8"/>
        <w:gridCol w:w="7790"/>
      </w:tblGrid>
      <w:tr w:rsidR="00972124" w:rsidRPr="00B10034" w14:paraId="3CAF74FF" w14:textId="77777777" w:rsidTr="00677A98">
        <w:tc>
          <w:tcPr>
            <w:tcW w:w="1838" w:type="dxa"/>
            <w:vAlign w:val="center"/>
          </w:tcPr>
          <w:p w14:paraId="317D4868" w14:textId="77777777" w:rsidR="00972124" w:rsidRPr="00B10034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2E4F8BB5" w14:textId="77777777" w:rsidR="00972124" w:rsidRPr="00B10034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B10034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972124" w:rsidRPr="00514534" w14:paraId="02CA4CD7" w14:textId="77777777" w:rsidTr="00677A98">
        <w:tc>
          <w:tcPr>
            <w:tcW w:w="1838" w:type="dxa"/>
            <w:vAlign w:val="center"/>
          </w:tcPr>
          <w:p w14:paraId="32283719" w14:textId="71D350B9" w:rsidR="00972124" w:rsidRPr="00B10034" w:rsidRDefault="005A4B04" w:rsidP="008113A3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5.1.</w:t>
            </w:r>
          </w:p>
        </w:tc>
        <w:tc>
          <w:tcPr>
            <w:tcW w:w="7790" w:type="dxa"/>
            <w:vAlign w:val="center"/>
          </w:tcPr>
          <w:p w14:paraId="4BD69977" w14:textId="785862CD" w:rsidR="0097212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Собирать исходные данные для разработки проектной документации на информационную систему.</w:t>
            </w:r>
          </w:p>
        </w:tc>
      </w:tr>
      <w:tr w:rsidR="00972124" w:rsidRPr="00514534" w14:paraId="5E055EAD" w14:textId="77777777" w:rsidTr="00677A98">
        <w:tc>
          <w:tcPr>
            <w:tcW w:w="1838" w:type="dxa"/>
            <w:vAlign w:val="center"/>
          </w:tcPr>
          <w:p w14:paraId="25F28915" w14:textId="4A79A7F4" w:rsidR="00972124" w:rsidRPr="00B10034" w:rsidRDefault="005A4B04" w:rsidP="008113A3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5.2.</w:t>
            </w:r>
          </w:p>
        </w:tc>
        <w:tc>
          <w:tcPr>
            <w:tcW w:w="7790" w:type="dxa"/>
            <w:vAlign w:val="center"/>
          </w:tcPr>
          <w:p w14:paraId="6481AE37" w14:textId="78F42D45" w:rsidR="00972124" w:rsidRPr="00B10034" w:rsidRDefault="005A4B04" w:rsidP="005A4B04">
            <w:pPr>
              <w:pStyle w:val="af2"/>
              <w:shd w:val="clear" w:color="auto" w:fill="FFFFFF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 xml:space="preserve">Разрабатывать проектную документацию на разработку информационной системы в соответствии с требованиями заказчика. </w:t>
            </w:r>
          </w:p>
        </w:tc>
      </w:tr>
      <w:tr w:rsidR="00972124" w:rsidRPr="00514534" w14:paraId="333C4E53" w14:textId="77777777" w:rsidTr="00677A98">
        <w:tc>
          <w:tcPr>
            <w:tcW w:w="1838" w:type="dxa"/>
            <w:vAlign w:val="center"/>
          </w:tcPr>
          <w:p w14:paraId="0F0E05DE" w14:textId="651C9076" w:rsidR="00972124" w:rsidRPr="00B10034" w:rsidRDefault="005A4B04" w:rsidP="008113A3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5.3.</w:t>
            </w:r>
          </w:p>
        </w:tc>
        <w:tc>
          <w:tcPr>
            <w:tcW w:w="7790" w:type="dxa"/>
            <w:vAlign w:val="center"/>
          </w:tcPr>
          <w:p w14:paraId="2803C228" w14:textId="387B168A" w:rsidR="0097212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подсистемы безопасности информационной системы в соответствии с техническим заданием.</w:t>
            </w:r>
          </w:p>
        </w:tc>
      </w:tr>
      <w:tr w:rsidR="00972124" w:rsidRPr="00514534" w14:paraId="1CE92482" w14:textId="77777777" w:rsidTr="00677A98">
        <w:tc>
          <w:tcPr>
            <w:tcW w:w="1838" w:type="dxa"/>
            <w:vAlign w:val="center"/>
          </w:tcPr>
          <w:p w14:paraId="2B959F2B" w14:textId="5635F3A6" w:rsidR="00972124" w:rsidRPr="00B10034" w:rsidRDefault="005A4B04" w:rsidP="008113A3">
            <w:pPr>
              <w:rPr>
                <w:b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5.4.</w:t>
            </w:r>
          </w:p>
        </w:tc>
        <w:tc>
          <w:tcPr>
            <w:tcW w:w="7790" w:type="dxa"/>
            <w:vAlign w:val="center"/>
          </w:tcPr>
          <w:p w14:paraId="2608065F" w14:textId="138E53EA" w:rsidR="0097212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разработку модулей информационной системы в соответствии с техническим заданием.</w:t>
            </w:r>
          </w:p>
        </w:tc>
      </w:tr>
      <w:tr w:rsidR="00972124" w:rsidRPr="00514534" w14:paraId="389EBB2F" w14:textId="77777777" w:rsidTr="00677A98">
        <w:tc>
          <w:tcPr>
            <w:tcW w:w="1838" w:type="dxa"/>
            <w:vAlign w:val="center"/>
          </w:tcPr>
          <w:p w14:paraId="372A5955" w14:textId="11DCC49A" w:rsidR="00972124" w:rsidRPr="00B10034" w:rsidRDefault="005A4B04" w:rsidP="008113A3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5.5.</w:t>
            </w:r>
          </w:p>
        </w:tc>
        <w:tc>
          <w:tcPr>
            <w:tcW w:w="7790" w:type="dxa"/>
            <w:vAlign w:val="center"/>
          </w:tcPr>
          <w:p w14:paraId="6EB1DE01" w14:textId="6BB4CB01" w:rsidR="0097212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Осуществлять тестирование информационной системы на этапе опытной эксплуатации с фиксацией выявленных ошибок кодирования в разрабатываемых модулях информационной системы.</w:t>
            </w:r>
          </w:p>
        </w:tc>
      </w:tr>
      <w:tr w:rsidR="00972124" w:rsidRPr="00514534" w14:paraId="59B93D48" w14:textId="77777777" w:rsidTr="00677A98">
        <w:tc>
          <w:tcPr>
            <w:tcW w:w="1838" w:type="dxa"/>
            <w:vAlign w:val="center"/>
          </w:tcPr>
          <w:p w14:paraId="3C7FC66D" w14:textId="05A1FBF6" w:rsidR="00972124" w:rsidRPr="00B10034" w:rsidRDefault="005A4B04" w:rsidP="008113A3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5.6.</w:t>
            </w:r>
          </w:p>
        </w:tc>
        <w:tc>
          <w:tcPr>
            <w:tcW w:w="7790" w:type="dxa"/>
            <w:vAlign w:val="center"/>
          </w:tcPr>
          <w:p w14:paraId="0CEC20F6" w14:textId="0BDF03D0" w:rsidR="0097212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Разрабатывать техническую документацию на эксплуатацию информационной системы.</w:t>
            </w:r>
          </w:p>
        </w:tc>
      </w:tr>
      <w:tr w:rsidR="005A4B04" w:rsidRPr="00514534" w14:paraId="71DC9759" w14:textId="77777777" w:rsidTr="00677A98">
        <w:tc>
          <w:tcPr>
            <w:tcW w:w="1838" w:type="dxa"/>
            <w:vAlign w:val="center"/>
          </w:tcPr>
          <w:p w14:paraId="74BE3820" w14:textId="0072D1C8" w:rsidR="005A4B04" w:rsidRPr="00B10034" w:rsidRDefault="005A4B04" w:rsidP="008113A3">
            <w:pPr>
              <w:rPr>
                <w:color w:val="000000"/>
                <w:sz w:val="24"/>
                <w:szCs w:val="24"/>
              </w:rPr>
            </w:pPr>
            <w:r w:rsidRPr="00B10034">
              <w:rPr>
                <w:color w:val="333333"/>
                <w:sz w:val="24"/>
                <w:szCs w:val="24"/>
              </w:rPr>
              <w:t>ПК 5.7.</w:t>
            </w:r>
          </w:p>
        </w:tc>
        <w:tc>
          <w:tcPr>
            <w:tcW w:w="7790" w:type="dxa"/>
            <w:vAlign w:val="center"/>
          </w:tcPr>
          <w:p w14:paraId="407C0BC7" w14:textId="6D1958DC" w:rsidR="005A4B04" w:rsidRPr="00B10034" w:rsidRDefault="005A4B0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B10034">
              <w:rPr>
                <w:color w:val="333333"/>
              </w:rPr>
              <w:t>Производить оценку информационной системы для выявления возможности ее модернизации</w:t>
            </w:r>
          </w:p>
        </w:tc>
      </w:tr>
    </w:tbl>
    <w:p w14:paraId="2C1C0852" w14:textId="1A527FE8" w:rsidR="00972124" w:rsidRPr="003F435A" w:rsidRDefault="00972124" w:rsidP="008113A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b/>
          <w:color w:val="333333"/>
          <w:sz w:val="28"/>
          <w:szCs w:val="28"/>
        </w:rPr>
      </w:pPr>
      <w:r w:rsidRPr="003F435A">
        <w:rPr>
          <w:b/>
          <w:color w:val="000000"/>
          <w:sz w:val="28"/>
          <w:szCs w:val="28"/>
        </w:rPr>
        <w:t>ПМ.0</w:t>
      </w:r>
      <w:r w:rsidR="00B10034">
        <w:rPr>
          <w:b/>
          <w:color w:val="000000"/>
          <w:sz w:val="28"/>
          <w:szCs w:val="28"/>
        </w:rPr>
        <w:t>8</w:t>
      </w:r>
      <w:r w:rsidRPr="003F435A">
        <w:rPr>
          <w:b/>
          <w:color w:val="000000"/>
          <w:sz w:val="28"/>
          <w:szCs w:val="28"/>
        </w:rPr>
        <w:t xml:space="preserve"> </w:t>
      </w:r>
      <w:r w:rsidR="00B10034" w:rsidRPr="00B10034">
        <w:rPr>
          <w:b/>
          <w:color w:val="333333"/>
          <w:sz w:val="28"/>
          <w:szCs w:val="28"/>
        </w:rPr>
        <w:t>Разработка дизайна веб-приложений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7796"/>
      </w:tblGrid>
      <w:tr w:rsidR="00972124" w:rsidRPr="003F435A" w14:paraId="6ACC2F71" w14:textId="77777777" w:rsidTr="00334CDF">
        <w:tc>
          <w:tcPr>
            <w:tcW w:w="1838" w:type="dxa"/>
            <w:vAlign w:val="center"/>
          </w:tcPr>
          <w:p w14:paraId="4A77F17A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6" w:type="dxa"/>
            <w:vAlign w:val="center"/>
          </w:tcPr>
          <w:p w14:paraId="7677BE4B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972124" w:rsidRPr="00514534" w14:paraId="0C109E95" w14:textId="77777777" w:rsidTr="00334CDF">
        <w:tc>
          <w:tcPr>
            <w:tcW w:w="1838" w:type="dxa"/>
            <w:vAlign w:val="center"/>
          </w:tcPr>
          <w:p w14:paraId="3644E6FB" w14:textId="4B2AAD02" w:rsidR="00972124" w:rsidRPr="00334CDF" w:rsidRDefault="00334CDF" w:rsidP="008113A3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8.1.</w:t>
            </w:r>
          </w:p>
        </w:tc>
        <w:tc>
          <w:tcPr>
            <w:tcW w:w="7796" w:type="dxa"/>
            <w:vAlign w:val="center"/>
          </w:tcPr>
          <w:p w14:paraId="0C5DF870" w14:textId="7E66DC9F" w:rsidR="00972124" w:rsidRPr="00334CDF" w:rsidRDefault="00B10034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Разрабатывать дизайн концепции веб-приложений в соответствии с корпоративным стилем заказчика.</w:t>
            </w:r>
          </w:p>
        </w:tc>
      </w:tr>
      <w:tr w:rsidR="00972124" w:rsidRPr="00514534" w14:paraId="674E7C9A" w14:textId="77777777" w:rsidTr="00334CDF">
        <w:tc>
          <w:tcPr>
            <w:tcW w:w="1838" w:type="dxa"/>
            <w:vAlign w:val="center"/>
          </w:tcPr>
          <w:p w14:paraId="74A06EF3" w14:textId="6FA0AD74" w:rsidR="00972124" w:rsidRPr="00334CDF" w:rsidRDefault="00334CDF" w:rsidP="008113A3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8.2.</w:t>
            </w:r>
          </w:p>
        </w:tc>
        <w:tc>
          <w:tcPr>
            <w:tcW w:w="7796" w:type="dxa"/>
            <w:vAlign w:val="center"/>
          </w:tcPr>
          <w:p w14:paraId="49CD62A7" w14:textId="132438B8" w:rsidR="00972124" w:rsidRPr="00334CDF" w:rsidRDefault="00334CDF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Формировать требования к дизайну веб-приложений на основе анализа предметной области и целевой аудитории.</w:t>
            </w:r>
          </w:p>
        </w:tc>
      </w:tr>
      <w:tr w:rsidR="00972124" w:rsidRPr="00514534" w14:paraId="17E9F5D2" w14:textId="77777777" w:rsidTr="00334CDF">
        <w:tc>
          <w:tcPr>
            <w:tcW w:w="1838" w:type="dxa"/>
            <w:vAlign w:val="center"/>
          </w:tcPr>
          <w:p w14:paraId="490F1B47" w14:textId="00F3330A" w:rsidR="00972124" w:rsidRPr="00334CDF" w:rsidRDefault="00334CDF" w:rsidP="008113A3">
            <w:pPr>
              <w:rPr>
                <w:b/>
                <w:sz w:val="24"/>
                <w:szCs w:val="24"/>
              </w:rPr>
            </w:pPr>
            <w:r w:rsidRPr="00334CDF">
              <w:rPr>
                <w:color w:val="333333"/>
                <w:sz w:val="24"/>
                <w:szCs w:val="24"/>
              </w:rPr>
              <w:t>ПК 8.3.</w:t>
            </w:r>
          </w:p>
        </w:tc>
        <w:tc>
          <w:tcPr>
            <w:tcW w:w="7796" w:type="dxa"/>
            <w:vAlign w:val="center"/>
          </w:tcPr>
          <w:p w14:paraId="63964BE2" w14:textId="0F31B4D6" w:rsidR="00972124" w:rsidRPr="00334CDF" w:rsidRDefault="00334CDF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334CDF">
              <w:rPr>
                <w:color w:val="333333"/>
              </w:rPr>
              <w:t>Осуществлять разработку дизайна веб-приложения с учетом современных тенденций в области веб-разработки</w:t>
            </w:r>
          </w:p>
        </w:tc>
      </w:tr>
    </w:tbl>
    <w:p w14:paraId="7BE1F305" w14:textId="1297E225" w:rsidR="00972124" w:rsidRPr="003F435A" w:rsidRDefault="006B4EF7" w:rsidP="008113A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  <w:sz w:val="28"/>
          <w:szCs w:val="28"/>
        </w:rPr>
      </w:pPr>
      <w:r>
        <w:rPr>
          <w:b/>
          <w:color w:val="000000"/>
          <w:sz w:val="28"/>
          <w:szCs w:val="28"/>
        </w:rPr>
        <w:t>ПМ.09</w:t>
      </w:r>
      <w:r w:rsidR="00972124" w:rsidRPr="003F435A">
        <w:rPr>
          <w:b/>
          <w:color w:val="000000"/>
          <w:sz w:val="28"/>
          <w:szCs w:val="28"/>
        </w:rPr>
        <w:t xml:space="preserve"> </w:t>
      </w:r>
      <w:r w:rsidRPr="006B4EF7">
        <w:rPr>
          <w:b/>
          <w:color w:val="333333"/>
          <w:sz w:val="28"/>
          <w:szCs w:val="28"/>
        </w:rPr>
        <w:t>Проектирование, разработка и оптимизация веб - приложений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8"/>
        <w:gridCol w:w="7790"/>
      </w:tblGrid>
      <w:tr w:rsidR="00972124" w:rsidRPr="003F435A" w14:paraId="7AC9B34B" w14:textId="77777777" w:rsidTr="00677A98">
        <w:tc>
          <w:tcPr>
            <w:tcW w:w="1838" w:type="dxa"/>
            <w:vAlign w:val="center"/>
          </w:tcPr>
          <w:p w14:paraId="26350539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Код компетенции</w:t>
            </w:r>
          </w:p>
        </w:tc>
        <w:tc>
          <w:tcPr>
            <w:tcW w:w="7790" w:type="dxa"/>
            <w:vAlign w:val="center"/>
          </w:tcPr>
          <w:p w14:paraId="5B161FAA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972124" w:rsidRPr="00514534" w14:paraId="750E921E" w14:textId="77777777" w:rsidTr="00677A98">
        <w:tc>
          <w:tcPr>
            <w:tcW w:w="1838" w:type="dxa"/>
            <w:vAlign w:val="center"/>
          </w:tcPr>
          <w:p w14:paraId="26F02BB9" w14:textId="025760C1" w:rsidR="00972124" w:rsidRPr="004241AA" w:rsidRDefault="000835A5" w:rsidP="008113A3">
            <w:pPr>
              <w:rPr>
                <w:b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9.1.</w:t>
            </w:r>
          </w:p>
        </w:tc>
        <w:tc>
          <w:tcPr>
            <w:tcW w:w="7790" w:type="dxa"/>
            <w:vAlign w:val="center"/>
          </w:tcPr>
          <w:p w14:paraId="66CA2C33" w14:textId="6D376CD7" w:rsidR="00972124" w:rsidRPr="003F435A" w:rsidRDefault="006B4EF7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техническое задание на веб-приложение в соответствии с требованиями заказчика.</w:t>
            </w:r>
          </w:p>
        </w:tc>
      </w:tr>
      <w:tr w:rsidR="00972124" w:rsidRPr="00514534" w14:paraId="480B3F95" w14:textId="77777777" w:rsidTr="00677A98">
        <w:tc>
          <w:tcPr>
            <w:tcW w:w="1838" w:type="dxa"/>
            <w:vAlign w:val="center"/>
          </w:tcPr>
          <w:p w14:paraId="4B0870D3" w14:textId="5BC24DDC" w:rsidR="00972124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9.2.</w:t>
            </w:r>
          </w:p>
        </w:tc>
        <w:tc>
          <w:tcPr>
            <w:tcW w:w="7790" w:type="dxa"/>
            <w:vAlign w:val="center"/>
          </w:tcPr>
          <w:p w14:paraId="1DDD2619" w14:textId="25AF93B5" w:rsidR="00972124" w:rsidRPr="003F435A" w:rsidRDefault="006B4EF7" w:rsidP="006B4EF7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веб</w:t>
            </w:r>
            <w:r>
              <w:rPr>
                <w:color w:val="333333"/>
              </w:rPr>
              <w:t>-</w:t>
            </w:r>
            <w:r w:rsidRPr="006B4EF7">
              <w:rPr>
                <w:color w:val="333333"/>
              </w:rPr>
              <w:t>приложение в соответствии с техническим заданием.</w:t>
            </w:r>
          </w:p>
        </w:tc>
      </w:tr>
      <w:tr w:rsidR="00972124" w:rsidRPr="00514534" w14:paraId="47D223C2" w14:textId="77777777" w:rsidTr="00677A98">
        <w:tc>
          <w:tcPr>
            <w:tcW w:w="1838" w:type="dxa"/>
            <w:vAlign w:val="center"/>
          </w:tcPr>
          <w:p w14:paraId="7293214D" w14:textId="4414D066" w:rsidR="00972124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333333"/>
                <w:sz w:val="24"/>
                <w:szCs w:val="24"/>
              </w:rPr>
              <w:t>ПК 9.3.</w:t>
            </w:r>
          </w:p>
        </w:tc>
        <w:tc>
          <w:tcPr>
            <w:tcW w:w="7790" w:type="dxa"/>
            <w:vAlign w:val="center"/>
          </w:tcPr>
          <w:p w14:paraId="11716F93" w14:textId="5822A4B0" w:rsidR="00972124" w:rsidRPr="003F435A" w:rsidRDefault="006B4EF7" w:rsidP="008113A3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color w:val="333333"/>
              </w:rPr>
            </w:pPr>
            <w:r w:rsidRPr="006B4EF7">
              <w:rPr>
                <w:color w:val="333333"/>
              </w:rPr>
              <w:t>Разрабатывать интерфейс пользователя веб-приложений в соответствии с техническим заданием.</w:t>
            </w:r>
          </w:p>
        </w:tc>
      </w:tr>
      <w:tr w:rsidR="00972124" w:rsidRPr="00514534" w14:paraId="179DC435" w14:textId="77777777" w:rsidTr="00677A98">
        <w:tc>
          <w:tcPr>
            <w:tcW w:w="1838" w:type="dxa"/>
            <w:vAlign w:val="center"/>
          </w:tcPr>
          <w:p w14:paraId="63B29CA5" w14:textId="710A5EEC" w:rsidR="00972124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9.4.</w:t>
            </w:r>
          </w:p>
        </w:tc>
        <w:tc>
          <w:tcPr>
            <w:tcW w:w="7790" w:type="dxa"/>
            <w:vAlign w:val="center"/>
          </w:tcPr>
          <w:p w14:paraId="5630579B" w14:textId="258EC438" w:rsidR="00972124" w:rsidRPr="003F435A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техническое сопровождение и восстановление веб-приложений в соответствии с техническим заданием.</w:t>
            </w:r>
          </w:p>
        </w:tc>
      </w:tr>
      <w:tr w:rsidR="006B4EF7" w:rsidRPr="00514534" w14:paraId="00533869" w14:textId="77777777" w:rsidTr="00677A98">
        <w:tc>
          <w:tcPr>
            <w:tcW w:w="1838" w:type="dxa"/>
            <w:vAlign w:val="center"/>
          </w:tcPr>
          <w:p w14:paraId="19DE0BBC" w14:textId="1E71B52E" w:rsidR="006B4EF7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9.5.</w:t>
            </w:r>
          </w:p>
        </w:tc>
        <w:tc>
          <w:tcPr>
            <w:tcW w:w="7790" w:type="dxa"/>
            <w:vAlign w:val="center"/>
          </w:tcPr>
          <w:p w14:paraId="7674F7CC" w14:textId="7D6ECB14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Производить тестирование разработанного веб приложения.</w:t>
            </w:r>
          </w:p>
        </w:tc>
      </w:tr>
      <w:tr w:rsidR="006B4EF7" w:rsidRPr="00514534" w14:paraId="4A916F7B" w14:textId="77777777" w:rsidTr="00677A98">
        <w:tc>
          <w:tcPr>
            <w:tcW w:w="1838" w:type="dxa"/>
            <w:vAlign w:val="center"/>
          </w:tcPr>
          <w:p w14:paraId="56CEE1A4" w14:textId="6AB5003F" w:rsidR="006B4EF7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9.6.</w:t>
            </w:r>
          </w:p>
        </w:tc>
        <w:tc>
          <w:tcPr>
            <w:tcW w:w="7790" w:type="dxa"/>
            <w:vAlign w:val="center"/>
          </w:tcPr>
          <w:p w14:paraId="59B331FC" w14:textId="33B96719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Размещать веб приложения в сети в соответствии с техническим заданием.</w:t>
            </w:r>
          </w:p>
        </w:tc>
      </w:tr>
      <w:tr w:rsidR="006B4EF7" w:rsidRPr="00514534" w14:paraId="6A826F75" w14:textId="77777777" w:rsidTr="00677A98">
        <w:tc>
          <w:tcPr>
            <w:tcW w:w="1838" w:type="dxa"/>
            <w:vAlign w:val="center"/>
          </w:tcPr>
          <w:p w14:paraId="0BF8F4C2" w14:textId="7EB02FD5" w:rsidR="006B4EF7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9.7.</w:t>
            </w:r>
          </w:p>
        </w:tc>
        <w:tc>
          <w:tcPr>
            <w:tcW w:w="7790" w:type="dxa"/>
            <w:vAlign w:val="center"/>
          </w:tcPr>
          <w:p w14:paraId="68D2653B" w14:textId="4B831457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сбор статистической информации о работе веб-приложений для анализа эффективности его работы.</w:t>
            </w:r>
          </w:p>
        </w:tc>
      </w:tr>
      <w:tr w:rsidR="006B4EF7" w:rsidRPr="00514534" w14:paraId="12122EC8" w14:textId="77777777" w:rsidTr="00677A98">
        <w:tc>
          <w:tcPr>
            <w:tcW w:w="1838" w:type="dxa"/>
            <w:vAlign w:val="center"/>
          </w:tcPr>
          <w:p w14:paraId="1074B5FA" w14:textId="3240BB36" w:rsidR="006B4EF7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9.8.</w:t>
            </w:r>
          </w:p>
        </w:tc>
        <w:tc>
          <w:tcPr>
            <w:tcW w:w="7790" w:type="dxa"/>
            <w:vAlign w:val="center"/>
          </w:tcPr>
          <w:p w14:paraId="68760106" w14:textId="047FB49E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Осуществлять аудит безопасности веб-приложения в соответствии с регламентами по безопасности.</w:t>
            </w:r>
          </w:p>
        </w:tc>
      </w:tr>
      <w:tr w:rsidR="006B4EF7" w:rsidRPr="00514534" w14:paraId="04551A0D" w14:textId="77777777" w:rsidTr="00677A98">
        <w:tc>
          <w:tcPr>
            <w:tcW w:w="1838" w:type="dxa"/>
            <w:vAlign w:val="center"/>
          </w:tcPr>
          <w:p w14:paraId="65DE2389" w14:textId="6D5C60EB" w:rsidR="006B4EF7" w:rsidRPr="004241AA" w:rsidRDefault="000835A5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9.9.</w:t>
            </w:r>
          </w:p>
        </w:tc>
        <w:tc>
          <w:tcPr>
            <w:tcW w:w="7790" w:type="dxa"/>
            <w:vAlign w:val="center"/>
          </w:tcPr>
          <w:p w14:paraId="1606220D" w14:textId="13EC5A99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Модернизировать веб</w:t>
            </w:r>
            <w:r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приложение с учетом правил и норм подготовки информации для поисковых систем.</w:t>
            </w:r>
          </w:p>
        </w:tc>
      </w:tr>
      <w:tr w:rsidR="006B4EF7" w:rsidRPr="00514534" w14:paraId="101E5759" w14:textId="77777777" w:rsidTr="00677A98">
        <w:tc>
          <w:tcPr>
            <w:tcW w:w="1838" w:type="dxa"/>
            <w:vAlign w:val="center"/>
          </w:tcPr>
          <w:p w14:paraId="53A8FAA7" w14:textId="1D340F55" w:rsidR="006B4EF7" w:rsidRPr="004241AA" w:rsidRDefault="00057B94" w:rsidP="008113A3">
            <w:pPr>
              <w:rPr>
                <w:color w:val="000000"/>
                <w:sz w:val="24"/>
                <w:szCs w:val="24"/>
              </w:rPr>
            </w:pPr>
            <w:r w:rsidRPr="004241AA">
              <w:rPr>
                <w:color w:val="000000"/>
                <w:sz w:val="24"/>
                <w:szCs w:val="24"/>
              </w:rPr>
              <w:t>ПК 9.10.</w:t>
            </w:r>
          </w:p>
        </w:tc>
        <w:tc>
          <w:tcPr>
            <w:tcW w:w="7790" w:type="dxa"/>
            <w:vAlign w:val="center"/>
          </w:tcPr>
          <w:p w14:paraId="14A4C4CB" w14:textId="22046219" w:rsidR="006B4EF7" w:rsidRPr="006B4EF7" w:rsidRDefault="006B4EF7" w:rsidP="008113A3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6B4EF7">
              <w:rPr>
                <w:color w:val="000000"/>
                <w:sz w:val="24"/>
                <w:szCs w:val="24"/>
              </w:rPr>
              <w:t>Реализовывать мероприятия по продвижению веб</w:t>
            </w:r>
            <w:r w:rsidR="000835A5">
              <w:rPr>
                <w:color w:val="000000"/>
                <w:sz w:val="24"/>
                <w:szCs w:val="24"/>
              </w:rPr>
              <w:t>-</w:t>
            </w:r>
            <w:r w:rsidRPr="006B4EF7">
              <w:rPr>
                <w:color w:val="000000"/>
                <w:sz w:val="24"/>
                <w:szCs w:val="24"/>
              </w:rPr>
              <w:t>приложений в сети Интернет.</w:t>
            </w:r>
          </w:p>
        </w:tc>
      </w:tr>
    </w:tbl>
    <w:p w14:paraId="1415CB73" w14:textId="5525ADCE" w:rsidR="00972124" w:rsidRPr="003F435A" w:rsidRDefault="00972124" w:rsidP="008113A3">
      <w:pPr>
        <w:pStyle w:val="af2"/>
        <w:shd w:val="clear" w:color="auto" w:fill="FFFFFF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3F435A">
        <w:rPr>
          <w:b/>
          <w:sz w:val="28"/>
          <w:szCs w:val="28"/>
        </w:rPr>
        <w:t xml:space="preserve">ПМ.12 Разработка </w:t>
      </w:r>
      <w:r w:rsidR="004241AA">
        <w:rPr>
          <w:b/>
          <w:sz w:val="28"/>
          <w:szCs w:val="28"/>
        </w:rPr>
        <w:t>мобильных</w:t>
      </w:r>
      <w:r w:rsidRPr="003F435A">
        <w:rPr>
          <w:b/>
          <w:sz w:val="28"/>
          <w:szCs w:val="28"/>
        </w:rPr>
        <w:t xml:space="preserve"> приложений</w:t>
      </w:r>
      <w:r w:rsidRPr="003F435A">
        <w:rPr>
          <w:sz w:val="28"/>
          <w:szCs w:val="28"/>
        </w:rPr>
        <w:t xml:space="preserve"> 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838"/>
        <w:gridCol w:w="7790"/>
      </w:tblGrid>
      <w:tr w:rsidR="00972124" w:rsidRPr="003F435A" w14:paraId="188CBA44" w14:textId="77777777" w:rsidTr="00677A98">
        <w:tc>
          <w:tcPr>
            <w:tcW w:w="1838" w:type="dxa"/>
            <w:vAlign w:val="center"/>
          </w:tcPr>
          <w:p w14:paraId="232AC1E3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lastRenderedPageBreak/>
              <w:t>Код компетенции</w:t>
            </w:r>
          </w:p>
        </w:tc>
        <w:tc>
          <w:tcPr>
            <w:tcW w:w="7790" w:type="dxa"/>
            <w:vAlign w:val="center"/>
          </w:tcPr>
          <w:p w14:paraId="3A5CE367" w14:textId="77777777" w:rsidR="00972124" w:rsidRPr="003F435A" w:rsidRDefault="00972124" w:rsidP="008113A3">
            <w:pPr>
              <w:jc w:val="center"/>
              <w:rPr>
                <w:b/>
                <w:sz w:val="24"/>
                <w:szCs w:val="24"/>
              </w:rPr>
            </w:pPr>
            <w:r w:rsidRPr="003F435A">
              <w:rPr>
                <w:b/>
                <w:sz w:val="24"/>
                <w:szCs w:val="24"/>
              </w:rPr>
              <w:t>Наименование результата освоения практики</w:t>
            </w:r>
          </w:p>
        </w:tc>
      </w:tr>
      <w:tr w:rsidR="00464E78" w:rsidRPr="00514534" w14:paraId="4DAD7CAB" w14:textId="77777777" w:rsidTr="0054510D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27FFE" w14:textId="615C2A1E" w:rsidR="00464E78" w:rsidRPr="009051ED" w:rsidRDefault="00464E78" w:rsidP="00464E78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1.2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852371" w14:textId="27C8BAF5" w:rsidR="00464E78" w:rsidRPr="009051ED" w:rsidRDefault="00464E78" w:rsidP="00464E78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программные модули в соответствии с техническим заданием </w:t>
            </w:r>
          </w:p>
        </w:tc>
      </w:tr>
      <w:tr w:rsidR="00464E78" w:rsidRPr="00514534" w14:paraId="71956255" w14:textId="77777777" w:rsidTr="0054510D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48510" w14:textId="0ADC7142" w:rsidR="00464E78" w:rsidRPr="009051ED" w:rsidRDefault="00464E78" w:rsidP="00464E78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 xml:space="preserve">ПК 1.6 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18197" w14:textId="45F1A07B" w:rsidR="00464E78" w:rsidRPr="009051ED" w:rsidRDefault="00464E78" w:rsidP="00464E78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 xml:space="preserve">Разрабатывать модули программного обеспечения для мобильных платформ </w:t>
            </w:r>
          </w:p>
        </w:tc>
      </w:tr>
      <w:tr w:rsidR="00464E78" w:rsidRPr="00514534" w14:paraId="2EA57EDF" w14:textId="77777777" w:rsidTr="0054510D">
        <w:tc>
          <w:tcPr>
            <w:tcW w:w="1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A46FA" w14:textId="48F063BF" w:rsidR="00464E78" w:rsidRPr="009051ED" w:rsidRDefault="00464E78" w:rsidP="00464E78">
            <w:pPr>
              <w:rPr>
                <w:b/>
                <w:sz w:val="24"/>
                <w:szCs w:val="24"/>
              </w:rPr>
            </w:pPr>
            <w:r w:rsidRPr="009051ED">
              <w:rPr>
                <w:sz w:val="24"/>
                <w:szCs w:val="24"/>
              </w:rPr>
              <w:t>ПК.12.1</w:t>
            </w:r>
          </w:p>
        </w:tc>
        <w:tc>
          <w:tcPr>
            <w:tcW w:w="7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18E1B" w14:textId="492F771E" w:rsidR="00464E78" w:rsidRPr="009051ED" w:rsidRDefault="00464E78" w:rsidP="00464E78">
            <w:pPr>
              <w:pStyle w:val="af2"/>
              <w:shd w:val="clear" w:color="auto" w:fill="FFFFFF"/>
              <w:spacing w:before="0" w:beforeAutospacing="0" w:after="0" w:afterAutospacing="0"/>
            </w:pPr>
            <w:r w:rsidRPr="009051ED">
              <w:t>Умением находить и оценивать новые рыночные возможности и формулировать бизнес-идею</w:t>
            </w:r>
          </w:p>
        </w:tc>
      </w:tr>
    </w:tbl>
    <w:p w14:paraId="58FA8635" w14:textId="77777777" w:rsidR="00972124" w:rsidRPr="003F435A" w:rsidRDefault="00972124" w:rsidP="008113A3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14:paraId="4555366E" w14:textId="745522D1" w:rsidR="002602A3" w:rsidRPr="003F435A" w:rsidRDefault="002044E7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="00972124" w:rsidRPr="003F435A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3. </w:t>
      </w:r>
      <w:r w:rsidR="002602A3" w:rsidRPr="003F435A">
        <w:rPr>
          <w:rFonts w:ascii="Times New Roman" w:hAnsi="Times New Roman" w:cs="Times New Roman"/>
          <w:b/>
          <w:sz w:val="28"/>
          <w:szCs w:val="28"/>
          <w:lang w:val="ru-RU"/>
        </w:rPr>
        <w:t>В результате прохождения учебной практики по основным видам деятельности обучающихся должен: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628"/>
      </w:tblGrid>
      <w:tr w:rsidR="00B4160B" w:rsidRPr="00514534" w14:paraId="59FC4F86" w14:textId="77777777" w:rsidTr="00677A98">
        <w:tc>
          <w:tcPr>
            <w:tcW w:w="9628" w:type="dxa"/>
            <w:vAlign w:val="center"/>
          </w:tcPr>
          <w:p w14:paraId="158993EB" w14:textId="24B50C19" w:rsidR="00B4160B" w:rsidRPr="00D720EE" w:rsidRDefault="00196CC3" w:rsidP="008113A3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</w:tr>
      <w:tr w:rsidR="00B4160B" w:rsidRPr="00D720EE" w14:paraId="6098756D" w14:textId="77777777" w:rsidTr="00677A98">
        <w:tc>
          <w:tcPr>
            <w:tcW w:w="9628" w:type="dxa"/>
            <w:vAlign w:val="center"/>
          </w:tcPr>
          <w:p w14:paraId="166E4B4B" w14:textId="77777777" w:rsidR="003356A0" w:rsidRPr="00D720EE" w:rsidRDefault="00B4160B" w:rsidP="003356A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54D88D62" w14:textId="204B2A54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12B4C285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3B971A98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2EE40E7D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7E0CA002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45635B52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0FB33687" w14:textId="77777777" w:rsidR="003356A0" w:rsidRPr="00D720EE" w:rsidRDefault="003356A0" w:rsidP="003356A0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D720EE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D720EE">
              <w:rPr>
                <w:color w:val="000000"/>
                <w:sz w:val="24"/>
                <w:szCs w:val="24"/>
              </w:rPr>
              <w:t xml:space="preserve">, 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CORE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MVC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приложения, веб-сервисы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;</w:t>
            </w:r>
          </w:p>
          <w:p w14:paraId="693F956F" w14:textId="77777777" w:rsidR="003356A0" w:rsidRPr="00D720EE" w:rsidRDefault="003356A0" w:rsidP="003356A0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-правила разработки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132A35E3" w14:textId="4754AC99" w:rsidR="00B4160B" w:rsidRPr="00D720EE" w:rsidRDefault="003356A0" w:rsidP="003356A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7EA3A730" w14:textId="77777777" w:rsidR="003356A0" w:rsidRPr="00D720EE" w:rsidRDefault="00B4160B" w:rsidP="003356A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2D5CEF58" w14:textId="6751D1FF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6156DB9B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5C33C4F0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49172026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17394067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0A6866CB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623C3623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3AF5C5FD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01B95C9F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3F22EDD8" w14:textId="77777777" w:rsidR="003356A0" w:rsidRPr="00D720EE" w:rsidRDefault="003356A0" w:rsidP="003356A0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29676E1B" w14:textId="3A0B4626" w:rsidR="00B4160B" w:rsidRPr="00D720EE" w:rsidRDefault="003356A0" w:rsidP="003356A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i/>
                <w:color w:val="000000"/>
                <w:sz w:val="24"/>
                <w:szCs w:val="24"/>
              </w:rPr>
              <w:t xml:space="preserve">-создавать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48F223B0" w14:textId="77777777" w:rsidR="003356A0" w:rsidRPr="00D720EE" w:rsidRDefault="00B4160B" w:rsidP="003356A0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1D7E50C9" w14:textId="0C50010A" w:rsidR="003356A0" w:rsidRPr="00D720EE" w:rsidRDefault="00B4160B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3356A0" w:rsidRPr="00D720EE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11EDEAE4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-обеспечении сбора данных для анализа использования и функционирования информационной системы;</w:t>
            </w:r>
          </w:p>
          <w:p w14:paraId="6F58E552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40627958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-использовании критериев оценки качества и надежности функционирования информационной системы;</w:t>
            </w:r>
          </w:p>
          <w:p w14:paraId="1CD5F6DE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lastRenderedPageBreak/>
              <w:t>- применении методики тестирования разрабатываемых приложений;</w:t>
            </w:r>
          </w:p>
          <w:p w14:paraId="576C6A94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754197FD" w14:textId="77777777" w:rsidR="003356A0" w:rsidRPr="00D720EE" w:rsidRDefault="003356A0" w:rsidP="003356A0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328A1BE6" w14:textId="7070B826" w:rsidR="00B4160B" w:rsidRPr="00D720EE" w:rsidRDefault="003356A0" w:rsidP="003356A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17D4FA71" w14:textId="2811FD43" w:rsidR="00B4160B" w:rsidRPr="00830F79" w:rsidRDefault="00830F79" w:rsidP="006B250A">
            <w:pPr>
              <w:rPr>
                <w:b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* в</w:t>
            </w:r>
            <w:r w:rsidR="006B250A" w:rsidRPr="00830F79">
              <w:rPr>
                <w:b/>
                <w:i/>
                <w:sz w:val="24"/>
                <w:szCs w:val="24"/>
              </w:rPr>
              <w:t xml:space="preserve">ариативная часть </w:t>
            </w:r>
          </w:p>
        </w:tc>
      </w:tr>
      <w:tr w:rsidR="00B4160B" w:rsidRPr="00D720EE" w14:paraId="561F717F" w14:textId="77777777" w:rsidTr="00677A98">
        <w:tc>
          <w:tcPr>
            <w:tcW w:w="9628" w:type="dxa"/>
            <w:vAlign w:val="center"/>
          </w:tcPr>
          <w:p w14:paraId="59BA2B64" w14:textId="2DBC307A" w:rsidR="00B4160B" w:rsidRPr="00D720EE" w:rsidRDefault="00196CC3" w:rsidP="008113A3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</w:tr>
      <w:tr w:rsidR="00B4160B" w:rsidRPr="00514534" w14:paraId="1FA01CDD" w14:textId="77777777" w:rsidTr="00677A98">
        <w:tc>
          <w:tcPr>
            <w:tcW w:w="9628" w:type="dxa"/>
            <w:vAlign w:val="center"/>
          </w:tcPr>
          <w:p w14:paraId="37771DCB" w14:textId="4B4BC363" w:rsidR="00684E44" w:rsidRPr="00D720EE" w:rsidRDefault="00B4160B" w:rsidP="008113A3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05CEA4C1" w14:textId="77777777" w:rsidR="00684E44" w:rsidRPr="00D720EE" w:rsidRDefault="00684E44" w:rsidP="008113A3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нормы и правила выбора стилистических решений;</w:t>
            </w:r>
          </w:p>
          <w:p w14:paraId="21FDF038" w14:textId="77777777" w:rsidR="00684E44" w:rsidRPr="00D720EE" w:rsidRDefault="00684E44" w:rsidP="008113A3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современные методики разработки графического интерфейса; </w:t>
            </w:r>
          </w:p>
          <w:p w14:paraId="4F46C426" w14:textId="77777777" w:rsidR="00684E44" w:rsidRPr="00D720EE" w:rsidRDefault="00684E44" w:rsidP="008113A3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требования и нормы подготовки и использования изображений в информационно-телекоммуникационной сети «Интернет» (далее – сеть Интернет); </w:t>
            </w:r>
          </w:p>
          <w:p w14:paraId="5C6D2AC3" w14:textId="68DFC08A" w:rsidR="00B4160B" w:rsidRPr="00D720EE" w:rsidRDefault="00684E44" w:rsidP="008113A3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государственные стандарты и требования к разработке дизайна веб-приложений</w:t>
            </w:r>
          </w:p>
          <w:p w14:paraId="6AEA6D0F" w14:textId="77777777" w:rsidR="00684E44" w:rsidRPr="00D720EE" w:rsidRDefault="00B4160B" w:rsidP="00684E44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08D7A456" w14:textId="77777777" w:rsidR="00684E44" w:rsidRPr="00D720EE" w:rsidRDefault="00684E44" w:rsidP="00684E44">
            <w:pPr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создавать, использовать и оптимизировать изображения для веб-приложений;</w:t>
            </w:r>
          </w:p>
          <w:p w14:paraId="7FD68F7E" w14:textId="53C81FB4" w:rsidR="00684E44" w:rsidRPr="00D720EE" w:rsidRDefault="00684E44" w:rsidP="00684E44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выбирать наиболее подходящее для целевого рынка дизайнерское решение; </w:t>
            </w:r>
          </w:p>
          <w:p w14:paraId="0A61216B" w14:textId="77777777" w:rsidR="00684E44" w:rsidRPr="00D720EE" w:rsidRDefault="00684E44" w:rsidP="00684E44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3DEE3F2A" w14:textId="3F751987" w:rsidR="00B4160B" w:rsidRPr="00D720EE" w:rsidRDefault="00684E44" w:rsidP="00684E44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34938BAD" w14:textId="77777777" w:rsidR="00684E44" w:rsidRPr="00D720EE" w:rsidRDefault="00B4160B" w:rsidP="008113A3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иметь практический опыт в: </w:t>
            </w:r>
          </w:p>
          <w:p w14:paraId="21C25D83" w14:textId="77777777" w:rsidR="00684E44" w:rsidRPr="00D720EE" w:rsidRDefault="00684E44" w:rsidP="008113A3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В разработке дизайна веб-приложений в соответствии со стандартами и требованиями заказчика; </w:t>
            </w:r>
          </w:p>
          <w:p w14:paraId="2798EDDD" w14:textId="77777777" w:rsidR="00684E44" w:rsidRPr="00D720EE" w:rsidRDefault="00684E44" w:rsidP="008113A3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создании, использовании и оптимизировании изображений для веб-приложений;</w:t>
            </w:r>
          </w:p>
          <w:p w14:paraId="1F97DA58" w14:textId="1D0D5C68" w:rsidR="00B4160B" w:rsidRPr="00D720EE" w:rsidRDefault="00684E44" w:rsidP="00684E44">
            <w:pPr>
              <w:ind w:left="288" w:right="57" w:hanging="288"/>
              <w:rPr>
                <w:b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разработке интерфейса пользователя для </w:t>
            </w:r>
            <w:proofErr w:type="spellStart"/>
            <w:r w:rsidRPr="00D720EE">
              <w:rPr>
                <w:color w:val="000000"/>
                <w:sz w:val="24"/>
                <w:szCs w:val="24"/>
              </w:rPr>
              <w:t>вебприложений</w:t>
            </w:r>
            <w:proofErr w:type="spellEnd"/>
            <w:r w:rsidRPr="00D720EE">
              <w:rPr>
                <w:color w:val="000000"/>
                <w:sz w:val="24"/>
                <w:szCs w:val="24"/>
              </w:rPr>
              <w:t xml:space="preserve"> с использованием современных стандартов</w:t>
            </w:r>
          </w:p>
        </w:tc>
      </w:tr>
      <w:tr w:rsidR="00B4160B" w:rsidRPr="00514534" w14:paraId="39E32F76" w14:textId="77777777" w:rsidTr="00677A98">
        <w:tc>
          <w:tcPr>
            <w:tcW w:w="9628" w:type="dxa"/>
            <w:vAlign w:val="center"/>
          </w:tcPr>
          <w:p w14:paraId="78F714BB" w14:textId="7769A129" w:rsidR="00B4160B" w:rsidRPr="00D720EE" w:rsidRDefault="00196CC3" w:rsidP="008113A3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</w:tr>
      <w:tr w:rsidR="00B4160B" w:rsidRPr="00D720EE" w14:paraId="39576748" w14:textId="77777777" w:rsidTr="00677A98">
        <w:tc>
          <w:tcPr>
            <w:tcW w:w="9628" w:type="dxa"/>
            <w:vAlign w:val="center"/>
          </w:tcPr>
          <w:p w14:paraId="317EF415" w14:textId="08A396B4" w:rsidR="000D28FE" w:rsidRPr="000D28FE" w:rsidRDefault="000D28FE" w:rsidP="000D28FE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0D28FE">
              <w:rPr>
                <w:b/>
                <w:sz w:val="24"/>
                <w:szCs w:val="24"/>
              </w:rPr>
              <w:t>знать:</w:t>
            </w:r>
          </w:p>
          <w:p w14:paraId="4124799D" w14:textId="6E668651" w:rsidR="000D28FE" w:rsidRPr="000D28FE" w:rsidRDefault="00C91DA5" w:rsidP="000D28FE">
            <w:pPr>
              <w:ind w:right="10"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</w:t>
            </w:r>
            <w:r w:rsidR="000D28FE" w:rsidRPr="000D28FE">
              <w:rPr>
                <w:sz w:val="24"/>
                <w:szCs w:val="24"/>
              </w:rPr>
              <w:t>-языки программирования и разметки для разработки клиентской и серверной части веб-приложений;</w:t>
            </w:r>
          </w:p>
          <w:p w14:paraId="2F5A5A39" w14:textId="77777777" w:rsidR="000D28FE" w:rsidRPr="000D28FE" w:rsidRDefault="000D28FE" w:rsidP="000D28FE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3843FC8C" w14:textId="77777777" w:rsidR="000D28FE" w:rsidRPr="000D28FE" w:rsidRDefault="000D28FE" w:rsidP="000D28FE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проектирования и разработки информационных систем;</w:t>
            </w:r>
          </w:p>
          <w:p w14:paraId="0D38764C" w14:textId="233C5769" w:rsidR="004B2A7D" w:rsidRDefault="000D28FE" w:rsidP="000D28FE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-источники угроз информационной безопасности и меры по их предотвращению *</w:t>
            </w:r>
          </w:p>
          <w:p w14:paraId="19780A56" w14:textId="77777777" w:rsidR="000D28FE" w:rsidRDefault="000D28FE" w:rsidP="004B2A7D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4B2A7D">
              <w:rPr>
                <w:b/>
                <w:sz w:val="24"/>
                <w:szCs w:val="24"/>
              </w:rPr>
              <w:t>меть:</w:t>
            </w:r>
            <w:r w:rsidRPr="004B2A7D">
              <w:rPr>
                <w:sz w:val="24"/>
                <w:szCs w:val="24"/>
              </w:rPr>
              <w:t xml:space="preserve"> </w:t>
            </w:r>
          </w:p>
          <w:p w14:paraId="30C867CB" w14:textId="2D3135F2" w:rsidR="004B2A7D" w:rsidRPr="004B2A7D" w:rsidRDefault="000D28FE" w:rsidP="004B2A7D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</w:t>
            </w:r>
            <w:r w:rsidR="004B2A7D" w:rsidRPr="004B2A7D">
              <w:rPr>
                <w:sz w:val="24"/>
                <w:szCs w:val="24"/>
              </w:rPr>
              <w:t xml:space="preserve">разрабатывать программный код клиентской и серверной части веб-приложений; </w:t>
            </w:r>
          </w:p>
          <w:p w14:paraId="13429E3B" w14:textId="77777777" w:rsidR="004B2A7D" w:rsidRPr="004B2A7D" w:rsidRDefault="004B2A7D" w:rsidP="004B2A7D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7DBCFBD8" w14:textId="77777777" w:rsidR="004B2A7D" w:rsidRPr="004B2A7D" w:rsidRDefault="004B2A7D" w:rsidP="004B2A7D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разрабатывать и проектировать информационные системы;</w:t>
            </w:r>
          </w:p>
          <w:p w14:paraId="6EAF426B" w14:textId="5616996F" w:rsidR="00B4160B" w:rsidRDefault="004B2A7D" w:rsidP="004B2A7D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осуществлять защиту веб-приложения *</w:t>
            </w:r>
          </w:p>
          <w:p w14:paraId="639590F8" w14:textId="77777777" w:rsidR="004B65F3" w:rsidRDefault="004B65F3" w:rsidP="004B65F3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0925CD62" w14:textId="77777777" w:rsidR="004B65F3" w:rsidRPr="004B65F3" w:rsidRDefault="004B65F3" w:rsidP="004B6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-в использовании специальных готовых технических решений при разработке веб-приложений;</w:t>
            </w:r>
          </w:p>
          <w:p w14:paraId="0A44E5F9" w14:textId="77777777" w:rsidR="004B65F3" w:rsidRPr="004B65F3" w:rsidRDefault="004B65F3" w:rsidP="004B6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 выполнении разработки и проектирования информационных систем;</w:t>
            </w:r>
          </w:p>
          <w:p w14:paraId="10372BDF" w14:textId="77777777" w:rsidR="004B65F3" w:rsidRPr="004B65F3" w:rsidRDefault="004B65F3" w:rsidP="004B65F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683D39A4" w14:textId="77777777" w:rsidR="004B65F3" w:rsidRDefault="004B65F3" w:rsidP="004B65F3">
            <w:pPr>
              <w:ind w:right="10"/>
              <w:jc w:val="both"/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-реализации мероприятий по продвижению веб-приложений в сети Интернет</w:t>
            </w:r>
          </w:p>
          <w:p w14:paraId="0219F84E" w14:textId="40ED22DA" w:rsidR="00830F79" w:rsidRPr="00D720EE" w:rsidRDefault="00830F79" w:rsidP="004B65F3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830F79">
              <w:rPr>
                <w:b/>
                <w:sz w:val="24"/>
                <w:szCs w:val="24"/>
              </w:rPr>
              <w:t>*</w:t>
            </w:r>
            <w:r w:rsidRPr="00830F79">
              <w:rPr>
                <w:b/>
                <w:i/>
                <w:sz w:val="24"/>
                <w:szCs w:val="24"/>
              </w:rPr>
              <w:t>вариативная часть</w:t>
            </w:r>
          </w:p>
        </w:tc>
      </w:tr>
      <w:tr w:rsidR="00B4160B" w:rsidRPr="00D720EE" w14:paraId="143A46D1" w14:textId="77777777" w:rsidTr="00677A98">
        <w:tc>
          <w:tcPr>
            <w:tcW w:w="9628" w:type="dxa"/>
            <w:vAlign w:val="center"/>
          </w:tcPr>
          <w:p w14:paraId="124C4D33" w14:textId="7E5A245A" w:rsidR="00B4160B" w:rsidRPr="00D720EE" w:rsidRDefault="00196CC3" w:rsidP="008113A3">
            <w:pPr>
              <w:contextualSpacing/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 xml:space="preserve">Разработка мобильных приложений  </w:t>
            </w:r>
          </w:p>
        </w:tc>
      </w:tr>
      <w:tr w:rsidR="00B4160B" w:rsidRPr="00D720EE" w14:paraId="20B6E674" w14:textId="77777777" w:rsidTr="00677A98">
        <w:tc>
          <w:tcPr>
            <w:tcW w:w="9628" w:type="dxa"/>
            <w:vAlign w:val="center"/>
          </w:tcPr>
          <w:p w14:paraId="501898EF" w14:textId="77777777" w:rsidR="00AD0F60" w:rsidRDefault="00362AAA" w:rsidP="00362AAA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lastRenderedPageBreak/>
              <w:t>знать:</w:t>
            </w:r>
          </w:p>
          <w:p w14:paraId="59B8B5CB" w14:textId="5AAFE536" w:rsidR="00362AAA" w:rsidRPr="00D720EE" w:rsidRDefault="00362AAA" w:rsidP="00362AAA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C91DA5">
              <w:rPr>
                <w:sz w:val="24"/>
                <w:szCs w:val="24"/>
              </w:rPr>
              <w:t>-основные принципы отладки и тестирования программных продуктов</w:t>
            </w:r>
          </w:p>
          <w:p w14:paraId="1E2301CB" w14:textId="77777777" w:rsidR="00362AAA" w:rsidRDefault="00362AAA" w:rsidP="00362AAA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40088271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-создавать программу по разработанному алгоритму как отдельный модуль;</w:t>
            </w:r>
          </w:p>
          <w:p w14:paraId="2180FDA6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-выполнять отладку и тестирование программы на уровне модуля;</w:t>
            </w:r>
          </w:p>
          <w:p w14:paraId="6C8F7F8D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-осуществлять разработку кода программного модуля на современных </w:t>
            </w:r>
          </w:p>
          <w:p w14:paraId="581D318B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языках программирования;</w:t>
            </w:r>
          </w:p>
          <w:p w14:paraId="73027BEF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-  выполнять оптимизацию и </w:t>
            </w:r>
            <w:proofErr w:type="spellStart"/>
            <w:r w:rsidRPr="007F61AE">
              <w:rPr>
                <w:sz w:val="24"/>
                <w:szCs w:val="24"/>
              </w:rPr>
              <w:t>рефакторинг</w:t>
            </w:r>
            <w:proofErr w:type="spellEnd"/>
            <w:r w:rsidRPr="007F61AE">
              <w:rPr>
                <w:sz w:val="24"/>
                <w:szCs w:val="24"/>
              </w:rPr>
              <w:t xml:space="preserve"> программного кода;</w:t>
            </w:r>
          </w:p>
          <w:p w14:paraId="415962E1" w14:textId="77777777" w:rsidR="00362AAA" w:rsidRPr="007F61AE" w:rsidRDefault="00362AAA" w:rsidP="00362AAA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-оформлять документацию на программные средства; </w:t>
            </w:r>
          </w:p>
          <w:p w14:paraId="1D3330AD" w14:textId="77777777" w:rsidR="00362AAA" w:rsidRPr="00D720EE" w:rsidRDefault="00362AAA" w:rsidP="00362AAA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7F61AE">
              <w:rPr>
                <w:sz w:val="24"/>
                <w:szCs w:val="24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4FDF15A5" w14:textId="77777777" w:rsidR="00362AAA" w:rsidRDefault="00362AAA" w:rsidP="00362AAA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3C4E28A5" w14:textId="77777777" w:rsidR="00362AAA" w:rsidRDefault="00362AAA" w:rsidP="00362AAA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7F61AE">
              <w:rPr>
                <w:sz w:val="24"/>
                <w:szCs w:val="24"/>
              </w:rPr>
              <w:t xml:space="preserve"> разработке кода программного продукта на основе готовой спецификации на уровне модуля;</w:t>
            </w:r>
          </w:p>
          <w:p w14:paraId="2BDB8CD7" w14:textId="1D7A0348" w:rsidR="00B4160B" w:rsidRPr="00D720EE" w:rsidRDefault="00362AAA" w:rsidP="00362AAA">
            <w:pPr>
              <w:ind w:left="288" w:hanging="284"/>
              <w:contextualSpacing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разработке мобильных приложений</w:t>
            </w:r>
          </w:p>
        </w:tc>
      </w:tr>
    </w:tbl>
    <w:p w14:paraId="354B303D" w14:textId="77777777" w:rsidR="002602A3" w:rsidRPr="003F435A" w:rsidRDefault="002602A3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A92108E" w14:textId="4786618F" w:rsidR="00B0533F" w:rsidRPr="003F435A" w:rsidRDefault="00B0533F" w:rsidP="008113A3">
      <w:pPr>
        <w:ind w:firstLine="720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="00972124" w:rsidRPr="003F435A"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>. Количество часов</w:t>
      </w:r>
      <w:r w:rsidR="00972124" w:rsidRPr="003F435A">
        <w:rPr>
          <w:rFonts w:ascii="Times New Roman" w:hAnsi="Times New Roman" w:cs="Times New Roman"/>
          <w:b/>
          <w:sz w:val="28"/>
          <w:szCs w:val="28"/>
          <w:lang w:val="ru-RU"/>
        </w:rPr>
        <w:t>, отводимых</w:t>
      </w: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на освоение </w:t>
      </w:r>
      <w:r w:rsidR="00952076"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рабочей </w:t>
      </w: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программы </w:t>
      </w:r>
      <w:r w:rsidR="00696FA8" w:rsidRPr="003F435A">
        <w:rPr>
          <w:rFonts w:ascii="Times New Roman" w:hAnsi="Times New Roman" w:cs="Times New Roman"/>
          <w:b/>
          <w:sz w:val="28"/>
          <w:szCs w:val="28"/>
          <w:lang w:val="ru-RU"/>
        </w:rPr>
        <w:t>учебной</w:t>
      </w:r>
      <w:r w:rsidRPr="003F435A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практики:</w:t>
      </w:r>
    </w:p>
    <w:p w14:paraId="63116513" w14:textId="5CD6601A" w:rsidR="00952076" w:rsidRPr="003F435A" w:rsidRDefault="00952076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Всего – </w:t>
      </w:r>
      <w:r w:rsidR="005603C2">
        <w:rPr>
          <w:rFonts w:ascii="Times New Roman" w:hAnsi="Times New Roman" w:cs="Times New Roman"/>
          <w:sz w:val="28"/>
          <w:szCs w:val="28"/>
          <w:lang w:val="ru-RU"/>
        </w:rPr>
        <w:t>396</w:t>
      </w:r>
      <w:r w:rsidR="00EF267A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F435A">
        <w:rPr>
          <w:rFonts w:ascii="Times New Roman" w:hAnsi="Times New Roman" w:cs="Times New Roman"/>
          <w:sz w:val="28"/>
          <w:szCs w:val="28"/>
          <w:lang w:val="ru-RU"/>
        </w:rPr>
        <w:t>час</w:t>
      </w:r>
      <w:r w:rsidR="005603C2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3F435A">
        <w:rPr>
          <w:rFonts w:ascii="Times New Roman" w:hAnsi="Times New Roman" w:cs="Times New Roman"/>
          <w:sz w:val="28"/>
          <w:szCs w:val="28"/>
          <w:lang w:val="ru-RU"/>
        </w:rPr>
        <w:t>,</w:t>
      </w:r>
    </w:p>
    <w:p w14:paraId="3A469001" w14:textId="5E726CA9" w:rsidR="002402A5" w:rsidRPr="003F435A" w:rsidRDefault="00952076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в том числе: </w:t>
      </w:r>
    </w:p>
    <w:p w14:paraId="400F3AD9" w14:textId="582CD8E0" w:rsidR="00FF6E96" w:rsidRPr="003F435A" w:rsidRDefault="00952076" w:rsidP="008113A3">
      <w:pPr>
        <w:ind w:firstLine="720"/>
        <w:jc w:val="both"/>
        <w:rPr>
          <w:rFonts w:ascii="Times New Roman" w:hAnsi="Times New Roman" w:cs="Times New Roman"/>
          <w:color w:val="FF0000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в рамках освоения </w:t>
      </w:r>
      <w:r w:rsidR="00FF6E96" w:rsidRPr="003F435A">
        <w:rPr>
          <w:rFonts w:ascii="Times New Roman" w:hAnsi="Times New Roman" w:cs="Times New Roman"/>
          <w:sz w:val="28"/>
          <w:szCs w:val="28"/>
          <w:lang w:val="ru-RU"/>
        </w:rPr>
        <w:t>ПМ. 0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3D256D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(УП 0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5</w:t>
      </w:r>
      <w:r w:rsidR="003D256D" w:rsidRPr="003F435A">
        <w:rPr>
          <w:rFonts w:ascii="Times New Roman" w:hAnsi="Times New Roman" w:cs="Times New Roman"/>
          <w:sz w:val="28"/>
          <w:szCs w:val="28"/>
          <w:lang w:val="ru-RU"/>
        </w:rPr>
        <w:t>.01)</w:t>
      </w:r>
      <w:r w:rsidR="00FF6E96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B4C15" w:rsidRPr="003F435A">
        <w:rPr>
          <w:rFonts w:ascii="Times New Roman" w:hAnsi="Times New Roman" w:cs="Times New Roman"/>
          <w:sz w:val="28"/>
          <w:szCs w:val="28"/>
          <w:lang w:val="ru-RU"/>
        </w:rPr>
        <w:t>–</w:t>
      </w:r>
      <w:r w:rsidR="00D57DCD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108 </w:t>
      </w:r>
      <w:r w:rsidR="001B4C15" w:rsidRPr="003F435A">
        <w:rPr>
          <w:rFonts w:ascii="Times New Roman" w:hAnsi="Times New Roman" w:cs="Times New Roman"/>
          <w:sz w:val="28"/>
          <w:szCs w:val="28"/>
          <w:lang w:val="ru-RU"/>
        </w:rPr>
        <w:t>час</w:t>
      </w:r>
      <w:r w:rsidR="00D97655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FF6E96" w:rsidRPr="003F435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067906DE" w14:textId="31FCC35F" w:rsidR="001B4C15" w:rsidRPr="003F435A" w:rsidRDefault="00952076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в рамках освоения </w:t>
      </w:r>
      <w:r w:rsidR="002052EF" w:rsidRPr="003F435A">
        <w:rPr>
          <w:rFonts w:ascii="Times New Roman" w:hAnsi="Times New Roman" w:cs="Times New Roman"/>
          <w:sz w:val="28"/>
          <w:szCs w:val="28"/>
          <w:lang w:val="ru-RU"/>
        </w:rPr>
        <w:t>ПМ 0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2052EF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53269" w:rsidRPr="003F435A">
        <w:rPr>
          <w:rFonts w:ascii="Times New Roman" w:hAnsi="Times New Roman" w:cs="Times New Roman"/>
          <w:sz w:val="28"/>
          <w:szCs w:val="28"/>
          <w:lang w:val="ru-RU"/>
        </w:rPr>
        <w:t>(УП 0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8</w:t>
      </w:r>
      <w:r w:rsidR="00153269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.01) – </w:t>
      </w:r>
      <w:r w:rsidR="00D57DCD" w:rsidRPr="003F435A"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B8626B">
        <w:rPr>
          <w:rFonts w:ascii="Times New Roman" w:hAnsi="Times New Roman" w:cs="Times New Roman"/>
          <w:sz w:val="28"/>
          <w:szCs w:val="28"/>
          <w:lang w:val="ru-RU"/>
        </w:rPr>
        <w:t>44</w:t>
      </w:r>
      <w:r w:rsidR="003D256D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53269" w:rsidRPr="003F435A">
        <w:rPr>
          <w:rFonts w:ascii="Times New Roman" w:hAnsi="Times New Roman" w:cs="Times New Roman"/>
          <w:sz w:val="28"/>
          <w:szCs w:val="28"/>
          <w:lang w:val="ru-RU"/>
        </w:rPr>
        <w:t>час</w:t>
      </w:r>
      <w:r w:rsidR="00B8626B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1B4C15" w:rsidRPr="003F435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6C0922D3" w14:textId="250AD05A" w:rsidR="00FF6E96" w:rsidRPr="003F435A" w:rsidRDefault="00952076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в рамках освоения </w:t>
      </w:r>
      <w:r w:rsidR="00FF6E96" w:rsidRPr="003F435A">
        <w:rPr>
          <w:rFonts w:ascii="Times New Roman" w:hAnsi="Times New Roman" w:cs="Times New Roman"/>
          <w:sz w:val="28"/>
          <w:szCs w:val="28"/>
          <w:lang w:val="ru-RU"/>
        </w:rPr>
        <w:t>ПМ.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09</w:t>
      </w:r>
      <w:r w:rsidR="00F44656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B4C15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(УП </w:t>
      </w:r>
      <w:r w:rsidR="001D47D3">
        <w:rPr>
          <w:rFonts w:ascii="Times New Roman" w:hAnsi="Times New Roman" w:cs="Times New Roman"/>
          <w:sz w:val="28"/>
          <w:szCs w:val="28"/>
          <w:lang w:val="ru-RU"/>
        </w:rPr>
        <w:t>09</w:t>
      </w:r>
      <w:r w:rsidR="001B4C15" w:rsidRPr="003F435A">
        <w:rPr>
          <w:rFonts w:ascii="Times New Roman" w:hAnsi="Times New Roman" w:cs="Times New Roman"/>
          <w:sz w:val="28"/>
          <w:szCs w:val="28"/>
          <w:lang w:val="ru-RU"/>
        </w:rPr>
        <w:t>.01)</w:t>
      </w:r>
      <w:r w:rsidR="003D256D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FF6E96" w:rsidRPr="003F435A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153269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8626B">
        <w:rPr>
          <w:rFonts w:ascii="Times New Roman" w:hAnsi="Times New Roman" w:cs="Times New Roman"/>
          <w:sz w:val="28"/>
          <w:szCs w:val="28"/>
          <w:lang w:val="ru-RU"/>
        </w:rPr>
        <w:t>108</w:t>
      </w:r>
      <w:r w:rsidR="00F44656"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53269" w:rsidRPr="003F435A">
        <w:rPr>
          <w:rFonts w:ascii="Times New Roman" w:hAnsi="Times New Roman" w:cs="Times New Roman"/>
          <w:sz w:val="28"/>
          <w:szCs w:val="28"/>
          <w:lang w:val="ru-RU"/>
        </w:rPr>
        <w:t>час</w:t>
      </w:r>
      <w:r w:rsidR="00B8626B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="004200C1" w:rsidRPr="003F435A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14:paraId="227A9323" w14:textId="51455F29" w:rsidR="00D97655" w:rsidRDefault="004200C1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>в рамках освоения ПМ.12 (УП 12.01) - 36 час</w:t>
      </w:r>
      <w:r w:rsidR="00D97655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3F435A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536B64E1" w14:textId="77777777" w:rsidR="00D97655" w:rsidRDefault="00D97655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4C7E1444" w14:textId="77777777" w:rsidR="00D97655" w:rsidRPr="003F435A" w:rsidRDefault="00D97655" w:rsidP="008113A3">
      <w:pPr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2243E49A" w14:textId="77777777" w:rsidR="00AE249D" w:rsidRDefault="00AE249D" w:rsidP="008113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line="240" w:lineRule="auto"/>
        <w:jc w:val="both"/>
        <w:rPr>
          <w:rFonts w:ascii="Times New Roman" w:hAnsi="Times New Roman" w:cs="Times New Roman"/>
          <w:b/>
          <w:caps/>
          <w:color w:val="auto"/>
          <w:sz w:val="28"/>
          <w:szCs w:val="28"/>
        </w:rPr>
        <w:sectPr w:rsidR="00AE249D" w:rsidSect="00B31841">
          <w:headerReference w:type="default" r:id="rId11"/>
          <w:footerReference w:type="default" r:id="rId12"/>
          <w:pgSz w:w="11907" w:h="16840" w:code="9"/>
          <w:pgMar w:top="1247" w:right="1077" w:bottom="1440" w:left="1077" w:header="737" w:footer="0" w:gutter="0"/>
          <w:cols w:space="720"/>
          <w:docGrid w:linePitch="299"/>
        </w:sectPr>
      </w:pPr>
    </w:p>
    <w:p w14:paraId="5EDC5515" w14:textId="41F2FF96" w:rsidR="004C5A15" w:rsidRPr="003F435A" w:rsidRDefault="00972124" w:rsidP="008113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line="240" w:lineRule="auto"/>
        <w:jc w:val="both"/>
        <w:rPr>
          <w:rFonts w:ascii="Times New Roman" w:hAnsi="Times New Roman" w:cs="Times New Roman"/>
          <w:b/>
          <w:caps/>
          <w:color w:val="auto"/>
          <w:sz w:val="28"/>
          <w:szCs w:val="28"/>
        </w:rPr>
      </w:pPr>
      <w:r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lastRenderedPageBreak/>
        <w:t>2</w:t>
      </w:r>
      <w:r w:rsidR="004C5A15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 xml:space="preserve">. </w:t>
      </w:r>
      <w:r w:rsidR="00353DC0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 xml:space="preserve">ТЕМАТИЧЕСКИЙ ПЛАН И </w:t>
      </w:r>
      <w:r w:rsidR="002C6188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 xml:space="preserve">содержание </w:t>
      </w:r>
      <w:r w:rsidR="00696FA8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>УЧЕБНОЙ</w:t>
      </w:r>
      <w:r w:rsidR="002B6DC1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 xml:space="preserve"> </w:t>
      </w:r>
      <w:r w:rsidR="002C6188" w:rsidRPr="003F435A">
        <w:rPr>
          <w:rFonts w:ascii="Times New Roman" w:hAnsi="Times New Roman" w:cs="Times New Roman"/>
          <w:b/>
          <w:caps/>
          <w:color w:val="auto"/>
          <w:sz w:val="28"/>
          <w:szCs w:val="28"/>
        </w:rPr>
        <w:t>практики</w:t>
      </w:r>
    </w:p>
    <w:p w14:paraId="62319A20" w14:textId="15FA0D0B" w:rsidR="00EE52EF" w:rsidRPr="003F435A" w:rsidRDefault="00972124" w:rsidP="00811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>2</w:t>
      </w:r>
      <w:r w:rsidR="004C5A15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.1. </w:t>
      </w:r>
      <w:r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Структура </w:t>
      </w:r>
      <w:r w:rsidR="00353DC0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>учебной практики</w:t>
      </w:r>
      <w:r w:rsidR="00EE52EF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14:paraId="23F29AEA" w14:textId="77777777" w:rsidR="004C5A15" w:rsidRPr="003F435A" w:rsidRDefault="004C5A15" w:rsidP="00811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Style w:val="ab"/>
        <w:tblW w:w="15310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419"/>
        <w:gridCol w:w="1701"/>
        <w:gridCol w:w="992"/>
        <w:gridCol w:w="5103"/>
        <w:gridCol w:w="4252"/>
        <w:gridCol w:w="1843"/>
      </w:tblGrid>
      <w:tr w:rsidR="00AE249D" w:rsidRPr="00F948FA" w14:paraId="786F97DE" w14:textId="1ED565BD" w:rsidTr="00C34C21">
        <w:tc>
          <w:tcPr>
            <w:tcW w:w="1419" w:type="dxa"/>
          </w:tcPr>
          <w:p w14:paraId="3D118730" w14:textId="2EC8251D" w:rsidR="00AE249D" w:rsidRPr="00F948FA" w:rsidRDefault="00AE249D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F948FA">
              <w:rPr>
                <w:b/>
                <w:bCs/>
                <w:sz w:val="24"/>
                <w:szCs w:val="24"/>
              </w:rPr>
              <w:t>Коды профессиональных</w:t>
            </w:r>
            <w:r w:rsidR="00B86CAB">
              <w:rPr>
                <w:b/>
                <w:bCs/>
                <w:sz w:val="24"/>
                <w:szCs w:val="24"/>
              </w:rPr>
              <w:t xml:space="preserve"> и</w:t>
            </w:r>
            <w:r w:rsidRPr="00F948FA">
              <w:rPr>
                <w:b/>
                <w:bCs/>
                <w:sz w:val="24"/>
                <w:szCs w:val="24"/>
              </w:rPr>
              <w:t xml:space="preserve"> общих компетенций</w:t>
            </w:r>
          </w:p>
        </w:tc>
        <w:tc>
          <w:tcPr>
            <w:tcW w:w="1701" w:type="dxa"/>
          </w:tcPr>
          <w:p w14:paraId="4E905B47" w14:textId="3EE39D2C" w:rsidR="00AE249D" w:rsidRPr="00F948FA" w:rsidRDefault="00AE249D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F948FA">
              <w:rPr>
                <w:b/>
                <w:bCs/>
                <w:sz w:val="24"/>
                <w:szCs w:val="24"/>
              </w:rPr>
              <w:t>Код и наименования профессиональных модулей</w:t>
            </w:r>
          </w:p>
        </w:tc>
        <w:tc>
          <w:tcPr>
            <w:tcW w:w="992" w:type="dxa"/>
          </w:tcPr>
          <w:p w14:paraId="130A9241" w14:textId="40344896" w:rsidR="00AE249D" w:rsidRPr="00F948FA" w:rsidRDefault="00AE249D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F948FA">
              <w:rPr>
                <w:b/>
                <w:bCs/>
                <w:sz w:val="24"/>
                <w:szCs w:val="24"/>
              </w:rPr>
              <w:t xml:space="preserve">Суммарный объем </w:t>
            </w:r>
            <w:r w:rsidR="00B01246" w:rsidRPr="00F948FA">
              <w:rPr>
                <w:b/>
                <w:bCs/>
                <w:sz w:val="24"/>
                <w:szCs w:val="24"/>
              </w:rPr>
              <w:t>нагрузки, час</w:t>
            </w:r>
            <w:r w:rsidRPr="00F948FA"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103" w:type="dxa"/>
          </w:tcPr>
          <w:p w14:paraId="4467F480" w14:textId="7D2DEAD2" w:rsidR="00AE249D" w:rsidRPr="00F948FA" w:rsidRDefault="00B406E3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Виды работ</w:t>
            </w:r>
          </w:p>
        </w:tc>
        <w:tc>
          <w:tcPr>
            <w:tcW w:w="4252" w:type="dxa"/>
          </w:tcPr>
          <w:p w14:paraId="5D922E08" w14:textId="002C30D1" w:rsidR="00AE249D" w:rsidRPr="00CE4CD0" w:rsidRDefault="00AE249D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E4CD0">
              <w:rPr>
                <w:b/>
                <w:bCs/>
                <w:sz w:val="24"/>
                <w:szCs w:val="24"/>
              </w:rPr>
              <w:t>Наименование тем учебной практики</w:t>
            </w:r>
          </w:p>
        </w:tc>
        <w:tc>
          <w:tcPr>
            <w:tcW w:w="1843" w:type="dxa"/>
          </w:tcPr>
          <w:p w14:paraId="7BACB748" w14:textId="4D14488F" w:rsidR="00AE249D" w:rsidRPr="00CE4CD0" w:rsidRDefault="00AE249D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E4CD0">
              <w:rPr>
                <w:b/>
                <w:bCs/>
                <w:sz w:val="24"/>
                <w:szCs w:val="24"/>
              </w:rPr>
              <w:t>Количество часов по темам</w:t>
            </w:r>
          </w:p>
        </w:tc>
      </w:tr>
      <w:tr w:rsidR="009E7936" w:rsidRPr="00DA1A1B" w14:paraId="77BF4F8A" w14:textId="2C004B21" w:rsidTr="00C34C21">
        <w:trPr>
          <w:trHeight w:val="210"/>
        </w:trPr>
        <w:tc>
          <w:tcPr>
            <w:tcW w:w="1419" w:type="dxa"/>
            <w:vMerge w:val="restart"/>
          </w:tcPr>
          <w:p w14:paraId="3C60EA45" w14:textId="51D8E22B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.1</w:t>
            </w:r>
          </w:p>
          <w:p w14:paraId="6D149148" w14:textId="6F4C0140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.2</w:t>
            </w:r>
          </w:p>
          <w:p w14:paraId="7A617F08" w14:textId="1C832C6D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.3</w:t>
            </w:r>
          </w:p>
          <w:p w14:paraId="5DC4DA5D" w14:textId="66FD3FBD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.4</w:t>
            </w:r>
          </w:p>
          <w:p w14:paraId="084B19E5" w14:textId="5447F134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.5</w:t>
            </w:r>
          </w:p>
          <w:p w14:paraId="129A5726" w14:textId="20F43953" w:rsidR="009E7936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.6</w:t>
            </w:r>
          </w:p>
          <w:p w14:paraId="12D47982" w14:textId="703AF5CA" w:rsidR="009E7936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5.7</w:t>
            </w:r>
          </w:p>
          <w:p w14:paraId="03739FE8" w14:textId="487924DB" w:rsidR="009E7936" w:rsidRPr="00F948FA" w:rsidRDefault="008B6DFC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  <w:p w14:paraId="060B0381" w14:textId="442D22BC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 w:val="restart"/>
          </w:tcPr>
          <w:p w14:paraId="6C12CA9B" w14:textId="3583AD2F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ПМ. 0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5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DF1B5E">
              <w:rPr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  <w:tc>
          <w:tcPr>
            <w:tcW w:w="992" w:type="dxa"/>
            <w:vMerge w:val="restart"/>
          </w:tcPr>
          <w:p w14:paraId="27F381EA" w14:textId="6B461EEF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F948FA">
              <w:rPr>
                <w:b/>
                <w:bCs/>
                <w:sz w:val="24"/>
                <w:szCs w:val="24"/>
              </w:rPr>
              <w:t>108</w:t>
            </w:r>
          </w:p>
        </w:tc>
        <w:tc>
          <w:tcPr>
            <w:tcW w:w="5103" w:type="dxa"/>
          </w:tcPr>
          <w:p w14:paraId="393645B1" w14:textId="372EE422" w:rsidR="009E7936" w:rsidRPr="00F948FA" w:rsidRDefault="009E7936" w:rsidP="00DA1A1B">
            <w:pPr>
              <w:rPr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Раздел1</w:t>
            </w:r>
          </w:p>
        </w:tc>
        <w:tc>
          <w:tcPr>
            <w:tcW w:w="4252" w:type="dxa"/>
          </w:tcPr>
          <w:p w14:paraId="3D1250AD" w14:textId="42C24D95" w:rsidR="009E7936" w:rsidRPr="00F948FA" w:rsidRDefault="009E7936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224F0223" w14:textId="0FC9C2C5" w:rsidR="009E7936" w:rsidRPr="009E7936" w:rsidRDefault="009E7936" w:rsidP="008113A3">
            <w:pPr>
              <w:pStyle w:val="ConsPlusNormal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E793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36</w:t>
            </w:r>
          </w:p>
        </w:tc>
      </w:tr>
      <w:tr w:rsidR="009E7936" w:rsidRPr="00CE4CD0" w14:paraId="4C8BD6F3" w14:textId="77777777" w:rsidTr="00C34C21">
        <w:trPr>
          <w:trHeight w:val="5148"/>
        </w:trPr>
        <w:tc>
          <w:tcPr>
            <w:tcW w:w="1419" w:type="dxa"/>
            <w:vMerge/>
          </w:tcPr>
          <w:p w14:paraId="392794C3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3E82C393" w14:textId="77777777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14:paraId="3995A3DD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36F8C817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Планирование проекта</w:t>
            </w:r>
          </w:p>
          <w:p w14:paraId="0120F147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спецификаций</w:t>
            </w:r>
          </w:p>
          <w:p w14:paraId="67D4D8E1" w14:textId="77777777" w:rsidR="009E7936" w:rsidRPr="009249F9" w:rsidRDefault="009E7936" w:rsidP="009E7936">
            <w:pPr>
              <w:rPr>
                <w:color w:val="FF0000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 xml:space="preserve">Проектирование и дизайн информационной системы  </w:t>
            </w:r>
          </w:p>
          <w:p w14:paraId="3CBC175F" w14:textId="6B911065" w:rsidR="009E7936" w:rsidRPr="00DA43E0" w:rsidRDefault="009E7936" w:rsidP="009E7936">
            <w:pPr>
              <w:rPr>
                <w:b/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технической документации информационной системы</w:t>
            </w:r>
          </w:p>
        </w:tc>
        <w:tc>
          <w:tcPr>
            <w:tcW w:w="4252" w:type="dxa"/>
          </w:tcPr>
          <w:p w14:paraId="7BA4D9FB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 xml:space="preserve">Тема 1. Анализ предметной области методами: </w:t>
            </w:r>
            <w:proofErr w:type="spellStart"/>
            <w:r w:rsidRPr="00CE4CD0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CE4CD0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CE4CD0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CE4CD0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7E4B67F8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2. Анализ предметной области методами: анализа ситуаций, моделирования и др.</w:t>
            </w:r>
          </w:p>
          <w:p w14:paraId="2DE0839D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3. Оценка экономической эффективности информационной системы</w:t>
            </w:r>
          </w:p>
          <w:p w14:paraId="1925F4E1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4. Разработка модели архитектуры информационной системы</w:t>
            </w:r>
          </w:p>
          <w:p w14:paraId="60302338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5. Обоснование выбора средств проектирования информационной системы</w:t>
            </w:r>
          </w:p>
          <w:p w14:paraId="16D9794C" w14:textId="31C40020" w:rsidR="009E7936" w:rsidRPr="00CE4CD0" w:rsidRDefault="00CE4CD0" w:rsidP="00CE4CD0">
            <w:pPr>
              <w:pStyle w:val="ConsPlusNormal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E4CD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6. Описание бизнес-процессов заданной предметной области</w:t>
            </w:r>
          </w:p>
        </w:tc>
        <w:tc>
          <w:tcPr>
            <w:tcW w:w="1843" w:type="dxa"/>
          </w:tcPr>
          <w:p w14:paraId="1D27DE01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  <w:p w14:paraId="1D7C9964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501560AD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5F2AB466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  <w:p w14:paraId="045787F2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2D070F0E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2D95226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  <w:p w14:paraId="663128E9" w14:textId="77777777" w:rsidR="00CE4CD0" w:rsidRPr="00C34C21" w:rsidRDefault="00CE4CD0" w:rsidP="00CE4CD0">
            <w:pPr>
              <w:pStyle w:val="ConsPlusNormal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6FB59D4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B1C2B3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  <w:p w14:paraId="05873F12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308B5AB3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6D23519A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  <w:p w14:paraId="7EFE7335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296B89C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300F0DA9" w14:textId="1E18F01E" w:rsidR="009E7936" w:rsidRPr="009E7936" w:rsidRDefault="00CE4CD0" w:rsidP="00BB7C5D">
            <w:pPr>
              <w:pStyle w:val="ConsPlusNormal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9E7936" w:rsidRPr="00DA1A1B" w14:paraId="476A9ACF" w14:textId="77777777" w:rsidTr="00C34C21">
        <w:trPr>
          <w:trHeight w:val="222"/>
        </w:trPr>
        <w:tc>
          <w:tcPr>
            <w:tcW w:w="1419" w:type="dxa"/>
            <w:vMerge/>
          </w:tcPr>
          <w:p w14:paraId="62C3F3CC" w14:textId="5A13D621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126CB6FF" w14:textId="77777777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14:paraId="6FB51EF7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1271CAC4" w14:textId="293EB24D" w:rsidR="009E7936" w:rsidRPr="009249F9" w:rsidRDefault="009E7936" w:rsidP="00DA43E0">
            <w:pPr>
              <w:rPr>
                <w:color w:val="000000" w:themeColor="text1"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</w:t>
            </w:r>
            <w:r>
              <w:rPr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14:paraId="327C7D5F" w14:textId="77777777" w:rsidR="009E7936" w:rsidRPr="00F948FA" w:rsidRDefault="009E7936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6CE279E1" w14:textId="160F33E1" w:rsidR="009E7936" w:rsidRPr="009E7936" w:rsidRDefault="009E7936" w:rsidP="001A063D">
            <w:pPr>
              <w:pStyle w:val="ConsPlusNormal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E793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40</w:t>
            </w:r>
          </w:p>
        </w:tc>
      </w:tr>
      <w:tr w:rsidR="009E7936" w:rsidRPr="00DA1A1B" w14:paraId="4999C6BF" w14:textId="77777777" w:rsidTr="00C34C21">
        <w:trPr>
          <w:trHeight w:val="1695"/>
        </w:trPr>
        <w:tc>
          <w:tcPr>
            <w:tcW w:w="1419" w:type="dxa"/>
            <w:vMerge/>
          </w:tcPr>
          <w:p w14:paraId="62451F4A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10CE4CFA" w14:textId="77777777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14:paraId="556BC64C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6B7DE497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экономической модели проекта</w:t>
            </w:r>
          </w:p>
          <w:p w14:paraId="57B766AC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Проектирование алгоритмов</w:t>
            </w:r>
          </w:p>
          <w:p w14:paraId="31EAAB07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модулей приложения</w:t>
            </w:r>
          </w:p>
          <w:p w14:paraId="12AFFD85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модификаций информационной системы</w:t>
            </w:r>
          </w:p>
          <w:p w14:paraId="22A32349" w14:textId="049D7FDB" w:rsidR="009E7936" w:rsidRPr="00DA43E0" w:rsidRDefault="009E7936" w:rsidP="009E7936">
            <w:pPr>
              <w:rPr>
                <w:b/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проектной документации</w:t>
            </w:r>
          </w:p>
        </w:tc>
        <w:tc>
          <w:tcPr>
            <w:tcW w:w="4252" w:type="dxa"/>
          </w:tcPr>
          <w:p w14:paraId="056D22CB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7. Обоснование выбора технических средств</w:t>
            </w:r>
          </w:p>
          <w:p w14:paraId="46DC86C9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8. Стоимостная оценка проекта</w:t>
            </w:r>
          </w:p>
          <w:p w14:paraId="152B99F9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9. Построение и обоснование модели проекта</w:t>
            </w:r>
          </w:p>
          <w:p w14:paraId="44BEADD6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10. Установка и настройка системы контроля версий с разграничением ролей</w:t>
            </w:r>
          </w:p>
          <w:p w14:paraId="621FD66A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11. Проектирование и разработка интерфейса пользователя</w:t>
            </w:r>
          </w:p>
          <w:p w14:paraId="7A717B05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12. Разработка графического интерфейса пользователя</w:t>
            </w:r>
          </w:p>
          <w:p w14:paraId="6E8958D6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13. Реализация алгоритмов обработки числовых данных. Отладка приложения</w:t>
            </w:r>
          </w:p>
          <w:p w14:paraId="26220AD8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14. Реализация алгоритмов поиска. Отладка приложения</w:t>
            </w:r>
          </w:p>
          <w:p w14:paraId="0306D91D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15. Реализация обработки табличных данных. Отладка приложения</w:t>
            </w:r>
          </w:p>
          <w:p w14:paraId="678D5A8B" w14:textId="38C3DC71" w:rsidR="009E7936" w:rsidRPr="00F948FA" w:rsidRDefault="00CE4CD0" w:rsidP="00CE4CD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CD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16. Разработка и отладка генератора случайных символов</w:t>
            </w:r>
          </w:p>
        </w:tc>
        <w:tc>
          <w:tcPr>
            <w:tcW w:w="1843" w:type="dxa"/>
          </w:tcPr>
          <w:p w14:paraId="511A49C3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788C8EC2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434DAF46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2B5FB9BE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126572BC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22CBD39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396431BD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53D4E737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29B714BB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6FA3050D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5C05A9A0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60493A29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4492B55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3610400F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287653BF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5E778720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2A87AE11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322D9B0B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1AA1B8CF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  <w:p w14:paraId="493B9F70" w14:textId="77777777" w:rsidR="00CE4CD0" w:rsidRPr="00C34C21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34D77B16" w14:textId="59C07E2A" w:rsidR="009E7936" w:rsidRPr="009E7936" w:rsidRDefault="00CE4CD0" w:rsidP="00BB7C5D">
            <w:pPr>
              <w:pStyle w:val="ConsPlusNormal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9E7936" w:rsidRPr="00DA1A1B" w14:paraId="4CC4F45A" w14:textId="77777777" w:rsidTr="00C34C21">
        <w:trPr>
          <w:trHeight w:val="231"/>
        </w:trPr>
        <w:tc>
          <w:tcPr>
            <w:tcW w:w="1419" w:type="dxa"/>
            <w:vMerge/>
          </w:tcPr>
          <w:p w14:paraId="6E1B3808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25417F59" w14:textId="77777777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14:paraId="5CBF374C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2EB940C4" w14:textId="3DA3BAF4" w:rsidR="009E7936" w:rsidRPr="009249F9" w:rsidRDefault="009E7936" w:rsidP="00DA43E0">
            <w:pPr>
              <w:rPr>
                <w:color w:val="000000" w:themeColor="text1"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</w:t>
            </w:r>
            <w:r>
              <w:rPr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252" w:type="dxa"/>
          </w:tcPr>
          <w:p w14:paraId="13F67719" w14:textId="77777777" w:rsidR="009E7936" w:rsidRPr="00F948FA" w:rsidRDefault="009E7936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7143B007" w14:textId="4E7F8F43" w:rsidR="009E7936" w:rsidRPr="009E7936" w:rsidRDefault="009E7936" w:rsidP="001A063D">
            <w:pPr>
              <w:pStyle w:val="ConsPlusNormal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E793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32</w:t>
            </w:r>
          </w:p>
        </w:tc>
      </w:tr>
      <w:tr w:rsidR="009E7936" w:rsidRPr="00DA1A1B" w14:paraId="661CF268" w14:textId="77777777" w:rsidTr="00C34C21">
        <w:trPr>
          <w:trHeight w:val="699"/>
        </w:trPr>
        <w:tc>
          <w:tcPr>
            <w:tcW w:w="1419" w:type="dxa"/>
            <w:vMerge/>
          </w:tcPr>
          <w:p w14:paraId="0B98B426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7C43C621" w14:textId="77777777" w:rsidR="009E7936" w:rsidRPr="00F948FA" w:rsidRDefault="009E7936" w:rsidP="00DF1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14:paraId="4F14E642" w14:textId="77777777" w:rsidR="009E7936" w:rsidRPr="00F948FA" w:rsidRDefault="009E793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44209C9B" w14:textId="77777777" w:rsidR="009E7936" w:rsidRPr="009249F9" w:rsidRDefault="009E7936" w:rsidP="009E7936">
            <w:pPr>
              <w:rPr>
                <w:color w:val="000000"/>
                <w:sz w:val="24"/>
                <w:szCs w:val="24"/>
              </w:rPr>
            </w:pPr>
            <w:r w:rsidRPr="009249F9">
              <w:rPr>
                <w:color w:val="000000"/>
                <w:sz w:val="24"/>
                <w:szCs w:val="24"/>
              </w:rPr>
              <w:t>Проверка целостности программного кода</w:t>
            </w:r>
          </w:p>
          <w:p w14:paraId="3224AF84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Отладка и тестирование кода информационной системы на стороне клиента</w:t>
            </w:r>
          </w:p>
          <w:p w14:paraId="446E2030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Отладка и тестирование кода информационной системы на стороне сервера</w:t>
            </w:r>
          </w:p>
          <w:p w14:paraId="4FD5A4FB" w14:textId="77777777" w:rsidR="009E7936" w:rsidRPr="009249F9" w:rsidRDefault="009E7936" w:rsidP="009E7936">
            <w:pPr>
              <w:rPr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Реализация использования метрик программного продукта</w:t>
            </w:r>
          </w:p>
          <w:p w14:paraId="52271F54" w14:textId="77777777" w:rsidR="009E7936" w:rsidRPr="009249F9" w:rsidRDefault="009E7936" w:rsidP="009E7936">
            <w:pPr>
              <w:rPr>
                <w:sz w:val="24"/>
                <w:szCs w:val="24"/>
              </w:rPr>
            </w:pPr>
            <w:r w:rsidRPr="009249F9">
              <w:rPr>
                <w:sz w:val="24"/>
                <w:szCs w:val="24"/>
              </w:rPr>
              <w:t>Выполнение измерений характеристик в различных средах разработки</w:t>
            </w:r>
          </w:p>
          <w:p w14:paraId="6FD25EFF" w14:textId="41E9B3CE" w:rsidR="009E7936" w:rsidRPr="00DA43E0" w:rsidRDefault="009E7936" w:rsidP="009E7936">
            <w:pPr>
              <w:rPr>
                <w:b/>
                <w:color w:val="000000" w:themeColor="text1"/>
                <w:sz w:val="24"/>
                <w:szCs w:val="24"/>
              </w:rPr>
            </w:pPr>
            <w:r w:rsidRPr="009249F9">
              <w:rPr>
                <w:color w:val="000000" w:themeColor="text1"/>
                <w:sz w:val="24"/>
                <w:szCs w:val="24"/>
              </w:rPr>
              <w:t>Разработка технической документации</w:t>
            </w:r>
          </w:p>
        </w:tc>
        <w:tc>
          <w:tcPr>
            <w:tcW w:w="4252" w:type="dxa"/>
          </w:tcPr>
          <w:p w14:paraId="532A608F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17. Разработка тестового сценария проекта</w:t>
            </w:r>
          </w:p>
          <w:p w14:paraId="1BC73667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18. Разработка тестовых пакетов</w:t>
            </w:r>
          </w:p>
          <w:p w14:paraId="447EDFD7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19. Использование инструментария анализа качества</w:t>
            </w:r>
          </w:p>
          <w:p w14:paraId="525E0D73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20. Анализ и обеспечение обработки исключительных ситуаций</w:t>
            </w:r>
          </w:p>
          <w:p w14:paraId="7D36E684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21. Функциональное тестирование и. тестирование безопасности</w:t>
            </w:r>
          </w:p>
          <w:p w14:paraId="3E364BD1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t>Тема 22. Нагрузочное тестирование, стрессовое тестирование</w:t>
            </w:r>
          </w:p>
          <w:p w14:paraId="44076020" w14:textId="77777777" w:rsidR="00CE4CD0" w:rsidRPr="00CE4CD0" w:rsidRDefault="00CE4CD0" w:rsidP="00CE4CD0">
            <w:pPr>
              <w:rPr>
                <w:color w:val="000000" w:themeColor="text1"/>
                <w:sz w:val="24"/>
                <w:szCs w:val="24"/>
              </w:rPr>
            </w:pPr>
            <w:r w:rsidRPr="00CE4CD0">
              <w:rPr>
                <w:color w:val="000000" w:themeColor="text1"/>
                <w:sz w:val="24"/>
                <w:szCs w:val="24"/>
              </w:rPr>
              <w:lastRenderedPageBreak/>
              <w:t>Тема 23. Тестирование интеграции и конфигурационное тестирование</w:t>
            </w:r>
          </w:p>
          <w:p w14:paraId="7493417D" w14:textId="69FF853D" w:rsidR="009E7936" w:rsidRPr="00F948FA" w:rsidRDefault="00CE4CD0" w:rsidP="00CE4CD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CD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24. Тестирование установки</w:t>
            </w:r>
          </w:p>
        </w:tc>
        <w:tc>
          <w:tcPr>
            <w:tcW w:w="1843" w:type="dxa"/>
          </w:tcPr>
          <w:p w14:paraId="34348D54" w14:textId="77777777" w:rsidR="00CE4CD0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14:paraId="5F1EAC80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616213BB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0A9BCAE6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C3847E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111A089F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C985A4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0418C22B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8535D4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253B3BDC" w14:textId="77777777" w:rsidR="00C34C21" w:rsidRDefault="00C34C21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99186A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544A9756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9CAF9C" w14:textId="77777777" w:rsidR="00CE4CD0" w:rsidRPr="00CD57ED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  <w:p w14:paraId="50444521" w14:textId="3209C6B2" w:rsidR="009E7936" w:rsidRPr="009E7936" w:rsidRDefault="00CE4CD0" w:rsidP="00CE4CD0">
            <w:pPr>
              <w:pStyle w:val="ConsPlusNormal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D57E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C34C21" w:rsidRPr="00E67805" w14:paraId="6CA61683" w14:textId="4C11C7B0" w:rsidTr="00C34C21">
        <w:trPr>
          <w:trHeight w:val="557"/>
        </w:trPr>
        <w:tc>
          <w:tcPr>
            <w:tcW w:w="1419" w:type="dxa"/>
            <w:vMerge w:val="restart"/>
          </w:tcPr>
          <w:p w14:paraId="431E3F7C" w14:textId="038FC5E5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8.1</w:t>
            </w:r>
          </w:p>
          <w:p w14:paraId="29E80F5A" w14:textId="5F5107DF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8.2</w:t>
            </w:r>
          </w:p>
          <w:p w14:paraId="452DFBED" w14:textId="3DBAAEE4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8.3</w:t>
            </w:r>
          </w:p>
          <w:p w14:paraId="47FD6B06" w14:textId="77777777" w:rsidR="00C34C21" w:rsidRPr="00F948FA" w:rsidRDefault="00C34C21" w:rsidP="00BF0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  <w:p w14:paraId="558F49D8" w14:textId="0BB7FEC2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5B740DBF" w14:textId="23BB53F8" w:rsidR="00C34C21" w:rsidRPr="00F948FA" w:rsidRDefault="00C34C21" w:rsidP="00ED5A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F948FA">
              <w:rPr>
                <w:color w:val="333333"/>
                <w:sz w:val="24"/>
                <w:szCs w:val="24"/>
              </w:rPr>
              <w:t>ПМ. 0</w:t>
            </w:r>
            <w:r>
              <w:rPr>
                <w:color w:val="333333"/>
                <w:sz w:val="24"/>
                <w:szCs w:val="24"/>
              </w:rPr>
              <w:t>8</w:t>
            </w:r>
            <w:r>
              <w:t xml:space="preserve"> </w:t>
            </w:r>
            <w:r w:rsidRPr="00ED5A5F">
              <w:rPr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  <w:tc>
          <w:tcPr>
            <w:tcW w:w="992" w:type="dxa"/>
            <w:vMerge w:val="restart"/>
          </w:tcPr>
          <w:p w14:paraId="0E403FDE" w14:textId="2EDE535F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144</w:t>
            </w:r>
          </w:p>
        </w:tc>
        <w:tc>
          <w:tcPr>
            <w:tcW w:w="5103" w:type="dxa"/>
          </w:tcPr>
          <w:p w14:paraId="5BD608C4" w14:textId="77777777" w:rsidR="00C34C21" w:rsidRPr="00F948FA" w:rsidRDefault="00C34C21" w:rsidP="009E7936">
            <w:pPr>
              <w:rPr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Раздел1</w:t>
            </w:r>
          </w:p>
          <w:p w14:paraId="3D1B22B1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Выбор наиболее подходящего для целевого рынка дизайнерского решения</w:t>
            </w:r>
          </w:p>
          <w:p w14:paraId="550EB1D2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Анализ дизайн-макета</w:t>
            </w:r>
          </w:p>
          <w:p w14:paraId="2FC8B71B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Создание эскизов интерфейсов веб- приложения</w:t>
            </w:r>
          </w:p>
          <w:p w14:paraId="42255D47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Проектирование дизайна веб-приложения с применением промежуточных эскизов, требований к эргономике и технической эстетике</w:t>
            </w:r>
          </w:p>
          <w:p w14:paraId="2E7837CC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Верстка интерфейса пользователя веб-приложения</w:t>
            </w:r>
          </w:p>
          <w:p w14:paraId="55016021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Компоновка страниц веб-приложения</w:t>
            </w:r>
          </w:p>
          <w:p w14:paraId="30D1B5B8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Формы и элементы пользовательского интерфейса веб-приложения</w:t>
            </w:r>
          </w:p>
          <w:p w14:paraId="7835249D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Создание динамических элементов веб-приложения</w:t>
            </w:r>
          </w:p>
          <w:p w14:paraId="29CA93E5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 xml:space="preserve">Создание структуры кода, размещающего элементы </w:t>
            </w:r>
            <w:proofErr w:type="spellStart"/>
            <w:r w:rsidRPr="00E67805">
              <w:rPr>
                <w:sz w:val="24"/>
                <w:szCs w:val="24"/>
              </w:rPr>
              <w:t>web</w:t>
            </w:r>
            <w:proofErr w:type="spellEnd"/>
            <w:r w:rsidRPr="00E67805">
              <w:rPr>
                <w:sz w:val="24"/>
                <w:szCs w:val="24"/>
              </w:rPr>
              <w:t xml:space="preserve">-страницы </w:t>
            </w:r>
          </w:p>
          <w:p w14:paraId="5B989194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 xml:space="preserve">Подключение стилей оформления </w:t>
            </w:r>
            <w:proofErr w:type="spellStart"/>
            <w:r w:rsidRPr="00E67805">
              <w:rPr>
                <w:sz w:val="24"/>
                <w:szCs w:val="24"/>
              </w:rPr>
              <w:t>web</w:t>
            </w:r>
            <w:proofErr w:type="spellEnd"/>
            <w:r w:rsidRPr="00E67805">
              <w:rPr>
                <w:sz w:val="24"/>
                <w:szCs w:val="24"/>
              </w:rPr>
              <w:t>-страниц</w:t>
            </w:r>
          </w:p>
          <w:p w14:paraId="0715CF5C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>Локализация изображений в веб-приложении</w:t>
            </w:r>
          </w:p>
          <w:p w14:paraId="6AC0A1CF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 xml:space="preserve">Тестирование отображения </w:t>
            </w:r>
            <w:proofErr w:type="spellStart"/>
            <w:r w:rsidRPr="00E67805">
              <w:rPr>
                <w:sz w:val="24"/>
                <w:szCs w:val="24"/>
              </w:rPr>
              <w:t>web</w:t>
            </w:r>
            <w:proofErr w:type="spellEnd"/>
            <w:r w:rsidRPr="00E67805">
              <w:rPr>
                <w:sz w:val="24"/>
                <w:szCs w:val="24"/>
              </w:rPr>
              <w:t>-страниц в различных браузерах, на различных устройствах</w:t>
            </w:r>
          </w:p>
          <w:p w14:paraId="7B0C7489" w14:textId="77777777" w:rsidR="00C34C21" w:rsidRPr="00E67805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 xml:space="preserve">Создание кода </w:t>
            </w:r>
            <w:proofErr w:type="spellStart"/>
            <w:r w:rsidRPr="00E67805">
              <w:rPr>
                <w:sz w:val="24"/>
                <w:szCs w:val="24"/>
              </w:rPr>
              <w:t>web</w:t>
            </w:r>
            <w:proofErr w:type="spellEnd"/>
            <w:r w:rsidRPr="00E67805">
              <w:rPr>
                <w:sz w:val="24"/>
                <w:szCs w:val="24"/>
              </w:rPr>
              <w:t xml:space="preserve">-страниц в соответствии с техническим заданием </w:t>
            </w:r>
          </w:p>
          <w:p w14:paraId="449B2CE0" w14:textId="27DFB304" w:rsidR="00C34C21" w:rsidRPr="00F948FA" w:rsidRDefault="00C34C21" w:rsidP="00F00766">
            <w:pPr>
              <w:rPr>
                <w:sz w:val="24"/>
                <w:szCs w:val="24"/>
              </w:rPr>
            </w:pPr>
            <w:r w:rsidRPr="00E67805">
              <w:rPr>
                <w:sz w:val="24"/>
                <w:szCs w:val="24"/>
              </w:rPr>
              <w:t xml:space="preserve">Создание динамических элементов. Реализация сценариев на </w:t>
            </w:r>
            <w:proofErr w:type="spellStart"/>
            <w:r w:rsidRPr="00E67805">
              <w:rPr>
                <w:sz w:val="24"/>
                <w:szCs w:val="24"/>
              </w:rPr>
              <w:t>JavaScript</w:t>
            </w:r>
            <w:proofErr w:type="spellEnd"/>
          </w:p>
        </w:tc>
        <w:tc>
          <w:tcPr>
            <w:tcW w:w="4252" w:type="dxa"/>
          </w:tcPr>
          <w:p w14:paraId="4634B5CE" w14:textId="77777777" w:rsidR="00C34C21" w:rsidRDefault="00C34C21" w:rsidP="00193788">
            <w:pPr>
              <w:rPr>
                <w:sz w:val="24"/>
                <w:szCs w:val="24"/>
              </w:rPr>
            </w:pPr>
          </w:p>
          <w:p w14:paraId="0FC38F0F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1. Анализ целевой аудитории</w:t>
            </w:r>
          </w:p>
          <w:p w14:paraId="5C53FF06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2. Разработка и написания технического задания </w:t>
            </w:r>
          </w:p>
          <w:p w14:paraId="1D6B7B73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3. Разработка карты интерфейса и черновых эскизов</w:t>
            </w:r>
          </w:p>
          <w:p w14:paraId="3F6B9E54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4. Создание </w:t>
            </w:r>
            <w:proofErr w:type="spellStart"/>
            <w:r w:rsidRPr="00193788">
              <w:rPr>
                <w:sz w:val="24"/>
                <w:szCs w:val="24"/>
              </w:rPr>
              <w:t>Wireframes</w:t>
            </w:r>
            <w:proofErr w:type="spellEnd"/>
            <w:r w:rsidRPr="001937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интерфейса</w:t>
            </w:r>
          </w:p>
          <w:p w14:paraId="1EA5D528" w14:textId="77777777" w:rsidR="00C34C21" w:rsidRPr="00193788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5. Создание </w:t>
            </w:r>
            <w:proofErr w:type="spellStart"/>
            <w:r w:rsidRPr="00193788">
              <w:rPr>
                <w:sz w:val="24"/>
                <w:szCs w:val="24"/>
              </w:rPr>
              <w:t>User</w:t>
            </w:r>
            <w:proofErr w:type="spellEnd"/>
            <w:r w:rsidRPr="00D32339">
              <w:rPr>
                <w:sz w:val="24"/>
                <w:szCs w:val="24"/>
              </w:rPr>
              <w:t xml:space="preserve"> </w:t>
            </w:r>
            <w:proofErr w:type="spellStart"/>
            <w:r w:rsidRPr="00193788">
              <w:rPr>
                <w:sz w:val="24"/>
                <w:szCs w:val="24"/>
              </w:rPr>
              <w:t>Flow</w:t>
            </w:r>
            <w:proofErr w:type="spellEnd"/>
          </w:p>
          <w:p w14:paraId="5AEF34CC" w14:textId="77777777" w:rsidR="00C34C21" w:rsidRPr="00D32339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6. Создание </w:t>
            </w:r>
            <w:r w:rsidRPr="00193788">
              <w:rPr>
                <w:sz w:val="24"/>
                <w:szCs w:val="24"/>
              </w:rPr>
              <w:t>UI</w:t>
            </w:r>
            <w:r w:rsidRPr="00D3233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прототипа</w:t>
            </w:r>
          </w:p>
          <w:p w14:paraId="25C96B13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7. </w:t>
            </w:r>
            <w:r w:rsidRPr="00B67878">
              <w:rPr>
                <w:sz w:val="24"/>
                <w:szCs w:val="24"/>
              </w:rPr>
              <w:t xml:space="preserve">Применение тегов HTML при создании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</w:t>
            </w:r>
          </w:p>
          <w:p w14:paraId="3B1D8022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8. </w:t>
            </w:r>
            <w:r w:rsidRPr="00B67878">
              <w:rPr>
                <w:sz w:val="24"/>
                <w:szCs w:val="24"/>
              </w:rPr>
              <w:t xml:space="preserve">Создание формы на </w:t>
            </w:r>
            <w:proofErr w:type="spellStart"/>
            <w:r w:rsidRPr="00B67878">
              <w:rPr>
                <w:sz w:val="24"/>
                <w:szCs w:val="24"/>
              </w:rPr>
              <w:t>html</w:t>
            </w:r>
            <w:proofErr w:type="spellEnd"/>
            <w:r w:rsidRPr="00B67878">
              <w:rPr>
                <w:sz w:val="24"/>
                <w:szCs w:val="24"/>
              </w:rPr>
              <w:t>-странице</w:t>
            </w:r>
          </w:p>
          <w:p w14:paraId="75C97615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9. </w:t>
            </w:r>
            <w:r w:rsidRPr="00B67878">
              <w:rPr>
                <w:sz w:val="24"/>
                <w:szCs w:val="24"/>
              </w:rPr>
              <w:t xml:space="preserve">Форматирование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 с использованием каскадных таблиц стилей</w:t>
            </w:r>
          </w:p>
          <w:p w14:paraId="4CC40CBF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10. </w:t>
            </w:r>
            <w:r w:rsidRPr="00B67878">
              <w:rPr>
                <w:sz w:val="24"/>
                <w:szCs w:val="24"/>
              </w:rPr>
              <w:t>Вёрстка по индивидуальному заданию</w:t>
            </w:r>
          </w:p>
          <w:p w14:paraId="1829E4D0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11. </w:t>
            </w:r>
            <w:r w:rsidRPr="00A4690C">
              <w:rPr>
                <w:sz w:val="24"/>
                <w:szCs w:val="24"/>
              </w:rPr>
              <w:t xml:space="preserve">Использование </w:t>
            </w:r>
            <w:proofErr w:type="spellStart"/>
            <w:r w:rsidRPr="00A4690C">
              <w:rPr>
                <w:sz w:val="24"/>
                <w:szCs w:val="24"/>
              </w:rPr>
              <w:t>JavaScript</w:t>
            </w:r>
            <w:proofErr w:type="spellEnd"/>
            <w:r w:rsidRPr="00A4690C">
              <w:rPr>
                <w:sz w:val="24"/>
                <w:szCs w:val="24"/>
              </w:rPr>
              <w:t xml:space="preserve"> при создании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-сайта</w:t>
            </w:r>
          </w:p>
          <w:p w14:paraId="1A3BC8D8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12. </w:t>
            </w:r>
            <w:r w:rsidRPr="00A4690C">
              <w:rPr>
                <w:sz w:val="24"/>
                <w:szCs w:val="24"/>
              </w:rPr>
              <w:t xml:space="preserve">Подготовка и оптимизация графики на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-странице</w:t>
            </w:r>
          </w:p>
          <w:p w14:paraId="0294D2AD" w14:textId="77777777" w:rsidR="00C34C21" w:rsidRDefault="00C34C21" w:rsidP="001937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13. </w:t>
            </w:r>
            <w:r w:rsidRPr="00A4690C">
              <w:rPr>
                <w:sz w:val="24"/>
                <w:szCs w:val="24"/>
              </w:rPr>
              <w:t xml:space="preserve">Создание баннера для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-страницы</w:t>
            </w:r>
          </w:p>
          <w:p w14:paraId="627F2AB1" w14:textId="1FFFEA89" w:rsidR="00C34C21" w:rsidRPr="00F948FA" w:rsidRDefault="00C34C21" w:rsidP="008113A3">
            <w:pPr>
              <w:ind w:left="175" w:right="57" w:hanging="175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14:paraId="3B7D9FFB" w14:textId="77777777" w:rsidR="00C34C21" w:rsidRP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4C21">
              <w:rPr>
                <w:rFonts w:ascii="Times New Roman" w:hAnsi="Times New Roman" w:cs="Times New Roman"/>
                <w:b/>
                <w:sz w:val="24"/>
                <w:szCs w:val="24"/>
              </w:rPr>
              <w:t>78</w:t>
            </w:r>
          </w:p>
          <w:p w14:paraId="5D6F3E11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7B53DFAD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BB8F8AA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2885AC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479CF140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DFEEF4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101EAC4A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DEE427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20E37A05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1CCE117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E40FF0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1B8E94A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DDAABD3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C28B5E0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0D61C08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C369D3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FE2797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14186AC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D864E0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DA2D0E5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BAE840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086CDF88" w14:textId="77777777" w:rsidR="00C34C21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1269602" w14:textId="53C816AF" w:rsidR="00C34C21" w:rsidRPr="00F948FA" w:rsidRDefault="00C34C21" w:rsidP="00DE1970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C34C21" w:rsidRPr="00E67805" w14:paraId="7BDE0B8E" w14:textId="77777777" w:rsidTr="00C34C21">
        <w:trPr>
          <w:trHeight w:val="195"/>
        </w:trPr>
        <w:tc>
          <w:tcPr>
            <w:tcW w:w="1419" w:type="dxa"/>
            <w:vMerge/>
          </w:tcPr>
          <w:p w14:paraId="21E81C2E" w14:textId="77777777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608DE4EE" w14:textId="77777777" w:rsidR="00C34C21" w:rsidRPr="00F948FA" w:rsidRDefault="00C34C21" w:rsidP="00ED5A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3E945E98" w14:textId="77777777" w:rsidR="00C34C21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5CFDC8C8" w14:textId="2D7EDCD3" w:rsidR="00C34C21" w:rsidRPr="00E67805" w:rsidRDefault="00C34C21" w:rsidP="009E7936">
            <w:pPr>
              <w:rPr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</w:t>
            </w:r>
            <w:r>
              <w:rPr>
                <w:b/>
                <w:color w:val="000000" w:themeColor="text1"/>
                <w:sz w:val="24"/>
                <w:szCs w:val="24"/>
              </w:rPr>
              <w:t>аздел2</w:t>
            </w:r>
          </w:p>
        </w:tc>
        <w:tc>
          <w:tcPr>
            <w:tcW w:w="4252" w:type="dxa"/>
          </w:tcPr>
          <w:p w14:paraId="0F0C7926" w14:textId="77777777" w:rsidR="00C34C21" w:rsidRPr="00F948FA" w:rsidRDefault="00C34C21" w:rsidP="008113A3">
            <w:pPr>
              <w:ind w:left="175" w:right="57" w:hanging="175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14:paraId="6C906E22" w14:textId="471BE6C7" w:rsidR="00C34C21" w:rsidRPr="00F41D52" w:rsidRDefault="00C34C21" w:rsidP="000D650F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41D52">
              <w:rPr>
                <w:rFonts w:ascii="Times New Roman" w:hAnsi="Times New Roman" w:cs="Times New Roman"/>
                <w:b/>
                <w:sz w:val="24"/>
                <w:szCs w:val="24"/>
              </w:rPr>
              <w:t>66</w:t>
            </w:r>
          </w:p>
        </w:tc>
      </w:tr>
      <w:tr w:rsidR="00C34C21" w:rsidRPr="00B67878" w14:paraId="578438CF" w14:textId="77777777" w:rsidTr="00F41D52">
        <w:trPr>
          <w:trHeight w:val="4385"/>
        </w:trPr>
        <w:tc>
          <w:tcPr>
            <w:tcW w:w="1419" w:type="dxa"/>
            <w:vMerge/>
          </w:tcPr>
          <w:p w14:paraId="738C8525" w14:textId="77777777" w:rsidR="00C34C21" w:rsidRPr="00F948FA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70DCE3C2" w14:textId="77777777" w:rsidR="00C34C21" w:rsidRPr="00F948FA" w:rsidRDefault="00C34C21" w:rsidP="00ED5A5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651A8B7A" w14:textId="77777777" w:rsidR="00C34C21" w:rsidRDefault="00C34C21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6B5B7DBA" w14:textId="77777777" w:rsidR="00C34C21" w:rsidRDefault="00C34C21" w:rsidP="00F0076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Анализ исследуемой области и создание эскизов по индивидуальному заданию</w:t>
            </w:r>
          </w:p>
          <w:p w14:paraId="2FF32F73" w14:textId="77777777" w:rsidR="00C34C21" w:rsidRDefault="00C34C21" w:rsidP="00F0076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Разработка макета дизайн продукта</w:t>
            </w:r>
          </w:p>
          <w:p w14:paraId="1F701164" w14:textId="77777777" w:rsidR="00C34C21" w:rsidRDefault="00C34C21" w:rsidP="00F0076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Создание технического задания на разработку дизайна макета</w:t>
            </w:r>
          </w:p>
          <w:p w14:paraId="7E232C47" w14:textId="77777777" w:rsidR="00C34C21" w:rsidRPr="00DA43E0" w:rsidRDefault="00C34C21" w:rsidP="00F00766">
            <w:pPr>
              <w:rPr>
                <w:b/>
                <w:color w:val="000000" w:themeColor="text1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Разработка корпоративного стиля продукта на </w:t>
            </w:r>
          </w:p>
          <w:p w14:paraId="26669B0D" w14:textId="77777777" w:rsidR="00C34C21" w:rsidRPr="009E19F2" w:rsidRDefault="00C34C21" w:rsidP="00F00766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основе </w:t>
            </w:r>
            <w:r>
              <w:rPr>
                <w:sz w:val="24"/>
                <w:szCs w:val="24"/>
              </w:rPr>
              <w:t>технического задания</w:t>
            </w:r>
          </w:p>
          <w:p w14:paraId="495713EB" w14:textId="77777777" w:rsidR="00C34C21" w:rsidRDefault="00C34C21" w:rsidP="00F00766">
            <w:pPr>
              <w:tabs>
                <w:tab w:val="center" w:pos="55"/>
                <w:tab w:val="center" w:pos="2608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Создание растровых изображений согласно техническому заданию</w:t>
            </w:r>
          </w:p>
          <w:p w14:paraId="2CA4022D" w14:textId="77777777" w:rsidR="00C34C21" w:rsidRDefault="00C34C21" w:rsidP="00F00766">
            <w:pPr>
              <w:tabs>
                <w:tab w:val="center" w:pos="55"/>
                <w:tab w:val="center" w:pos="2608"/>
              </w:tabs>
              <w:rPr>
                <w:sz w:val="24"/>
                <w:szCs w:val="24"/>
              </w:rPr>
            </w:pPr>
            <w:r w:rsidRPr="00BE2426">
              <w:rPr>
                <w:rFonts w:eastAsia="Calibri"/>
                <w:sz w:val="24"/>
                <w:szCs w:val="24"/>
              </w:rPr>
              <w:t>Создание ве</w:t>
            </w:r>
            <w:r>
              <w:rPr>
                <w:rFonts w:eastAsia="Calibri"/>
                <w:sz w:val="24"/>
                <w:szCs w:val="24"/>
              </w:rPr>
              <w:t xml:space="preserve">кторных графических изображений </w:t>
            </w:r>
            <w:r>
              <w:rPr>
                <w:sz w:val="24"/>
                <w:szCs w:val="24"/>
              </w:rPr>
              <w:t>согласно техническому заданию</w:t>
            </w:r>
          </w:p>
          <w:p w14:paraId="2AF45017" w14:textId="77777777" w:rsidR="00C34C21" w:rsidRDefault="00C34C21" w:rsidP="00F00766">
            <w:pPr>
              <w:tabs>
                <w:tab w:val="center" w:pos="55"/>
                <w:tab w:val="center" w:pos="2608"/>
              </w:tabs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Создание </w:t>
            </w:r>
            <w:proofErr w:type="spellStart"/>
            <w:r w:rsidRPr="001A025A">
              <w:rPr>
                <w:color w:val="000000"/>
                <w:sz w:val="24"/>
                <w:szCs w:val="24"/>
              </w:rPr>
              <w:t>Gif-анимаций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техническому заданию</w:t>
            </w:r>
          </w:p>
          <w:p w14:paraId="79B150BA" w14:textId="77777777" w:rsidR="00C34C21" w:rsidRDefault="00C34C21" w:rsidP="00F00766">
            <w:pPr>
              <w:tabs>
                <w:tab w:val="center" w:pos="55"/>
                <w:tab w:val="center" w:pos="2608"/>
              </w:tabs>
              <w:rPr>
                <w:sz w:val="24"/>
                <w:szCs w:val="24"/>
              </w:rPr>
            </w:pPr>
            <w:r w:rsidRPr="001A025A">
              <w:rPr>
                <w:color w:val="000000"/>
                <w:sz w:val="24"/>
                <w:szCs w:val="24"/>
              </w:rPr>
              <w:t>Создание текстовых объектов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согласно техническому заданию</w:t>
            </w:r>
          </w:p>
          <w:p w14:paraId="4665A6DB" w14:textId="2272EFA0" w:rsidR="00C34C21" w:rsidRPr="00DA43E0" w:rsidRDefault="00C34C21" w:rsidP="00F00766">
            <w:pPr>
              <w:rPr>
                <w:b/>
                <w:color w:val="000000" w:themeColor="text1"/>
                <w:sz w:val="24"/>
                <w:szCs w:val="24"/>
              </w:rPr>
            </w:pPr>
            <w:r>
              <w:rPr>
                <w:sz w:val="24"/>
                <w:szCs w:val="24"/>
              </w:rPr>
              <w:t>Разработка макета финального дизайна продукта</w:t>
            </w:r>
          </w:p>
        </w:tc>
        <w:tc>
          <w:tcPr>
            <w:tcW w:w="4252" w:type="dxa"/>
          </w:tcPr>
          <w:p w14:paraId="24CFF7C2" w14:textId="4E56C53B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14. </w:t>
            </w:r>
            <w:r w:rsidRPr="00DB7516">
              <w:rPr>
                <w:color w:val="000000"/>
                <w:sz w:val="24"/>
                <w:szCs w:val="24"/>
              </w:rPr>
              <w:t xml:space="preserve">Анализ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айдентики</w:t>
            </w:r>
            <w:proofErr w:type="spellEnd"/>
            <w:r w:rsidRPr="00DB7516">
              <w:rPr>
                <w:color w:val="000000"/>
                <w:sz w:val="24"/>
                <w:szCs w:val="24"/>
              </w:rPr>
              <w:t xml:space="preserve"> компании</w:t>
            </w:r>
          </w:p>
          <w:p w14:paraId="3D7BD3CB" w14:textId="0401F0AF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15. </w:t>
            </w:r>
            <w:r w:rsidRPr="00DB7516">
              <w:rPr>
                <w:color w:val="000000"/>
                <w:sz w:val="24"/>
                <w:szCs w:val="24"/>
              </w:rPr>
              <w:t>Разработка технического задания на разработку дизайна</w:t>
            </w:r>
          </w:p>
          <w:p w14:paraId="10D3CF51" w14:textId="302D6255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16. </w:t>
            </w:r>
            <w:r w:rsidRPr="00DB7516">
              <w:rPr>
                <w:color w:val="000000"/>
                <w:sz w:val="24"/>
                <w:szCs w:val="24"/>
              </w:rPr>
              <w:t>Разработка эскизов</w:t>
            </w:r>
          </w:p>
          <w:p w14:paraId="21EAD868" w14:textId="6F923E56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17.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мудборда</w:t>
            </w:r>
            <w:proofErr w:type="spellEnd"/>
          </w:p>
          <w:p w14:paraId="689A3FDA" w14:textId="6857C5E8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18. </w:t>
            </w:r>
            <w:r w:rsidRPr="00DB7516">
              <w:rPr>
                <w:color w:val="000000"/>
                <w:sz w:val="24"/>
                <w:szCs w:val="24"/>
              </w:rPr>
              <w:t>Разработка элементов фирменного стиля согласно техническому заданию</w:t>
            </w:r>
          </w:p>
          <w:p w14:paraId="16E3FBB8" w14:textId="1330A7A5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19. </w:t>
            </w:r>
            <w:r w:rsidRPr="00DB7516">
              <w:rPr>
                <w:color w:val="000000"/>
                <w:sz w:val="24"/>
                <w:szCs w:val="24"/>
              </w:rPr>
              <w:t>Проектирование иконок</w:t>
            </w:r>
          </w:p>
          <w:p w14:paraId="769C2A5F" w14:textId="5BD32931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20. </w:t>
            </w:r>
            <w:r w:rsidRPr="00DB7516">
              <w:rPr>
                <w:color w:val="000000"/>
                <w:sz w:val="24"/>
                <w:szCs w:val="24"/>
              </w:rPr>
              <w:t>Создание анимации</w:t>
            </w:r>
          </w:p>
          <w:p w14:paraId="14D38F17" w14:textId="4B3E9424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21. </w:t>
            </w:r>
            <w:r w:rsidRPr="00DB7516">
              <w:rPr>
                <w:color w:val="000000"/>
                <w:sz w:val="24"/>
                <w:szCs w:val="24"/>
              </w:rPr>
              <w:t xml:space="preserve">Работа с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типографикой</w:t>
            </w:r>
            <w:proofErr w:type="spellEnd"/>
          </w:p>
          <w:p w14:paraId="0872E51E" w14:textId="712FAFF0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22. </w:t>
            </w:r>
            <w:r w:rsidRPr="00DB7516">
              <w:rPr>
                <w:color w:val="000000"/>
                <w:sz w:val="24"/>
                <w:szCs w:val="24"/>
              </w:rPr>
              <w:t>Разработка прототипа дизайна</w:t>
            </w:r>
          </w:p>
          <w:p w14:paraId="08021406" w14:textId="6A588E7E" w:rsidR="00C34C21" w:rsidRPr="00DB7516" w:rsidRDefault="00C34C21" w:rsidP="00DB7516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23.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брендбука</w:t>
            </w:r>
            <w:proofErr w:type="spellEnd"/>
          </w:p>
          <w:p w14:paraId="44BEE9BD" w14:textId="4B70A457" w:rsidR="00C34C21" w:rsidRPr="00F948FA" w:rsidRDefault="00C34C21" w:rsidP="00F41D5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24. </w:t>
            </w:r>
            <w:r w:rsidRPr="00DB7516">
              <w:rPr>
                <w:color w:val="000000"/>
                <w:sz w:val="24"/>
                <w:szCs w:val="24"/>
              </w:rPr>
              <w:t>Подготовка материалов для разработчика и заказчика</w:t>
            </w:r>
          </w:p>
        </w:tc>
        <w:tc>
          <w:tcPr>
            <w:tcW w:w="1843" w:type="dxa"/>
          </w:tcPr>
          <w:p w14:paraId="3FC350AA" w14:textId="7EB373DE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1EFFC36D" w14:textId="6EA9FD2E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0EF4F7A0" w14:textId="77777777" w:rsidR="00F41D52" w:rsidRDefault="00F41D52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62B26B" w14:textId="0C122DBB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07116C2" w14:textId="1E7E83FA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221FEFB6" w14:textId="1AA86C6A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66CC5BF0" w14:textId="77777777" w:rsidR="00F41D52" w:rsidRDefault="00F41D52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FE379" w14:textId="77777777" w:rsidR="00F41D52" w:rsidRDefault="00F41D52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53DFFF" w14:textId="381ED14A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114FCB71" w14:textId="53254ACE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8B3A6BD" w14:textId="3666501B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4AC1AE2" w14:textId="5B04AFF4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5F67844" w14:textId="77777777" w:rsidR="00F41D52" w:rsidRDefault="00F41D52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DF0E7D" w14:textId="794246A0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E3D2795" w14:textId="4B246614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6B19CAC1" w14:textId="42FA5968" w:rsidR="00C34C21" w:rsidRDefault="00C34C21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0DD6" w:rsidRPr="004B65F3" w14:paraId="4F41B40D" w14:textId="2055BA39" w:rsidTr="00C90DD6">
        <w:trPr>
          <w:trHeight w:val="255"/>
        </w:trPr>
        <w:tc>
          <w:tcPr>
            <w:tcW w:w="1419" w:type="dxa"/>
            <w:vMerge w:val="restart"/>
          </w:tcPr>
          <w:p w14:paraId="259817A0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.1.</w:t>
            </w:r>
          </w:p>
          <w:p w14:paraId="56CF1018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.2.</w:t>
            </w:r>
          </w:p>
          <w:p w14:paraId="60A940AF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.3.</w:t>
            </w:r>
          </w:p>
          <w:p w14:paraId="58235CDA" w14:textId="77777777" w:rsidR="00C90DD6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.4.</w:t>
            </w:r>
          </w:p>
          <w:p w14:paraId="5FAE0AE2" w14:textId="77777777" w:rsidR="00C90DD6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 9.5</w:t>
            </w:r>
          </w:p>
          <w:p w14:paraId="32E46B53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6</w:t>
            </w:r>
          </w:p>
          <w:p w14:paraId="7FF62637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ПК 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7</w:t>
            </w:r>
          </w:p>
          <w:p w14:paraId="21250EBC" w14:textId="77777777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8</w:t>
            </w:r>
          </w:p>
          <w:p w14:paraId="25B2F46D" w14:textId="77777777" w:rsidR="00C90DD6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 xml:space="preserve">ПК 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  <w:r w:rsidRPr="00F948FA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  <w:r>
              <w:rPr>
                <w:color w:val="333333"/>
                <w:sz w:val="24"/>
                <w:szCs w:val="24"/>
                <w:shd w:val="clear" w:color="auto" w:fill="FFFFFF"/>
              </w:rPr>
              <w:t>9</w:t>
            </w:r>
          </w:p>
          <w:p w14:paraId="5FFFA948" w14:textId="77777777" w:rsidR="00C90DD6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ПК 9.10</w:t>
            </w:r>
          </w:p>
          <w:p w14:paraId="6E0E22C5" w14:textId="77777777" w:rsidR="00C90DD6" w:rsidRPr="00F948FA" w:rsidRDefault="00C90DD6" w:rsidP="00BF0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ОК.01-ОК.11</w:t>
            </w:r>
          </w:p>
          <w:p w14:paraId="1E525057" w14:textId="5D57C0EE" w:rsidR="00C90DD6" w:rsidRPr="00F948FA" w:rsidRDefault="00C90DD6" w:rsidP="00937D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41BFBA0D" w14:textId="0A7EA6E3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F948FA">
              <w:rPr>
                <w:color w:val="333333"/>
                <w:sz w:val="24"/>
                <w:szCs w:val="24"/>
              </w:rPr>
              <w:t>ПМ. 0</w:t>
            </w:r>
            <w:r>
              <w:rPr>
                <w:color w:val="333333"/>
                <w:sz w:val="24"/>
                <w:szCs w:val="24"/>
              </w:rPr>
              <w:t>9</w:t>
            </w:r>
            <w:r>
              <w:t xml:space="preserve"> </w:t>
            </w:r>
            <w:r w:rsidRPr="004B3D49">
              <w:rPr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  <w:tc>
          <w:tcPr>
            <w:tcW w:w="992" w:type="dxa"/>
            <w:vMerge w:val="restart"/>
          </w:tcPr>
          <w:p w14:paraId="71000D16" w14:textId="18293A24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F948FA">
              <w:rPr>
                <w:b/>
                <w:bCs/>
                <w:sz w:val="24"/>
                <w:szCs w:val="24"/>
              </w:rPr>
              <w:t>108</w:t>
            </w:r>
          </w:p>
        </w:tc>
        <w:tc>
          <w:tcPr>
            <w:tcW w:w="5103" w:type="dxa"/>
          </w:tcPr>
          <w:p w14:paraId="20FFF0D3" w14:textId="76B9AC8D" w:rsidR="00C90DD6" w:rsidRPr="00F948FA" w:rsidRDefault="00C90DD6" w:rsidP="009A3432">
            <w:pPr>
              <w:rPr>
                <w:bCs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Раздел1</w:t>
            </w:r>
          </w:p>
        </w:tc>
        <w:tc>
          <w:tcPr>
            <w:tcW w:w="4252" w:type="dxa"/>
          </w:tcPr>
          <w:p w14:paraId="63AFEBBE" w14:textId="47CEC81A" w:rsidR="00C90DD6" w:rsidRPr="00F948FA" w:rsidRDefault="00C90DD6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89D600F" w14:textId="77777777" w:rsidR="00C90DD6" w:rsidRP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0DD6"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  <w:p w14:paraId="13D5DAFA" w14:textId="2EE4ED2D" w:rsidR="00C90DD6" w:rsidRPr="00F948FA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0DD6" w:rsidRPr="00BB7C5D" w14:paraId="23A4E6E1" w14:textId="77777777" w:rsidTr="00C34C21">
        <w:trPr>
          <w:trHeight w:val="64"/>
        </w:trPr>
        <w:tc>
          <w:tcPr>
            <w:tcW w:w="1419" w:type="dxa"/>
            <w:vMerge/>
          </w:tcPr>
          <w:p w14:paraId="45E670FA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34890EBF" w14:textId="77777777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09078CC2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44249496" w14:textId="77777777" w:rsidR="00C90DD6" w:rsidRDefault="00C90DD6" w:rsidP="00B00C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4032B">
              <w:rPr>
                <w:bCs/>
                <w:sz w:val="24"/>
                <w:szCs w:val="24"/>
              </w:rPr>
              <w:t>Рабо</w:t>
            </w:r>
            <w:r>
              <w:rPr>
                <w:bCs/>
                <w:sz w:val="24"/>
                <w:szCs w:val="24"/>
              </w:rPr>
              <w:t xml:space="preserve">ты по созданию </w:t>
            </w:r>
            <w:proofErr w:type="spellStart"/>
            <w:r>
              <w:rPr>
                <w:bCs/>
                <w:sz w:val="24"/>
                <w:szCs w:val="24"/>
              </w:rPr>
              <w:t>web</w:t>
            </w:r>
            <w:proofErr w:type="spellEnd"/>
            <w:r>
              <w:rPr>
                <w:bCs/>
                <w:sz w:val="24"/>
                <w:szCs w:val="24"/>
              </w:rPr>
              <w:t xml:space="preserve">-приложений. </w:t>
            </w:r>
          </w:p>
          <w:p w14:paraId="01AF9A04" w14:textId="4A650DD7" w:rsidR="00C90DD6" w:rsidRPr="00DA43E0" w:rsidRDefault="00C90DD6" w:rsidP="00B00C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color w:val="000000" w:themeColor="text1"/>
                <w:sz w:val="24"/>
                <w:szCs w:val="24"/>
              </w:rPr>
            </w:pPr>
            <w:r w:rsidRPr="00D4032B">
              <w:rPr>
                <w:bCs/>
                <w:sz w:val="24"/>
                <w:szCs w:val="24"/>
              </w:rPr>
              <w:t>Работы по созданию сайтов коммерческих организаций</w:t>
            </w:r>
          </w:p>
        </w:tc>
        <w:tc>
          <w:tcPr>
            <w:tcW w:w="4252" w:type="dxa"/>
          </w:tcPr>
          <w:p w14:paraId="4EA155FF" w14:textId="77777777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1. Разработка и публикация веб-приложений</w:t>
            </w:r>
          </w:p>
          <w:p w14:paraId="1E6CF17A" w14:textId="77777777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2. Разработка</w:t>
            </w:r>
          </w:p>
          <w:p w14:paraId="5478A6FE" w14:textId="77777777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web</w:t>
            </w:r>
            <w:proofErr w:type="spellEnd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– приложений</w:t>
            </w:r>
          </w:p>
          <w:p w14:paraId="33AB37AA" w14:textId="77777777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по работе с базами данных</w:t>
            </w:r>
          </w:p>
          <w:p w14:paraId="4A8342FC" w14:textId="77777777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3. Верстка сайта с CMS - </w:t>
            </w:r>
            <w:proofErr w:type="spellStart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Content</w:t>
            </w:r>
            <w:proofErr w:type="spellEnd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Management</w:t>
            </w:r>
            <w:proofErr w:type="spellEnd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proofErr w:type="spellStart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System</w:t>
            </w:r>
            <w:proofErr w:type="spellEnd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(системы управления контентом)</w:t>
            </w:r>
          </w:p>
          <w:p w14:paraId="48B42D05" w14:textId="76F35AE1" w:rsidR="00C90DD6" w:rsidRPr="00F948FA" w:rsidRDefault="00C90DD6" w:rsidP="00C90DD6">
            <w:pPr>
              <w:shd w:val="clear" w:color="auto" w:fill="FFFFFF"/>
              <w:rPr>
                <w:sz w:val="24"/>
                <w:szCs w:val="24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4. Верстка сайта с PHP Фреймворками (</w:t>
            </w:r>
            <w:proofErr w:type="spellStart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Bootstrap</w:t>
            </w:r>
            <w:proofErr w:type="spellEnd"/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, YII или аналоги).</w:t>
            </w:r>
          </w:p>
        </w:tc>
        <w:tc>
          <w:tcPr>
            <w:tcW w:w="1843" w:type="dxa"/>
          </w:tcPr>
          <w:p w14:paraId="28AEEBB4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496A6D7D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F72A81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266564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4AFB78B6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B574AC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14:paraId="3549D88E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0592FB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E48765" w14:textId="77777777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30010B" w14:textId="1F2AE9DC" w:rsidR="00C90DD6" w:rsidRDefault="00C90DD6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C90DD6" w:rsidRPr="004B65F3" w14:paraId="745D2B1B" w14:textId="77777777" w:rsidTr="00C34C21">
        <w:trPr>
          <w:trHeight w:val="196"/>
        </w:trPr>
        <w:tc>
          <w:tcPr>
            <w:tcW w:w="1419" w:type="dxa"/>
            <w:vMerge/>
          </w:tcPr>
          <w:p w14:paraId="37C39874" w14:textId="6F0C6E9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65BC78FF" w14:textId="77777777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0A7ACD32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241EA2A0" w14:textId="6A4C8D44" w:rsidR="00C90DD6" w:rsidRPr="00D4032B" w:rsidRDefault="00C90DD6" w:rsidP="00E55274">
            <w:pPr>
              <w:rPr>
                <w:bCs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</w:t>
            </w:r>
            <w:r>
              <w:rPr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252" w:type="dxa"/>
          </w:tcPr>
          <w:p w14:paraId="46519516" w14:textId="77777777" w:rsidR="00C90DD6" w:rsidRPr="00F948FA" w:rsidRDefault="00C90DD6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04A6B83" w14:textId="77777777" w:rsidR="00C90DD6" w:rsidRPr="00971A9B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A9B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  <w:p w14:paraId="42D15957" w14:textId="6C322BCC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0DD6" w:rsidRPr="00BB7C5D" w14:paraId="2622202F" w14:textId="77777777" w:rsidTr="00C34C21">
        <w:trPr>
          <w:trHeight w:val="1124"/>
        </w:trPr>
        <w:tc>
          <w:tcPr>
            <w:tcW w:w="1419" w:type="dxa"/>
            <w:vMerge/>
          </w:tcPr>
          <w:p w14:paraId="1CE3E78F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6E3719FC" w14:textId="77777777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52ECCBDC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70E27114" w14:textId="77777777" w:rsidR="00C90DD6" w:rsidRPr="00D4032B" w:rsidRDefault="00C90DD6" w:rsidP="00B00C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4032B">
              <w:rPr>
                <w:bCs/>
                <w:sz w:val="24"/>
                <w:szCs w:val="24"/>
              </w:rPr>
              <w:t xml:space="preserve">Работы по продвижению веб-проекта в сети интернет. </w:t>
            </w:r>
          </w:p>
          <w:p w14:paraId="3A18FD7C" w14:textId="77777777" w:rsidR="00C90DD6" w:rsidRPr="00D4032B" w:rsidRDefault="00C90DD6" w:rsidP="00B00C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D4032B">
              <w:rPr>
                <w:bCs/>
                <w:sz w:val="24"/>
                <w:szCs w:val="24"/>
              </w:rPr>
              <w:t xml:space="preserve">Работы по оптимизации готовых </w:t>
            </w:r>
            <w:proofErr w:type="spellStart"/>
            <w:r w:rsidRPr="00D4032B">
              <w:rPr>
                <w:bCs/>
                <w:sz w:val="24"/>
                <w:szCs w:val="24"/>
              </w:rPr>
              <w:t>web</w:t>
            </w:r>
            <w:proofErr w:type="spellEnd"/>
            <w:r w:rsidRPr="00D4032B">
              <w:rPr>
                <w:bCs/>
                <w:sz w:val="24"/>
                <w:szCs w:val="24"/>
              </w:rPr>
              <w:t>-продуктов</w:t>
            </w:r>
          </w:p>
          <w:p w14:paraId="6155A5BD" w14:textId="6BC14334" w:rsidR="00C90DD6" w:rsidRPr="00DA43E0" w:rsidRDefault="00C90DD6" w:rsidP="00B00C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color w:val="000000" w:themeColor="text1"/>
                <w:sz w:val="24"/>
                <w:szCs w:val="24"/>
              </w:rPr>
            </w:pPr>
            <w:r w:rsidRPr="00D4032B">
              <w:rPr>
                <w:bCs/>
                <w:sz w:val="24"/>
                <w:szCs w:val="24"/>
              </w:rPr>
              <w:t>Проведение оценки качества и экономической эффективности информационной системы.</w:t>
            </w:r>
          </w:p>
        </w:tc>
        <w:tc>
          <w:tcPr>
            <w:tcW w:w="4252" w:type="dxa"/>
          </w:tcPr>
          <w:p w14:paraId="23447CC5" w14:textId="70D9F592" w:rsidR="00C90DD6" w:rsidRPr="00BF594F" w:rsidRDefault="00C90DD6" w:rsidP="00BF594F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1. Публикация сайта на бесплатном хостинге</w:t>
            </w:r>
          </w:p>
          <w:p w14:paraId="1573633E" w14:textId="74BFAF8B" w:rsidR="00C90DD6" w:rsidRPr="00BF594F" w:rsidRDefault="00C90DD6" w:rsidP="00BF594F">
            <w:pPr>
              <w:shd w:val="clear" w:color="auto" w:fill="FFFFFF"/>
              <w:rPr>
                <w:color w:val="111115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 xml:space="preserve"> 2. Экспорт, импорт базы данных веб-приложения, загрузка базы на хостинг</w:t>
            </w:r>
          </w:p>
          <w:p w14:paraId="06B2F48E" w14:textId="393BAB31" w:rsidR="00C90DD6" w:rsidRPr="00BF594F" w:rsidRDefault="00C90DD6" w:rsidP="00BF594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F594F">
              <w:rPr>
                <w:rFonts w:ascii="Times New Roman" w:hAnsi="Times New Roman" w:cs="Times New Roman"/>
                <w:bCs/>
                <w:sz w:val="24"/>
                <w:szCs w:val="24"/>
              </w:rPr>
              <w:t>Тема</w:t>
            </w:r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3. Проведение общего аудита сайта: SEO, </w:t>
            </w:r>
            <w:proofErr w:type="spellStart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>юзабилити</w:t>
            </w:r>
            <w:proofErr w:type="spellEnd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>, тексты.</w:t>
            </w:r>
          </w:p>
          <w:p w14:paraId="1A5C9373" w14:textId="0288F8E0" w:rsidR="00C90DD6" w:rsidRPr="00BF594F" w:rsidRDefault="00C90DD6" w:rsidP="00BF594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F594F">
              <w:rPr>
                <w:rFonts w:ascii="Times New Roman" w:hAnsi="Times New Roman" w:cs="Times New Roman"/>
                <w:bCs/>
                <w:sz w:val="24"/>
                <w:szCs w:val="24"/>
              </w:rPr>
              <w:t>Тема</w:t>
            </w:r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4. Использование </w:t>
            </w:r>
            <w:proofErr w:type="spellStart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>Google</w:t>
            </w:r>
            <w:proofErr w:type="spellEnd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>Analytics</w:t>
            </w:r>
            <w:proofErr w:type="spellEnd"/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для аудита сайта. Сбор статистики с Яндекс Метрика.</w:t>
            </w:r>
          </w:p>
          <w:p w14:paraId="6C916E87" w14:textId="7DB12920" w:rsidR="00C90DD6" w:rsidRPr="00BF594F" w:rsidRDefault="00C90DD6" w:rsidP="00BF594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BF594F">
              <w:rPr>
                <w:rFonts w:ascii="Times New Roman" w:hAnsi="Times New Roman" w:cs="Times New Roman"/>
                <w:bCs/>
                <w:sz w:val="24"/>
                <w:szCs w:val="24"/>
              </w:rPr>
              <w:t>Тема</w:t>
            </w:r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5. Проведение внутренней SEO оптимизация сайта. Продвижение в социальных сетях.</w:t>
            </w:r>
          </w:p>
          <w:p w14:paraId="2DC4364D" w14:textId="1730E01D" w:rsidR="00C90DD6" w:rsidRPr="00F948FA" w:rsidRDefault="00C90DD6" w:rsidP="00BF594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594F">
              <w:rPr>
                <w:rFonts w:ascii="Times New Roman" w:hAnsi="Times New Roman" w:cs="Times New Roman"/>
                <w:bCs/>
                <w:sz w:val="24"/>
                <w:szCs w:val="24"/>
              </w:rPr>
              <w:t>Тема</w:t>
            </w:r>
            <w:r w:rsidRPr="00BF594F">
              <w:rPr>
                <w:rFonts w:ascii="Times New Roman" w:hAnsi="Times New Roman" w:cs="Times New Roman"/>
                <w:sz w:val="24"/>
                <w:szCs w:val="24"/>
              </w:rPr>
              <w:t xml:space="preserve"> 6. Внешняя поисковая оптимизация (SEO).</w:t>
            </w:r>
          </w:p>
        </w:tc>
        <w:tc>
          <w:tcPr>
            <w:tcW w:w="1843" w:type="dxa"/>
          </w:tcPr>
          <w:p w14:paraId="5A1D9533" w14:textId="78364D23" w:rsidR="00C90DD6" w:rsidRDefault="00C90DD6" w:rsidP="00B00CC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3BF1AD4E" w14:textId="77777777" w:rsidR="00C90DD6" w:rsidRDefault="00C90DD6" w:rsidP="00B00CC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9252C4" w14:textId="563A38D1" w:rsidR="00C90DD6" w:rsidRDefault="00C90DD6" w:rsidP="00B00CC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12A28292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77C9F1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8B1784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0A7B27AF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AE1CD9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A7D231" w14:textId="4F7CB6C3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1C375714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CED9FF" w14:textId="7C3F2212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14:paraId="0A8DE2DB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0E517D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590FE3" w14:textId="49C359C5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5B63FE5D" w14:textId="77777777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0DD6" w:rsidRPr="004B65F3" w14:paraId="70B5CD15" w14:textId="77777777" w:rsidTr="00C90DD6">
        <w:trPr>
          <w:trHeight w:val="327"/>
        </w:trPr>
        <w:tc>
          <w:tcPr>
            <w:tcW w:w="1419" w:type="dxa"/>
            <w:vMerge/>
          </w:tcPr>
          <w:p w14:paraId="06664B6E" w14:textId="0044AF86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1D686885" w14:textId="77777777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497E7A93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1C001119" w14:textId="18A4E27F" w:rsidR="00C90DD6" w:rsidRDefault="00C90DD6" w:rsidP="009E7936">
            <w:pPr>
              <w:rPr>
                <w:b/>
                <w:color w:val="000000" w:themeColor="text1"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</w:t>
            </w:r>
            <w:r>
              <w:rPr>
                <w:b/>
                <w:color w:val="000000" w:themeColor="text1"/>
                <w:sz w:val="24"/>
                <w:szCs w:val="24"/>
              </w:rPr>
              <w:t>аздел3</w:t>
            </w:r>
          </w:p>
          <w:p w14:paraId="14314574" w14:textId="26A3F876" w:rsidR="00C90DD6" w:rsidRPr="00D4032B" w:rsidRDefault="00C90DD6" w:rsidP="006C697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</w:p>
        </w:tc>
        <w:tc>
          <w:tcPr>
            <w:tcW w:w="4252" w:type="dxa"/>
          </w:tcPr>
          <w:p w14:paraId="1D0B0AA5" w14:textId="77777777" w:rsidR="00C90DD6" w:rsidRDefault="00C90DD6" w:rsidP="00BF594F">
            <w:pPr>
              <w:shd w:val="clear" w:color="auto" w:fill="FFFFFF"/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</w:pPr>
          </w:p>
          <w:p w14:paraId="414223C5" w14:textId="02357116" w:rsidR="00C90DD6" w:rsidRPr="00F948FA" w:rsidRDefault="00C90DD6" w:rsidP="00BF594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340CD83C" w14:textId="77777777" w:rsidR="00C90DD6" w:rsidRP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90DD6">
              <w:rPr>
                <w:rFonts w:ascii="Times New Roman" w:hAnsi="Times New Roman" w:cs="Times New Roman"/>
                <w:b/>
                <w:sz w:val="24"/>
                <w:szCs w:val="24"/>
              </w:rPr>
              <w:t>24</w:t>
            </w:r>
          </w:p>
          <w:p w14:paraId="216311FD" w14:textId="0D32086E" w:rsidR="00C90DD6" w:rsidRDefault="00C90DD6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90DD6" w:rsidRPr="004B65F3" w14:paraId="46F38079" w14:textId="77777777" w:rsidTr="00C90DD6">
        <w:trPr>
          <w:trHeight w:val="2650"/>
        </w:trPr>
        <w:tc>
          <w:tcPr>
            <w:tcW w:w="1419" w:type="dxa"/>
            <w:vMerge/>
          </w:tcPr>
          <w:p w14:paraId="1B7F8E70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07881B4F" w14:textId="77777777" w:rsidR="00C90DD6" w:rsidRPr="00F948FA" w:rsidRDefault="00C90DD6" w:rsidP="004B3D4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0B8C5728" w14:textId="77777777" w:rsidR="00C90DD6" w:rsidRPr="00F948FA" w:rsidRDefault="00C90DD6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366C1180" w14:textId="77777777" w:rsidR="00C90DD6" w:rsidRPr="00027869" w:rsidRDefault="00C90DD6" w:rsidP="00C90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027869">
              <w:rPr>
                <w:bCs/>
                <w:sz w:val="24"/>
                <w:szCs w:val="24"/>
              </w:rPr>
              <w:t xml:space="preserve">Поиск и ликвидация уязвимостей сайта </w:t>
            </w:r>
          </w:p>
          <w:p w14:paraId="6AE835F0" w14:textId="77777777" w:rsidR="00C90DD6" w:rsidRPr="00027869" w:rsidRDefault="00C90DD6" w:rsidP="00C90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027869">
              <w:rPr>
                <w:bCs/>
                <w:sz w:val="24"/>
                <w:szCs w:val="24"/>
              </w:rPr>
              <w:t>Проведение работ по оптимизации веб-сайта</w:t>
            </w:r>
          </w:p>
          <w:p w14:paraId="21F84883" w14:textId="696A1B3E" w:rsidR="00C90DD6" w:rsidRPr="00DA43E0" w:rsidRDefault="00C90DD6" w:rsidP="00C90DD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color w:val="000000" w:themeColor="text1"/>
                <w:sz w:val="24"/>
                <w:szCs w:val="24"/>
              </w:rPr>
            </w:pPr>
            <w:r w:rsidRPr="00027869">
              <w:rPr>
                <w:bCs/>
                <w:sz w:val="24"/>
                <w:szCs w:val="24"/>
              </w:rPr>
              <w:t>Разработка документации по эксплуатации информационной системы.</w:t>
            </w:r>
          </w:p>
        </w:tc>
        <w:tc>
          <w:tcPr>
            <w:tcW w:w="4252" w:type="dxa"/>
          </w:tcPr>
          <w:p w14:paraId="15E17192" w14:textId="77777777" w:rsidR="00C90DD6" w:rsidRPr="00BF594F" w:rsidRDefault="00C90DD6" w:rsidP="00C90DD6">
            <w:pPr>
              <w:shd w:val="clear" w:color="auto" w:fill="FFFFFF"/>
              <w:rPr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BF594F">
              <w:rPr>
                <w:color w:val="000000"/>
                <w:sz w:val="24"/>
                <w:szCs w:val="24"/>
                <w:bdr w:val="none" w:sz="0" w:space="0" w:color="auto" w:frame="1"/>
              </w:rPr>
              <w:t>1. Оптимизация веб-приложений</w:t>
            </w:r>
          </w:p>
          <w:p w14:paraId="04CEB453" w14:textId="77777777" w:rsidR="00C90DD6" w:rsidRPr="00BF594F" w:rsidRDefault="00C90DD6" w:rsidP="00C90DD6">
            <w:pPr>
              <w:pStyle w:val="ConsPlusNormal"/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BF594F"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>2. Обеспечение безопасности веб-приложений</w:t>
            </w:r>
          </w:p>
          <w:p w14:paraId="08E8962B" w14:textId="77777777" w:rsidR="00C90DD6" w:rsidRPr="00BF594F" w:rsidRDefault="00C90DD6" w:rsidP="00C90DD6">
            <w:pPr>
              <w:pStyle w:val="ConsPlusNormal"/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BF594F"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>3. Составление семантического ядра</w:t>
            </w:r>
          </w:p>
          <w:p w14:paraId="5DD5A412" w14:textId="77777777" w:rsidR="00C90DD6" w:rsidRPr="00BF594F" w:rsidRDefault="00C90DD6" w:rsidP="00C90DD6">
            <w:pPr>
              <w:pStyle w:val="ConsPlusNormal"/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BF594F"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 xml:space="preserve">4. Кластеризация ключевых слов и составление карты релевантности. </w:t>
            </w:r>
          </w:p>
          <w:p w14:paraId="4D029F28" w14:textId="68042612" w:rsidR="00C90DD6" w:rsidRDefault="00C90DD6" w:rsidP="00C90DD6">
            <w:pPr>
              <w:pStyle w:val="ConsPlusNormal"/>
              <w:jc w:val="both"/>
              <w:rPr>
                <w:bCs/>
                <w:color w:val="000000"/>
                <w:sz w:val="24"/>
                <w:szCs w:val="24"/>
                <w:bdr w:val="none" w:sz="0" w:space="0" w:color="auto" w:frame="1"/>
              </w:rPr>
            </w:pPr>
            <w:r w:rsidRPr="00BF594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bdr w:val="none" w:sz="0" w:space="0" w:color="auto" w:frame="1"/>
              </w:rPr>
              <w:t>Тема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BF594F">
              <w:rPr>
                <w:rFonts w:ascii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</w:rPr>
              <w:t>5. Поиск и устранение дублей сайта, оптимизация основных тегов, поиск и удаление битых ссылок</w:t>
            </w:r>
          </w:p>
        </w:tc>
        <w:tc>
          <w:tcPr>
            <w:tcW w:w="1843" w:type="dxa"/>
          </w:tcPr>
          <w:p w14:paraId="32D87435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34EED8D7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0183CD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372A2531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E19AD8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77FE4CB2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D14F02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05D0F3CB" w14:textId="77777777" w:rsid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8A0AC00" w14:textId="2C59D44B" w:rsidR="00C90DD6" w:rsidRPr="00C90DD6" w:rsidRDefault="00C90DD6" w:rsidP="00C90DD6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A3432" w:rsidRPr="00B02052" w14:paraId="1A9E3D88" w14:textId="0E3E5A20" w:rsidTr="00C34C21">
        <w:trPr>
          <w:trHeight w:val="64"/>
        </w:trPr>
        <w:tc>
          <w:tcPr>
            <w:tcW w:w="1419" w:type="dxa"/>
            <w:vMerge w:val="restart"/>
          </w:tcPr>
          <w:p w14:paraId="2A2849B5" w14:textId="29278C73" w:rsidR="009A3432" w:rsidRPr="00347B2E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t>ПК 1.2</w:t>
            </w:r>
          </w:p>
          <w:p w14:paraId="33709E0F" w14:textId="280E5AC7" w:rsidR="009A3432" w:rsidRPr="00347B2E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t>ПК 1.6</w:t>
            </w:r>
          </w:p>
          <w:p w14:paraId="16A6F3B4" w14:textId="50F151FD" w:rsidR="009A3432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347B2E">
              <w:rPr>
                <w:color w:val="000000" w:themeColor="text1"/>
                <w:sz w:val="24"/>
                <w:szCs w:val="24"/>
                <w:shd w:val="clear" w:color="auto" w:fill="FFFFFF"/>
              </w:rPr>
              <w:t>ПК 12.1</w:t>
            </w:r>
          </w:p>
          <w:p w14:paraId="2F58C3D2" w14:textId="77777777" w:rsidR="00BF0D85" w:rsidRPr="00347B2E" w:rsidRDefault="00BF0D85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B5D2AA0" w14:textId="77777777" w:rsidR="00BF0D85" w:rsidRPr="00F948FA" w:rsidRDefault="00BF0D85" w:rsidP="00BF0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lastRenderedPageBreak/>
              <w:t>ОК.01-ОК.11</w:t>
            </w:r>
          </w:p>
          <w:p w14:paraId="09EBE783" w14:textId="622F703A" w:rsidR="009A3432" w:rsidRPr="00F948FA" w:rsidRDefault="009A3432" w:rsidP="002047B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1701" w:type="dxa"/>
            <w:vMerge w:val="restart"/>
          </w:tcPr>
          <w:p w14:paraId="65B8562C" w14:textId="4F968EF5" w:rsidR="009A3432" w:rsidRPr="00F948FA" w:rsidRDefault="009A3432" w:rsidP="00AC2A6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4"/>
                <w:szCs w:val="24"/>
              </w:rPr>
            </w:pPr>
            <w:r w:rsidRPr="00F948FA">
              <w:rPr>
                <w:color w:val="333333"/>
                <w:sz w:val="24"/>
                <w:szCs w:val="24"/>
              </w:rPr>
              <w:lastRenderedPageBreak/>
              <w:t>ПМ. 1</w:t>
            </w:r>
            <w:r>
              <w:rPr>
                <w:color w:val="333333"/>
                <w:sz w:val="24"/>
                <w:szCs w:val="24"/>
              </w:rPr>
              <w:t>2</w:t>
            </w:r>
            <w:r>
              <w:t xml:space="preserve"> </w:t>
            </w:r>
            <w:r w:rsidRPr="00AC2A6C">
              <w:rPr>
                <w:color w:val="333333"/>
                <w:sz w:val="24"/>
                <w:szCs w:val="24"/>
              </w:rPr>
              <w:t xml:space="preserve">Разработка мобильных приложений  </w:t>
            </w:r>
          </w:p>
        </w:tc>
        <w:tc>
          <w:tcPr>
            <w:tcW w:w="992" w:type="dxa"/>
            <w:vMerge w:val="restart"/>
          </w:tcPr>
          <w:p w14:paraId="6BCED00A" w14:textId="6F54AA39" w:rsidR="009A3432" w:rsidRPr="00F948FA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5103" w:type="dxa"/>
          </w:tcPr>
          <w:p w14:paraId="00380717" w14:textId="7AD45242" w:rsidR="009A3432" w:rsidRPr="00F948FA" w:rsidRDefault="009A3432" w:rsidP="009E7936">
            <w:pPr>
              <w:rPr>
                <w:bCs/>
                <w:sz w:val="24"/>
                <w:szCs w:val="24"/>
              </w:rPr>
            </w:pPr>
            <w:r w:rsidRPr="00DA43E0">
              <w:rPr>
                <w:b/>
                <w:color w:val="000000" w:themeColor="text1"/>
                <w:sz w:val="24"/>
                <w:szCs w:val="24"/>
              </w:rPr>
              <w:t>Раздел1</w:t>
            </w:r>
          </w:p>
        </w:tc>
        <w:tc>
          <w:tcPr>
            <w:tcW w:w="4252" w:type="dxa"/>
          </w:tcPr>
          <w:p w14:paraId="1B33E0D3" w14:textId="6249FD1E" w:rsidR="009A3432" w:rsidRPr="00B0670C" w:rsidRDefault="009A3432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09144509" w14:textId="77CF3C1D" w:rsidR="009A3432" w:rsidRPr="00971A9B" w:rsidRDefault="009A3432" w:rsidP="008113A3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A9B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9A3432" w:rsidRPr="00D57D1D" w14:paraId="2618F822" w14:textId="77777777" w:rsidTr="00C34C21">
        <w:trPr>
          <w:trHeight w:val="570"/>
        </w:trPr>
        <w:tc>
          <w:tcPr>
            <w:tcW w:w="1419" w:type="dxa"/>
            <w:vMerge/>
          </w:tcPr>
          <w:p w14:paraId="5C120626" w14:textId="77777777" w:rsidR="009A3432" w:rsidRPr="00347B2E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3A82D093" w14:textId="77777777" w:rsidR="009A3432" w:rsidRPr="00F948FA" w:rsidRDefault="009A3432" w:rsidP="00AC2A6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4788590A" w14:textId="77777777" w:rsidR="009A3432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2DBE5BCB" w14:textId="77777777" w:rsidR="009A3432" w:rsidRDefault="009A3432" w:rsidP="009A34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35FA9">
              <w:rPr>
                <w:bCs/>
                <w:sz w:val="24"/>
                <w:szCs w:val="24"/>
              </w:rPr>
              <w:t>Разработка комплекса интернет маркетинга</w:t>
            </w:r>
          </w:p>
          <w:p w14:paraId="54CCB2F7" w14:textId="77777777" w:rsidR="009A3432" w:rsidRPr="00DA43E0" w:rsidRDefault="009A3432" w:rsidP="00735F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252" w:type="dxa"/>
          </w:tcPr>
          <w:p w14:paraId="4BFAA1DE" w14:textId="28A1895B" w:rsidR="009A3432" w:rsidRPr="00B0670C" w:rsidRDefault="00D57D1D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1. </w:t>
            </w:r>
            <w:r w:rsidRPr="00D57D1D">
              <w:rPr>
                <w:rFonts w:ascii="Times New Roman" w:hAnsi="Times New Roman" w:cs="Times New Roman"/>
                <w:sz w:val="24"/>
                <w:szCs w:val="24"/>
              </w:rPr>
              <w:t>Разработка комплекса интернет маркетинга</w:t>
            </w:r>
          </w:p>
        </w:tc>
        <w:tc>
          <w:tcPr>
            <w:tcW w:w="1843" w:type="dxa"/>
          </w:tcPr>
          <w:p w14:paraId="6920B051" w14:textId="0A924B0F" w:rsidR="009A3432" w:rsidRDefault="00D57D1D" w:rsidP="008113A3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9A3432" w:rsidRPr="00D57D1D" w14:paraId="147B3DE0" w14:textId="77777777" w:rsidTr="00C34C21">
        <w:trPr>
          <w:trHeight w:val="225"/>
        </w:trPr>
        <w:tc>
          <w:tcPr>
            <w:tcW w:w="1419" w:type="dxa"/>
            <w:vMerge/>
          </w:tcPr>
          <w:p w14:paraId="005B89D6" w14:textId="77777777" w:rsidR="009A3432" w:rsidRPr="00347B2E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52C37D54" w14:textId="77777777" w:rsidR="009A3432" w:rsidRPr="00F948FA" w:rsidRDefault="009A3432" w:rsidP="00AC2A6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30ABEE43" w14:textId="77777777" w:rsidR="009A3432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4EE05409" w14:textId="298004B4" w:rsidR="009A3432" w:rsidRPr="00735FA9" w:rsidRDefault="009A3432" w:rsidP="006C6976">
            <w:pPr>
              <w:rPr>
                <w:bCs/>
                <w:sz w:val="24"/>
                <w:szCs w:val="24"/>
              </w:rPr>
            </w:pPr>
            <w:r w:rsidRPr="009E7936">
              <w:rPr>
                <w:b/>
                <w:bCs/>
                <w:sz w:val="24"/>
                <w:szCs w:val="24"/>
              </w:rPr>
              <w:t xml:space="preserve">Раздел2 </w:t>
            </w:r>
          </w:p>
        </w:tc>
        <w:tc>
          <w:tcPr>
            <w:tcW w:w="4252" w:type="dxa"/>
          </w:tcPr>
          <w:p w14:paraId="0F04B2FE" w14:textId="77777777" w:rsidR="009A3432" w:rsidRPr="00B0670C" w:rsidRDefault="009A3432" w:rsidP="008113A3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14:paraId="425365F5" w14:textId="252AB59C" w:rsidR="009A3432" w:rsidRPr="00971A9B" w:rsidRDefault="009A3432" w:rsidP="006C6976">
            <w:pPr>
              <w:pStyle w:val="ConsPlusNormal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A9B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</w:tc>
      </w:tr>
      <w:tr w:rsidR="009A3432" w:rsidRPr="00D57D1D" w14:paraId="369A484D" w14:textId="77777777" w:rsidTr="00C34C21">
        <w:trPr>
          <w:trHeight w:val="1815"/>
        </w:trPr>
        <w:tc>
          <w:tcPr>
            <w:tcW w:w="1419" w:type="dxa"/>
            <w:vMerge/>
          </w:tcPr>
          <w:p w14:paraId="5E9FBFF2" w14:textId="77777777" w:rsidR="009A3432" w:rsidRPr="00347B2E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701" w:type="dxa"/>
            <w:vMerge/>
          </w:tcPr>
          <w:p w14:paraId="3193A2B2" w14:textId="77777777" w:rsidR="009A3432" w:rsidRPr="00F948FA" w:rsidRDefault="009A3432" w:rsidP="00AC2A6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333333"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14:paraId="07D56334" w14:textId="77777777" w:rsidR="009A3432" w:rsidRDefault="009A3432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</w:tcPr>
          <w:p w14:paraId="33FAD88C" w14:textId="77777777" w:rsidR="009A3432" w:rsidRPr="00735FA9" w:rsidRDefault="009A3432" w:rsidP="009A3432">
            <w:pPr>
              <w:rPr>
                <w:color w:val="000000" w:themeColor="text1"/>
                <w:sz w:val="24"/>
                <w:szCs w:val="24"/>
              </w:rPr>
            </w:pPr>
            <w:r w:rsidRPr="00735FA9">
              <w:rPr>
                <w:color w:val="000000" w:themeColor="text1"/>
                <w:sz w:val="24"/>
                <w:szCs w:val="24"/>
              </w:rPr>
              <w:t>Планирование проекта</w:t>
            </w:r>
          </w:p>
          <w:p w14:paraId="39525252" w14:textId="77777777" w:rsidR="009A3432" w:rsidRPr="00735FA9" w:rsidRDefault="009A3432" w:rsidP="009A3432">
            <w:pPr>
              <w:rPr>
                <w:color w:val="000000" w:themeColor="text1"/>
                <w:sz w:val="24"/>
                <w:szCs w:val="24"/>
              </w:rPr>
            </w:pPr>
            <w:r w:rsidRPr="00735FA9">
              <w:rPr>
                <w:color w:val="000000" w:themeColor="text1"/>
                <w:sz w:val="24"/>
                <w:szCs w:val="24"/>
              </w:rPr>
              <w:t>Разработка спецификаций</w:t>
            </w:r>
          </w:p>
          <w:p w14:paraId="262CD700" w14:textId="77777777" w:rsidR="009A3432" w:rsidRPr="00735FA9" w:rsidRDefault="009A3432" w:rsidP="009A3432">
            <w:pPr>
              <w:rPr>
                <w:color w:val="000000" w:themeColor="text1"/>
                <w:sz w:val="24"/>
                <w:szCs w:val="24"/>
              </w:rPr>
            </w:pPr>
            <w:r w:rsidRPr="00735FA9">
              <w:rPr>
                <w:color w:val="000000" w:themeColor="text1"/>
                <w:sz w:val="24"/>
                <w:szCs w:val="24"/>
              </w:rPr>
              <w:t xml:space="preserve">Проектирование </w:t>
            </w:r>
          </w:p>
          <w:p w14:paraId="2140F238" w14:textId="77777777" w:rsidR="009A3432" w:rsidRPr="00735FA9" w:rsidRDefault="009A3432" w:rsidP="009A3432">
            <w:pPr>
              <w:rPr>
                <w:color w:val="000000" w:themeColor="text1"/>
                <w:sz w:val="24"/>
                <w:szCs w:val="24"/>
              </w:rPr>
            </w:pPr>
            <w:r w:rsidRPr="00735FA9">
              <w:rPr>
                <w:color w:val="000000" w:themeColor="text1"/>
                <w:sz w:val="24"/>
                <w:szCs w:val="24"/>
              </w:rPr>
              <w:t>Разработка приложения</w:t>
            </w:r>
          </w:p>
          <w:p w14:paraId="5399124E" w14:textId="77777777" w:rsidR="009A3432" w:rsidRPr="00735FA9" w:rsidRDefault="009A3432" w:rsidP="009A3432">
            <w:pPr>
              <w:rPr>
                <w:color w:val="000000" w:themeColor="text1"/>
                <w:sz w:val="24"/>
                <w:szCs w:val="24"/>
              </w:rPr>
            </w:pPr>
            <w:r w:rsidRPr="00735FA9">
              <w:rPr>
                <w:color w:val="000000" w:themeColor="text1"/>
                <w:sz w:val="24"/>
                <w:szCs w:val="24"/>
              </w:rPr>
              <w:t xml:space="preserve">Отладка и тестирование </w:t>
            </w:r>
          </w:p>
          <w:p w14:paraId="204B81E2" w14:textId="32600A83" w:rsidR="009A3432" w:rsidRPr="009E7936" w:rsidRDefault="009A3432" w:rsidP="009A34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4"/>
                <w:szCs w:val="24"/>
              </w:rPr>
            </w:pPr>
            <w:r w:rsidRPr="00ED5A8E">
              <w:rPr>
                <w:color w:val="000000" w:themeColor="text1"/>
                <w:sz w:val="24"/>
                <w:szCs w:val="24"/>
              </w:rPr>
              <w:t>Разработка технической документации</w:t>
            </w:r>
          </w:p>
        </w:tc>
        <w:tc>
          <w:tcPr>
            <w:tcW w:w="4252" w:type="dxa"/>
          </w:tcPr>
          <w:p w14:paraId="74F9D944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1. Установка и настройка программного обеспечения для разработки мобильных приложений.</w:t>
            </w:r>
          </w:p>
          <w:p w14:paraId="3011024F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2. Разработка объектов мобильного приложения.</w:t>
            </w:r>
          </w:p>
          <w:p w14:paraId="17926D3D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3. Разработка обмена данными мобильного приложения со стационарным приложением.</w:t>
            </w:r>
          </w:p>
          <w:p w14:paraId="67757D26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4. Разработка интерфейса мобильного приложения.</w:t>
            </w:r>
          </w:p>
          <w:p w14:paraId="214EF94B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5. Расширение функциональности мобильного приложения.</w:t>
            </w:r>
          </w:p>
          <w:p w14:paraId="6DBE6798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6. Отладка и тестирование мобильного приложения.</w:t>
            </w:r>
          </w:p>
          <w:p w14:paraId="3C9918A5" w14:textId="77777777" w:rsidR="00FC2281" w:rsidRPr="00FC2281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7. Сборка мобильного приложения и подготовка к публикации.</w:t>
            </w:r>
          </w:p>
          <w:p w14:paraId="0BC2733A" w14:textId="58535778" w:rsidR="009A3432" w:rsidRPr="00B0670C" w:rsidRDefault="00FC2281" w:rsidP="00FC2281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281">
              <w:rPr>
                <w:rFonts w:ascii="Times New Roman" w:hAnsi="Times New Roman" w:cs="Times New Roman"/>
                <w:sz w:val="24"/>
                <w:szCs w:val="24"/>
              </w:rPr>
              <w:t>Тема 8. Подготовка технической документации мобильного приложения.</w:t>
            </w:r>
          </w:p>
        </w:tc>
        <w:tc>
          <w:tcPr>
            <w:tcW w:w="1843" w:type="dxa"/>
          </w:tcPr>
          <w:p w14:paraId="1CB780D5" w14:textId="0A4D7A1F" w:rsidR="009A3432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4E416AF6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B1311D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559096" w14:textId="39048FCF" w:rsidR="00D57D1D" w:rsidRDefault="00971A9B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14:paraId="2EB605E5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78926B0" w14:textId="1A0C9A4C" w:rsidR="00D57D1D" w:rsidRDefault="00971A9B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230FDE3D" w14:textId="77777777" w:rsidR="00D57D1D" w:rsidRDefault="00D57D1D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0CEC4C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CD8B80" w14:textId="3B2B7D40" w:rsidR="00D57D1D" w:rsidRDefault="00971A9B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5A2A287C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6D0EA1" w14:textId="66B6C449" w:rsidR="00D57D1D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0C9507A7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53510F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359798D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B74D91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276893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14:paraId="08E3B263" w14:textId="77777777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57AB36" w14:textId="5750328C" w:rsidR="00507BD4" w:rsidRDefault="00507BD4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DCB2D6B" w14:textId="77777777" w:rsidR="00D57D1D" w:rsidRDefault="00D57D1D" w:rsidP="006C6976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E979C65" w14:textId="223F316B" w:rsidR="00FC7CE6" w:rsidRDefault="00FC7CE6" w:rsidP="00811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4586AB18" w14:textId="79FD9154" w:rsidR="004C5A15" w:rsidRPr="003F435A" w:rsidRDefault="00E2042C" w:rsidP="00811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3.2. </w:t>
      </w:r>
      <w:r w:rsidR="00972124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Тематический план и содержание </w:t>
      </w:r>
      <w:r w:rsidR="00BC1484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учебной </w:t>
      </w:r>
      <w:r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практики</w:t>
      </w:r>
    </w:p>
    <w:tbl>
      <w:tblPr>
        <w:tblStyle w:val="ab"/>
        <w:tblW w:w="1519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401"/>
        <w:gridCol w:w="6237"/>
        <w:gridCol w:w="1559"/>
      </w:tblGrid>
      <w:tr w:rsidR="00D154EF" w:rsidRPr="00C77433" w14:paraId="565E2431" w14:textId="77777777" w:rsidTr="00C77433">
        <w:tc>
          <w:tcPr>
            <w:tcW w:w="7401" w:type="dxa"/>
            <w:vAlign w:val="center"/>
          </w:tcPr>
          <w:p w14:paraId="5A5E9A40" w14:textId="10281FBA" w:rsidR="00D154EF" w:rsidRPr="0007607F" w:rsidRDefault="00D154EF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07607F">
              <w:rPr>
                <w:b/>
                <w:bCs/>
                <w:sz w:val="24"/>
                <w:szCs w:val="24"/>
              </w:rPr>
              <w:t xml:space="preserve">Код и наименование профессиональных модулей и тем учебной практики </w:t>
            </w:r>
          </w:p>
        </w:tc>
        <w:tc>
          <w:tcPr>
            <w:tcW w:w="6237" w:type="dxa"/>
            <w:vAlign w:val="center"/>
          </w:tcPr>
          <w:p w14:paraId="7A505D9E" w14:textId="419044B6" w:rsidR="00D154EF" w:rsidRPr="0007607F" w:rsidRDefault="00D154EF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07607F">
              <w:rPr>
                <w:b/>
                <w:bCs/>
                <w:sz w:val="24"/>
                <w:szCs w:val="24"/>
              </w:rPr>
              <w:t xml:space="preserve">Содержание учебных занятий </w:t>
            </w:r>
          </w:p>
        </w:tc>
        <w:tc>
          <w:tcPr>
            <w:tcW w:w="1559" w:type="dxa"/>
            <w:vAlign w:val="center"/>
          </w:tcPr>
          <w:p w14:paraId="272F22FE" w14:textId="5AB8B71C" w:rsidR="00D154EF" w:rsidRPr="00C77433" w:rsidRDefault="00972124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77433">
              <w:rPr>
                <w:b/>
                <w:bCs/>
                <w:sz w:val="24"/>
                <w:szCs w:val="24"/>
              </w:rPr>
              <w:t>Объем часов</w:t>
            </w:r>
            <w:r w:rsidR="00D154EF" w:rsidRPr="00C77433">
              <w:rPr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FE011C" w:rsidRPr="00C77433" w14:paraId="38E0912B" w14:textId="77777777" w:rsidTr="00C77433">
        <w:trPr>
          <w:trHeight w:val="169"/>
        </w:trPr>
        <w:tc>
          <w:tcPr>
            <w:tcW w:w="13638" w:type="dxa"/>
            <w:gridSpan w:val="2"/>
          </w:tcPr>
          <w:p w14:paraId="24F314D6" w14:textId="7BCA2FDB" w:rsidR="00FE011C" w:rsidRPr="00C77433" w:rsidRDefault="00664F63" w:rsidP="008113A3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  <w:shd w:val="clear" w:color="auto" w:fill="FFFFFF"/>
              </w:rPr>
              <w:t>ПМ. 05</w:t>
            </w:r>
            <w:r w:rsidR="00FE011C" w:rsidRPr="00C77433">
              <w:rPr>
                <w:color w:val="333333"/>
                <w:sz w:val="24"/>
                <w:szCs w:val="24"/>
                <w:shd w:val="clear" w:color="auto" w:fill="FFFFFF"/>
              </w:rPr>
              <w:t xml:space="preserve"> Разработка модулей программного обеспечения для компьютерных систем</w:t>
            </w:r>
          </w:p>
        </w:tc>
        <w:tc>
          <w:tcPr>
            <w:tcW w:w="1559" w:type="dxa"/>
            <w:vMerge w:val="restart"/>
          </w:tcPr>
          <w:p w14:paraId="6CE56F02" w14:textId="74F8774E" w:rsidR="00FE011C" w:rsidRPr="00C90DD6" w:rsidRDefault="001612D0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90DD6">
              <w:rPr>
                <w:b/>
                <w:bCs/>
                <w:sz w:val="24"/>
                <w:szCs w:val="24"/>
              </w:rPr>
              <w:t>108</w:t>
            </w:r>
          </w:p>
        </w:tc>
      </w:tr>
      <w:tr w:rsidR="00FE011C" w:rsidRPr="00196CC3" w14:paraId="3F384C21" w14:textId="77777777" w:rsidTr="00C77433">
        <w:trPr>
          <w:trHeight w:val="132"/>
        </w:trPr>
        <w:tc>
          <w:tcPr>
            <w:tcW w:w="13638" w:type="dxa"/>
            <w:gridSpan w:val="2"/>
          </w:tcPr>
          <w:p w14:paraId="40AD45FF" w14:textId="048B71FE" w:rsidR="00FE011C" w:rsidRPr="00C77433" w:rsidRDefault="00664F63" w:rsidP="008113A3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МДК.</w:t>
            </w:r>
            <w:r w:rsidRPr="00664F63">
              <w:rPr>
                <w:color w:val="000000"/>
                <w:sz w:val="24"/>
                <w:szCs w:val="24"/>
              </w:rPr>
              <w:t xml:space="preserve">05.01 Проектирование и дизайн информационных систем  </w:t>
            </w:r>
          </w:p>
          <w:p w14:paraId="264A649F" w14:textId="77777777" w:rsidR="00664F63" w:rsidRDefault="00FE011C" w:rsidP="008113A3">
            <w:pPr>
              <w:jc w:val="both"/>
              <w:rPr>
                <w:color w:val="000000"/>
                <w:sz w:val="24"/>
                <w:szCs w:val="24"/>
              </w:rPr>
            </w:pPr>
            <w:r w:rsidRPr="00C77433">
              <w:rPr>
                <w:bCs/>
                <w:sz w:val="24"/>
                <w:szCs w:val="24"/>
              </w:rPr>
              <w:t>МДК.0</w:t>
            </w:r>
            <w:r w:rsidR="00664F63">
              <w:rPr>
                <w:bCs/>
                <w:sz w:val="24"/>
                <w:szCs w:val="24"/>
              </w:rPr>
              <w:t>5</w:t>
            </w:r>
            <w:r w:rsidRPr="00C77433">
              <w:rPr>
                <w:bCs/>
                <w:sz w:val="24"/>
                <w:szCs w:val="24"/>
              </w:rPr>
              <w:t xml:space="preserve">.02 </w:t>
            </w:r>
            <w:r w:rsidR="00664F63" w:rsidRPr="00664F63">
              <w:rPr>
                <w:color w:val="000000"/>
                <w:sz w:val="24"/>
                <w:szCs w:val="24"/>
              </w:rPr>
              <w:t>Разработка кода информационных систем.</w:t>
            </w:r>
          </w:p>
          <w:p w14:paraId="2639D10D" w14:textId="36C81E3B" w:rsidR="00FE011C" w:rsidRPr="00C77433" w:rsidRDefault="00664F63" w:rsidP="00AE5016">
            <w:pPr>
              <w:jc w:val="both"/>
              <w:rPr>
                <w:bCs/>
                <w:sz w:val="24"/>
                <w:szCs w:val="24"/>
              </w:rPr>
            </w:pPr>
            <w:r w:rsidRPr="00664F63">
              <w:rPr>
                <w:bCs/>
                <w:sz w:val="24"/>
                <w:szCs w:val="24"/>
              </w:rPr>
              <w:t xml:space="preserve">МДК. 05.03 Тестирование информационных систем </w:t>
            </w:r>
          </w:p>
        </w:tc>
        <w:tc>
          <w:tcPr>
            <w:tcW w:w="1559" w:type="dxa"/>
            <w:vMerge/>
          </w:tcPr>
          <w:p w14:paraId="13159D18" w14:textId="77777777" w:rsidR="00FE011C" w:rsidRPr="00C77433" w:rsidRDefault="00FE011C" w:rsidP="008113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514534" w14:paraId="0B144966" w14:textId="77777777" w:rsidTr="00C77433">
        <w:trPr>
          <w:trHeight w:val="132"/>
        </w:trPr>
        <w:tc>
          <w:tcPr>
            <w:tcW w:w="7401" w:type="dxa"/>
          </w:tcPr>
          <w:p w14:paraId="1760811F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1. Анализ предметной области методами: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вебометрический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анализа</w:t>
            </w:r>
          </w:p>
          <w:p w14:paraId="6C464C10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2. Анализ предметной области методами: анализа ситуаций, моделирования и др.</w:t>
            </w:r>
          </w:p>
          <w:p w14:paraId="5FE0FECB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3. Оценка экономической эффективности информационной системы</w:t>
            </w:r>
          </w:p>
          <w:p w14:paraId="559B8AAF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lastRenderedPageBreak/>
              <w:t>Тема 4. Разработка модели архитектуры информационной системы</w:t>
            </w:r>
          </w:p>
          <w:p w14:paraId="4B244CB7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4A9FECF6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5. Обоснование выбора средств проектирования информационной системы</w:t>
            </w:r>
          </w:p>
          <w:p w14:paraId="74526318" w14:textId="77777777" w:rsidR="0007607F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>Тема 6. Описание бизнес-процессов заданной предметной области</w:t>
            </w:r>
          </w:p>
          <w:p w14:paraId="17B085BC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7</w:t>
            </w:r>
            <w:r w:rsidRPr="00EE0B34">
              <w:rPr>
                <w:color w:val="000000" w:themeColor="text1"/>
                <w:sz w:val="24"/>
                <w:szCs w:val="24"/>
              </w:rPr>
              <w:t>. Обоснование выбора технических средств</w:t>
            </w:r>
          </w:p>
          <w:p w14:paraId="6A073411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8</w:t>
            </w:r>
            <w:r w:rsidRPr="00EE0B34">
              <w:rPr>
                <w:color w:val="000000" w:themeColor="text1"/>
                <w:sz w:val="24"/>
                <w:szCs w:val="24"/>
              </w:rPr>
              <w:t>. Стоимостная оценка проекта</w:t>
            </w:r>
          </w:p>
          <w:p w14:paraId="316567EA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9</w:t>
            </w:r>
            <w:r w:rsidRPr="00EE0B34">
              <w:rPr>
                <w:color w:val="000000" w:themeColor="text1"/>
                <w:sz w:val="24"/>
                <w:szCs w:val="24"/>
              </w:rPr>
              <w:t>. Построение и обоснование модели проекта</w:t>
            </w:r>
          </w:p>
          <w:p w14:paraId="1A503987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12BBA864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10</w:t>
            </w:r>
            <w:r w:rsidRPr="00EE0B34">
              <w:rPr>
                <w:color w:val="000000" w:themeColor="text1"/>
                <w:sz w:val="24"/>
                <w:szCs w:val="24"/>
              </w:rPr>
              <w:t>. Установка и настройка системы контроля версий с разграничением ролей</w:t>
            </w:r>
          </w:p>
          <w:p w14:paraId="4437CE95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11</w:t>
            </w:r>
            <w:r w:rsidRPr="00EE0B34">
              <w:rPr>
                <w:color w:val="000000" w:themeColor="text1"/>
                <w:sz w:val="24"/>
                <w:szCs w:val="24"/>
              </w:rPr>
              <w:t>. Проектирование и разработка интерфейса пользователя</w:t>
            </w:r>
          </w:p>
          <w:p w14:paraId="2BFD0432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2496B261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12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графического интерфейса пользователя</w:t>
            </w:r>
          </w:p>
          <w:p w14:paraId="44460044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13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обработки числовых данных. Отладка приложения</w:t>
            </w:r>
          </w:p>
          <w:p w14:paraId="4C85000D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14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алгоритмов поиска. Отладка приложения</w:t>
            </w:r>
          </w:p>
          <w:p w14:paraId="255FDA47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69458A51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15</w:t>
            </w:r>
            <w:r w:rsidRPr="00EE0B34">
              <w:rPr>
                <w:color w:val="000000" w:themeColor="text1"/>
                <w:sz w:val="24"/>
                <w:szCs w:val="24"/>
              </w:rPr>
              <w:t>. Реализация обработки табличных данных. Отладка приложения</w:t>
            </w:r>
          </w:p>
          <w:p w14:paraId="2BD82BEE" w14:textId="77777777" w:rsidR="0007607F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16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и отладка генератора случайных символов</w:t>
            </w:r>
          </w:p>
          <w:p w14:paraId="1F1A0F85" w14:textId="77777777" w:rsidR="0007607F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 w:themeColor="text1"/>
                <w:sz w:val="24"/>
                <w:szCs w:val="24"/>
              </w:rPr>
            </w:pPr>
          </w:p>
          <w:p w14:paraId="45D234C9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17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тестового сценария проекта</w:t>
            </w:r>
          </w:p>
          <w:p w14:paraId="2C3FEA33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18</w:t>
            </w:r>
            <w:r w:rsidRPr="00EE0B34">
              <w:rPr>
                <w:color w:val="000000" w:themeColor="text1"/>
                <w:sz w:val="24"/>
                <w:szCs w:val="24"/>
              </w:rPr>
              <w:t>. Разработка тестовых пакетов</w:t>
            </w:r>
          </w:p>
          <w:p w14:paraId="2B085E93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19</w:t>
            </w:r>
            <w:r w:rsidRPr="00EE0B34">
              <w:rPr>
                <w:color w:val="000000" w:themeColor="text1"/>
                <w:sz w:val="24"/>
                <w:szCs w:val="24"/>
              </w:rPr>
              <w:t>. Использование инструментария анализа качества</w:t>
            </w:r>
          </w:p>
          <w:p w14:paraId="7B210225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20</w:t>
            </w:r>
            <w:r w:rsidRPr="00EE0B34">
              <w:rPr>
                <w:color w:val="000000" w:themeColor="text1"/>
                <w:sz w:val="24"/>
                <w:szCs w:val="24"/>
              </w:rPr>
              <w:t>. Анализ и обеспечение обработки исключительных ситуаций</w:t>
            </w:r>
          </w:p>
          <w:p w14:paraId="3C5C2FFD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37A9E224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21</w:t>
            </w:r>
            <w:r w:rsidRPr="00EE0B34">
              <w:rPr>
                <w:color w:val="000000" w:themeColor="text1"/>
                <w:sz w:val="24"/>
                <w:szCs w:val="24"/>
              </w:rPr>
              <w:t>. Функциональное тестирование и. тестирование безопасности</w:t>
            </w:r>
          </w:p>
          <w:p w14:paraId="0B5541C5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60C8C901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22</w:t>
            </w:r>
            <w:r w:rsidRPr="00EE0B34">
              <w:rPr>
                <w:color w:val="000000" w:themeColor="text1"/>
                <w:sz w:val="24"/>
                <w:szCs w:val="24"/>
              </w:rPr>
              <w:t>. Нагрузочное тестирование, стрессовое тестирование</w:t>
            </w:r>
          </w:p>
          <w:p w14:paraId="11D40C2C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0EE3C18A" w14:textId="77777777" w:rsidR="0007607F" w:rsidRPr="00EE0B34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r>
              <w:rPr>
                <w:color w:val="000000" w:themeColor="text1"/>
                <w:sz w:val="24"/>
                <w:szCs w:val="24"/>
              </w:rPr>
              <w:t>23</w:t>
            </w:r>
            <w:r w:rsidRPr="00EE0B34">
              <w:rPr>
                <w:color w:val="000000" w:themeColor="text1"/>
                <w:sz w:val="24"/>
                <w:szCs w:val="24"/>
              </w:rPr>
              <w:t>. Тестирование интеграции и конфигурационное тестирование</w:t>
            </w:r>
          </w:p>
          <w:p w14:paraId="5AAC009E" w14:textId="52847E88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EE0B34">
              <w:rPr>
                <w:color w:val="000000" w:themeColor="text1"/>
                <w:sz w:val="24"/>
                <w:szCs w:val="24"/>
              </w:rPr>
              <w:t xml:space="preserve">Тема </w:t>
            </w:r>
            <w:proofErr w:type="gramStart"/>
            <w:r>
              <w:rPr>
                <w:color w:val="000000" w:themeColor="text1"/>
                <w:sz w:val="24"/>
                <w:szCs w:val="24"/>
              </w:rPr>
              <w:t>24</w:t>
            </w:r>
            <w:r w:rsidRPr="00EE0B34">
              <w:rPr>
                <w:color w:val="000000" w:themeColor="text1"/>
                <w:sz w:val="24"/>
                <w:szCs w:val="24"/>
              </w:rPr>
              <w:t xml:space="preserve"> .</w:t>
            </w:r>
            <w:proofErr w:type="gramEnd"/>
            <w:r w:rsidRPr="00EE0B34">
              <w:rPr>
                <w:color w:val="000000" w:themeColor="text1"/>
                <w:sz w:val="24"/>
                <w:szCs w:val="24"/>
              </w:rPr>
              <w:t xml:space="preserve"> Тестирование установки</w:t>
            </w:r>
          </w:p>
        </w:tc>
        <w:tc>
          <w:tcPr>
            <w:tcW w:w="6237" w:type="dxa"/>
          </w:tcPr>
          <w:p w14:paraId="2A1DD07E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lastRenderedPageBreak/>
              <w:t>Рассмотрение</w:t>
            </w:r>
            <w:r w:rsidRPr="000D383B">
              <w:rPr>
                <w:color w:val="000000" w:themeColor="text1"/>
                <w:sz w:val="24"/>
                <w:szCs w:val="24"/>
              </w:rPr>
              <w:t xml:space="preserve"> понятий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контентанализа</w:t>
            </w:r>
            <w:proofErr w:type="spellEnd"/>
            <w:r w:rsidRPr="00EE0B34">
              <w:rPr>
                <w:color w:val="000000" w:themeColor="text1"/>
                <w:sz w:val="24"/>
                <w:szCs w:val="24"/>
              </w:rPr>
              <w:t xml:space="preserve"> и </w:t>
            </w:r>
            <w:proofErr w:type="spellStart"/>
            <w:r w:rsidRPr="00EE0B34">
              <w:rPr>
                <w:color w:val="000000" w:themeColor="text1"/>
                <w:sz w:val="24"/>
                <w:szCs w:val="24"/>
              </w:rPr>
              <w:t>вебометрическ</w:t>
            </w:r>
            <w:r>
              <w:rPr>
                <w:color w:val="000000" w:themeColor="text1"/>
                <w:sz w:val="24"/>
                <w:szCs w:val="24"/>
              </w:rPr>
              <w:t>ого</w:t>
            </w:r>
            <w:proofErr w:type="spellEnd"/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EE0B34">
              <w:rPr>
                <w:color w:val="000000" w:themeColor="text1"/>
                <w:sz w:val="24"/>
                <w:szCs w:val="24"/>
              </w:rPr>
              <w:t>анализа</w:t>
            </w:r>
            <w:r>
              <w:rPr>
                <w:color w:val="000000" w:themeColor="text1"/>
                <w:sz w:val="24"/>
                <w:szCs w:val="24"/>
              </w:rPr>
              <w:t xml:space="preserve"> на практике.</w:t>
            </w:r>
          </w:p>
          <w:p w14:paraId="54D44A7D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 w:rsidRPr="000D383B">
              <w:rPr>
                <w:color w:val="000000" w:themeColor="text1"/>
                <w:sz w:val="24"/>
                <w:szCs w:val="24"/>
              </w:rPr>
              <w:t xml:space="preserve">Рассмотрение понятий </w:t>
            </w:r>
            <w:r>
              <w:rPr>
                <w:color w:val="000000" w:themeColor="text1"/>
                <w:sz w:val="24"/>
                <w:szCs w:val="24"/>
              </w:rPr>
              <w:t>анализа ситуаций и моделирования на практике.</w:t>
            </w:r>
          </w:p>
          <w:p w14:paraId="6F3A79A5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параметров экономической эффективности информационной системы</w:t>
            </w:r>
          </w:p>
          <w:p w14:paraId="31599FC9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lastRenderedPageBreak/>
              <w:t>Применение навыков построения модели архитектуры информационной системы</w:t>
            </w:r>
          </w:p>
          <w:p w14:paraId="5653AAC6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62CB5614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проектирования информационных систем</w:t>
            </w:r>
          </w:p>
          <w:p w14:paraId="2DB2298A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26F058AB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бизнес-процессов. Разработка бизнес-процессов на практике</w:t>
            </w:r>
          </w:p>
          <w:p w14:paraId="6D86612C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Знакомство с понятием стоимостная оценка проекта</w:t>
            </w:r>
          </w:p>
          <w:p w14:paraId="574AD902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Построение модели разрабатываемой информационной системы</w:t>
            </w:r>
          </w:p>
          <w:p w14:paraId="6D73FDA9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Изучения понятия системы контроля версий</w:t>
            </w:r>
          </w:p>
          <w:p w14:paraId="15D737BB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7C81B3CE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Проектирование интерфейса разрабатываемой информационной системы</w:t>
            </w:r>
          </w:p>
          <w:p w14:paraId="16DBF2DB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интерфейса информационной системы</w:t>
            </w:r>
          </w:p>
          <w:p w14:paraId="0F006958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алгоритмы обработки числовых данный</w:t>
            </w:r>
          </w:p>
          <w:p w14:paraId="1DD607C6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алгоритмы поиска</w:t>
            </w:r>
          </w:p>
          <w:p w14:paraId="36F4F040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Разработка программной части информационной системы: обработка табличных данных</w:t>
            </w:r>
          </w:p>
          <w:p w14:paraId="6DB19F5D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Проектирование, разработка и отладка </w:t>
            </w:r>
            <w:r w:rsidRPr="00EE0B34">
              <w:rPr>
                <w:color w:val="000000" w:themeColor="text1"/>
                <w:sz w:val="24"/>
                <w:szCs w:val="24"/>
              </w:rPr>
              <w:t>генератора случайных символов</w:t>
            </w:r>
          </w:p>
          <w:p w14:paraId="523BA400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тестового сценария на практике</w:t>
            </w:r>
          </w:p>
          <w:p w14:paraId="550F7F85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Изучение понятия тестового пакета на практике</w:t>
            </w:r>
          </w:p>
          <w:p w14:paraId="4E9C0441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Анализ средств анализа качества</w:t>
            </w:r>
          </w:p>
          <w:p w14:paraId="525C23E1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Обработка исключительный ситуаций работы приложения</w:t>
            </w:r>
          </w:p>
          <w:p w14:paraId="33D948A7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функционального тестирования и тестирования безопасности</w:t>
            </w:r>
          </w:p>
          <w:p w14:paraId="31C5074F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</w:p>
          <w:p w14:paraId="6EB636F7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нагрузочного и стрессового тестирования</w:t>
            </w:r>
          </w:p>
          <w:p w14:paraId="5F6796B1" w14:textId="77777777" w:rsidR="0007607F" w:rsidRDefault="0007607F" w:rsidP="0007607F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Рассмотрение на практике понятий тестирования интеграции и конфигурационного тестирования</w:t>
            </w:r>
          </w:p>
          <w:p w14:paraId="13A081EC" w14:textId="240CF2F9" w:rsidR="0007607F" w:rsidRPr="0007607F" w:rsidRDefault="0007607F" w:rsidP="0007607F">
            <w:pPr>
              <w:pStyle w:val="af2"/>
              <w:shd w:val="clear" w:color="auto" w:fill="FFFFFF"/>
              <w:spacing w:before="0" w:beforeAutospacing="0" w:after="0" w:afterAutospacing="0"/>
              <w:jc w:val="both"/>
            </w:pPr>
            <w:r>
              <w:rPr>
                <w:color w:val="000000" w:themeColor="text1"/>
              </w:rPr>
              <w:lastRenderedPageBreak/>
              <w:t>Тестирование установки разработанной информационной системы</w:t>
            </w:r>
          </w:p>
        </w:tc>
        <w:tc>
          <w:tcPr>
            <w:tcW w:w="1559" w:type="dxa"/>
            <w:vMerge/>
          </w:tcPr>
          <w:p w14:paraId="44B26688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C77433" w14:paraId="1A9722A4" w14:textId="77777777" w:rsidTr="00C77433">
        <w:tc>
          <w:tcPr>
            <w:tcW w:w="13638" w:type="dxa"/>
            <w:gridSpan w:val="2"/>
          </w:tcPr>
          <w:p w14:paraId="1B78F88F" w14:textId="6D9F6CDE" w:rsidR="0007607F" w:rsidRPr="00C77433" w:rsidRDefault="0007607F" w:rsidP="0007607F">
            <w:pPr>
              <w:rPr>
                <w:sz w:val="24"/>
                <w:szCs w:val="24"/>
              </w:rPr>
            </w:pPr>
            <w:r w:rsidRPr="00C77433">
              <w:rPr>
                <w:color w:val="333333"/>
                <w:sz w:val="24"/>
                <w:szCs w:val="24"/>
              </w:rPr>
              <w:lastRenderedPageBreak/>
              <w:t>ПМ. 0</w:t>
            </w:r>
            <w:r>
              <w:rPr>
                <w:color w:val="333333"/>
                <w:sz w:val="24"/>
                <w:szCs w:val="24"/>
              </w:rPr>
              <w:t>8</w:t>
            </w:r>
            <w:r w:rsidRPr="00C77433">
              <w:rPr>
                <w:color w:val="333333"/>
                <w:sz w:val="24"/>
                <w:szCs w:val="24"/>
              </w:rPr>
              <w:t xml:space="preserve"> </w:t>
            </w:r>
            <w:r w:rsidRPr="00ED5A5F">
              <w:rPr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  <w:tc>
          <w:tcPr>
            <w:tcW w:w="1559" w:type="dxa"/>
            <w:vMerge w:val="restart"/>
          </w:tcPr>
          <w:p w14:paraId="1A827A36" w14:textId="7B05D85A" w:rsidR="0007607F" w:rsidRPr="00C90DD6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90DD6">
              <w:rPr>
                <w:b/>
                <w:bCs/>
                <w:sz w:val="24"/>
                <w:szCs w:val="24"/>
              </w:rPr>
              <w:t>144</w:t>
            </w:r>
          </w:p>
        </w:tc>
      </w:tr>
      <w:tr w:rsidR="0007607F" w:rsidRPr="00514534" w14:paraId="0C5DF652" w14:textId="77777777" w:rsidTr="00C77433">
        <w:tc>
          <w:tcPr>
            <w:tcW w:w="13638" w:type="dxa"/>
            <w:gridSpan w:val="2"/>
          </w:tcPr>
          <w:p w14:paraId="514DD570" w14:textId="77777777" w:rsidR="0007607F" w:rsidRDefault="0007607F" w:rsidP="0007607F">
            <w:pPr>
              <w:jc w:val="both"/>
              <w:rPr>
                <w:color w:val="000000"/>
                <w:sz w:val="24"/>
                <w:szCs w:val="24"/>
              </w:rPr>
            </w:pPr>
            <w:r w:rsidRPr="001A025A">
              <w:rPr>
                <w:color w:val="000000"/>
                <w:sz w:val="24"/>
                <w:szCs w:val="24"/>
              </w:rPr>
              <w:t xml:space="preserve">МДК. 08.01 Проектирование и разработка интерфейсов пользователя </w:t>
            </w:r>
          </w:p>
          <w:p w14:paraId="2BAF160B" w14:textId="040A7613" w:rsidR="0007607F" w:rsidRPr="00C77433" w:rsidRDefault="0007607F" w:rsidP="00C90DD6">
            <w:pPr>
              <w:jc w:val="both"/>
              <w:rPr>
                <w:color w:val="000000"/>
                <w:sz w:val="24"/>
                <w:szCs w:val="24"/>
              </w:rPr>
            </w:pPr>
            <w:r w:rsidRPr="00175061">
              <w:rPr>
                <w:color w:val="000000"/>
                <w:sz w:val="24"/>
                <w:szCs w:val="24"/>
              </w:rPr>
              <w:t xml:space="preserve">МДК. 08.02 Графический дизайн и мультимедиа </w:t>
            </w:r>
          </w:p>
        </w:tc>
        <w:tc>
          <w:tcPr>
            <w:tcW w:w="1559" w:type="dxa"/>
            <w:vMerge/>
          </w:tcPr>
          <w:p w14:paraId="76ED658E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514534" w14:paraId="574A0249" w14:textId="77777777" w:rsidTr="00C77433">
        <w:tc>
          <w:tcPr>
            <w:tcW w:w="7401" w:type="dxa"/>
          </w:tcPr>
          <w:p w14:paraId="0D183486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1. Анализ целевой аудитории</w:t>
            </w:r>
          </w:p>
          <w:p w14:paraId="74A3B6DE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2. Разработка и написания технического задания </w:t>
            </w:r>
          </w:p>
          <w:p w14:paraId="47AB59B6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 3. Разработка карты интерфейса и черновых эскизов</w:t>
            </w:r>
          </w:p>
          <w:p w14:paraId="139D66B9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4. Создание </w:t>
            </w:r>
            <w:proofErr w:type="spellStart"/>
            <w:r w:rsidRPr="00193788">
              <w:rPr>
                <w:sz w:val="24"/>
                <w:szCs w:val="24"/>
              </w:rPr>
              <w:t>Wireframes</w:t>
            </w:r>
            <w:proofErr w:type="spellEnd"/>
            <w:r w:rsidRPr="001937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интерфейса</w:t>
            </w:r>
          </w:p>
          <w:p w14:paraId="187A8540" w14:textId="77777777" w:rsidR="0007607F" w:rsidRPr="00193788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5. Создание </w:t>
            </w:r>
            <w:proofErr w:type="spellStart"/>
            <w:r w:rsidRPr="00193788">
              <w:rPr>
                <w:sz w:val="24"/>
                <w:szCs w:val="24"/>
              </w:rPr>
              <w:t>User</w:t>
            </w:r>
            <w:proofErr w:type="spellEnd"/>
            <w:r w:rsidRPr="00D32339">
              <w:rPr>
                <w:sz w:val="24"/>
                <w:szCs w:val="24"/>
              </w:rPr>
              <w:t xml:space="preserve"> </w:t>
            </w:r>
            <w:proofErr w:type="spellStart"/>
            <w:r w:rsidRPr="00193788">
              <w:rPr>
                <w:sz w:val="24"/>
                <w:szCs w:val="24"/>
              </w:rPr>
              <w:t>Flow</w:t>
            </w:r>
            <w:proofErr w:type="spellEnd"/>
          </w:p>
          <w:p w14:paraId="2F56AB03" w14:textId="77777777" w:rsidR="0007607F" w:rsidRPr="00D32339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6. Создание </w:t>
            </w:r>
            <w:r w:rsidRPr="00193788">
              <w:rPr>
                <w:sz w:val="24"/>
                <w:szCs w:val="24"/>
              </w:rPr>
              <w:t>UI</w:t>
            </w:r>
            <w:r w:rsidRPr="00D3233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прототипа</w:t>
            </w:r>
          </w:p>
          <w:p w14:paraId="2AEB65DC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7. </w:t>
            </w:r>
            <w:r w:rsidRPr="00B67878">
              <w:rPr>
                <w:sz w:val="24"/>
                <w:szCs w:val="24"/>
              </w:rPr>
              <w:t xml:space="preserve">Применение тегов HTML при создании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</w:t>
            </w:r>
          </w:p>
          <w:p w14:paraId="23AF859C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8. </w:t>
            </w:r>
            <w:r w:rsidRPr="00B67878">
              <w:rPr>
                <w:sz w:val="24"/>
                <w:szCs w:val="24"/>
              </w:rPr>
              <w:t xml:space="preserve">Создание формы на </w:t>
            </w:r>
            <w:proofErr w:type="spellStart"/>
            <w:r w:rsidRPr="00B67878">
              <w:rPr>
                <w:sz w:val="24"/>
                <w:szCs w:val="24"/>
              </w:rPr>
              <w:t>html</w:t>
            </w:r>
            <w:proofErr w:type="spellEnd"/>
            <w:r w:rsidRPr="00B67878">
              <w:rPr>
                <w:sz w:val="24"/>
                <w:szCs w:val="24"/>
              </w:rPr>
              <w:t>-странице</w:t>
            </w:r>
          </w:p>
          <w:p w14:paraId="1FA57F99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9. </w:t>
            </w:r>
            <w:r w:rsidRPr="00B67878">
              <w:rPr>
                <w:sz w:val="24"/>
                <w:szCs w:val="24"/>
              </w:rPr>
              <w:t xml:space="preserve">Форматирование </w:t>
            </w:r>
            <w:proofErr w:type="spellStart"/>
            <w:r w:rsidRPr="00B67878">
              <w:rPr>
                <w:sz w:val="24"/>
                <w:szCs w:val="24"/>
              </w:rPr>
              <w:t>web</w:t>
            </w:r>
            <w:proofErr w:type="spellEnd"/>
            <w:r w:rsidRPr="00B67878">
              <w:rPr>
                <w:sz w:val="24"/>
                <w:szCs w:val="24"/>
              </w:rPr>
              <w:t>-страниц с использованием каскадных таблиц стилей</w:t>
            </w:r>
          </w:p>
          <w:p w14:paraId="2B1CE6D3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10. </w:t>
            </w:r>
            <w:r w:rsidRPr="00B67878">
              <w:rPr>
                <w:sz w:val="24"/>
                <w:szCs w:val="24"/>
              </w:rPr>
              <w:t>Вёрстка по индивидуальному заданию</w:t>
            </w:r>
          </w:p>
          <w:p w14:paraId="0ED0091E" w14:textId="4BADF62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11. </w:t>
            </w:r>
            <w:r w:rsidRPr="00A4690C">
              <w:rPr>
                <w:sz w:val="24"/>
                <w:szCs w:val="24"/>
              </w:rPr>
              <w:t xml:space="preserve">Использование </w:t>
            </w:r>
            <w:proofErr w:type="spellStart"/>
            <w:r w:rsidRPr="00A4690C">
              <w:rPr>
                <w:sz w:val="24"/>
                <w:szCs w:val="24"/>
              </w:rPr>
              <w:t>JavaScript</w:t>
            </w:r>
            <w:proofErr w:type="spellEnd"/>
            <w:r w:rsidRPr="00A4690C">
              <w:rPr>
                <w:sz w:val="24"/>
                <w:szCs w:val="24"/>
              </w:rPr>
              <w:t xml:space="preserve"> при создании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-сайта</w:t>
            </w:r>
          </w:p>
          <w:p w14:paraId="6BC90CC9" w14:textId="77777777" w:rsidR="0007607F" w:rsidRDefault="0007607F" w:rsidP="0007607F">
            <w:pPr>
              <w:rPr>
                <w:sz w:val="24"/>
                <w:szCs w:val="24"/>
              </w:rPr>
            </w:pPr>
          </w:p>
          <w:p w14:paraId="5DFA7CEB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12. </w:t>
            </w:r>
            <w:r w:rsidRPr="00A4690C">
              <w:rPr>
                <w:sz w:val="24"/>
                <w:szCs w:val="24"/>
              </w:rPr>
              <w:t xml:space="preserve">Подготовка и оптимизация графики на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-странице</w:t>
            </w:r>
          </w:p>
          <w:p w14:paraId="6D9725F9" w14:textId="77777777" w:rsidR="0007607F" w:rsidRDefault="0007607F" w:rsidP="0007607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13. </w:t>
            </w:r>
            <w:r w:rsidRPr="00A4690C">
              <w:rPr>
                <w:sz w:val="24"/>
                <w:szCs w:val="24"/>
              </w:rPr>
              <w:t xml:space="preserve">Создание баннера для </w:t>
            </w:r>
            <w:proofErr w:type="spellStart"/>
            <w:r w:rsidRPr="00A4690C">
              <w:rPr>
                <w:sz w:val="24"/>
                <w:szCs w:val="24"/>
              </w:rPr>
              <w:t>web</w:t>
            </w:r>
            <w:proofErr w:type="spellEnd"/>
            <w:r w:rsidRPr="00A4690C">
              <w:rPr>
                <w:sz w:val="24"/>
                <w:szCs w:val="24"/>
              </w:rPr>
              <w:t>-страницы</w:t>
            </w:r>
          </w:p>
          <w:p w14:paraId="5E3F8B4E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14. </w:t>
            </w:r>
            <w:r w:rsidRPr="00DB7516">
              <w:rPr>
                <w:color w:val="000000"/>
                <w:sz w:val="24"/>
                <w:szCs w:val="24"/>
              </w:rPr>
              <w:t xml:space="preserve">Анализ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айдентики</w:t>
            </w:r>
            <w:proofErr w:type="spellEnd"/>
            <w:r w:rsidRPr="00DB7516">
              <w:rPr>
                <w:color w:val="000000"/>
                <w:sz w:val="24"/>
                <w:szCs w:val="24"/>
              </w:rPr>
              <w:t xml:space="preserve"> компании</w:t>
            </w:r>
          </w:p>
          <w:p w14:paraId="46D00EB8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15. </w:t>
            </w:r>
            <w:r w:rsidRPr="00DB7516">
              <w:rPr>
                <w:color w:val="000000"/>
                <w:sz w:val="24"/>
                <w:szCs w:val="24"/>
              </w:rPr>
              <w:t>Разработка технического задания на разработку дизайна</w:t>
            </w:r>
          </w:p>
          <w:p w14:paraId="36D18B73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16. </w:t>
            </w:r>
            <w:r w:rsidRPr="00DB7516">
              <w:rPr>
                <w:color w:val="000000"/>
                <w:sz w:val="24"/>
                <w:szCs w:val="24"/>
              </w:rPr>
              <w:t>Разработка эскизов</w:t>
            </w:r>
          </w:p>
          <w:p w14:paraId="1FDF961E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17.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мудборда</w:t>
            </w:r>
            <w:proofErr w:type="spellEnd"/>
          </w:p>
          <w:p w14:paraId="5F8EC07B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18. </w:t>
            </w:r>
            <w:r w:rsidRPr="00DB7516">
              <w:rPr>
                <w:color w:val="000000"/>
                <w:sz w:val="24"/>
                <w:szCs w:val="24"/>
              </w:rPr>
              <w:t>Разработка элементов фирменного стиля согласно техническому заданию</w:t>
            </w:r>
          </w:p>
          <w:p w14:paraId="027B28BF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19. </w:t>
            </w:r>
            <w:r w:rsidRPr="00DB7516">
              <w:rPr>
                <w:color w:val="000000"/>
                <w:sz w:val="24"/>
                <w:szCs w:val="24"/>
              </w:rPr>
              <w:t>Проектирование иконок</w:t>
            </w:r>
          </w:p>
          <w:p w14:paraId="49D6D6BE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20. </w:t>
            </w:r>
            <w:r w:rsidRPr="00DB7516">
              <w:rPr>
                <w:color w:val="000000"/>
                <w:sz w:val="24"/>
                <w:szCs w:val="24"/>
              </w:rPr>
              <w:t>Создание анимации</w:t>
            </w:r>
          </w:p>
          <w:p w14:paraId="51F90912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21. </w:t>
            </w:r>
            <w:r w:rsidRPr="00DB7516">
              <w:rPr>
                <w:color w:val="000000"/>
                <w:sz w:val="24"/>
                <w:szCs w:val="24"/>
              </w:rPr>
              <w:t xml:space="preserve">Работа с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типографикой</w:t>
            </w:r>
            <w:proofErr w:type="spellEnd"/>
          </w:p>
          <w:p w14:paraId="59DDE469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22. </w:t>
            </w:r>
            <w:r w:rsidRPr="00DB7516">
              <w:rPr>
                <w:color w:val="000000"/>
                <w:sz w:val="24"/>
                <w:szCs w:val="24"/>
              </w:rPr>
              <w:t>Разработка прототипа дизайна</w:t>
            </w:r>
          </w:p>
          <w:p w14:paraId="30906710" w14:textId="77777777" w:rsidR="0007607F" w:rsidRPr="00DB7516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23. </w:t>
            </w:r>
            <w:r w:rsidRPr="00DB7516">
              <w:rPr>
                <w:color w:val="000000"/>
                <w:sz w:val="24"/>
                <w:szCs w:val="24"/>
              </w:rPr>
              <w:t xml:space="preserve">Создание </w:t>
            </w:r>
            <w:proofErr w:type="spellStart"/>
            <w:r w:rsidRPr="00DB7516">
              <w:rPr>
                <w:color w:val="000000"/>
                <w:sz w:val="24"/>
                <w:szCs w:val="24"/>
              </w:rPr>
              <w:t>брендбука</w:t>
            </w:r>
            <w:proofErr w:type="spellEnd"/>
          </w:p>
          <w:p w14:paraId="05CB953D" w14:textId="52CBA088" w:rsidR="0007607F" w:rsidRPr="006470A1" w:rsidRDefault="0007607F" w:rsidP="0007607F">
            <w:pPr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Тема 24. </w:t>
            </w:r>
            <w:r w:rsidRPr="00DB7516">
              <w:rPr>
                <w:color w:val="000000"/>
                <w:sz w:val="24"/>
                <w:szCs w:val="24"/>
              </w:rPr>
              <w:t>Подготовка материалов для разработчика и заказчика</w:t>
            </w:r>
          </w:p>
        </w:tc>
        <w:tc>
          <w:tcPr>
            <w:tcW w:w="6237" w:type="dxa"/>
          </w:tcPr>
          <w:p w14:paraId="0C471E4C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методов анализа аудитории на практике</w:t>
            </w:r>
          </w:p>
          <w:p w14:paraId="54AC2CB1" w14:textId="0B889FB3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технического задания</w:t>
            </w:r>
          </w:p>
          <w:p w14:paraId="6399E71E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карты интерфейсов и эскизов для заказчика</w:t>
            </w:r>
          </w:p>
          <w:p w14:paraId="78387386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  <w:r w:rsidRPr="00B17B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макета</w:t>
            </w:r>
          </w:p>
          <w:p w14:paraId="231C9AAA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логики передвижения пользователя</w:t>
            </w:r>
          </w:p>
          <w:p w14:paraId="4FE0485A" w14:textId="77777777" w:rsidR="0007607F" w:rsidRPr="00B17BE2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Реализации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дизайна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основе разработанного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UX</w:t>
            </w:r>
          </w:p>
          <w:p w14:paraId="24C2E6E0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r w:rsidRPr="00F04BBE">
              <w:rPr>
                <w:rFonts w:ascii="Times New Roman" w:hAnsi="Times New Roman" w:cs="Times New Roman"/>
                <w:sz w:val="24"/>
                <w:szCs w:val="24"/>
              </w:rPr>
              <w:t>HTML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тегов</w:t>
            </w:r>
          </w:p>
          <w:p w14:paraId="10E500E7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Практическая разработка формы на странице</w:t>
            </w:r>
          </w:p>
          <w:p w14:paraId="5B425171" w14:textId="77777777" w:rsidR="0007607F" w:rsidRPr="00B17BE2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CSS</w:t>
            </w:r>
          </w:p>
          <w:p w14:paraId="6C66FF4F" w14:textId="77777777" w:rsidR="0007607F" w:rsidRPr="00B17BE2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5F3164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дизайна веб приложения</w:t>
            </w:r>
          </w:p>
          <w:p w14:paraId="60A04797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</w:t>
            </w:r>
            <w:proofErr w:type="spellStart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JavaScript</w:t>
            </w:r>
            <w:proofErr w:type="spellEnd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 xml:space="preserve"> при создании </w:t>
            </w:r>
            <w:proofErr w:type="spellStart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web</w:t>
            </w:r>
            <w:proofErr w:type="spellEnd"/>
            <w:r w:rsidRPr="00B35071">
              <w:rPr>
                <w:rFonts w:ascii="Times New Roman" w:hAnsi="Times New Roman" w:cs="Times New Roman"/>
                <w:sz w:val="24"/>
                <w:szCs w:val="24"/>
              </w:rPr>
              <w:t>-сайта</w:t>
            </w:r>
          </w:p>
          <w:p w14:paraId="7722F6CC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и внедрение графики для страниц сайта</w:t>
            </w:r>
          </w:p>
          <w:p w14:paraId="35BEF73C" w14:textId="7A1F8C7D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Проектирование баннера</w:t>
            </w:r>
          </w:p>
          <w:p w14:paraId="0F673812" w14:textId="4A9D3D95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Изучение позиционирования компании на рынке</w:t>
            </w:r>
          </w:p>
          <w:p w14:paraId="544BD735" w14:textId="62A21B3F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технического задания на дизайн</w:t>
            </w:r>
          </w:p>
          <w:p w14:paraId="76C5D4B5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Отрисовка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эскизов</w:t>
            </w:r>
          </w:p>
          <w:p w14:paraId="19625D70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Генерирование идей, использование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референсов</w:t>
            </w:r>
            <w:proofErr w:type="spellEnd"/>
          </w:p>
          <w:p w14:paraId="5F672B48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айдентики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компании</w:t>
            </w:r>
          </w:p>
          <w:p w14:paraId="1C7BC528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EA920D6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Отрисовка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векторных изображений</w:t>
            </w:r>
          </w:p>
          <w:p w14:paraId="722FBCB1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Разработка анимации</w:t>
            </w:r>
          </w:p>
          <w:p w14:paraId="08E9533F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применение правил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типографики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дизайне</w:t>
            </w:r>
          </w:p>
          <w:p w14:paraId="0443CDFC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прототипа готового дизайна</w:t>
            </w:r>
          </w:p>
          <w:p w14:paraId="63C3D807" w14:textId="77777777" w:rsidR="0007607F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Проектирование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брендбука</w:t>
            </w:r>
            <w:proofErr w:type="spellEnd"/>
          </w:p>
          <w:p w14:paraId="6E290BAA" w14:textId="7CF8BD29" w:rsidR="0007607F" w:rsidRPr="00B35071" w:rsidRDefault="0007607F" w:rsidP="000760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Компоновка и оптимизация материалов для заказчика и разработчика</w:t>
            </w:r>
          </w:p>
        </w:tc>
        <w:tc>
          <w:tcPr>
            <w:tcW w:w="1559" w:type="dxa"/>
            <w:vMerge/>
          </w:tcPr>
          <w:p w14:paraId="2E0A2C16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C77433" w14:paraId="4391E1FC" w14:textId="77777777" w:rsidTr="002A4494">
        <w:trPr>
          <w:trHeight w:val="282"/>
        </w:trPr>
        <w:tc>
          <w:tcPr>
            <w:tcW w:w="13638" w:type="dxa"/>
            <w:gridSpan w:val="2"/>
          </w:tcPr>
          <w:p w14:paraId="3B0D9D6A" w14:textId="6ABE27A1" w:rsidR="0007607F" w:rsidRPr="00C77433" w:rsidRDefault="0007607F" w:rsidP="0007607F">
            <w:pPr>
              <w:rPr>
                <w:b/>
                <w:sz w:val="24"/>
                <w:szCs w:val="24"/>
              </w:rPr>
            </w:pPr>
            <w:r w:rsidRPr="002A4494">
              <w:rPr>
                <w:color w:val="333333"/>
                <w:sz w:val="24"/>
                <w:szCs w:val="24"/>
              </w:rPr>
              <w:t>ПМ.09. Проектирование, разработка и оптимизация веб приложений</w:t>
            </w:r>
          </w:p>
        </w:tc>
        <w:tc>
          <w:tcPr>
            <w:tcW w:w="1559" w:type="dxa"/>
            <w:vMerge w:val="restart"/>
          </w:tcPr>
          <w:p w14:paraId="5BBED8D9" w14:textId="2A49FFFD" w:rsidR="0007607F" w:rsidRPr="00C90DD6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90DD6">
              <w:rPr>
                <w:b/>
                <w:bCs/>
                <w:sz w:val="24"/>
                <w:szCs w:val="24"/>
              </w:rPr>
              <w:t>108</w:t>
            </w:r>
          </w:p>
        </w:tc>
      </w:tr>
      <w:tr w:rsidR="0007607F" w:rsidRPr="00514534" w14:paraId="3D4E2206" w14:textId="77777777" w:rsidTr="00C77433">
        <w:trPr>
          <w:trHeight w:val="395"/>
        </w:trPr>
        <w:tc>
          <w:tcPr>
            <w:tcW w:w="13638" w:type="dxa"/>
            <w:gridSpan w:val="2"/>
          </w:tcPr>
          <w:p w14:paraId="27EF72B2" w14:textId="77777777" w:rsidR="0007607F" w:rsidRDefault="0007607F" w:rsidP="0007607F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lastRenderedPageBreak/>
              <w:t xml:space="preserve">МДК. 09.01 Проектирование и разработка веб-приложений </w:t>
            </w:r>
          </w:p>
          <w:p w14:paraId="678D2959" w14:textId="77777777" w:rsidR="0007607F" w:rsidRDefault="0007607F" w:rsidP="0007607F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09.02 Оптимизация веб-приложений</w:t>
            </w:r>
          </w:p>
          <w:p w14:paraId="598B0563" w14:textId="178B0824" w:rsidR="0007607F" w:rsidRPr="00C77433" w:rsidRDefault="0007607F" w:rsidP="0007607F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09.03 Обеспечение безопасности веб-приложений</w:t>
            </w:r>
          </w:p>
        </w:tc>
        <w:tc>
          <w:tcPr>
            <w:tcW w:w="1559" w:type="dxa"/>
            <w:vMerge/>
          </w:tcPr>
          <w:p w14:paraId="455A8932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514534" w14:paraId="4020C77E" w14:textId="77777777" w:rsidTr="00C77433">
        <w:tc>
          <w:tcPr>
            <w:tcW w:w="7401" w:type="dxa"/>
          </w:tcPr>
          <w:p w14:paraId="2ABABB9E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1. Разработка и публикация веб-приложений</w:t>
            </w:r>
          </w:p>
          <w:p w14:paraId="58BC708B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2. Разработка</w:t>
            </w:r>
          </w:p>
          <w:p w14:paraId="50365DA9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proofErr w:type="spellStart"/>
            <w:r w:rsidRPr="004A1483">
              <w:rPr>
                <w:bCs/>
                <w:sz w:val="24"/>
                <w:szCs w:val="24"/>
              </w:rPr>
              <w:t>web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– приложений</w:t>
            </w:r>
          </w:p>
          <w:p w14:paraId="50B3FC14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по работе с базами данных</w:t>
            </w:r>
          </w:p>
          <w:p w14:paraId="23DA6362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 xml:space="preserve">Тема 3. Верстка сайта с CMS - </w:t>
            </w:r>
            <w:proofErr w:type="spellStart"/>
            <w:r w:rsidRPr="004A1483">
              <w:rPr>
                <w:bCs/>
                <w:sz w:val="24"/>
                <w:szCs w:val="24"/>
              </w:rPr>
              <w:t>Content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4A1483">
              <w:rPr>
                <w:bCs/>
                <w:sz w:val="24"/>
                <w:szCs w:val="24"/>
              </w:rPr>
              <w:t>Management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4A1483">
              <w:rPr>
                <w:bCs/>
                <w:sz w:val="24"/>
                <w:szCs w:val="24"/>
              </w:rPr>
              <w:t>System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(системы управления контентом)</w:t>
            </w:r>
          </w:p>
          <w:p w14:paraId="0C237175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4. Верстка сайта с PHP Фреймворками (</w:t>
            </w:r>
            <w:proofErr w:type="spellStart"/>
            <w:r w:rsidRPr="004A1483">
              <w:rPr>
                <w:bCs/>
                <w:sz w:val="24"/>
                <w:szCs w:val="24"/>
              </w:rPr>
              <w:t>Bootstrap</w:t>
            </w:r>
            <w:proofErr w:type="spellEnd"/>
            <w:r w:rsidRPr="004A1483">
              <w:rPr>
                <w:bCs/>
                <w:sz w:val="24"/>
                <w:szCs w:val="24"/>
              </w:rPr>
              <w:t>, YII или аналоги).</w:t>
            </w:r>
          </w:p>
          <w:p w14:paraId="46C45A96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5. Публикация сайта на бесплатном хостинге</w:t>
            </w:r>
          </w:p>
          <w:p w14:paraId="75D41876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6. Экспорт, импорт базы данных веб-приложения, загрузка базы на хостинг</w:t>
            </w:r>
          </w:p>
          <w:p w14:paraId="64BB5D41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 xml:space="preserve">Тема 7. Проведение общего аудита сайта: SEO, </w:t>
            </w:r>
            <w:proofErr w:type="spellStart"/>
            <w:r w:rsidRPr="004A1483">
              <w:rPr>
                <w:bCs/>
                <w:sz w:val="24"/>
                <w:szCs w:val="24"/>
              </w:rPr>
              <w:t>юзабилити</w:t>
            </w:r>
            <w:proofErr w:type="spellEnd"/>
            <w:r w:rsidRPr="004A1483">
              <w:rPr>
                <w:bCs/>
                <w:sz w:val="24"/>
                <w:szCs w:val="24"/>
              </w:rPr>
              <w:t>, тексты.</w:t>
            </w:r>
          </w:p>
          <w:p w14:paraId="02F56028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 xml:space="preserve">Тема 8. Использование </w:t>
            </w:r>
            <w:proofErr w:type="spellStart"/>
            <w:r w:rsidRPr="004A1483">
              <w:rPr>
                <w:bCs/>
                <w:sz w:val="24"/>
                <w:szCs w:val="24"/>
              </w:rPr>
              <w:t>Google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4A1483">
              <w:rPr>
                <w:bCs/>
                <w:sz w:val="24"/>
                <w:szCs w:val="24"/>
              </w:rPr>
              <w:t>Analytics</w:t>
            </w:r>
            <w:proofErr w:type="spellEnd"/>
            <w:r w:rsidRPr="004A1483">
              <w:rPr>
                <w:bCs/>
                <w:sz w:val="24"/>
                <w:szCs w:val="24"/>
              </w:rPr>
              <w:t xml:space="preserve"> для аудита сайта. Сбор статистики с Яндекс Метрика.</w:t>
            </w:r>
          </w:p>
          <w:p w14:paraId="1A769455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9. Проведение внутренней SEO оптимизация сайта. Продвижение в социальных сетях.</w:t>
            </w:r>
          </w:p>
          <w:p w14:paraId="52254464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10. Внешняя поисковая оптимизация (SEO).</w:t>
            </w:r>
          </w:p>
          <w:p w14:paraId="7ABD940E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11. Оптимизация веб-приложений</w:t>
            </w:r>
          </w:p>
          <w:p w14:paraId="55E5D439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12. Обеспечение безопасности веб-приложений</w:t>
            </w:r>
          </w:p>
          <w:p w14:paraId="6D0B615A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13. Составление семантического ядра</w:t>
            </w:r>
          </w:p>
          <w:p w14:paraId="68A2A0F2" w14:textId="77777777" w:rsidR="00370BDD" w:rsidRPr="004A148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 xml:space="preserve">Тема 14. Кластеризация ключевых слов и составление карты релевантности. </w:t>
            </w:r>
          </w:p>
          <w:p w14:paraId="567F6E10" w14:textId="42054971" w:rsidR="0007607F" w:rsidRPr="00C77433" w:rsidRDefault="00370BDD" w:rsidP="00370B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4"/>
                <w:szCs w:val="24"/>
              </w:rPr>
            </w:pPr>
            <w:r w:rsidRPr="004A1483">
              <w:rPr>
                <w:bCs/>
                <w:sz w:val="24"/>
                <w:szCs w:val="24"/>
              </w:rPr>
              <w:t>Тема 15. Поиск и устранение дублей сайта, оптимизация основных тегов, поиск и удаление битых ссылок</w:t>
            </w:r>
          </w:p>
        </w:tc>
        <w:tc>
          <w:tcPr>
            <w:tcW w:w="6237" w:type="dxa"/>
          </w:tcPr>
          <w:p w14:paraId="55B4CF83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Основы PHP  </w:t>
            </w:r>
          </w:p>
          <w:p w14:paraId="1489C98E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proofErr w:type="spellStart"/>
            <w:r w:rsidRPr="007B169E">
              <w:rPr>
                <w:bCs/>
                <w:sz w:val="24"/>
                <w:szCs w:val="24"/>
              </w:rPr>
              <w:t>Cookie</w:t>
            </w:r>
            <w:proofErr w:type="spellEnd"/>
            <w:r w:rsidRPr="007B169E">
              <w:rPr>
                <w:bCs/>
                <w:sz w:val="24"/>
                <w:szCs w:val="24"/>
              </w:rPr>
              <w:t xml:space="preserve">. HTTP-заголовки ответа сервера. Сессии </w:t>
            </w:r>
          </w:p>
          <w:p w14:paraId="050614D2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Связь с базами данных </w:t>
            </w:r>
            <w:proofErr w:type="spellStart"/>
            <w:r w:rsidRPr="007B169E">
              <w:rPr>
                <w:bCs/>
                <w:sz w:val="24"/>
                <w:szCs w:val="24"/>
              </w:rPr>
              <w:t>MySQL</w:t>
            </w:r>
            <w:proofErr w:type="spellEnd"/>
            <w:r w:rsidRPr="007B169E">
              <w:rPr>
                <w:bCs/>
                <w:sz w:val="24"/>
                <w:szCs w:val="24"/>
              </w:rPr>
              <w:t xml:space="preserve"> </w:t>
            </w:r>
          </w:p>
          <w:p w14:paraId="555973A9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Объектно-ориентированное программирование на PHP </w:t>
            </w:r>
          </w:p>
          <w:p w14:paraId="63B6FD26" w14:textId="77777777" w:rsidR="003947AE" w:rsidRPr="0098322C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  <w:lang w:val="en-US"/>
              </w:rPr>
              <w:t>PHP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  <w:r w:rsidRPr="007B169E">
              <w:rPr>
                <w:bCs/>
                <w:sz w:val="24"/>
                <w:szCs w:val="24"/>
              </w:rPr>
              <w:t>и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  <w:r w:rsidRPr="007B169E">
              <w:rPr>
                <w:bCs/>
                <w:sz w:val="24"/>
                <w:szCs w:val="24"/>
                <w:lang w:val="en-US"/>
              </w:rPr>
              <w:t>XML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  <w:r w:rsidRPr="007B169E">
              <w:rPr>
                <w:bCs/>
                <w:sz w:val="24"/>
                <w:szCs w:val="24"/>
                <w:lang w:val="en-US"/>
              </w:rPr>
              <w:t>Web</w:t>
            </w:r>
            <w:r w:rsidRPr="0098322C">
              <w:rPr>
                <w:bCs/>
                <w:sz w:val="24"/>
                <w:szCs w:val="24"/>
              </w:rPr>
              <w:t>-</w:t>
            </w:r>
            <w:r w:rsidRPr="007B169E">
              <w:rPr>
                <w:bCs/>
                <w:sz w:val="24"/>
                <w:szCs w:val="24"/>
                <w:lang w:val="en-US"/>
              </w:rPr>
              <w:t>services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</w:p>
          <w:p w14:paraId="7E1A8413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Сокеты и сетевые функции </w:t>
            </w:r>
          </w:p>
          <w:p w14:paraId="5A49D4F9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Работа с графикой </w:t>
            </w:r>
          </w:p>
          <w:p w14:paraId="5D7C28E6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ООП</w:t>
            </w:r>
            <w:r w:rsidRPr="007B169E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Pr="007B169E">
              <w:rPr>
                <w:bCs/>
                <w:sz w:val="24"/>
                <w:szCs w:val="24"/>
              </w:rPr>
              <w:t>JavaScript</w:t>
            </w:r>
            <w:proofErr w:type="spellEnd"/>
            <w:r w:rsidRPr="007B169E">
              <w:rPr>
                <w:bCs/>
                <w:sz w:val="24"/>
                <w:szCs w:val="24"/>
              </w:rPr>
              <w:t>.</w:t>
            </w:r>
          </w:p>
          <w:p w14:paraId="7F39F497" w14:textId="77777777" w:rsidR="003947AE" w:rsidRPr="0098322C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  <w:lang w:val="en-US"/>
              </w:rPr>
              <w:t>jQuery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</w:p>
          <w:p w14:paraId="6D693A6A" w14:textId="77777777" w:rsidR="003947AE" w:rsidRPr="0098322C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  <w:lang w:val="en-US"/>
              </w:rPr>
              <w:t>AJAX</w:t>
            </w:r>
            <w:r w:rsidRPr="0098322C">
              <w:rPr>
                <w:bCs/>
                <w:sz w:val="24"/>
                <w:szCs w:val="24"/>
              </w:rPr>
              <w:t xml:space="preserve"> </w:t>
            </w:r>
          </w:p>
          <w:p w14:paraId="78F2F48F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PHP </w:t>
            </w:r>
            <w:proofErr w:type="spellStart"/>
            <w:r w:rsidRPr="007B169E">
              <w:rPr>
                <w:bCs/>
                <w:sz w:val="24"/>
                <w:szCs w:val="24"/>
              </w:rPr>
              <w:t>фреймворки</w:t>
            </w:r>
            <w:proofErr w:type="spellEnd"/>
          </w:p>
          <w:p w14:paraId="1B9CFC20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CMS</w:t>
            </w:r>
          </w:p>
          <w:p w14:paraId="708119EF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Размещение </w:t>
            </w:r>
            <w:proofErr w:type="spellStart"/>
            <w:r w:rsidRPr="007B169E">
              <w:rPr>
                <w:bCs/>
                <w:sz w:val="24"/>
                <w:szCs w:val="24"/>
              </w:rPr>
              <w:t>Web</w:t>
            </w:r>
            <w:proofErr w:type="spellEnd"/>
            <w:r w:rsidRPr="007B169E">
              <w:rPr>
                <w:bCs/>
                <w:sz w:val="24"/>
                <w:szCs w:val="24"/>
              </w:rPr>
              <w:t>-сайта на сервере</w:t>
            </w:r>
          </w:p>
          <w:p w14:paraId="23CCDC83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Инструменты для SEO</w:t>
            </w:r>
          </w:p>
          <w:p w14:paraId="05345CA5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Внутренняя поисковая оптимизация (SEO)</w:t>
            </w:r>
          </w:p>
          <w:p w14:paraId="44D2CB41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Внешняя поисковая оптимизация (SEO)</w:t>
            </w:r>
          </w:p>
          <w:p w14:paraId="65CC67FC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Индексация сайта</w:t>
            </w:r>
          </w:p>
          <w:p w14:paraId="6DBE138C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>Увеличение посещаемости сайта</w:t>
            </w:r>
          </w:p>
          <w:p w14:paraId="3000DC5E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Исследование способов ускорения загрузки сайтов </w:t>
            </w:r>
          </w:p>
          <w:p w14:paraId="2C12DB64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Техническая оптимизация, дополнительные настройки </w:t>
            </w:r>
          </w:p>
          <w:p w14:paraId="6A774B9D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Улучшение поведенческих факторов </w:t>
            </w:r>
          </w:p>
          <w:p w14:paraId="7D9CC064" w14:textId="77777777" w:rsidR="003947AE" w:rsidRPr="007B169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Безопасная аутентификация и авторизация.  </w:t>
            </w:r>
          </w:p>
          <w:p w14:paraId="018DADEC" w14:textId="77777777" w:rsidR="003947AE" w:rsidRDefault="003947AE" w:rsidP="003947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7B169E">
              <w:rPr>
                <w:bCs/>
                <w:sz w:val="24"/>
                <w:szCs w:val="24"/>
              </w:rPr>
              <w:t xml:space="preserve">Проверка корректности данных, вводимых пользователем. </w:t>
            </w:r>
          </w:p>
          <w:p w14:paraId="71AE4A41" w14:textId="3355F84C" w:rsidR="0007607F" w:rsidRPr="00C77433" w:rsidRDefault="003947AE" w:rsidP="003947AE">
            <w:pPr>
              <w:pStyle w:val="af2"/>
              <w:shd w:val="clear" w:color="auto" w:fill="FFFFFF"/>
              <w:spacing w:before="0" w:beforeAutospacing="0" w:after="0" w:afterAutospacing="0"/>
              <w:jc w:val="both"/>
              <w:rPr>
                <w:rFonts w:asciiTheme="minorHAnsi" w:eastAsiaTheme="minorHAnsi" w:hAnsiTheme="minorHAnsi" w:cstheme="minorBidi"/>
                <w:color w:val="000000"/>
                <w:lang w:eastAsia="en-US"/>
              </w:rPr>
            </w:pPr>
            <w:r w:rsidRPr="007B169E">
              <w:rPr>
                <w:bCs/>
              </w:rPr>
              <w:t>Методы шифрования. SQL- инъекции. XSS-инъекции</w:t>
            </w:r>
          </w:p>
        </w:tc>
        <w:tc>
          <w:tcPr>
            <w:tcW w:w="1559" w:type="dxa"/>
            <w:vMerge/>
          </w:tcPr>
          <w:p w14:paraId="7575B800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C77433" w14:paraId="4E4FC886" w14:textId="77777777" w:rsidTr="00C77433">
        <w:trPr>
          <w:trHeight w:val="398"/>
        </w:trPr>
        <w:tc>
          <w:tcPr>
            <w:tcW w:w="13638" w:type="dxa"/>
            <w:gridSpan w:val="2"/>
          </w:tcPr>
          <w:p w14:paraId="4DA499A0" w14:textId="0C2E5A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 w:val="24"/>
                <w:szCs w:val="24"/>
              </w:rPr>
            </w:pPr>
            <w:r w:rsidRPr="00A650B4">
              <w:rPr>
                <w:color w:val="333333"/>
                <w:sz w:val="24"/>
                <w:szCs w:val="24"/>
              </w:rPr>
              <w:t>ПМ.12.Разработка мобильных приложений</w:t>
            </w:r>
          </w:p>
        </w:tc>
        <w:tc>
          <w:tcPr>
            <w:tcW w:w="1559" w:type="dxa"/>
            <w:vMerge w:val="restart"/>
          </w:tcPr>
          <w:p w14:paraId="0FFBEA14" w14:textId="73EE5A29" w:rsidR="0007607F" w:rsidRPr="00C90DD6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4"/>
                <w:szCs w:val="24"/>
              </w:rPr>
            </w:pPr>
            <w:r w:rsidRPr="00C90DD6">
              <w:rPr>
                <w:b/>
                <w:bCs/>
                <w:sz w:val="24"/>
                <w:szCs w:val="24"/>
              </w:rPr>
              <w:t>36</w:t>
            </w:r>
          </w:p>
        </w:tc>
      </w:tr>
      <w:tr w:rsidR="0007607F" w:rsidRPr="00514534" w14:paraId="559D5E1E" w14:textId="77777777" w:rsidTr="00C77433">
        <w:trPr>
          <w:trHeight w:val="274"/>
        </w:trPr>
        <w:tc>
          <w:tcPr>
            <w:tcW w:w="13638" w:type="dxa"/>
            <w:gridSpan w:val="2"/>
          </w:tcPr>
          <w:p w14:paraId="2CCD71E4" w14:textId="77777777" w:rsidR="0007607F" w:rsidRDefault="0007607F" w:rsidP="0007607F">
            <w:pPr>
              <w:jc w:val="both"/>
              <w:rPr>
                <w:bCs/>
                <w:sz w:val="24"/>
                <w:szCs w:val="24"/>
              </w:rPr>
            </w:pPr>
            <w:r w:rsidRPr="00A650B4">
              <w:rPr>
                <w:bCs/>
                <w:sz w:val="24"/>
                <w:szCs w:val="24"/>
              </w:rPr>
              <w:t>МДК. 12.01 Электронная коммерция</w:t>
            </w:r>
          </w:p>
          <w:p w14:paraId="1F462024" w14:textId="382DD5D1" w:rsidR="0007607F" w:rsidRPr="00C77433" w:rsidRDefault="0007607F" w:rsidP="0007607F">
            <w:pPr>
              <w:jc w:val="both"/>
              <w:rPr>
                <w:bCs/>
                <w:sz w:val="24"/>
                <w:szCs w:val="24"/>
              </w:rPr>
            </w:pPr>
            <w:r w:rsidRPr="00E41040">
              <w:rPr>
                <w:bCs/>
                <w:sz w:val="24"/>
                <w:szCs w:val="24"/>
              </w:rPr>
              <w:t>МДК.12.02 Разработка мобильных приложений</w:t>
            </w:r>
          </w:p>
        </w:tc>
        <w:tc>
          <w:tcPr>
            <w:tcW w:w="1559" w:type="dxa"/>
            <w:vMerge/>
          </w:tcPr>
          <w:p w14:paraId="604BC3A4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  <w:tr w:rsidR="0007607F" w:rsidRPr="00514534" w14:paraId="10303396" w14:textId="77777777" w:rsidTr="00C77433">
        <w:trPr>
          <w:trHeight w:val="274"/>
        </w:trPr>
        <w:tc>
          <w:tcPr>
            <w:tcW w:w="7401" w:type="dxa"/>
          </w:tcPr>
          <w:p w14:paraId="05D561D6" w14:textId="77777777" w:rsidR="00CD0F5B" w:rsidRPr="00CD0F5B" w:rsidRDefault="00CD0F5B" w:rsidP="00CD0F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CD0F5B">
              <w:rPr>
                <w:sz w:val="24"/>
                <w:szCs w:val="24"/>
              </w:rPr>
              <w:t>Тема 1. Разработка комплекса интернет маркетинга</w:t>
            </w:r>
          </w:p>
          <w:p w14:paraId="54815FD7" w14:textId="794F0AB9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2</w:t>
            </w:r>
            <w:r w:rsidRPr="000C7B1B">
              <w:rPr>
                <w:sz w:val="24"/>
                <w:szCs w:val="24"/>
              </w:rPr>
              <w:t>. Установка и настройка программного обеспечения для разработки мобильных приложений.</w:t>
            </w:r>
          </w:p>
          <w:p w14:paraId="0246AA74" w14:textId="132DA423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lastRenderedPageBreak/>
              <w:t xml:space="preserve">Тема </w:t>
            </w:r>
            <w:r>
              <w:rPr>
                <w:sz w:val="24"/>
                <w:szCs w:val="24"/>
              </w:rPr>
              <w:t>3</w:t>
            </w:r>
            <w:r w:rsidRPr="000C7B1B">
              <w:rPr>
                <w:sz w:val="24"/>
                <w:szCs w:val="24"/>
              </w:rPr>
              <w:t>. Разработка объектов мобильного приложения.</w:t>
            </w:r>
          </w:p>
          <w:p w14:paraId="6C05D478" w14:textId="1E6E61F6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>Тема</w:t>
            </w:r>
            <w:r>
              <w:rPr>
                <w:sz w:val="24"/>
                <w:szCs w:val="24"/>
              </w:rPr>
              <w:t xml:space="preserve"> 4</w:t>
            </w:r>
            <w:r w:rsidRPr="000C7B1B">
              <w:rPr>
                <w:sz w:val="24"/>
                <w:szCs w:val="24"/>
              </w:rPr>
              <w:t>. Разработка обмена данными мобильного приложения со стационарным приложением.</w:t>
            </w:r>
          </w:p>
          <w:p w14:paraId="36B4DF81" w14:textId="1C6D7FC2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5</w:t>
            </w:r>
            <w:r w:rsidRPr="000C7B1B">
              <w:rPr>
                <w:sz w:val="24"/>
                <w:szCs w:val="24"/>
              </w:rPr>
              <w:t>. Разработка интерфейса мобильного приложения.</w:t>
            </w:r>
          </w:p>
          <w:p w14:paraId="53EF3599" w14:textId="19DE41B5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6</w:t>
            </w:r>
            <w:r w:rsidRPr="000C7B1B">
              <w:rPr>
                <w:sz w:val="24"/>
                <w:szCs w:val="24"/>
              </w:rPr>
              <w:t>. Расширение функциональности мобильного приложения.</w:t>
            </w:r>
          </w:p>
          <w:p w14:paraId="1AE81157" w14:textId="47D8C809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7</w:t>
            </w:r>
            <w:r w:rsidRPr="000C7B1B">
              <w:rPr>
                <w:sz w:val="24"/>
                <w:szCs w:val="24"/>
              </w:rPr>
              <w:t>. Отладка и тестирование мобильного приложения.</w:t>
            </w:r>
          </w:p>
          <w:p w14:paraId="53EDF984" w14:textId="36949F43" w:rsidR="000C7B1B" w:rsidRPr="000C7B1B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8</w:t>
            </w:r>
            <w:r w:rsidRPr="000C7B1B">
              <w:rPr>
                <w:sz w:val="24"/>
                <w:szCs w:val="24"/>
              </w:rPr>
              <w:t>. Сборка мобильного приложения и подготовка к публикации.</w:t>
            </w:r>
          </w:p>
          <w:p w14:paraId="1AABDC4E" w14:textId="094B4FAF" w:rsidR="000C7B1B" w:rsidRPr="00C77433" w:rsidRDefault="000C7B1B" w:rsidP="000C7B1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0C7B1B">
              <w:rPr>
                <w:sz w:val="24"/>
                <w:szCs w:val="24"/>
              </w:rPr>
              <w:t xml:space="preserve">Тема </w:t>
            </w:r>
            <w:r>
              <w:rPr>
                <w:sz w:val="24"/>
                <w:szCs w:val="24"/>
              </w:rPr>
              <w:t>9</w:t>
            </w:r>
            <w:r w:rsidRPr="000C7B1B">
              <w:rPr>
                <w:sz w:val="24"/>
                <w:szCs w:val="24"/>
              </w:rPr>
              <w:t>. Подготовка технической документации мобильного приложения.</w:t>
            </w:r>
          </w:p>
          <w:p w14:paraId="1F248B3B" w14:textId="076BAE5F" w:rsidR="0007607F" w:rsidRPr="00C77433" w:rsidRDefault="0007607F" w:rsidP="00CD0F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</w:p>
        </w:tc>
        <w:tc>
          <w:tcPr>
            <w:tcW w:w="6237" w:type="dxa"/>
          </w:tcPr>
          <w:p w14:paraId="6C9AA48E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lastRenderedPageBreak/>
              <w:t xml:space="preserve">Установка </w:t>
            </w:r>
            <w:proofErr w:type="spellStart"/>
            <w:r w:rsidRPr="000C7B1B">
              <w:rPr>
                <w:bCs/>
                <w:sz w:val="24"/>
                <w:szCs w:val="24"/>
              </w:rPr>
              <w:t>Android</w:t>
            </w:r>
            <w:proofErr w:type="spellEnd"/>
            <w:r w:rsidRPr="000C7B1B">
              <w:rPr>
                <w:bCs/>
                <w:sz w:val="24"/>
                <w:szCs w:val="24"/>
              </w:rPr>
              <w:t xml:space="preserve"> SDK. Установка среды разработки мобильного приложения. Установка </w:t>
            </w:r>
            <w:proofErr w:type="spellStart"/>
            <w:r w:rsidRPr="000C7B1B">
              <w:rPr>
                <w:bCs/>
                <w:sz w:val="24"/>
                <w:szCs w:val="24"/>
              </w:rPr>
              <w:t>web</w:t>
            </w:r>
            <w:proofErr w:type="spellEnd"/>
            <w:r w:rsidRPr="000C7B1B">
              <w:rPr>
                <w:bCs/>
                <w:sz w:val="24"/>
                <w:szCs w:val="24"/>
              </w:rPr>
              <w:t>-сервера.</w:t>
            </w:r>
          </w:p>
          <w:p w14:paraId="03A7DD84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lastRenderedPageBreak/>
              <w:t>Разработка объектов для хранения данных и фиксации событий предметной области.</w:t>
            </w:r>
          </w:p>
          <w:p w14:paraId="59E9C33B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 xml:space="preserve">Разработка обмена данными через </w:t>
            </w:r>
            <w:proofErr w:type="spellStart"/>
            <w:r w:rsidRPr="000C7B1B">
              <w:rPr>
                <w:bCs/>
                <w:sz w:val="24"/>
                <w:szCs w:val="24"/>
              </w:rPr>
              <w:t>Web</w:t>
            </w:r>
            <w:proofErr w:type="spellEnd"/>
            <w:r w:rsidRPr="000C7B1B">
              <w:rPr>
                <w:bCs/>
                <w:sz w:val="24"/>
                <w:szCs w:val="24"/>
              </w:rPr>
              <w:t xml:space="preserve">-сервис. Разработка обмена данными посредством </w:t>
            </w:r>
            <w:proofErr w:type="spellStart"/>
            <w:r w:rsidRPr="000C7B1B">
              <w:rPr>
                <w:bCs/>
                <w:sz w:val="24"/>
                <w:szCs w:val="24"/>
              </w:rPr>
              <w:t>push</w:t>
            </w:r>
            <w:proofErr w:type="spellEnd"/>
            <w:r w:rsidRPr="000C7B1B">
              <w:rPr>
                <w:bCs/>
                <w:sz w:val="24"/>
                <w:szCs w:val="24"/>
              </w:rPr>
              <w:t>-уведомлений.</w:t>
            </w:r>
          </w:p>
          <w:p w14:paraId="77F383B3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>Реквизиты, списки, таблицы, кнопки, флажки, переключатели, страницы. Адаптация страниц.</w:t>
            </w:r>
          </w:p>
          <w:p w14:paraId="54105EFD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 xml:space="preserve">Расчеты значений. Получение данных из базы данных. Обработка значений формы. Работа со связью (звонки, СМС, электронная почта). Работа со средствами мультимедиа (фото, видео, аудио). </w:t>
            </w:r>
            <w:proofErr w:type="spellStart"/>
            <w:r w:rsidRPr="000C7B1B">
              <w:rPr>
                <w:bCs/>
                <w:sz w:val="24"/>
                <w:szCs w:val="24"/>
              </w:rPr>
              <w:t>Геопозиционирование</w:t>
            </w:r>
            <w:proofErr w:type="spellEnd"/>
            <w:r w:rsidRPr="000C7B1B">
              <w:rPr>
                <w:bCs/>
                <w:sz w:val="24"/>
                <w:szCs w:val="24"/>
              </w:rPr>
              <w:t xml:space="preserve"> (работа с картами и маршрутами на них).</w:t>
            </w:r>
          </w:p>
          <w:p w14:paraId="1318FE95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 xml:space="preserve">Работа с отладчиком при разработке мобильного приложения. </w:t>
            </w:r>
          </w:p>
          <w:p w14:paraId="40EB5878" w14:textId="77777777" w:rsidR="000C7B1B" w:rsidRPr="000C7B1B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>Настройка параметров мобильного приложения. Сборка мобильного приложения.</w:t>
            </w:r>
          </w:p>
          <w:p w14:paraId="57FE1B11" w14:textId="1FADD23B" w:rsidR="0007607F" w:rsidRPr="00C77433" w:rsidRDefault="000C7B1B" w:rsidP="000C7B1B">
            <w:pPr>
              <w:jc w:val="both"/>
              <w:rPr>
                <w:bCs/>
                <w:sz w:val="24"/>
                <w:szCs w:val="24"/>
              </w:rPr>
            </w:pPr>
            <w:r w:rsidRPr="000C7B1B">
              <w:rPr>
                <w:bCs/>
                <w:sz w:val="24"/>
                <w:szCs w:val="24"/>
              </w:rPr>
              <w:t>Подготовка руководства пользователя мобильного приложения.</w:t>
            </w:r>
          </w:p>
        </w:tc>
        <w:tc>
          <w:tcPr>
            <w:tcW w:w="1559" w:type="dxa"/>
            <w:vMerge/>
          </w:tcPr>
          <w:p w14:paraId="106F12C8" w14:textId="77777777" w:rsidR="0007607F" w:rsidRPr="00C77433" w:rsidRDefault="0007607F" w:rsidP="0007607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4"/>
                <w:szCs w:val="24"/>
              </w:rPr>
            </w:pPr>
          </w:p>
        </w:tc>
      </w:tr>
    </w:tbl>
    <w:p w14:paraId="0C671336" w14:textId="77777777" w:rsidR="00A82534" w:rsidRPr="003F435A" w:rsidRDefault="00A82534" w:rsidP="008113A3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</w:pPr>
    </w:p>
    <w:p w14:paraId="6B7316F2" w14:textId="77777777" w:rsidR="00AE249D" w:rsidRDefault="00AE249D" w:rsidP="008113A3">
      <w:pPr>
        <w:jc w:val="both"/>
        <w:rPr>
          <w:rFonts w:ascii="Times New Roman" w:hAnsi="Times New Roman" w:cs="Times New Roman"/>
          <w:b/>
          <w:caps/>
          <w:sz w:val="28"/>
          <w:szCs w:val="28"/>
          <w:lang w:val="ru-RU"/>
        </w:rPr>
        <w:sectPr w:rsidR="00AE249D" w:rsidSect="00AE249D">
          <w:pgSz w:w="16840" w:h="11907" w:orient="landscape" w:code="9"/>
          <w:pgMar w:top="1077" w:right="1440" w:bottom="1077" w:left="1440" w:header="737" w:footer="0" w:gutter="0"/>
          <w:cols w:space="720"/>
          <w:docGrid w:linePitch="299"/>
        </w:sectPr>
      </w:pPr>
    </w:p>
    <w:p w14:paraId="634ED3CE" w14:textId="06938B8F" w:rsidR="002A03FD" w:rsidRPr="003F435A" w:rsidRDefault="00972124" w:rsidP="008113A3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caps/>
          <w:sz w:val="28"/>
          <w:szCs w:val="28"/>
          <w:lang w:val="ru-RU"/>
        </w:rPr>
        <w:lastRenderedPageBreak/>
        <w:t>3</w:t>
      </w:r>
      <w:r w:rsidR="002A03FD" w:rsidRPr="003F435A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. условия </w:t>
      </w:r>
      <w:r w:rsidR="008C70AF" w:rsidRPr="003F435A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РЕАЛИЗАЦИИ РАБОЧЕЙ ПРОГРАММЫ УЧЕБНОЙ </w:t>
      </w:r>
      <w:r w:rsidR="002A03FD" w:rsidRPr="003F435A">
        <w:rPr>
          <w:rFonts w:ascii="Times New Roman" w:hAnsi="Times New Roman" w:cs="Times New Roman"/>
          <w:b/>
          <w:caps/>
          <w:sz w:val="28"/>
          <w:szCs w:val="28"/>
          <w:lang w:val="ru-RU"/>
        </w:rPr>
        <w:t>практики</w:t>
      </w:r>
      <w:r w:rsidR="008C70AF" w:rsidRPr="003F435A">
        <w:rPr>
          <w:rFonts w:ascii="Times New Roman" w:hAnsi="Times New Roman" w:cs="Times New Roman"/>
          <w:b/>
          <w:caps/>
          <w:sz w:val="28"/>
          <w:szCs w:val="28"/>
          <w:lang w:val="ru-RU"/>
        </w:rPr>
        <w:t xml:space="preserve"> По ПРОФИЛЮ СПЕЦИАЛЬНОСТЬЮ</w:t>
      </w:r>
    </w:p>
    <w:p w14:paraId="62206B10" w14:textId="77777777" w:rsidR="00F13897" w:rsidRPr="003F435A" w:rsidRDefault="00F13897" w:rsidP="008113A3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14:paraId="5D0A5CE2" w14:textId="62B51896" w:rsidR="00C03F3C" w:rsidRPr="00C03F3C" w:rsidRDefault="00910CB7" w:rsidP="008113A3">
      <w:pPr>
        <w:pStyle w:val="a3"/>
        <w:ind w:left="0" w:firstLine="720"/>
        <w:jc w:val="both"/>
        <w:rPr>
          <w:rFonts w:cs="Times New Roman"/>
          <w:b/>
          <w:spacing w:val="-1"/>
          <w:lang w:val="ru-RU"/>
        </w:rPr>
      </w:pPr>
      <w:r w:rsidRPr="003F435A">
        <w:rPr>
          <w:rFonts w:cs="Times New Roman"/>
          <w:b/>
          <w:bCs/>
          <w:iCs/>
          <w:lang w:val="ru-RU"/>
        </w:rPr>
        <w:t xml:space="preserve"> </w:t>
      </w:r>
      <w:r w:rsidR="00C03F3C" w:rsidRPr="00C03F3C">
        <w:rPr>
          <w:rFonts w:cs="Times New Roman"/>
          <w:b/>
          <w:spacing w:val="-1"/>
          <w:lang w:val="ru-RU"/>
        </w:rPr>
        <w:t>3.1. Материально-техническое обеспечение</w:t>
      </w:r>
    </w:p>
    <w:p w14:paraId="7874E0CC" w14:textId="029303ED" w:rsidR="001B72C7" w:rsidRPr="003F435A" w:rsidRDefault="00910CB7" w:rsidP="008113A3">
      <w:pPr>
        <w:tabs>
          <w:tab w:val="left" w:pos="874"/>
        </w:tabs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Реализация </w:t>
      </w:r>
      <w:r w:rsidR="0014149B" w:rsidRPr="003F435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рабочей </w:t>
      </w:r>
      <w:r w:rsidRPr="003F435A">
        <w:rPr>
          <w:rFonts w:ascii="Times New Roman" w:hAnsi="Times New Roman" w:cs="Times New Roman"/>
          <w:bCs/>
          <w:sz w:val="28"/>
          <w:szCs w:val="28"/>
          <w:lang w:val="ru-RU"/>
        </w:rPr>
        <w:t>программы учебной практики предполагает наличие специализированных лабораторий и их соответствующее оснащение.</w:t>
      </w:r>
    </w:p>
    <w:p w14:paraId="1948CACA" w14:textId="7C3B03C8" w:rsidR="00863B1D" w:rsidRPr="00863B1D" w:rsidRDefault="00863B1D" w:rsidP="00863B1D">
      <w:pPr>
        <w:widowControl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</w:pPr>
      <w:r w:rsidRPr="0052768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Лаборатория</w:t>
      </w:r>
      <w:r w:rsidR="0052768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о</w:t>
      </w:r>
      <w:r w:rsidRPr="00863B1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  <w:t>рганизации и принципов построения информационных систем</w:t>
      </w:r>
    </w:p>
    <w:p w14:paraId="189867E6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Специализированная мебель:</w:t>
      </w:r>
    </w:p>
    <w:p w14:paraId="29D6A518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Стол одноместный – 26 шт. </w:t>
      </w:r>
    </w:p>
    <w:p w14:paraId="2A884896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Стулья компьютерные – 26 шт.</w:t>
      </w:r>
    </w:p>
    <w:p w14:paraId="4955652E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Стол (учительский) – 1 шт.</w:t>
      </w: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>d</w:t>
      </w:r>
    </w:p>
    <w:p w14:paraId="6C176283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Стул (учительский) – 1 шт.</w:t>
      </w:r>
    </w:p>
    <w:p w14:paraId="582B1C65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Кафедра – 1 шт.</w:t>
      </w:r>
    </w:p>
    <w:p w14:paraId="08ED429C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Доска меловая – 1 шт.</w:t>
      </w:r>
    </w:p>
    <w:p w14:paraId="11210E13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Маркерная доска -1 шт.</w:t>
      </w:r>
    </w:p>
    <w:p w14:paraId="3C25B99B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Шкаф – 1 шт.</w:t>
      </w:r>
    </w:p>
    <w:p w14:paraId="0E4E4CD3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Технические средства обучения:</w:t>
      </w:r>
    </w:p>
    <w:p w14:paraId="6CE5E223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Мультимедиа-проектор – 1 шт.</w:t>
      </w:r>
    </w:p>
    <w:p w14:paraId="4A214E5A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Экран с электроприводом – 1 шт.</w:t>
      </w:r>
    </w:p>
    <w:p w14:paraId="7AC7B36D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Колонки для воспроизведения аудио – 1 шт.</w:t>
      </w:r>
    </w:p>
    <w:p w14:paraId="5A3B498B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Компьютер студенческий – 25 шт.</w:t>
      </w:r>
    </w:p>
    <w:p w14:paraId="2F813788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Компьютер преподавателя – 1 шт.</w:t>
      </w:r>
    </w:p>
    <w:p w14:paraId="0B3C34AD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Многофункциональное устройство (МФУ) формата А4 - 1 шт.</w:t>
      </w:r>
    </w:p>
    <w:p w14:paraId="1FBD8347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Перечень лицензионного программного обеспечения:</w:t>
      </w:r>
    </w:p>
    <w:p w14:paraId="4461F7A3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1) Антивирусная защита: ESET NOD32</w:t>
      </w:r>
    </w:p>
    <w:p w14:paraId="7D65EE92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>2) Windows, Microsoft Office</w:t>
      </w:r>
    </w:p>
    <w:p w14:paraId="4A7E4662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3) Project Expert, Microsoft SQL Server, Microsoft Visual Studio, 1C </w:t>
      </w: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Предприятие</w:t>
      </w: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учебная</w:t>
      </w: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версия</w:t>
      </w: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Консультант</w:t>
      </w:r>
      <w:r w:rsidRPr="00863B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Плюс</w:t>
      </w:r>
    </w:p>
    <w:p w14:paraId="695EF471" w14:textId="77777777" w:rsidR="00863B1D" w:rsidRPr="00863B1D" w:rsidRDefault="00863B1D" w:rsidP="00863B1D">
      <w:pPr>
        <w:widowControl/>
        <w:outlineLvl w:val="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Компьютеры подключены к локальной вычислительной сети, информационно-образовательной среде </w:t>
      </w:r>
      <w:proofErr w:type="spellStart"/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Финуниверситета</w:t>
      </w:r>
      <w:proofErr w:type="spellEnd"/>
      <w:r w:rsidRPr="00863B1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сети Интернет </w:t>
      </w:r>
    </w:p>
    <w:p w14:paraId="5B82D75F" w14:textId="77777777" w:rsidR="00E97D0B" w:rsidRPr="00863B1D" w:rsidRDefault="00E97D0B" w:rsidP="008113A3">
      <w:pPr>
        <w:widowControl/>
        <w:ind w:left="-426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nl-NL"/>
        </w:rPr>
      </w:pPr>
    </w:p>
    <w:p w14:paraId="727CF959" w14:textId="77777777" w:rsidR="003D1C7D" w:rsidRPr="00206C0D" w:rsidRDefault="003D1C7D" w:rsidP="003D1C7D">
      <w:pPr>
        <w:jc w:val="both"/>
        <w:outlineLvl w:val="4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6C0D">
        <w:rPr>
          <w:rFonts w:ascii="Times New Roman" w:hAnsi="Times New Roman" w:cs="Times New Roman"/>
          <w:b/>
          <w:sz w:val="28"/>
          <w:szCs w:val="28"/>
          <w:lang w:val="ru-RU"/>
        </w:rPr>
        <w:t>Студия разработки дизайна веб-приложений. Студия инженерной и компьютерной графики</w:t>
      </w:r>
    </w:p>
    <w:p w14:paraId="3F76B55B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u w:val="single"/>
          <w:lang w:val="ru-RU"/>
        </w:rPr>
        <w:t>Специализированная мебель:</w:t>
      </w:r>
    </w:p>
    <w:p w14:paraId="48183ECC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Стол одноместный – 26 шт. </w:t>
      </w:r>
    </w:p>
    <w:p w14:paraId="652DF0AC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Стулья компьютерные – 26 шт.</w:t>
      </w:r>
    </w:p>
    <w:p w14:paraId="2E76EB26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Стол (учительский) – 1 шт.</w:t>
      </w:r>
    </w:p>
    <w:p w14:paraId="2327E387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 (учительский) – 1 шт.</w:t>
      </w:r>
    </w:p>
    <w:p w14:paraId="4C5079E6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Кафедра – 1 шт.</w:t>
      </w:r>
    </w:p>
    <w:p w14:paraId="46614DD0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Доска меловая – 1 шт.</w:t>
      </w:r>
    </w:p>
    <w:p w14:paraId="1DF2F590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Маркерная доска -1 шт.</w:t>
      </w:r>
    </w:p>
    <w:p w14:paraId="0CC3565B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Шкаф – 1 шт.</w:t>
      </w:r>
    </w:p>
    <w:p w14:paraId="3CD487A6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u w:val="single"/>
          <w:lang w:val="ru-RU"/>
        </w:rPr>
        <w:lastRenderedPageBreak/>
        <w:t>Технические средства обучения:</w:t>
      </w:r>
    </w:p>
    <w:p w14:paraId="4064B3B0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Мультимедиа-проектор – 1 шт.</w:t>
      </w:r>
    </w:p>
    <w:p w14:paraId="724E2C3E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Экран с электроприводом – 1 шт.</w:t>
      </w:r>
    </w:p>
    <w:p w14:paraId="3C044767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Колонки для воспроизведения аудио – 1 шт.</w:t>
      </w:r>
    </w:p>
    <w:p w14:paraId="0B33FE15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студенческий – 25 шт.</w:t>
      </w:r>
    </w:p>
    <w:p w14:paraId="64A71FED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преподавателя – 1 шт.</w:t>
      </w:r>
    </w:p>
    <w:p w14:paraId="7A80BF0E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Многофункциональное устройство (МФУ) формата А4 - 1 шт.</w:t>
      </w:r>
    </w:p>
    <w:p w14:paraId="382E74DF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Перечень лицензионного программного обеспечения:</w:t>
      </w:r>
    </w:p>
    <w:p w14:paraId="6946615B" w14:textId="77777777" w:rsidR="003D1C7D" w:rsidRP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1) Антивирусная защита: </w:t>
      </w:r>
      <w:r>
        <w:rPr>
          <w:rFonts w:ascii="Times New Roman" w:hAnsi="Times New Roman" w:cs="Times New Roman"/>
          <w:sz w:val="28"/>
          <w:szCs w:val="28"/>
        </w:rPr>
        <w:t>ESET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NOD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32</w:t>
      </w:r>
    </w:p>
    <w:p w14:paraId="4C11D1CD" w14:textId="77777777" w:rsid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Windows, Microsoft Office</w:t>
      </w:r>
    </w:p>
    <w:p w14:paraId="62AA74F8" w14:textId="77777777" w:rsidR="003D1C7D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Project Expert, Microsoft SQL Server, Microsoft Visual Studio, 1C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Предприятие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учебная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версия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Консультант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Плюс</w:t>
      </w:r>
      <w:proofErr w:type="spellEnd"/>
    </w:p>
    <w:p w14:paraId="773684D7" w14:textId="072DFB9A" w:rsidR="003D1C7D" w:rsidRPr="00937D69" w:rsidRDefault="003D1C7D" w:rsidP="003D1C7D">
      <w:pPr>
        <w:jc w:val="both"/>
        <w:outlineLvl w:val="4"/>
        <w:rPr>
          <w:rFonts w:ascii="Times New Roman" w:hAnsi="Times New Roman" w:cs="Times New Roman"/>
          <w:sz w:val="28"/>
          <w:szCs w:val="28"/>
        </w:rPr>
      </w:pPr>
      <w:r w:rsidRPr="00937D6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3BD8D83" w14:textId="77777777" w:rsidR="003D1C7D" w:rsidRPr="00206C0D" w:rsidRDefault="003D1C7D" w:rsidP="003D1C7D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6C0D">
        <w:rPr>
          <w:rFonts w:ascii="Times New Roman" w:hAnsi="Times New Roman" w:cs="Times New Roman"/>
          <w:b/>
          <w:sz w:val="28"/>
          <w:szCs w:val="28"/>
          <w:lang w:val="ru-RU"/>
        </w:rPr>
        <w:t>Лаборатория программирования и баз данных</w:t>
      </w:r>
    </w:p>
    <w:p w14:paraId="56C34F10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Специализированная мебель:</w:t>
      </w:r>
    </w:p>
    <w:p w14:paraId="1DBCF32E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Стол студенческий двухместный – 8 шт.</w:t>
      </w:r>
    </w:p>
    <w:p w14:paraId="74C9E16E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Стол одноместный – 12 шт. </w:t>
      </w:r>
    </w:p>
    <w:p w14:paraId="7FDA423A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Стулья студенческие – 16 шт.</w:t>
      </w:r>
    </w:p>
    <w:p w14:paraId="732BA247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Стулья компьютерные – 12 шт.</w:t>
      </w:r>
    </w:p>
    <w:p w14:paraId="6BFD7DB1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Стол (учительский) – 1 шт.</w:t>
      </w:r>
    </w:p>
    <w:p w14:paraId="76CBF1E6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 (учительский) – 1 шт.</w:t>
      </w:r>
    </w:p>
    <w:p w14:paraId="090BF57A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Доска маркерная – 1 шт.</w:t>
      </w:r>
    </w:p>
    <w:p w14:paraId="2AD4F29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Шкаф – 1 шт.</w:t>
      </w:r>
    </w:p>
    <w:p w14:paraId="466C015F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87D63EB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Технические средства обучения:</w:t>
      </w:r>
    </w:p>
    <w:p w14:paraId="3D6EF002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Мультимедиа-проектор – 1 шт.</w:t>
      </w:r>
    </w:p>
    <w:p w14:paraId="63FA5B0F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Экран – 1 шт.</w:t>
      </w:r>
    </w:p>
    <w:p w14:paraId="16844297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студенческий – 12 шт.</w:t>
      </w:r>
    </w:p>
    <w:p w14:paraId="6AFB6329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преподавателя – 1 шт.</w:t>
      </w:r>
    </w:p>
    <w:p w14:paraId="49180099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8DBCC38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Перечень лицензионного программного обеспечения:</w:t>
      </w:r>
    </w:p>
    <w:p w14:paraId="633643A1" w14:textId="77777777" w:rsidR="003D1C7D" w:rsidRPr="000E09BE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  <w:r w:rsidRPr="000E09BE">
        <w:rPr>
          <w:rFonts w:ascii="Times New Roman" w:hAnsi="Times New Roman" w:cs="Times New Roman"/>
          <w:sz w:val="28"/>
          <w:szCs w:val="28"/>
        </w:rPr>
        <w:t xml:space="preserve">1)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Антивирусная</w:t>
      </w:r>
      <w:r w:rsidRPr="000E09BE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защита</w:t>
      </w:r>
      <w:r w:rsidRPr="000E09BE">
        <w:rPr>
          <w:rFonts w:ascii="Times New Roman" w:hAnsi="Times New Roman" w:cs="Times New Roman"/>
          <w:sz w:val="28"/>
          <w:szCs w:val="28"/>
        </w:rPr>
        <w:t xml:space="preserve">: </w:t>
      </w:r>
      <w:r w:rsidRPr="003D1C7D">
        <w:rPr>
          <w:rFonts w:ascii="Times New Roman" w:hAnsi="Times New Roman" w:cs="Times New Roman"/>
          <w:sz w:val="28"/>
          <w:szCs w:val="28"/>
        </w:rPr>
        <w:t>ESET</w:t>
      </w:r>
      <w:r w:rsidRPr="000E09BE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</w:rPr>
        <w:t>NOD</w:t>
      </w:r>
      <w:r w:rsidRPr="000E09BE">
        <w:rPr>
          <w:rFonts w:ascii="Times New Roman" w:hAnsi="Times New Roman" w:cs="Times New Roman"/>
          <w:sz w:val="28"/>
          <w:szCs w:val="28"/>
        </w:rPr>
        <w:t>32</w:t>
      </w:r>
    </w:p>
    <w:p w14:paraId="33CD55AD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  <w:r w:rsidRPr="003D1C7D">
        <w:rPr>
          <w:rFonts w:ascii="Times New Roman" w:hAnsi="Times New Roman" w:cs="Times New Roman"/>
          <w:sz w:val="28"/>
          <w:szCs w:val="28"/>
        </w:rPr>
        <w:t>2) Windows, Microsoft Office</w:t>
      </w:r>
    </w:p>
    <w:p w14:paraId="675C8DAF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  <w:r w:rsidRPr="003D1C7D">
        <w:rPr>
          <w:rFonts w:ascii="Times New Roman" w:hAnsi="Times New Roman" w:cs="Times New Roman"/>
          <w:sz w:val="28"/>
          <w:szCs w:val="28"/>
        </w:rPr>
        <w:t xml:space="preserve">3) Project Expert, Microsoft SQL Server, Microsoft Visual Studio, 1C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Предприятие</w:t>
      </w:r>
      <w:r w:rsidRPr="003D1C7D">
        <w:rPr>
          <w:rFonts w:ascii="Times New Roman" w:hAnsi="Times New Roman" w:cs="Times New Roman"/>
          <w:sz w:val="28"/>
          <w:szCs w:val="28"/>
        </w:rPr>
        <w:t xml:space="preserve"> (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учебная</w:t>
      </w:r>
      <w:r w:rsidRPr="003D1C7D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версия</w:t>
      </w:r>
      <w:r w:rsidRPr="003D1C7D">
        <w:rPr>
          <w:rFonts w:ascii="Times New Roman" w:hAnsi="Times New Roman" w:cs="Times New Roman"/>
          <w:sz w:val="28"/>
          <w:szCs w:val="28"/>
        </w:rPr>
        <w:t xml:space="preserve">),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Консультант</w:t>
      </w:r>
      <w:r w:rsidRPr="003D1C7D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Плюс</w:t>
      </w:r>
      <w:r w:rsidRPr="003D1C7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EclipseIDEforJavaEEDevelopers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>, .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NETFrameworkJDK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 8,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MicrosoftSQLServerExpressEdition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, Microsoft Visio Professional,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MySQLInstallerforWindows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, NetBeans,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SQLServerManagementStudio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MicrosoftSQLServerJavaConnector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AndroidStudio</w:t>
      </w:r>
      <w:proofErr w:type="spellEnd"/>
      <w:r w:rsidRPr="003D1C7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D1C7D">
        <w:rPr>
          <w:rFonts w:ascii="Times New Roman" w:hAnsi="Times New Roman" w:cs="Times New Roman"/>
          <w:sz w:val="28"/>
          <w:szCs w:val="28"/>
        </w:rPr>
        <w:t>IntelliJIDEA</w:t>
      </w:r>
      <w:proofErr w:type="spellEnd"/>
    </w:p>
    <w:p w14:paraId="64B4697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83F9E00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Компьютеры подключены к локальной вычислительной сети, информационно-образовательной среде </w:t>
      </w:r>
      <w:proofErr w:type="spellStart"/>
      <w:r w:rsidRPr="003D1C7D">
        <w:rPr>
          <w:rFonts w:ascii="Times New Roman" w:hAnsi="Times New Roman" w:cs="Times New Roman"/>
          <w:sz w:val="28"/>
          <w:szCs w:val="28"/>
          <w:lang w:val="ru-RU"/>
        </w:rPr>
        <w:t>Финуниверситета</w:t>
      </w:r>
      <w:proofErr w:type="spellEnd"/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 и сети Интернет </w:t>
      </w:r>
    </w:p>
    <w:p w14:paraId="3B9D4BAE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1C6D186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Учебно-наглядные и методические пособия, учебно-методическая документация</w:t>
      </w:r>
    </w:p>
    <w:p w14:paraId="204EA248" w14:textId="77777777" w:rsidR="003D1C7D" w:rsidRPr="00206C0D" w:rsidRDefault="003D1C7D" w:rsidP="003D1C7D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06C0D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Лаборатория программного обеспечения и сопровождения компьютерных систем. Лаборатория информационных ресурсов</w:t>
      </w:r>
    </w:p>
    <w:p w14:paraId="39562ABB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Специализированная мебель:</w:t>
      </w:r>
    </w:p>
    <w:p w14:paraId="39B215A3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 xml:space="preserve">Стол одноместный – 26 шт. </w:t>
      </w:r>
    </w:p>
    <w:p w14:paraId="7FF4CF8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Стулья компьютерные – 26 шт.</w:t>
      </w:r>
    </w:p>
    <w:p w14:paraId="6DCB3D0B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Стол (учительский) – 1 шт.</w:t>
      </w:r>
    </w:p>
    <w:p w14:paraId="28F1D3B2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Стул (учительский) – 1 шт.</w:t>
      </w:r>
    </w:p>
    <w:p w14:paraId="60532183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Кафедра – 1 шт.</w:t>
      </w:r>
    </w:p>
    <w:p w14:paraId="7039943A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Доска меловая – 1 шт.</w:t>
      </w:r>
    </w:p>
    <w:p w14:paraId="6BF855A7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Маркерная доска -1 шт.</w:t>
      </w:r>
    </w:p>
    <w:p w14:paraId="30FAC6C1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Шкаф – 1 шт.</w:t>
      </w:r>
    </w:p>
    <w:p w14:paraId="1FA7A0E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CD54A28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Технические средства обучения:</w:t>
      </w:r>
    </w:p>
    <w:p w14:paraId="1D8AEB3A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Мультимедиа-проектор – 1 шт.</w:t>
      </w:r>
    </w:p>
    <w:p w14:paraId="756ECBEF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Экран с электроприводом – 1 шт.</w:t>
      </w:r>
    </w:p>
    <w:p w14:paraId="3692950C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Колонки для воспроизведения аудио – 1 шт.</w:t>
      </w:r>
    </w:p>
    <w:p w14:paraId="306CC5B3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студенческий – 25 шт.</w:t>
      </w:r>
    </w:p>
    <w:p w14:paraId="57E943C9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Компьютер преподавателя – 1 шт.</w:t>
      </w:r>
    </w:p>
    <w:p w14:paraId="2ADA551B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Многофункциональное устройство (МФУ) формата А4 - 1 шт.</w:t>
      </w:r>
    </w:p>
    <w:p w14:paraId="14FFB38B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097A0F5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Перечень лицензионного программного обеспечения:</w:t>
      </w:r>
    </w:p>
    <w:p w14:paraId="44069917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1C7D">
        <w:rPr>
          <w:rFonts w:ascii="Times New Roman" w:hAnsi="Times New Roman" w:cs="Times New Roman"/>
          <w:sz w:val="28"/>
          <w:szCs w:val="28"/>
          <w:lang w:val="ru-RU"/>
        </w:rPr>
        <w:t>1) Антивирусная защита: ESET NOD32</w:t>
      </w:r>
    </w:p>
    <w:p w14:paraId="4C2BE923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  <w:r w:rsidRPr="003D1C7D">
        <w:rPr>
          <w:rFonts w:ascii="Times New Roman" w:hAnsi="Times New Roman" w:cs="Times New Roman"/>
          <w:sz w:val="28"/>
          <w:szCs w:val="28"/>
        </w:rPr>
        <w:t>2) Windows, Microsoft Office</w:t>
      </w:r>
    </w:p>
    <w:p w14:paraId="4B9BBF21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  <w:r w:rsidRPr="003D1C7D">
        <w:rPr>
          <w:rFonts w:ascii="Times New Roman" w:hAnsi="Times New Roman" w:cs="Times New Roman"/>
          <w:sz w:val="28"/>
          <w:szCs w:val="28"/>
        </w:rPr>
        <w:t xml:space="preserve">3) Project Expert, Microsoft SQL Server, Microsoft Visual Studio, 1C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Предприятие</w:t>
      </w:r>
      <w:r w:rsidRPr="003D1C7D">
        <w:rPr>
          <w:rFonts w:ascii="Times New Roman" w:hAnsi="Times New Roman" w:cs="Times New Roman"/>
          <w:sz w:val="28"/>
          <w:szCs w:val="28"/>
        </w:rPr>
        <w:t xml:space="preserve"> (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учебная</w:t>
      </w:r>
      <w:r w:rsidRPr="003D1C7D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версия</w:t>
      </w:r>
      <w:r w:rsidRPr="003D1C7D">
        <w:rPr>
          <w:rFonts w:ascii="Times New Roman" w:hAnsi="Times New Roman" w:cs="Times New Roman"/>
          <w:sz w:val="28"/>
          <w:szCs w:val="28"/>
        </w:rPr>
        <w:t xml:space="preserve">),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Консультант</w:t>
      </w:r>
      <w:r w:rsidRPr="003D1C7D">
        <w:rPr>
          <w:rFonts w:ascii="Times New Roman" w:hAnsi="Times New Roman" w:cs="Times New Roman"/>
          <w:sz w:val="28"/>
          <w:szCs w:val="28"/>
        </w:rPr>
        <w:t xml:space="preserve"> </w:t>
      </w:r>
      <w:r w:rsidRPr="003D1C7D">
        <w:rPr>
          <w:rFonts w:ascii="Times New Roman" w:hAnsi="Times New Roman" w:cs="Times New Roman"/>
          <w:sz w:val="28"/>
          <w:szCs w:val="28"/>
          <w:lang w:val="ru-RU"/>
        </w:rPr>
        <w:t>Плюс</w:t>
      </w:r>
    </w:p>
    <w:p w14:paraId="01931CA7" w14:textId="77777777" w:rsidR="003D1C7D" w:rsidRPr="003D1C7D" w:rsidRDefault="003D1C7D" w:rsidP="003D1C7D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BD9F27" w14:textId="77777777" w:rsidR="005B00E9" w:rsidRPr="003D1C7D" w:rsidRDefault="005B00E9" w:rsidP="008113A3">
      <w:pPr>
        <w:widowControl/>
        <w:ind w:left="-426"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nl-NL"/>
        </w:rPr>
      </w:pPr>
    </w:p>
    <w:p w14:paraId="43BC375B" w14:textId="4A0CA390" w:rsidR="00C51F4F" w:rsidRPr="003F435A" w:rsidRDefault="00972124" w:rsidP="008113A3">
      <w:pPr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>3</w:t>
      </w:r>
      <w:r w:rsidR="0014149B" w:rsidRPr="003F435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.3. Общие требования к организации образовательного процесса </w:t>
      </w:r>
    </w:p>
    <w:p w14:paraId="62526B70" w14:textId="116019EA" w:rsidR="0014149B" w:rsidRPr="003F435A" w:rsidRDefault="00C51F4F" w:rsidP="008113A3">
      <w:pPr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F435A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Учебная практика проходится преподавателями профессионального цикла. Учебная практика является составной частью процесса обучения и проводится в компьютерных классах и специализированных лабораториях преподавателями колледжа в рамках учебного расписания </w:t>
      </w:r>
      <w:r w:rsidRPr="005D1D7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 w:eastAsia="ru-RU"/>
        </w:rPr>
        <w:t>распределено</w:t>
      </w:r>
      <w:r w:rsidR="005D1D7D" w:rsidRPr="005D1D7D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ru-RU" w:eastAsia="ru-RU"/>
        </w:rPr>
        <w:t>.</w:t>
      </w:r>
    </w:p>
    <w:p w14:paraId="5B5B52EE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5989647A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06E08B5E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448E0F58" w14:textId="77777777" w:rsidR="00AC5DB4" w:rsidRDefault="00AC5DB4" w:rsidP="008113A3">
      <w:pPr>
        <w:pStyle w:val="110"/>
        <w:ind w:left="0"/>
        <w:jc w:val="center"/>
        <w:rPr>
          <w:lang w:val="ru-RU"/>
        </w:rPr>
      </w:pPr>
    </w:p>
    <w:p w14:paraId="18EF8581" w14:textId="77777777" w:rsidR="00AC5DB4" w:rsidRDefault="00AC5DB4" w:rsidP="008113A3">
      <w:pPr>
        <w:pStyle w:val="110"/>
        <w:ind w:left="0"/>
        <w:jc w:val="center"/>
        <w:rPr>
          <w:lang w:val="ru-RU"/>
        </w:rPr>
      </w:pPr>
    </w:p>
    <w:p w14:paraId="37E153DF" w14:textId="77777777" w:rsidR="00AC5DB4" w:rsidRDefault="00AC5DB4" w:rsidP="008113A3">
      <w:pPr>
        <w:pStyle w:val="110"/>
        <w:ind w:left="0"/>
        <w:jc w:val="center"/>
        <w:rPr>
          <w:lang w:val="ru-RU"/>
        </w:rPr>
      </w:pPr>
    </w:p>
    <w:p w14:paraId="5A5B59B8" w14:textId="77777777" w:rsidR="00AC5DB4" w:rsidRDefault="00AC5DB4" w:rsidP="008113A3">
      <w:pPr>
        <w:pStyle w:val="110"/>
        <w:ind w:left="0"/>
        <w:jc w:val="center"/>
        <w:rPr>
          <w:lang w:val="ru-RU"/>
        </w:rPr>
      </w:pPr>
    </w:p>
    <w:p w14:paraId="7D8DBB29" w14:textId="77777777" w:rsidR="00AC5DB4" w:rsidRDefault="00AC5DB4" w:rsidP="008113A3">
      <w:pPr>
        <w:pStyle w:val="110"/>
        <w:ind w:left="0"/>
        <w:jc w:val="center"/>
        <w:rPr>
          <w:lang w:val="ru-RU"/>
        </w:rPr>
      </w:pPr>
    </w:p>
    <w:p w14:paraId="6F4F4FF7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50BBA71F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4A073BC9" w14:textId="77777777" w:rsidR="00A835E8" w:rsidRDefault="00A835E8" w:rsidP="008113A3">
      <w:pPr>
        <w:pStyle w:val="110"/>
        <w:ind w:left="0"/>
        <w:jc w:val="center"/>
        <w:rPr>
          <w:lang w:val="ru-RU"/>
        </w:rPr>
      </w:pPr>
    </w:p>
    <w:p w14:paraId="543E0D0D" w14:textId="27C41F7F" w:rsidR="00B9111A" w:rsidRPr="003F435A" w:rsidRDefault="00972124" w:rsidP="008113A3">
      <w:pPr>
        <w:pStyle w:val="110"/>
        <w:ind w:left="0"/>
        <w:jc w:val="center"/>
        <w:rPr>
          <w:rFonts w:eastAsiaTheme="majorEastAsia"/>
          <w:lang w:val="ru-RU"/>
        </w:rPr>
      </w:pPr>
      <w:r w:rsidRPr="003F435A">
        <w:rPr>
          <w:lang w:val="ru-RU"/>
        </w:rPr>
        <w:lastRenderedPageBreak/>
        <w:t>4</w:t>
      </w:r>
      <w:r w:rsidR="00D829A5" w:rsidRPr="003F435A">
        <w:rPr>
          <w:lang w:val="ru-RU"/>
        </w:rPr>
        <w:t xml:space="preserve">. КОНТРОЛЬ </w:t>
      </w:r>
      <w:r w:rsidR="00B1207F" w:rsidRPr="003F435A">
        <w:rPr>
          <w:lang w:val="ru-RU"/>
        </w:rPr>
        <w:t xml:space="preserve">И ОЦЕНКА РЕЗУЛЬТАТОВ </w:t>
      </w:r>
      <w:r w:rsidR="004734BB" w:rsidRPr="003F435A">
        <w:rPr>
          <w:lang w:val="ru-RU"/>
        </w:rPr>
        <w:t xml:space="preserve">ОСВОЕНИЯ ПРОГРАММЫ УЧЕБНОЙ </w:t>
      </w:r>
      <w:r w:rsidR="00D829A5" w:rsidRPr="003F435A">
        <w:rPr>
          <w:lang w:val="ru-RU"/>
        </w:rPr>
        <w:t>ПРАКТИКИ</w:t>
      </w:r>
    </w:p>
    <w:p w14:paraId="6B878E7A" w14:textId="29A8707D" w:rsidR="00B9111A" w:rsidRDefault="004734BB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435A">
        <w:rPr>
          <w:rFonts w:ascii="Times New Roman" w:hAnsi="Times New Roman" w:cs="Times New Roman"/>
          <w:sz w:val="28"/>
          <w:szCs w:val="28"/>
          <w:lang w:val="ru-RU"/>
        </w:rPr>
        <w:t xml:space="preserve">Контроль и оценка результатов освоения учебной практики осуществляется руководителем практики в процессе проведения учебных занятий, самостоятельного выполнения обучающимся заданий, выполнения практических проверочных работ. В результате освоения учебной практики в рамках профессиональных модулей обучающиеся проходят промежуточную аттестацию в форме дифференцированного зачета. </w:t>
      </w:r>
    </w:p>
    <w:tbl>
      <w:tblPr>
        <w:tblStyle w:val="20"/>
        <w:tblW w:w="9782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77"/>
      </w:tblGrid>
      <w:tr w:rsidR="0022334D" w:rsidRPr="00514534" w14:paraId="245A15B1" w14:textId="77777777" w:rsidTr="0022334D">
        <w:trPr>
          <w:trHeight w:val="70"/>
        </w:trPr>
        <w:tc>
          <w:tcPr>
            <w:tcW w:w="6805" w:type="dxa"/>
            <w:shd w:val="clear" w:color="auto" w:fill="auto"/>
            <w:vAlign w:val="center"/>
          </w:tcPr>
          <w:p w14:paraId="68BF788D" w14:textId="77777777" w:rsidR="0022334D" w:rsidRPr="00AD29DF" w:rsidRDefault="0022334D" w:rsidP="008113A3">
            <w:pPr>
              <w:jc w:val="center"/>
              <w:rPr>
                <w:b/>
                <w:bCs/>
                <w:sz w:val="24"/>
                <w:szCs w:val="24"/>
              </w:rPr>
            </w:pPr>
            <w:r w:rsidRPr="00AD29DF">
              <w:rPr>
                <w:b/>
                <w:bCs/>
                <w:sz w:val="24"/>
                <w:szCs w:val="24"/>
              </w:rPr>
              <w:t>Результаты обучения (освоенные умения (практический опыт) в рамках ВПД)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14809829" w14:textId="77777777" w:rsidR="0022334D" w:rsidRPr="00AD29DF" w:rsidRDefault="0022334D" w:rsidP="008113A3">
            <w:pPr>
              <w:jc w:val="center"/>
              <w:rPr>
                <w:b/>
                <w:bCs/>
                <w:sz w:val="24"/>
                <w:szCs w:val="24"/>
              </w:rPr>
            </w:pPr>
            <w:r w:rsidRPr="00AD29DF">
              <w:rPr>
                <w:b/>
                <w:bCs/>
                <w:sz w:val="24"/>
                <w:szCs w:val="24"/>
              </w:rPr>
              <w:t>Формы и методы контроля и оценки результатов обучения</w:t>
            </w:r>
          </w:p>
        </w:tc>
      </w:tr>
    </w:tbl>
    <w:tbl>
      <w:tblPr>
        <w:tblStyle w:val="15"/>
        <w:tblW w:w="9785" w:type="dxa"/>
        <w:tblInd w:w="-147" w:type="dxa"/>
        <w:tblLook w:val="04A0" w:firstRow="1" w:lastRow="0" w:firstColumn="1" w:lastColumn="0" w:noHBand="0" w:noVBand="1"/>
      </w:tblPr>
      <w:tblGrid>
        <w:gridCol w:w="6805"/>
        <w:gridCol w:w="2980"/>
      </w:tblGrid>
      <w:tr w:rsidR="000608A7" w:rsidRPr="00813092" w14:paraId="2FAFE3EA" w14:textId="00309A25" w:rsidTr="00265B7D">
        <w:tc>
          <w:tcPr>
            <w:tcW w:w="6805" w:type="dxa"/>
            <w:vAlign w:val="center"/>
          </w:tcPr>
          <w:p w14:paraId="063B6575" w14:textId="77AAA306" w:rsidR="000608A7" w:rsidRPr="00512D2D" w:rsidRDefault="000608A7" w:rsidP="000608A7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Проектирование и разработка информационных систем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34C4CBDA" w14:textId="77777777" w:rsidR="000608A7" w:rsidRPr="00660D87" w:rsidRDefault="000608A7" w:rsidP="000608A7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Наблюдение за деятельностью обучающегося на учебной практике.</w:t>
            </w:r>
          </w:p>
          <w:p w14:paraId="7CCD3040" w14:textId="77777777" w:rsidR="000608A7" w:rsidRPr="00660D87" w:rsidRDefault="000608A7" w:rsidP="000608A7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Оценка деятельности обучающегося на учебной практике.</w:t>
            </w:r>
          </w:p>
          <w:p w14:paraId="639636FC" w14:textId="04C2D5DE" w:rsidR="000608A7" w:rsidRPr="00813092" w:rsidRDefault="000608A7" w:rsidP="000608A7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eastAsia="Arial Unicode MS"/>
                <w:bCs/>
                <w:sz w:val="24"/>
                <w:szCs w:val="24"/>
              </w:rPr>
              <w:t>Защита отчета</w:t>
            </w:r>
          </w:p>
        </w:tc>
      </w:tr>
      <w:tr w:rsidR="000608A7" w:rsidRPr="003F435A" w14:paraId="358814A7" w14:textId="14C84E92" w:rsidTr="00265B7D">
        <w:tc>
          <w:tcPr>
            <w:tcW w:w="6805" w:type="dxa"/>
            <w:vAlign w:val="center"/>
          </w:tcPr>
          <w:p w14:paraId="683D19C9" w14:textId="77777777" w:rsidR="000608A7" w:rsidRPr="00D720EE" w:rsidRDefault="000608A7" w:rsidP="000608A7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0B13108F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-основные виды и процедуры обработки информации, модели и методы решения задач обработки информации;</w:t>
            </w:r>
          </w:p>
          <w:p w14:paraId="756EFDEF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платформы для создания, исполнения и управления информационной системой; </w:t>
            </w:r>
          </w:p>
          <w:p w14:paraId="3E10BEAC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процессы управления проектом разработки; </w:t>
            </w:r>
          </w:p>
          <w:p w14:paraId="236FA846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-основные модели построения информационных систем, их структуру, особенности и области применения; </w:t>
            </w:r>
          </w:p>
          <w:p w14:paraId="0D974C77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-методы и средства проектирования, разработки и тестирования информационных систем; </w:t>
            </w:r>
          </w:p>
          <w:p w14:paraId="005D2C34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-способы организации хранения данных;</w:t>
            </w:r>
          </w:p>
          <w:p w14:paraId="1175787F" w14:textId="77777777" w:rsidR="000608A7" w:rsidRPr="00D720EE" w:rsidRDefault="000608A7" w:rsidP="000608A7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-систему стандартизации, сертификации и систему </w:t>
            </w:r>
            <w:r w:rsidRPr="00D720EE">
              <w:rPr>
                <w:rFonts w:eastAsia="PMingLiU"/>
                <w:sz w:val="24"/>
                <w:szCs w:val="24"/>
              </w:rPr>
              <w:t>обеспечения качества продукции</w:t>
            </w:r>
            <w:r w:rsidRPr="00D720EE">
              <w:rPr>
                <w:color w:val="000000"/>
                <w:sz w:val="24"/>
                <w:szCs w:val="24"/>
              </w:rPr>
              <w:t xml:space="preserve">, 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модели, контроллеры и представления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CORE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r w:rsidRPr="00D720EE">
              <w:rPr>
                <w:i/>
                <w:color w:val="000000"/>
                <w:sz w:val="24"/>
                <w:szCs w:val="24"/>
                <w:lang w:val="en-US"/>
              </w:rPr>
              <w:t>MVC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приложения, веб-сервисы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Microsoft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Azure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;</w:t>
            </w:r>
          </w:p>
          <w:p w14:paraId="629C5D0E" w14:textId="77777777" w:rsidR="000608A7" w:rsidRPr="00D720EE" w:rsidRDefault="000608A7" w:rsidP="000608A7">
            <w:pPr>
              <w:jc w:val="both"/>
              <w:rPr>
                <w:rFonts w:ascii="inherit" w:hAnsi="inherit" w:cs="Arial"/>
                <w:i/>
                <w:color w:val="000000"/>
                <w:sz w:val="24"/>
                <w:szCs w:val="24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-правила разработки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>-тестов;</w:t>
            </w:r>
          </w:p>
          <w:p w14:paraId="23AABDC8" w14:textId="77777777" w:rsidR="000608A7" w:rsidRPr="00D720EE" w:rsidRDefault="000608A7" w:rsidP="000608A7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-алгоритмы построения </w:t>
            </w:r>
            <w:proofErr w:type="spell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кросплатформерных</w:t>
            </w:r>
            <w:proofErr w:type="spellEnd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 w:rsidRPr="00D720EE">
              <w:rPr>
                <w:rFonts w:ascii="inherit" w:hAnsi="inherit" w:cs="Arial"/>
                <w:i/>
                <w:color w:val="000000"/>
                <w:sz w:val="24"/>
                <w:szCs w:val="24"/>
              </w:rPr>
              <w:t>фреймворков.*</w:t>
            </w:r>
            <w:proofErr w:type="gramEnd"/>
          </w:p>
          <w:p w14:paraId="683F6996" w14:textId="77777777" w:rsidR="000608A7" w:rsidRPr="00D720EE" w:rsidRDefault="000608A7" w:rsidP="000608A7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63C287B7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-осуществлять постановку задач по обработке информации; </w:t>
            </w:r>
          </w:p>
          <w:p w14:paraId="38DD6AB9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-проводить анализ предметной области;</w:t>
            </w:r>
          </w:p>
          <w:p w14:paraId="2153FC9F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осуществлять выбор модели и средства построения информационной системы и программных средств; </w:t>
            </w:r>
          </w:p>
          <w:p w14:paraId="2E0F2931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-использовать алгоритмы обработки информации для различных приложений; </w:t>
            </w:r>
          </w:p>
          <w:p w14:paraId="16AC16F1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-решать прикладные вопросы программирования и языка сценариев для создания программ;</w:t>
            </w:r>
          </w:p>
          <w:p w14:paraId="62F8E2BB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разрабатывать графический интерфейс приложения;</w:t>
            </w:r>
          </w:p>
          <w:p w14:paraId="011F0F35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создавать и управлять проектом по разработке приложения;</w:t>
            </w:r>
          </w:p>
          <w:p w14:paraId="1F970D9E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выбирать способ организации хранения данных под задачу;</w:t>
            </w:r>
          </w:p>
          <w:p w14:paraId="00F22412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проектировать и разрабатывать систему по заданным требованиям и спецификациям; </w:t>
            </w:r>
          </w:p>
          <w:p w14:paraId="645E71F5" w14:textId="77777777" w:rsidR="000608A7" w:rsidRPr="00D720EE" w:rsidRDefault="000608A7" w:rsidP="000608A7">
            <w:pPr>
              <w:jc w:val="both"/>
              <w:rPr>
                <w:i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</w:t>
            </w:r>
            <w:r w:rsidRPr="00D720EE">
              <w:rPr>
                <w:i/>
                <w:color w:val="000000"/>
                <w:sz w:val="24"/>
                <w:szCs w:val="24"/>
              </w:rPr>
              <w:t xml:space="preserve">разрабатывать приложения с использованием кроссплатформенного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фреймворка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для построения веб приложений CORE MVC и реализовывать бизнес-логику в рамках этих моделей; </w:t>
            </w:r>
          </w:p>
          <w:p w14:paraId="1646BB08" w14:textId="77777777" w:rsidR="000608A7" w:rsidRPr="00D720EE" w:rsidRDefault="000608A7" w:rsidP="000608A7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i/>
                <w:color w:val="000000"/>
                <w:sz w:val="24"/>
                <w:szCs w:val="24"/>
              </w:rPr>
              <w:t xml:space="preserve">-создавать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unit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-тесты и использовать средства отладки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Visual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720EE">
              <w:rPr>
                <w:i/>
                <w:color w:val="000000"/>
                <w:sz w:val="24"/>
                <w:szCs w:val="24"/>
              </w:rPr>
              <w:t>Studio</w:t>
            </w:r>
            <w:proofErr w:type="spellEnd"/>
            <w:r w:rsidRPr="00D720EE">
              <w:rPr>
                <w:i/>
                <w:color w:val="000000"/>
                <w:sz w:val="24"/>
                <w:szCs w:val="24"/>
              </w:rPr>
              <w:t xml:space="preserve"> при разработке веб приложений*.</w:t>
            </w:r>
          </w:p>
          <w:p w14:paraId="3281E245" w14:textId="77777777" w:rsidR="000608A7" w:rsidRPr="00D720EE" w:rsidRDefault="000608A7" w:rsidP="000608A7">
            <w:pPr>
              <w:jc w:val="both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в:</w:t>
            </w:r>
          </w:p>
          <w:p w14:paraId="3BD24C08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 </w:t>
            </w:r>
            <w:r w:rsidRPr="00D720EE">
              <w:rPr>
                <w:color w:val="000000"/>
                <w:sz w:val="24"/>
                <w:szCs w:val="24"/>
              </w:rPr>
              <w:t xml:space="preserve">-в управлении процессом разработки приложений с использованием инструментальных средств; </w:t>
            </w:r>
          </w:p>
          <w:p w14:paraId="0DBB9604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-обеспечении сбора данных для анализа использования и функционирования информационной системы;</w:t>
            </w:r>
          </w:p>
          <w:p w14:paraId="7076D963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программировании в соответствии с требованиями технического задания; </w:t>
            </w:r>
          </w:p>
          <w:p w14:paraId="1A7EA52D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-использовании критериев оценки качества и надежности функционирования информационной системы;</w:t>
            </w:r>
          </w:p>
          <w:p w14:paraId="07936CB8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- применении методики тестирования разрабатываемых приложений;</w:t>
            </w:r>
          </w:p>
          <w:p w14:paraId="3DBE7941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-определении состава оборудования и программных средств разработки информационной системы;</w:t>
            </w:r>
          </w:p>
          <w:p w14:paraId="4F3E851C" w14:textId="77777777" w:rsidR="000608A7" w:rsidRPr="00D720EE" w:rsidRDefault="000608A7" w:rsidP="000608A7">
            <w:pPr>
              <w:jc w:val="both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- разработке документации по эксплуатации информационной системы; - проведении оценки качества и экономической эффективности информационной системы в рамках своей компетенции; </w:t>
            </w:r>
          </w:p>
          <w:p w14:paraId="2C855C7D" w14:textId="77777777" w:rsidR="000608A7" w:rsidRPr="00D720EE" w:rsidRDefault="000608A7" w:rsidP="000608A7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- модификации отдельных модулей информационной системы.</w:t>
            </w:r>
          </w:p>
          <w:p w14:paraId="0A568DBC" w14:textId="1339EEAC" w:rsidR="000608A7" w:rsidRPr="00564423" w:rsidRDefault="000608A7" w:rsidP="000608A7">
            <w:pPr>
              <w:ind w:right="57"/>
              <w:rPr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* в</w:t>
            </w:r>
            <w:r w:rsidRPr="00830F79">
              <w:rPr>
                <w:b/>
                <w:i/>
                <w:sz w:val="24"/>
                <w:szCs w:val="24"/>
              </w:rPr>
              <w:t xml:space="preserve">ариативная часть </w:t>
            </w:r>
          </w:p>
        </w:tc>
        <w:tc>
          <w:tcPr>
            <w:tcW w:w="2980" w:type="dxa"/>
            <w:vMerge/>
            <w:shd w:val="clear" w:color="auto" w:fill="auto"/>
          </w:tcPr>
          <w:p w14:paraId="637B03EA" w14:textId="77777777" w:rsidR="000608A7" w:rsidRPr="003F435A" w:rsidRDefault="000608A7" w:rsidP="000608A7">
            <w:pPr>
              <w:rPr>
                <w:b/>
                <w:sz w:val="24"/>
                <w:szCs w:val="24"/>
              </w:rPr>
            </w:pPr>
          </w:p>
        </w:tc>
      </w:tr>
      <w:tr w:rsidR="00AD0F60" w:rsidRPr="00D734C0" w14:paraId="00936E5A" w14:textId="01520FCA" w:rsidTr="00265B7D">
        <w:tc>
          <w:tcPr>
            <w:tcW w:w="6805" w:type="dxa"/>
            <w:vAlign w:val="center"/>
          </w:tcPr>
          <w:p w14:paraId="408D1CB7" w14:textId="60CDD531" w:rsidR="00AD0F60" w:rsidRPr="00512D2D" w:rsidRDefault="00AD0F60" w:rsidP="00AD0F60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Разработка дизайна веб-приложений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27FC0A6D" w14:textId="77777777" w:rsidR="00AD0F60" w:rsidRPr="00660D87" w:rsidRDefault="00AD0F60" w:rsidP="00AD0F60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Наблюдение за деятельностью обучающегося на учебной практике.</w:t>
            </w:r>
          </w:p>
          <w:p w14:paraId="0B28C4DA" w14:textId="77777777" w:rsidR="00AD0F60" w:rsidRPr="00660D87" w:rsidRDefault="00AD0F60" w:rsidP="00AD0F60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Оценка деятельности обучающегося на учебной практике.</w:t>
            </w:r>
          </w:p>
          <w:p w14:paraId="44345B73" w14:textId="30525B5C" w:rsidR="00AD0F60" w:rsidRPr="00D734C0" w:rsidRDefault="00AD0F60" w:rsidP="00AD0F60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eastAsia="Arial Unicode MS"/>
                <w:bCs/>
                <w:sz w:val="24"/>
                <w:szCs w:val="24"/>
              </w:rPr>
              <w:t>Защита отчета</w:t>
            </w:r>
          </w:p>
        </w:tc>
      </w:tr>
      <w:tr w:rsidR="00AD0F60" w:rsidRPr="00514534" w14:paraId="35AB5A46" w14:textId="27A524EB" w:rsidTr="00265B7D">
        <w:tc>
          <w:tcPr>
            <w:tcW w:w="6805" w:type="dxa"/>
            <w:vAlign w:val="center"/>
          </w:tcPr>
          <w:p w14:paraId="5378933D" w14:textId="77777777" w:rsidR="00AD0F60" w:rsidRPr="00D720EE" w:rsidRDefault="00AD0F60" w:rsidP="00AD0F6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знать: </w:t>
            </w:r>
          </w:p>
          <w:p w14:paraId="53B56E37" w14:textId="77777777" w:rsidR="00AD0F60" w:rsidRPr="00D720EE" w:rsidRDefault="00AD0F60" w:rsidP="00AD0F60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нормы и правила выбора стилистических решений;</w:t>
            </w:r>
          </w:p>
          <w:p w14:paraId="725212C3" w14:textId="77777777" w:rsidR="00AD0F60" w:rsidRPr="00D720EE" w:rsidRDefault="00AD0F60" w:rsidP="00AD0F60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современные методики разработки графического интерфейса; </w:t>
            </w:r>
          </w:p>
          <w:p w14:paraId="51A6BA6D" w14:textId="77777777" w:rsidR="00AD0F60" w:rsidRPr="00D720EE" w:rsidRDefault="00AD0F60" w:rsidP="00AD0F60">
            <w:pPr>
              <w:ind w:right="57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требования и нормы подготовки и использования изображений в информационно-телекоммуникационной сети «Интернет» (далее – сеть Интернет); </w:t>
            </w:r>
          </w:p>
          <w:p w14:paraId="044ABD8B" w14:textId="77777777" w:rsidR="00AD0F60" w:rsidRPr="00D720EE" w:rsidRDefault="00AD0F60" w:rsidP="00AD0F60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государственные стандарты и требования к разработке дизайна веб-приложений</w:t>
            </w:r>
          </w:p>
          <w:p w14:paraId="42563E16" w14:textId="77777777" w:rsidR="00AD0F60" w:rsidRPr="00D720EE" w:rsidRDefault="00AD0F60" w:rsidP="00AD0F60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01989B80" w14:textId="77777777" w:rsidR="00AD0F60" w:rsidRPr="00D720EE" w:rsidRDefault="00AD0F60" w:rsidP="00AD0F60">
            <w:pPr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создавать, использовать и оптимизировать изображения для веб-приложений;</w:t>
            </w:r>
          </w:p>
          <w:p w14:paraId="5692383E" w14:textId="77777777" w:rsidR="00AD0F60" w:rsidRPr="00D720EE" w:rsidRDefault="00AD0F60" w:rsidP="00AD0F60">
            <w:pPr>
              <w:rPr>
                <w:rFonts w:ascii="Calibri" w:eastAsia="Calibri" w:hAnsi="Calibri" w:cs="Calibri"/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выбирать наиболее подходящее для целевого рынка дизайнерское решение; </w:t>
            </w:r>
          </w:p>
          <w:p w14:paraId="42848BF3" w14:textId="77777777" w:rsidR="00AD0F60" w:rsidRPr="00D720EE" w:rsidRDefault="00AD0F60" w:rsidP="00AD0F60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создавать дизайн с применением промежуточных эскизов, требований к эргономике и технической эстетике;</w:t>
            </w:r>
          </w:p>
          <w:p w14:paraId="71F9BE05" w14:textId="77777777" w:rsidR="00AD0F60" w:rsidRPr="00D720EE" w:rsidRDefault="00AD0F60" w:rsidP="00AD0F60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color w:val="000000"/>
                <w:sz w:val="24"/>
                <w:szCs w:val="24"/>
              </w:rPr>
              <w:t>разрабатывать интерфейс пользователя для веб-приложений с использованием современных стандартов</w:t>
            </w:r>
          </w:p>
          <w:p w14:paraId="14FBB05E" w14:textId="77777777" w:rsidR="00AD0F60" w:rsidRPr="00D720EE" w:rsidRDefault="00AD0F60" w:rsidP="00AD0F60">
            <w:pPr>
              <w:ind w:left="288" w:right="57" w:hanging="288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иметь практический опыт в: </w:t>
            </w:r>
          </w:p>
          <w:p w14:paraId="16A9C504" w14:textId="77777777" w:rsidR="00AD0F60" w:rsidRPr="00D720EE" w:rsidRDefault="00AD0F60" w:rsidP="00AD0F60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В разработке дизайна веб-приложений в соответствии со стандартами и требованиями заказчика; </w:t>
            </w:r>
          </w:p>
          <w:p w14:paraId="09F7ED25" w14:textId="77777777" w:rsidR="00AD0F60" w:rsidRPr="00D720EE" w:rsidRDefault="00AD0F60" w:rsidP="00AD0F60">
            <w:pPr>
              <w:ind w:left="288" w:right="57" w:hanging="288"/>
              <w:rPr>
                <w:color w:val="000000"/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>создании, использовании и оптимизировании изображений для веб-приложений;</w:t>
            </w:r>
          </w:p>
          <w:p w14:paraId="7FECACBA" w14:textId="07514AE2" w:rsidR="00AD0F60" w:rsidRPr="00512D2D" w:rsidRDefault="00AD0F60" w:rsidP="00AD0F60">
            <w:pPr>
              <w:pStyle w:val="a4"/>
              <w:ind w:left="288" w:right="57"/>
              <w:rPr>
                <w:sz w:val="24"/>
                <w:szCs w:val="24"/>
              </w:rPr>
            </w:pPr>
            <w:r w:rsidRPr="00D720EE">
              <w:rPr>
                <w:color w:val="000000"/>
                <w:sz w:val="24"/>
                <w:szCs w:val="24"/>
              </w:rPr>
              <w:t xml:space="preserve"> разработке интерфейса пользователя для </w:t>
            </w:r>
            <w:proofErr w:type="spellStart"/>
            <w:r w:rsidRPr="00D720EE">
              <w:rPr>
                <w:color w:val="000000"/>
                <w:sz w:val="24"/>
                <w:szCs w:val="24"/>
              </w:rPr>
              <w:t>вебприложений</w:t>
            </w:r>
            <w:proofErr w:type="spellEnd"/>
            <w:r w:rsidRPr="00D720EE">
              <w:rPr>
                <w:color w:val="000000"/>
                <w:sz w:val="24"/>
                <w:szCs w:val="24"/>
              </w:rPr>
              <w:t xml:space="preserve"> с использованием современных стандартов</w:t>
            </w:r>
          </w:p>
        </w:tc>
        <w:tc>
          <w:tcPr>
            <w:tcW w:w="2980" w:type="dxa"/>
            <w:vMerge/>
            <w:shd w:val="clear" w:color="auto" w:fill="auto"/>
          </w:tcPr>
          <w:p w14:paraId="05861E05" w14:textId="77777777" w:rsidR="00AD0F60" w:rsidRPr="00813092" w:rsidRDefault="00AD0F60" w:rsidP="00AD0F60">
            <w:pPr>
              <w:rPr>
                <w:b/>
                <w:sz w:val="24"/>
                <w:szCs w:val="24"/>
              </w:rPr>
            </w:pPr>
          </w:p>
        </w:tc>
      </w:tr>
      <w:tr w:rsidR="00AD0F60" w:rsidRPr="00813092" w14:paraId="355D6365" w14:textId="01714EF4" w:rsidTr="00265B7D">
        <w:tc>
          <w:tcPr>
            <w:tcW w:w="6805" w:type="dxa"/>
            <w:vAlign w:val="center"/>
          </w:tcPr>
          <w:p w14:paraId="09B30F44" w14:textId="47AFE936" w:rsidR="00AD0F60" w:rsidRPr="00512D2D" w:rsidRDefault="00AD0F60" w:rsidP="00AD0F60">
            <w:pPr>
              <w:ind w:right="57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>Проектирование, разработка и оптимизация веб - приложений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4FDB302E" w14:textId="77777777" w:rsidR="00AD0F60" w:rsidRPr="00660D87" w:rsidRDefault="00AD0F60" w:rsidP="00AD0F60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Наблюдение за деятельностью обучающегося на учебной практике.</w:t>
            </w:r>
          </w:p>
          <w:p w14:paraId="26D430BA" w14:textId="77777777" w:rsidR="00AD0F60" w:rsidRPr="00660D87" w:rsidRDefault="00AD0F60" w:rsidP="00AD0F60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Оценка деятельности обучающегося на учебной практике.</w:t>
            </w:r>
          </w:p>
          <w:p w14:paraId="72EEA487" w14:textId="09E8905D" w:rsidR="00AD0F60" w:rsidRPr="00813092" w:rsidRDefault="00AD0F60" w:rsidP="00AD0F60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eastAsia="Arial Unicode MS"/>
                <w:bCs/>
                <w:sz w:val="24"/>
                <w:szCs w:val="24"/>
              </w:rPr>
              <w:lastRenderedPageBreak/>
              <w:t>Защита отчета</w:t>
            </w:r>
          </w:p>
        </w:tc>
      </w:tr>
      <w:tr w:rsidR="00AD0F60" w:rsidRPr="00464E78" w14:paraId="4842CC40" w14:textId="482AD098" w:rsidTr="00265B7D">
        <w:tc>
          <w:tcPr>
            <w:tcW w:w="6805" w:type="dxa"/>
            <w:vAlign w:val="center"/>
          </w:tcPr>
          <w:p w14:paraId="4292AA2A" w14:textId="77777777" w:rsidR="00AD0F60" w:rsidRPr="000D28FE" w:rsidRDefault="00AD0F60" w:rsidP="00AD0F60">
            <w:pPr>
              <w:ind w:right="10"/>
              <w:jc w:val="both"/>
              <w:rPr>
                <w:b/>
                <w:sz w:val="24"/>
                <w:szCs w:val="24"/>
              </w:rPr>
            </w:pPr>
            <w:r w:rsidRPr="000D28FE">
              <w:rPr>
                <w:b/>
                <w:sz w:val="24"/>
                <w:szCs w:val="24"/>
              </w:rPr>
              <w:t>знать:</w:t>
            </w:r>
          </w:p>
          <w:p w14:paraId="0F96D62B" w14:textId="77777777" w:rsidR="00AD0F60" w:rsidRPr="000D28FE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</w:t>
            </w:r>
            <w:r w:rsidRPr="000D28FE">
              <w:rPr>
                <w:sz w:val="24"/>
                <w:szCs w:val="24"/>
              </w:rPr>
              <w:t>-языки программирования и разметки для разработки клиентской и серверной части веб-приложений;</w:t>
            </w:r>
          </w:p>
          <w:p w14:paraId="28A2D8FC" w14:textId="77777777" w:rsidR="00AD0F60" w:rsidRPr="000D28FE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 принципы функционирования поисковых сервисов и особенности оптимизации веб-приложений под них;</w:t>
            </w:r>
          </w:p>
          <w:p w14:paraId="0A6AF937" w14:textId="77777777" w:rsidR="00AD0F60" w:rsidRPr="000D28FE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lastRenderedPageBreak/>
              <w:t>- принципы проектирования и разработки информационных систем;</w:t>
            </w:r>
          </w:p>
          <w:p w14:paraId="44E77943" w14:textId="77777777" w:rsidR="00AD0F60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0D28FE">
              <w:rPr>
                <w:sz w:val="24"/>
                <w:szCs w:val="24"/>
              </w:rPr>
              <w:t>-источники угроз информационной безопасности и меры по их предотвращению *</w:t>
            </w:r>
          </w:p>
          <w:p w14:paraId="7F23E7B6" w14:textId="77777777" w:rsidR="00AD0F60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</w:t>
            </w:r>
            <w:r w:rsidRPr="004B2A7D">
              <w:rPr>
                <w:b/>
                <w:sz w:val="24"/>
                <w:szCs w:val="24"/>
              </w:rPr>
              <w:t>меть:</w:t>
            </w:r>
            <w:r w:rsidRPr="004B2A7D">
              <w:rPr>
                <w:sz w:val="24"/>
                <w:szCs w:val="24"/>
              </w:rPr>
              <w:t xml:space="preserve"> </w:t>
            </w:r>
          </w:p>
          <w:p w14:paraId="1F7D324C" w14:textId="77777777" w:rsidR="00AD0F60" w:rsidRPr="004B2A7D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-разрабатывать программный код клиентской и серверной части веб-приложений; </w:t>
            </w:r>
          </w:p>
          <w:p w14:paraId="20FF46C8" w14:textId="77777777" w:rsidR="00AD0F60" w:rsidRPr="004B2A7D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 xml:space="preserve">-осуществлять оптимизацию веб-приложения с целью повышения его рейтинга в сети Интернет; </w:t>
            </w:r>
          </w:p>
          <w:p w14:paraId="7C4B30D5" w14:textId="77777777" w:rsidR="00AD0F60" w:rsidRPr="004B2A7D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разрабатывать и проектировать информационные системы;</w:t>
            </w:r>
          </w:p>
          <w:p w14:paraId="6B9D54D6" w14:textId="77777777" w:rsidR="00AD0F60" w:rsidRDefault="00AD0F60" w:rsidP="00AD0F60">
            <w:pPr>
              <w:ind w:right="10"/>
              <w:jc w:val="both"/>
              <w:rPr>
                <w:sz w:val="24"/>
                <w:szCs w:val="24"/>
              </w:rPr>
            </w:pPr>
            <w:r w:rsidRPr="004B2A7D">
              <w:rPr>
                <w:sz w:val="24"/>
                <w:szCs w:val="24"/>
              </w:rPr>
              <w:t>- осуществлять защиту веб-приложения *</w:t>
            </w:r>
          </w:p>
          <w:p w14:paraId="0DCC8085" w14:textId="77777777" w:rsidR="00AD0F60" w:rsidRDefault="00AD0F60" w:rsidP="00AD0F60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796B1BA5" w14:textId="77777777" w:rsidR="00AD0F60" w:rsidRPr="004B65F3" w:rsidRDefault="00AD0F60" w:rsidP="00AD0F6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-в использовании специальных готовых технических решений при разработке веб-приложений;</w:t>
            </w:r>
          </w:p>
          <w:p w14:paraId="1D108506" w14:textId="77777777" w:rsidR="00AD0F60" w:rsidRPr="004B65F3" w:rsidRDefault="00AD0F60" w:rsidP="00AD0F6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 выполнении разработки и проектирования информационных систем;</w:t>
            </w:r>
          </w:p>
          <w:p w14:paraId="1DCC093B" w14:textId="77777777" w:rsidR="00AD0F60" w:rsidRPr="004B65F3" w:rsidRDefault="00AD0F60" w:rsidP="00AD0F6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 xml:space="preserve"> -модернизации веб-приложений с учетом правил и норм подготовки информации для поисковых систем; </w:t>
            </w:r>
          </w:p>
          <w:p w14:paraId="378ACBF0" w14:textId="77777777" w:rsidR="00AD0F60" w:rsidRDefault="00AD0F60" w:rsidP="00AD0F60">
            <w:pPr>
              <w:ind w:right="10"/>
              <w:jc w:val="both"/>
              <w:rPr>
                <w:bCs/>
                <w:sz w:val="24"/>
                <w:szCs w:val="24"/>
              </w:rPr>
            </w:pPr>
            <w:r w:rsidRPr="004B65F3">
              <w:rPr>
                <w:bCs/>
                <w:sz w:val="24"/>
                <w:szCs w:val="24"/>
              </w:rPr>
              <w:t>-реализации мероприятий по продвижению веб-приложений в сети Интернет</w:t>
            </w:r>
          </w:p>
          <w:p w14:paraId="5D8EBF03" w14:textId="62BE962B" w:rsidR="00AD0F60" w:rsidRPr="00512D2D" w:rsidRDefault="00AD0F60" w:rsidP="00AD0F60">
            <w:pPr>
              <w:pStyle w:val="a4"/>
              <w:ind w:left="288" w:right="57"/>
              <w:rPr>
                <w:sz w:val="24"/>
                <w:szCs w:val="24"/>
              </w:rPr>
            </w:pPr>
            <w:r w:rsidRPr="00830F79">
              <w:rPr>
                <w:b/>
                <w:sz w:val="24"/>
                <w:szCs w:val="24"/>
              </w:rPr>
              <w:t>*</w:t>
            </w:r>
            <w:r w:rsidRPr="00830F79">
              <w:rPr>
                <w:b/>
                <w:i/>
                <w:sz w:val="24"/>
                <w:szCs w:val="24"/>
              </w:rPr>
              <w:t>вариативная часть</w:t>
            </w:r>
          </w:p>
        </w:tc>
        <w:tc>
          <w:tcPr>
            <w:tcW w:w="2980" w:type="dxa"/>
            <w:vMerge/>
            <w:shd w:val="clear" w:color="auto" w:fill="auto"/>
          </w:tcPr>
          <w:p w14:paraId="2D913ED9" w14:textId="77777777" w:rsidR="00AD0F60" w:rsidRPr="00813092" w:rsidRDefault="00AD0F60" w:rsidP="00AD0F60">
            <w:pPr>
              <w:rPr>
                <w:b/>
                <w:sz w:val="24"/>
                <w:szCs w:val="24"/>
              </w:rPr>
            </w:pPr>
          </w:p>
        </w:tc>
      </w:tr>
      <w:tr w:rsidR="001B13CF" w:rsidRPr="00813092" w14:paraId="0A9DBF6A" w14:textId="3824C653" w:rsidTr="00265B7D">
        <w:tc>
          <w:tcPr>
            <w:tcW w:w="6805" w:type="dxa"/>
            <w:vAlign w:val="center"/>
          </w:tcPr>
          <w:p w14:paraId="45A29E3F" w14:textId="76077F6D" w:rsidR="001B13CF" w:rsidRPr="00512D2D" w:rsidRDefault="001B13CF" w:rsidP="001B13CF">
            <w:pPr>
              <w:contextualSpacing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</w:rPr>
              <w:t xml:space="preserve">Разработка мобильных приложений  </w:t>
            </w:r>
          </w:p>
        </w:tc>
        <w:tc>
          <w:tcPr>
            <w:tcW w:w="2980" w:type="dxa"/>
            <w:vMerge w:val="restart"/>
            <w:shd w:val="clear" w:color="auto" w:fill="auto"/>
          </w:tcPr>
          <w:p w14:paraId="72F83168" w14:textId="77777777" w:rsidR="001B13CF" w:rsidRPr="00660D87" w:rsidRDefault="001B13CF" w:rsidP="001B13CF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Наблюдение за деятельностью обучающегося на учебной практике.</w:t>
            </w:r>
          </w:p>
          <w:p w14:paraId="368C623C" w14:textId="77777777" w:rsidR="001B13CF" w:rsidRPr="00660D87" w:rsidRDefault="001B13CF" w:rsidP="001B13CF">
            <w:pPr>
              <w:ind w:firstLine="34"/>
              <w:contextualSpacing/>
              <w:rPr>
                <w:rFonts w:eastAsia="Arial Unicode MS"/>
                <w:bCs/>
                <w:sz w:val="24"/>
                <w:szCs w:val="24"/>
              </w:rPr>
            </w:pPr>
            <w:r w:rsidRPr="00660D87">
              <w:rPr>
                <w:rFonts w:eastAsia="Arial Unicode MS"/>
                <w:bCs/>
                <w:sz w:val="24"/>
                <w:szCs w:val="24"/>
              </w:rPr>
              <w:t>Оценка деятельности обучающегося на учебной практике.</w:t>
            </w:r>
          </w:p>
          <w:p w14:paraId="75D94088" w14:textId="4F77FEB0" w:rsidR="001B13CF" w:rsidRPr="00813092" w:rsidRDefault="001B13CF" w:rsidP="001B13CF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eastAsia="Arial Unicode MS"/>
                <w:bCs/>
                <w:sz w:val="24"/>
                <w:szCs w:val="24"/>
              </w:rPr>
              <w:t>Защита отчета</w:t>
            </w:r>
          </w:p>
        </w:tc>
      </w:tr>
      <w:tr w:rsidR="001B13CF" w:rsidRPr="00464E78" w14:paraId="59FCFB78" w14:textId="2A8D8E34" w:rsidTr="00265B7D">
        <w:tc>
          <w:tcPr>
            <w:tcW w:w="6805" w:type="dxa"/>
            <w:vAlign w:val="center"/>
          </w:tcPr>
          <w:p w14:paraId="18B07163" w14:textId="77777777" w:rsidR="001B13CF" w:rsidRDefault="001B13CF" w:rsidP="001B13CF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знать:</w:t>
            </w:r>
          </w:p>
          <w:p w14:paraId="43FA8EF3" w14:textId="77777777" w:rsidR="001B13CF" w:rsidRPr="00D720EE" w:rsidRDefault="001B13CF" w:rsidP="001B13CF">
            <w:pPr>
              <w:ind w:right="57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C91DA5">
              <w:rPr>
                <w:sz w:val="24"/>
                <w:szCs w:val="24"/>
              </w:rPr>
              <w:t>-основные принципы отладки и тестирования программных продуктов</w:t>
            </w:r>
          </w:p>
          <w:p w14:paraId="7E4ACBA7" w14:textId="77777777" w:rsidR="001B13CF" w:rsidRDefault="001B13CF" w:rsidP="001B13CF">
            <w:pPr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 xml:space="preserve">уметь: </w:t>
            </w:r>
          </w:p>
          <w:p w14:paraId="1673BB88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-создавать программу по разработанному алгоритму как отдельный модуль;</w:t>
            </w:r>
          </w:p>
          <w:p w14:paraId="70EE1F9A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-выполнять отладку и тестирование программы на уровне модуля;</w:t>
            </w:r>
          </w:p>
          <w:p w14:paraId="7A3F56EB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-осуществлять разработку кода программного модуля на современных </w:t>
            </w:r>
          </w:p>
          <w:p w14:paraId="6AF67EDD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языках программирования;</w:t>
            </w:r>
          </w:p>
          <w:p w14:paraId="0D6DCA1E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-  выполнять оптимизацию и </w:t>
            </w:r>
            <w:proofErr w:type="spellStart"/>
            <w:r w:rsidRPr="007F61AE">
              <w:rPr>
                <w:sz w:val="24"/>
                <w:szCs w:val="24"/>
              </w:rPr>
              <w:t>рефакторинг</w:t>
            </w:r>
            <w:proofErr w:type="spellEnd"/>
            <w:r w:rsidRPr="007F61AE">
              <w:rPr>
                <w:sz w:val="24"/>
                <w:szCs w:val="24"/>
              </w:rPr>
              <w:t xml:space="preserve"> программного кода;</w:t>
            </w:r>
          </w:p>
          <w:p w14:paraId="47EF8EAE" w14:textId="77777777" w:rsidR="001B13CF" w:rsidRPr="007F61AE" w:rsidRDefault="001B13CF" w:rsidP="001B13CF">
            <w:pPr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 xml:space="preserve"> -оформлять документацию на программные средства; </w:t>
            </w:r>
          </w:p>
          <w:p w14:paraId="4C418260" w14:textId="77777777" w:rsidR="001B13CF" w:rsidRPr="00D720EE" w:rsidRDefault="001B13CF" w:rsidP="001B13CF">
            <w:pPr>
              <w:ind w:left="288" w:right="57" w:hanging="284"/>
              <w:rPr>
                <w:b/>
                <w:color w:val="333333"/>
                <w:sz w:val="24"/>
                <w:szCs w:val="24"/>
                <w:shd w:val="clear" w:color="auto" w:fill="FFFFFF"/>
              </w:rPr>
            </w:pPr>
            <w:r w:rsidRPr="007F61AE">
              <w:rPr>
                <w:sz w:val="24"/>
                <w:szCs w:val="24"/>
              </w:rPr>
              <w:t>-разработка алгоритмов решения поставленных задач в соответствии с требованиями технического задания или других принятых в организации нормативных документов.</w:t>
            </w:r>
          </w:p>
          <w:p w14:paraId="08337C90" w14:textId="77777777" w:rsidR="001B13CF" w:rsidRDefault="001B13CF" w:rsidP="001B13CF">
            <w:pPr>
              <w:ind w:right="10"/>
              <w:jc w:val="both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D720EE">
              <w:rPr>
                <w:b/>
                <w:color w:val="333333"/>
                <w:sz w:val="24"/>
                <w:szCs w:val="24"/>
                <w:shd w:val="clear" w:color="auto" w:fill="FFFFFF"/>
              </w:rPr>
              <w:t>иметь практический опыт в</w:t>
            </w:r>
            <w:r w:rsidRPr="00D720EE">
              <w:rPr>
                <w:color w:val="333333"/>
                <w:sz w:val="24"/>
                <w:szCs w:val="24"/>
                <w:shd w:val="clear" w:color="auto" w:fill="FFFFFF"/>
              </w:rPr>
              <w:t xml:space="preserve">: </w:t>
            </w:r>
          </w:p>
          <w:p w14:paraId="3A3E5211" w14:textId="77777777" w:rsidR="001B13CF" w:rsidRDefault="001B13CF" w:rsidP="001B13CF">
            <w:pPr>
              <w:ind w:right="1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</w:t>
            </w:r>
            <w:r w:rsidRPr="007F61AE">
              <w:rPr>
                <w:sz w:val="24"/>
                <w:szCs w:val="24"/>
              </w:rPr>
              <w:t xml:space="preserve"> разработке кода программного продукта на основе готовой спецификации на уровне модуля;</w:t>
            </w:r>
          </w:p>
          <w:p w14:paraId="431D66C9" w14:textId="03DF2108" w:rsidR="001B13CF" w:rsidRPr="00512D2D" w:rsidRDefault="001B13CF" w:rsidP="001B13CF">
            <w:pPr>
              <w:pStyle w:val="a4"/>
              <w:ind w:left="288"/>
              <w:contextualSpacing/>
              <w:jc w:val="both"/>
              <w:rPr>
                <w:sz w:val="24"/>
                <w:szCs w:val="24"/>
              </w:rPr>
            </w:pPr>
            <w:r w:rsidRPr="007F61AE">
              <w:rPr>
                <w:sz w:val="24"/>
                <w:szCs w:val="24"/>
              </w:rPr>
              <w:t>разработке мобильных приложений</w:t>
            </w:r>
          </w:p>
        </w:tc>
        <w:tc>
          <w:tcPr>
            <w:tcW w:w="2980" w:type="dxa"/>
            <w:vMerge/>
            <w:shd w:val="clear" w:color="auto" w:fill="auto"/>
          </w:tcPr>
          <w:p w14:paraId="139530D8" w14:textId="77777777" w:rsidR="001B13CF" w:rsidRPr="00813092" w:rsidRDefault="001B13CF" w:rsidP="001B13CF">
            <w:pPr>
              <w:rPr>
                <w:sz w:val="24"/>
                <w:szCs w:val="24"/>
              </w:rPr>
            </w:pPr>
          </w:p>
        </w:tc>
      </w:tr>
    </w:tbl>
    <w:p w14:paraId="6E6ECC0E" w14:textId="77777777" w:rsidR="0022334D" w:rsidRPr="003F435A" w:rsidRDefault="0022334D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DF04374" w14:textId="77777777" w:rsidR="004734BB" w:rsidRPr="003F435A" w:rsidRDefault="004734BB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605D712A" w14:textId="77777777" w:rsidR="00F3096B" w:rsidRDefault="00F3096B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7723CB76" w14:textId="77777777" w:rsidR="00C022EA" w:rsidRDefault="00C022EA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14:paraId="33415558" w14:textId="77777777" w:rsidR="00C022EA" w:rsidRPr="004734BB" w:rsidRDefault="00C022EA" w:rsidP="008113A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sectPr w:rsidR="00C022EA" w:rsidRPr="004734BB" w:rsidSect="00A82534">
      <w:pgSz w:w="11907" w:h="16840" w:code="9"/>
      <w:pgMar w:top="1440" w:right="1077" w:bottom="1440" w:left="1077" w:header="737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1C2D39" w14:textId="77777777" w:rsidR="003B0881" w:rsidRDefault="003B0881" w:rsidP="001B72C7">
      <w:r>
        <w:separator/>
      </w:r>
    </w:p>
  </w:endnote>
  <w:endnote w:type="continuationSeparator" w:id="0">
    <w:p w14:paraId="696E342E" w14:textId="77777777" w:rsidR="003B0881" w:rsidRDefault="003B0881" w:rsidP="001B72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22726622"/>
      <w:docPartObj>
        <w:docPartGallery w:val="Page Numbers (Bottom of Page)"/>
        <w:docPartUnique/>
      </w:docPartObj>
    </w:sdtPr>
    <w:sdtEndPr/>
    <w:sdtContent>
      <w:p w14:paraId="68E8B6E2" w14:textId="49AE8C7F" w:rsidR="00937D69" w:rsidRDefault="00937D6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4534" w:rsidRPr="00514534">
          <w:rPr>
            <w:noProof/>
            <w:lang w:val="ru-RU"/>
          </w:rPr>
          <w:t>4</w:t>
        </w:r>
        <w:r>
          <w:fldChar w:fldCharType="end"/>
        </w:r>
      </w:p>
    </w:sdtContent>
  </w:sdt>
  <w:p w14:paraId="42BCE5FA" w14:textId="77777777" w:rsidR="00937D69" w:rsidRDefault="00937D6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F7B677" w14:textId="77777777" w:rsidR="003B0881" w:rsidRDefault="003B0881" w:rsidP="001B72C7">
      <w:r>
        <w:separator/>
      </w:r>
    </w:p>
  </w:footnote>
  <w:footnote w:type="continuationSeparator" w:id="0">
    <w:p w14:paraId="52D38631" w14:textId="77777777" w:rsidR="003B0881" w:rsidRDefault="003B0881" w:rsidP="001B72C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F49A60" w14:textId="77777777" w:rsidR="00937D69" w:rsidRDefault="00937D69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w:drawing>
        <wp:anchor distT="0" distB="0" distL="114300" distR="114300" simplePos="0" relativeHeight="503315167" behindDoc="1" locked="0" layoutInCell="1" allowOverlap="1" wp14:anchorId="0E6FBCB4" wp14:editId="6FA6F86A">
          <wp:simplePos x="0" y="0"/>
          <wp:positionH relativeFrom="page">
            <wp:posOffset>1165860</wp:posOffset>
          </wp:positionH>
          <wp:positionV relativeFrom="page">
            <wp:posOffset>2404110</wp:posOffset>
          </wp:positionV>
          <wp:extent cx="5440680" cy="5250815"/>
          <wp:effectExtent l="0" t="0" r="7620" b="6985"/>
          <wp:wrapNone/>
          <wp:docPr id="8" name="Рисунок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0680" cy="5250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315168" behindDoc="1" locked="0" layoutInCell="1" allowOverlap="1" wp14:anchorId="7394EF18" wp14:editId="33A55DD6">
              <wp:simplePos x="0" y="0"/>
              <wp:positionH relativeFrom="page">
                <wp:posOffset>4156710</wp:posOffset>
              </wp:positionH>
              <wp:positionV relativeFrom="page">
                <wp:posOffset>457200</wp:posOffset>
              </wp:positionV>
              <wp:extent cx="178435" cy="152400"/>
              <wp:effectExtent l="0" t="0" r="10795" b="952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4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0DA6CB" w14:textId="77777777" w:rsidR="00937D69" w:rsidRDefault="00937D69">
                          <w:pPr>
                            <w:spacing w:line="22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7394EF1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27.3pt;margin-top:36pt;width:14.05pt;height:12pt;z-index:-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" filled="f" stroked="f">
              <v:textbox inset="0,0,0,0">
                <w:txbxContent>
                  <w:p w14:paraId="6A0DA6CB" w14:textId="77777777" w:rsidR="00937D69" w:rsidRDefault="00937D69">
                    <w:pPr>
                      <w:spacing w:line="224" w:lineRule="exact"/>
                      <w:ind w:left="4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B"/>
    <w:multiLevelType w:val="multilevel"/>
    <w:tmpl w:val="0000000B"/>
    <w:name w:val="WWNum1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C"/>
    <w:multiLevelType w:val="multilevel"/>
    <w:tmpl w:val="0000000C"/>
    <w:name w:val="WWNum1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2" w15:restartNumberingAfterBreak="0">
    <w:nsid w:val="0000000D"/>
    <w:multiLevelType w:val="multilevel"/>
    <w:tmpl w:val="0000000D"/>
    <w:name w:val="WWNum15"/>
    <w:lvl w:ilvl="0">
      <w:start w:val="1"/>
      <w:numFmt w:val="bullet"/>
      <w:lvlText w:val=""/>
      <w:lvlJc w:val="left"/>
      <w:pPr>
        <w:tabs>
          <w:tab w:val="num" w:pos="0"/>
        </w:tabs>
        <w:ind w:left="1437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5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7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9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1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3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5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7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97" w:hanging="360"/>
      </w:pPr>
      <w:rPr>
        <w:rFonts w:ascii="Wingdings" w:hAnsi="Wingdings"/>
      </w:rPr>
    </w:lvl>
  </w:abstractNum>
  <w:abstractNum w:abstractNumId="3" w15:restartNumberingAfterBreak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846790"/>
    <w:multiLevelType w:val="hybridMultilevel"/>
    <w:tmpl w:val="8DE0717A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02000"/>
    <w:multiLevelType w:val="hybridMultilevel"/>
    <w:tmpl w:val="F808FE50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4711C9"/>
    <w:multiLevelType w:val="hybridMultilevel"/>
    <w:tmpl w:val="E2F0A19E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8" w15:restartNumberingAfterBreak="0">
    <w:nsid w:val="1A4163D6"/>
    <w:multiLevelType w:val="hybridMultilevel"/>
    <w:tmpl w:val="8FBC92D8"/>
    <w:lvl w:ilvl="0" w:tplc="3DAEB5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303BE3"/>
    <w:multiLevelType w:val="hybridMultilevel"/>
    <w:tmpl w:val="45CCEF80"/>
    <w:lvl w:ilvl="0" w:tplc="6AD62592">
      <w:start w:val="1"/>
      <w:numFmt w:val="bullet"/>
      <w:lvlText w:val="-"/>
      <w:lvlJc w:val="left"/>
      <w:pPr>
        <w:ind w:left="1146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1D1F65C6"/>
    <w:multiLevelType w:val="hybridMultilevel"/>
    <w:tmpl w:val="334C339A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A35A31"/>
    <w:multiLevelType w:val="hybridMultilevel"/>
    <w:tmpl w:val="ACB4ED48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1FF52578"/>
    <w:multiLevelType w:val="hybridMultilevel"/>
    <w:tmpl w:val="2D825AEE"/>
    <w:lvl w:ilvl="0" w:tplc="6AD62592">
      <w:start w:val="1"/>
      <w:numFmt w:val="bullet"/>
      <w:lvlText w:val="-"/>
      <w:lvlJc w:val="left"/>
      <w:pPr>
        <w:ind w:left="144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B13327F"/>
    <w:multiLevelType w:val="hybridMultilevel"/>
    <w:tmpl w:val="E8E42A26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4200C4"/>
    <w:multiLevelType w:val="hybridMultilevel"/>
    <w:tmpl w:val="2A161CB8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4016D2"/>
    <w:multiLevelType w:val="hybridMultilevel"/>
    <w:tmpl w:val="3AB6D82E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C91184"/>
    <w:multiLevelType w:val="hybridMultilevel"/>
    <w:tmpl w:val="401613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05348D"/>
    <w:multiLevelType w:val="hybridMultilevel"/>
    <w:tmpl w:val="61DA424E"/>
    <w:lvl w:ilvl="0" w:tplc="3A62163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3C70FC"/>
    <w:multiLevelType w:val="hybridMultilevel"/>
    <w:tmpl w:val="6A98AE44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2147BD"/>
    <w:multiLevelType w:val="hybridMultilevel"/>
    <w:tmpl w:val="E74AC17C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3932653"/>
    <w:multiLevelType w:val="hybridMultilevel"/>
    <w:tmpl w:val="E1FE6B86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F835F2"/>
    <w:multiLevelType w:val="hybridMultilevel"/>
    <w:tmpl w:val="619E5874"/>
    <w:lvl w:ilvl="0" w:tplc="6AD62592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B3495E"/>
    <w:multiLevelType w:val="hybridMultilevel"/>
    <w:tmpl w:val="99F4B248"/>
    <w:lvl w:ilvl="0" w:tplc="3DAEB5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C55A95"/>
    <w:multiLevelType w:val="hybridMultilevel"/>
    <w:tmpl w:val="30EC3D36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712B77"/>
    <w:multiLevelType w:val="hybridMultilevel"/>
    <w:tmpl w:val="6D40AFBC"/>
    <w:lvl w:ilvl="0" w:tplc="6AD62592">
      <w:start w:val="1"/>
      <w:numFmt w:val="bullet"/>
      <w:lvlText w:val="-"/>
      <w:lvlJc w:val="left"/>
      <w:pPr>
        <w:ind w:left="1080" w:hanging="360"/>
      </w:pPr>
      <w:rPr>
        <w:rFonts w:ascii="Courier New" w:hAnsi="Courier Ne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6"/>
  </w:num>
  <w:num w:numId="3">
    <w:abstractNumId w:val="3"/>
  </w:num>
  <w:num w:numId="4">
    <w:abstractNumId w:val="12"/>
  </w:num>
  <w:num w:numId="5">
    <w:abstractNumId w:val="11"/>
  </w:num>
  <w:num w:numId="6">
    <w:abstractNumId w:val="24"/>
  </w:num>
  <w:num w:numId="7">
    <w:abstractNumId w:val="9"/>
  </w:num>
  <w:num w:numId="8">
    <w:abstractNumId w:val="21"/>
  </w:num>
  <w:num w:numId="9">
    <w:abstractNumId w:val="19"/>
  </w:num>
  <w:num w:numId="10">
    <w:abstractNumId w:val="14"/>
  </w:num>
  <w:num w:numId="11">
    <w:abstractNumId w:val="10"/>
  </w:num>
  <w:num w:numId="12">
    <w:abstractNumId w:val="4"/>
  </w:num>
  <w:num w:numId="13">
    <w:abstractNumId w:val="5"/>
  </w:num>
  <w:num w:numId="14">
    <w:abstractNumId w:val="13"/>
  </w:num>
  <w:num w:numId="15">
    <w:abstractNumId w:val="18"/>
  </w:num>
  <w:num w:numId="16">
    <w:abstractNumId w:val="20"/>
  </w:num>
  <w:num w:numId="17">
    <w:abstractNumId w:val="8"/>
  </w:num>
  <w:num w:numId="18">
    <w:abstractNumId w:val="15"/>
  </w:num>
  <w:num w:numId="19">
    <w:abstractNumId w:val="23"/>
  </w:num>
  <w:num w:numId="20">
    <w:abstractNumId w:val="22"/>
  </w:num>
  <w:num w:numId="21">
    <w:abstractNumId w:val="17"/>
  </w:num>
  <w:num w:numId="22">
    <w:abstractNumId w:val="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2C7"/>
    <w:rsid w:val="00021A35"/>
    <w:rsid w:val="00027869"/>
    <w:rsid w:val="000321F1"/>
    <w:rsid w:val="00036748"/>
    <w:rsid w:val="00036C17"/>
    <w:rsid w:val="00037655"/>
    <w:rsid w:val="00047FE1"/>
    <w:rsid w:val="00055DBB"/>
    <w:rsid w:val="00055FAD"/>
    <w:rsid w:val="00057B94"/>
    <w:rsid w:val="000607CB"/>
    <w:rsid w:val="000608A7"/>
    <w:rsid w:val="000624ED"/>
    <w:rsid w:val="00067EA0"/>
    <w:rsid w:val="00073781"/>
    <w:rsid w:val="0007607F"/>
    <w:rsid w:val="00080870"/>
    <w:rsid w:val="000835A5"/>
    <w:rsid w:val="000A36B8"/>
    <w:rsid w:val="000A4906"/>
    <w:rsid w:val="000A5390"/>
    <w:rsid w:val="000A7422"/>
    <w:rsid w:val="000B0A05"/>
    <w:rsid w:val="000B3D8F"/>
    <w:rsid w:val="000B418A"/>
    <w:rsid w:val="000B63D4"/>
    <w:rsid w:val="000B78F4"/>
    <w:rsid w:val="000C57B1"/>
    <w:rsid w:val="000C7B1B"/>
    <w:rsid w:val="000D052C"/>
    <w:rsid w:val="000D28FE"/>
    <w:rsid w:val="000D42C3"/>
    <w:rsid w:val="000D650F"/>
    <w:rsid w:val="000E09BE"/>
    <w:rsid w:val="000E4EDF"/>
    <w:rsid w:val="000E6AF1"/>
    <w:rsid w:val="000F01DD"/>
    <w:rsid w:val="000F4B28"/>
    <w:rsid w:val="00102816"/>
    <w:rsid w:val="001050B0"/>
    <w:rsid w:val="00107DC8"/>
    <w:rsid w:val="00114AD3"/>
    <w:rsid w:val="00116FB2"/>
    <w:rsid w:val="00122C19"/>
    <w:rsid w:val="00124B4D"/>
    <w:rsid w:val="00133248"/>
    <w:rsid w:val="00135B50"/>
    <w:rsid w:val="0013698D"/>
    <w:rsid w:val="0014149B"/>
    <w:rsid w:val="00141D76"/>
    <w:rsid w:val="001435AF"/>
    <w:rsid w:val="00144785"/>
    <w:rsid w:val="00146859"/>
    <w:rsid w:val="00147222"/>
    <w:rsid w:val="00147264"/>
    <w:rsid w:val="001527E6"/>
    <w:rsid w:val="00153269"/>
    <w:rsid w:val="001612D0"/>
    <w:rsid w:val="0016344D"/>
    <w:rsid w:val="00164808"/>
    <w:rsid w:val="00170995"/>
    <w:rsid w:val="001738B3"/>
    <w:rsid w:val="00175061"/>
    <w:rsid w:val="001757E1"/>
    <w:rsid w:val="00177EFF"/>
    <w:rsid w:val="0018278E"/>
    <w:rsid w:val="001921D2"/>
    <w:rsid w:val="00192C1E"/>
    <w:rsid w:val="00193788"/>
    <w:rsid w:val="0019689A"/>
    <w:rsid w:val="00196CC3"/>
    <w:rsid w:val="001A063D"/>
    <w:rsid w:val="001A12F2"/>
    <w:rsid w:val="001A5FEF"/>
    <w:rsid w:val="001B13CF"/>
    <w:rsid w:val="001B4C15"/>
    <w:rsid w:val="001B72C7"/>
    <w:rsid w:val="001C6896"/>
    <w:rsid w:val="001D47D3"/>
    <w:rsid w:val="001D7260"/>
    <w:rsid w:val="001E4D66"/>
    <w:rsid w:val="001F0147"/>
    <w:rsid w:val="001F308A"/>
    <w:rsid w:val="001F4C06"/>
    <w:rsid w:val="00201C83"/>
    <w:rsid w:val="00203D66"/>
    <w:rsid w:val="002044E7"/>
    <w:rsid w:val="002047BF"/>
    <w:rsid w:val="002052EF"/>
    <w:rsid w:val="00206C0D"/>
    <w:rsid w:val="00217C1C"/>
    <w:rsid w:val="0022334D"/>
    <w:rsid w:val="00223598"/>
    <w:rsid w:val="00226E90"/>
    <w:rsid w:val="0022748A"/>
    <w:rsid w:val="00230BF0"/>
    <w:rsid w:val="002332D4"/>
    <w:rsid w:val="00235211"/>
    <w:rsid w:val="00236C11"/>
    <w:rsid w:val="002402A5"/>
    <w:rsid w:val="00244559"/>
    <w:rsid w:val="00244E93"/>
    <w:rsid w:val="002602A3"/>
    <w:rsid w:val="002611DC"/>
    <w:rsid w:val="002651FD"/>
    <w:rsid w:val="00265B7D"/>
    <w:rsid w:val="002679BB"/>
    <w:rsid w:val="0027015B"/>
    <w:rsid w:val="00270AD2"/>
    <w:rsid w:val="00272981"/>
    <w:rsid w:val="00274E70"/>
    <w:rsid w:val="00277175"/>
    <w:rsid w:val="00280003"/>
    <w:rsid w:val="002836EB"/>
    <w:rsid w:val="00286E44"/>
    <w:rsid w:val="002871EB"/>
    <w:rsid w:val="00287CE5"/>
    <w:rsid w:val="00292A24"/>
    <w:rsid w:val="00296C21"/>
    <w:rsid w:val="002A03FD"/>
    <w:rsid w:val="002A4494"/>
    <w:rsid w:val="002B0702"/>
    <w:rsid w:val="002B093B"/>
    <w:rsid w:val="002B1A7B"/>
    <w:rsid w:val="002B315B"/>
    <w:rsid w:val="002B3C6E"/>
    <w:rsid w:val="002B4C52"/>
    <w:rsid w:val="002B6DC1"/>
    <w:rsid w:val="002C3CFB"/>
    <w:rsid w:val="002C6188"/>
    <w:rsid w:val="002D36E3"/>
    <w:rsid w:val="002E152C"/>
    <w:rsid w:val="002E5478"/>
    <w:rsid w:val="002E54EE"/>
    <w:rsid w:val="002E60B9"/>
    <w:rsid w:val="00300F75"/>
    <w:rsid w:val="003024C3"/>
    <w:rsid w:val="0031374B"/>
    <w:rsid w:val="00314D0B"/>
    <w:rsid w:val="003156C5"/>
    <w:rsid w:val="00324DB4"/>
    <w:rsid w:val="00334CDF"/>
    <w:rsid w:val="003356A0"/>
    <w:rsid w:val="00341E6A"/>
    <w:rsid w:val="00344246"/>
    <w:rsid w:val="00347798"/>
    <w:rsid w:val="00347B2E"/>
    <w:rsid w:val="00353DC0"/>
    <w:rsid w:val="003566F0"/>
    <w:rsid w:val="003614FB"/>
    <w:rsid w:val="00362AAA"/>
    <w:rsid w:val="0036550B"/>
    <w:rsid w:val="00370BDD"/>
    <w:rsid w:val="003749B6"/>
    <w:rsid w:val="003765ED"/>
    <w:rsid w:val="003947AE"/>
    <w:rsid w:val="00394946"/>
    <w:rsid w:val="00397ABC"/>
    <w:rsid w:val="003A5E1B"/>
    <w:rsid w:val="003A7F20"/>
    <w:rsid w:val="003B0727"/>
    <w:rsid w:val="003B0881"/>
    <w:rsid w:val="003B3479"/>
    <w:rsid w:val="003C583D"/>
    <w:rsid w:val="003C6BC9"/>
    <w:rsid w:val="003D1C7D"/>
    <w:rsid w:val="003D256D"/>
    <w:rsid w:val="003D6A3B"/>
    <w:rsid w:val="003D78A5"/>
    <w:rsid w:val="003E313B"/>
    <w:rsid w:val="003F435A"/>
    <w:rsid w:val="003F533E"/>
    <w:rsid w:val="004005AA"/>
    <w:rsid w:val="00402FB6"/>
    <w:rsid w:val="00404592"/>
    <w:rsid w:val="00405858"/>
    <w:rsid w:val="00414907"/>
    <w:rsid w:val="004200C1"/>
    <w:rsid w:val="0042167F"/>
    <w:rsid w:val="004241AA"/>
    <w:rsid w:val="00424C87"/>
    <w:rsid w:val="004261FF"/>
    <w:rsid w:val="004348BC"/>
    <w:rsid w:val="00446536"/>
    <w:rsid w:val="00447052"/>
    <w:rsid w:val="00455E6C"/>
    <w:rsid w:val="00464E78"/>
    <w:rsid w:val="004673F3"/>
    <w:rsid w:val="004734BB"/>
    <w:rsid w:val="00485698"/>
    <w:rsid w:val="00493E48"/>
    <w:rsid w:val="004944B6"/>
    <w:rsid w:val="00496EF3"/>
    <w:rsid w:val="00497B18"/>
    <w:rsid w:val="004A1483"/>
    <w:rsid w:val="004A69CF"/>
    <w:rsid w:val="004A72CA"/>
    <w:rsid w:val="004B0732"/>
    <w:rsid w:val="004B10D2"/>
    <w:rsid w:val="004B2A7D"/>
    <w:rsid w:val="004B2C94"/>
    <w:rsid w:val="004B3C45"/>
    <w:rsid w:val="004B3D49"/>
    <w:rsid w:val="004B41F8"/>
    <w:rsid w:val="004B5DB3"/>
    <w:rsid w:val="004B65F3"/>
    <w:rsid w:val="004B6A22"/>
    <w:rsid w:val="004B6A5E"/>
    <w:rsid w:val="004C05DF"/>
    <w:rsid w:val="004C5A15"/>
    <w:rsid w:val="004D5D87"/>
    <w:rsid w:val="004E2923"/>
    <w:rsid w:val="004E3062"/>
    <w:rsid w:val="004E4329"/>
    <w:rsid w:val="004E449F"/>
    <w:rsid w:val="004F21FE"/>
    <w:rsid w:val="004F4401"/>
    <w:rsid w:val="005006ED"/>
    <w:rsid w:val="005040B3"/>
    <w:rsid w:val="005073FF"/>
    <w:rsid w:val="00507BD4"/>
    <w:rsid w:val="00512AC2"/>
    <w:rsid w:val="00512D2D"/>
    <w:rsid w:val="00514534"/>
    <w:rsid w:val="00521F5D"/>
    <w:rsid w:val="005251EA"/>
    <w:rsid w:val="00527684"/>
    <w:rsid w:val="0054208A"/>
    <w:rsid w:val="005440D0"/>
    <w:rsid w:val="0054510D"/>
    <w:rsid w:val="00545560"/>
    <w:rsid w:val="00546B20"/>
    <w:rsid w:val="00547CDE"/>
    <w:rsid w:val="00553BBB"/>
    <w:rsid w:val="005603C2"/>
    <w:rsid w:val="005608A3"/>
    <w:rsid w:val="0056175B"/>
    <w:rsid w:val="00564423"/>
    <w:rsid w:val="0056583F"/>
    <w:rsid w:val="00570067"/>
    <w:rsid w:val="005763D4"/>
    <w:rsid w:val="00583B94"/>
    <w:rsid w:val="00584968"/>
    <w:rsid w:val="00585A8D"/>
    <w:rsid w:val="00594EFD"/>
    <w:rsid w:val="005979B5"/>
    <w:rsid w:val="005A0AB4"/>
    <w:rsid w:val="005A4B04"/>
    <w:rsid w:val="005A7A5D"/>
    <w:rsid w:val="005B00E9"/>
    <w:rsid w:val="005B27BF"/>
    <w:rsid w:val="005B2EE8"/>
    <w:rsid w:val="005B3155"/>
    <w:rsid w:val="005C247E"/>
    <w:rsid w:val="005C3337"/>
    <w:rsid w:val="005C5D41"/>
    <w:rsid w:val="005D06EE"/>
    <w:rsid w:val="005D1536"/>
    <w:rsid w:val="005D1D7D"/>
    <w:rsid w:val="005E05E8"/>
    <w:rsid w:val="005E3F71"/>
    <w:rsid w:val="005E40B4"/>
    <w:rsid w:val="0060532C"/>
    <w:rsid w:val="00610721"/>
    <w:rsid w:val="006120EE"/>
    <w:rsid w:val="00613A23"/>
    <w:rsid w:val="0061799D"/>
    <w:rsid w:val="00630CCC"/>
    <w:rsid w:val="00631D6E"/>
    <w:rsid w:val="00643CD6"/>
    <w:rsid w:val="00644954"/>
    <w:rsid w:val="006470A1"/>
    <w:rsid w:val="00660D87"/>
    <w:rsid w:val="006615D3"/>
    <w:rsid w:val="006619A4"/>
    <w:rsid w:val="00664F63"/>
    <w:rsid w:val="00667972"/>
    <w:rsid w:val="00674A19"/>
    <w:rsid w:val="006754E2"/>
    <w:rsid w:val="0067768C"/>
    <w:rsid w:val="00677A98"/>
    <w:rsid w:val="00683C05"/>
    <w:rsid w:val="00684E44"/>
    <w:rsid w:val="00692A6E"/>
    <w:rsid w:val="00696FA8"/>
    <w:rsid w:val="006A0FD7"/>
    <w:rsid w:val="006A14B2"/>
    <w:rsid w:val="006A66B0"/>
    <w:rsid w:val="006B250A"/>
    <w:rsid w:val="006B3F84"/>
    <w:rsid w:val="006B4EF7"/>
    <w:rsid w:val="006C6976"/>
    <w:rsid w:val="006D48B0"/>
    <w:rsid w:val="006D5D7E"/>
    <w:rsid w:val="006D62A0"/>
    <w:rsid w:val="006D6748"/>
    <w:rsid w:val="006F19E6"/>
    <w:rsid w:val="006F2FFC"/>
    <w:rsid w:val="006F4A0D"/>
    <w:rsid w:val="00702681"/>
    <w:rsid w:val="00703B84"/>
    <w:rsid w:val="0070582D"/>
    <w:rsid w:val="00705A00"/>
    <w:rsid w:val="00707FA3"/>
    <w:rsid w:val="007126ED"/>
    <w:rsid w:val="007142FB"/>
    <w:rsid w:val="00730609"/>
    <w:rsid w:val="00735DFC"/>
    <w:rsid w:val="00735FA9"/>
    <w:rsid w:val="007362C1"/>
    <w:rsid w:val="00736452"/>
    <w:rsid w:val="00737FB6"/>
    <w:rsid w:val="00740D58"/>
    <w:rsid w:val="0074226B"/>
    <w:rsid w:val="00744668"/>
    <w:rsid w:val="00750E6C"/>
    <w:rsid w:val="00760A4B"/>
    <w:rsid w:val="0076256D"/>
    <w:rsid w:val="0076289A"/>
    <w:rsid w:val="00763E4A"/>
    <w:rsid w:val="00765E24"/>
    <w:rsid w:val="00775901"/>
    <w:rsid w:val="00776F01"/>
    <w:rsid w:val="00784CF7"/>
    <w:rsid w:val="00786826"/>
    <w:rsid w:val="00791A1D"/>
    <w:rsid w:val="007A4D47"/>
    <w:rsid w:val="007A6D92"/>
    <w:rsid w:val="007B3237"/>
    <w:rsid w:val="007B3C66"/>
    <w:rsid w:val="007B76EF"/>
    <w:rsid w:val="007C26D2"/>
    <w:rsid w:val="007C40CA"/>
    <w:rsid w:val="007D05C9"/>
    <w:rsid w:val="007D24E8"/>
    <w:rsid w:val="007E141C"/>
    <w:rsid w:val="007E4EB0"/>
    <w:rsid w:val="007F08AD"/>
    <w:rsid w:val="007F16DF"/>
    <w:rsid w:val="00800DFA"/>
    <w:rsid w:val="0080178D"/>
    <w:rsid w:val="0080393D"/>
    <w:rsid w:val="008113A3"/>
    <w:rsid w:val="00813092"/>
    <w:rsid w:val="00813AF1"/>
    <w:rsid w:val="00813B98"/>
    <w:rsid w:val="00813CCB"/>
    <w:rsid w:val="0081504B"/>
    <w:rsid w:val="00815F6B"/>
    <w:rsid w:val="00821806"/>
    <w:rsid w:val="00830F79"/>
    <w:rsid w:val="00832737"/>
    <w:rsid w:val="00835465"/>
    <w:rsid w:val="00835CE3"/>
    <w:rsid w:val="008360C5"/>
    <w:rsid w:val="00844B24"/>
    <w:rsid w:val="00853F03"/>
    <w:rsid w:val="00863B1D"/>
    <w:rsid w:val="00866F8C"/>
    <w:rsid w:val="00874258"/>
    <w:rsid w:val="00883141"/>
    <w:rsid w:val="00887525"/>
    <w:rsid w:val="00895803"/>
    <w:rsid w:val="008A223F"/>
    <w:rsid w:val="008A6E74"/>
    <w:rsid w:val="008B04E2"/>
    <w:rsid w:val="008B0FCB"/>
    <w:rsid w:val="008B1F32"/>
    <w:rsid w:val="008B2F77"/>
    <w:rsid w:val="008B6DFC"/>
    <w:rsid w:val="008C1317"/>
    <w:rsid w:val="008C1FEE"/>
    <w:rsid w:val="008C2DCA"/>
    <w:rsid w:val="008C70AF"/>
    <w:rsid w:val="008D08BA"/>
    <w:rsid w:val="008D111D"/>
    <w:rsid w:val="008D228B"/>
    <w:rsid w:val="008E414D"/>
    <w:rsid w:val="008E62BA"/>
    <w:rsid w:val="008F1863"/>
    <w:rsid w:val="008F728D"/>
    <w:rsid w:val="009051ED"/>
    <w:rsid w:val="00910CB7"/>
    <w:rsid w:val="009249F9"/>
    <w:rsid w:val="009300C6"/>
    <w:rsid w:val="00931CD9"/>
    <w:rsid w:val="009358C0"/>
    <w:rsid w:val="009370B2"/>
    <w:rsid w:val="00937D69"/>
    <w:rsid w:val="00941B26"/>
    <w:rsid w:val="0094603B"/>
    <w:rsid w:val="00950AB6"/>
    <w:rsid w:val="00952076"/>
    <w:rsid w:val="00960458"/>
    <w:rsid w:val="00967048"/>
    <w:rsid w:val="00971A9B"/>
    <w:rsid w:val="00972124"/>
    <w:rsid w:val="009723D2"/>
    <w:rsid w:val="00973505"/>
    <w:rsid w:val="00974CC5"/>
    <w:rsid w:val="00974DAB"/>
    <w:rsid w:val="009771F2"/>
    <w:rsid w:val="00981305"/>
    <w:rsid w:val="00981F67"/>
    <w:rsid w:val="00982C4F"/>
    <w:rsid w:val="0098504F"/>
    <w:rsid w:val="00991E2C"/>
    <w:rsid w:val="00992BFB"/>
    <w:rsid w:val="00994E21"/>
    <w:rsid w:val="00995280"/>
    <w:rsid w:val="009A1CEB"/>
    <w:rsid w:val="009A33D5"/>
    <w:rsid w:val="009A3432"/>
    <w:rsid w:val="009A6492"/>
    <w:rsid w:val="009A6FD8"/>
    <w:rsid w:val="009B3F7C"/>
    <w:rsid w:val="009C02D3"/>
    <w:rsid w:val="009C3B3D"/>
    <w:rsid w:val="009C6832"/>
    <w:rsid w:val="009D08A1"/>
    <w:rsid w:val="009E14DC"/>
    <w:rsid w:val="009E7936"/>
    <w:rsid w:val="009F15A6"/>
    <w:rsid w:val="009F1A75"/>
    <w:rsid w:val="009F7A77"/>
    <w:rsid w:val="00A0312D"/>
    <w:rsid w:val="00A062EB"/>
    <w:rsid w:val="00A076C0"/>
    <w:rsid w:val="00A11C56"/>
    <w:rsid w:val="00A15283"/>
    <w:rsid w:val="00A15B6E"/>
    <w:rsid w:val="00A204BB"/>
    <w:rsid w:val="00A243E1"/>
    <w:rsid w:val="00A257B1"/>
    <w:rsid w:val="00A32042"/>
    <w:rsid w:val="00A369BA"/>
    <w:rsid w:val="00A4169B"/>
    <w:rsid w:val="00A4279A"/>
    <w:rsid w:val="00A42E3A"/>
    <w:rsid w:val="00A4690C"/>
    <w:rsid w:val="00A4730F"/>
    <w:rsid w:val="00A5270C"/>
    <w:rsid w:val="00A56D3D"/>
    <w:rsid w:val="00A63261"/>
    <w:rsid w:val="00A650B4"/>
    <w:rsid w:val="00A67774"/>
    <w:rsid w:val="00A72E73"/>
    <w:rsid w:val="00A76AD6"/>
    <w:rsid w:val="00A82534"/>
    <w:rsid w:val="00A835E8"/>
    <w:rsid w:val="00A860A8"/>
    <w:rsid w:val="00A912EB"/>
    <w:rsid w:val="00A9351D"/>
    <w:rsid w:val="00AA1837"/>
    <w:rsid w:val="00AA230F"/>
    <w:rsid w:val="00AA35A0"/>
    <w:rsid w:val="00AB0C63"/>
    <w:rsid w:val="00AB16E7"/>
    <w:rsid w:val="00AB32AC"/>
    <w:rsid w:val="00AB4612"/>
    <w:rsid w:val="00AB7322"/>
    <w:rsid w:val="00AC2A6C"/>
    <w:rsid w:val="00AC5DB4"/>
    <w:rsid w:val="00AC71CA"/>
    <w:rsid w:val="00AD0F60"/>
    <w:rsid w:val="00AD4261"/>
    <w:rsid w:val="00AD7180"/>
    <w:rsid w:val="00AD7D19"/>
    <w:rsid w:val="00AE0E71"/>
    <w:rsid w:val="00AE249D"/>
    <w:rsid w:val="00AE5016"/>
    <w:rsid w:val="00AE62B7"/>
    <w:rsid w:val="00AE79B0"/>
    <w:rsid w:val="00AE7ED1"/>
    <w:rsid w:val="00AF6825"/>
    <w:rsid w:val="00AF7A35"/>
    <w:rsid w:val="00B00CCE"/>
    <w:rsid w:val="00B01246"/>
    <w:rsid w:val="00B01513"/>
    <w:rsid w:val="00B02052"/>
    <w:rsid w:val="00B0215D"/>
    <w:rsid w:val="00B04C57"/>
    <w:rsid w:val="00B0533F"/>
    <w:rsid w:val="00B0670C"/>
    <w:rsid w:val="00B10034"/>
    <w:rsid w:val="00B1207F"/>
    <w:rsid w:val="00B13134"/>
    <w:rsid w:val="00B131F7"/>
    <w:rsid w:val="00B17BE2"/>
    <w:rsid w:val="00B23492"/>
    <w:rsid w:val="00B2513F"/>
    <w:rsid w:val="00B25E38"/>
    <w:rsid w:val="00B26225"/>
    <w:rsid w:val="00B303B8"/>
    <w:rsid w:val="00B31841"/>
    <w:rsid w:val="00B33B43"/>
    <w:rsid w:val="00B35071"/>
    <w:rsid w:val="00B406E3"/>
    <w:rsid w:val="00B40A05"/>
    <w:rsid w:val="00B40B67"/>
    <w:rsid w:val="00B4160B"/>
    <w:rsid w:val="00B44AF9"/>
    <w:rsid w:val="00B47BDE"/>
    <w:rsid w:val="00B51489"/>
    <w:rsid w:val="00B517F5"/>
    <w:rsid w:val="00B5209F"/>
    <w:rsid w:val="00B542B4"/>
    <w:rsid w:val="00B57678"/>
    <w:rsid w:val="00B57D7F"/>
    <w:rsid w:val="00B61E6F"/>
    <w:rsid w:val="00B650AE"/>
    <w:rsid w:val="00B6763A"/>
    <w:rsid w:val="00B67878"/>
    <w:rsid w:val="00B70B66"/>
    <w:rsid w:val="00B7545C"/>
    <w:rsid w:val="00B83DAE"/>
    <w:rsid w:val="00B84DCC"/>
    <w:rsid w:val="00B8626B"/>
    <w:rsid w:val="00B86CAB"/>
    <w:rsid w:val="00B9111A"/>
    <w:rsid w:val="00B929C4"/>
    <w:rsid w:val="00B93112"/>
    <w:rsid w:val="00B94751"/>
    <w:rsid w:val="00BA1508"/>
    <w:rsid w:val="00BA44C3"/>
    <w:rsid w:val="00BA5C6F"/>
    <w:rsid w:val="00BA6113"/>
    <w:rsid w:val="00BB7401"/>
    <w:rsid w:val="00BB7C5D"/>
    <w:rsid w:val="00BC1484"/>
    <w:rsid w:val="00BC3C75"/>
    <w:rsid w:val="00BD0ADB"/>
    <w:rsid w:val="00BD1E5A"/>
    <w:rsid w:val="00BD393A"/>
    <w:rsid w:val="00BD3C22"/>
    <w:rsid w:val="00BD5F5A"/>
    <w:rsid w:val="00BE01D5"/>
    <w:rsid w:val="00BE7AD2"/>
    <w:rsid w:val="00BF0D85"/>
    <w:rsid w:val="00BF3922"/>
    <w:rsid w:val="00BF594F"/>
    <w:rsid w:val="00C022EA"/>
    <w:rsid w:val="00C03F3C"/>
    <w:rsid w:val="00C041A4"/>
    <w:rsid w:val="00C0489D"/>
    <w:rsid w:val="00C142E9"/>
    <w:rsid w:val="00C14C54"/>
    <w:rsid w:val="00C16A44"/>
    <w:rsid w:val="00C16FD7"/>
    <w:rsid w:val="00C24A80"/>
    <w:rsid w:val="00C30829"/>
    <w:rsid w:val="00C34C21"/>
    <w:rsid w:val="00C42602"/>
    <w:rsid w:val="00C44A57"/>
    <w:rsid w:val="00C51F4F"/>
    <w:rsid w:val="00C55CA9"/>
    <w:rsid w:val="00C60B6E"/>
    <w:rsid w:val="00C626AA"/>
    <w:rsid w:val="00C66B4E"/>
    <w:rsid w:val="00C70606"/>
    <w:rsid w:val="00C72322"/>
    <w:rsid w:val="00C7509A"/>
    <w:rsid w:val="00C7528B"/>
    <w:rsid w:val="00C75B9B"/>
    <w:rsid w:val="00C7632D"/>
    <w:rsid w:val="00C77433"/>
    <w:rsid w:val="00C81851"/>
    <w:rsid w:val="00C84B7B"/>
    <w:rsid w:val="00C859F8"/>
    <w:rsid w:val="00C90DD6"/>
    <w:rsid w:val="00C91DA5"/>
    <w:rsid w:val="00C939F4"/>
    <w:rsid w:val="00C9740D"/>
    <w:rsid w:val="00C97FC6"/>
    <w:rsid w:val="00CA1394"/>
    <w:rsid w:val="00CA4CDC"/>
    <w:rsid w:val="00CA5655"/>
    <w:rsid w:val="00CD0F5B"/>
    <w:rsid w:val="00CD436D"/>
    <w:rsid w:val="00CD6061"/>
    <w:rsid w:val="00CE4CD0"/>
    <w:rsid w:val="00CE6810"/>
    <w:rsid w:val="00CF325D"/>
    <w:rsid w:val="00CF35C4"/>
    <w:rsid w:val="00D0093A"/>
    <w:rsid w:val="00D02F68"/>
    <w:rsid w:val="00D145E2"/>
    <w:rsid w:val="00D154EF"/>
    <w:rsid w:val="00D16D7E"/>
    <w:rsid w:val="00D16F1A"/>
    <w:rsid w:val="00D17A0C"/>
    <w:rsid w:val="00D21E49"/>
    <w:rsid w:val="00D22BFE"/>
    <w:rsid w:val="00D22EBA"/>
    <w:rsid w:val="00D230CF"/>
    <w:rsid w:val="00D274AE"/>
    <w:rsid w:val="00D2771A"/>
    <w:rsid w:val="00D27DEC"/>
    <w:rsid w:val="00D3210E"/>
    <w:rsid w:val="00D32339"/>
    <w:rsid w:val="00D36B27"/>
    <w:rsid w:val="00D4032B"/>
    <w:rsid w:val="00D5722F"/>
    <w:rsid w:val="00D57D1D"/>
    <w:rsid w:val="00D57DCD"/>
    <w:rsid w:val="00D66584"/>
    <w:rsid w:val="00D67793"/>
    <w:rsid w:val="00D720EE"/>
    <w:rsid w:val="00D734C0"/>
    <w:rsid w:val="00D74BDA"/>
    <w:rsid w:val="00D81AE9"/>
    <w:rsid w:val="00D81EB4"/>
    <w:rsid w:val="00D829A5"/>
    <w:rsid w:val="00D83FAD"/>
    <w:rsid w:val="00D84202"/>
    <w:rsid w:val="00D853F4"/>
    <w:rsid w:val="00D92CEE"/>
    <w:rsid w:val="00D9689B"/>
    <w:rsid w:val="00D97655"/>
    <w:rsid w:val="00DA1A1B"/>
    <w:rsid w:val="00DA1A57"/>
    <w:rsid w:val="00DA2031"/>
    <w:rsid w:val="00DA43E0"/>
    <w:rsid w:val="00DA6D78"/>
    <w:rsid w:val="00DA747B"/>
    <w:rsid w:val="00DB62CB"/>
    <w:rsid w:val="00DB7516"/>
    <w:rsid w:val="00DC25EF"/>
    <w:rsid w:val="00DD2EAC"/>
    <w:rsid w:val="00DE1970"/>
    <w:rsid w:val="00DE25E0"/>
    <w:rsid w:val="00DE309E"/>
    <w:rsid w:val="00DE3E9F"/>
    <w:rsid w:val="00DE5C8B"/>
    <w:rsid w:val="00DE6D7F"/>
    <w:rsid w:val="00DF1B5E"/>
    <w:rsid w:val="00DF25EC"/>
    <w:rsid w:val="00DF2F7F"/>
    <w:rsid w:val="00E05CBF"/>
    <w:rsid w:val="00E05D9B"/>
    <w:rsid w:val="00E061F7"/>
    <w:rsid w:val="00E15586"/>
    <w:rsid w:val="00E2042C"/>
    <w:rsid w:val="00E26231"/>
    <w:rsid w:val="00E270B8"/>
    <w:rsid w:val="00E30AF6"/>
    <w:rsid w:val="00E33E44"/>
    <w:rsid w:val="00E3539D"/>
    <w:rsid w:val="00E41040"/>
    <w:rsid w:val="00E454F0"/>
    <w:rsid w:val="00E55274"/>
    <w:rsid w:val="00E630AC"/>
    <w:rsid w:val="00E67805"/>
    <w:rsid w:val="00E758E8"/>
    <w:rsid w:val="00E81D59"/>
    <w:rsid w:val="00E822BD"/>
    <w:rsid w:val="00E82981"/>
    <w:rsid w:val="00E9276A"/>
    <w:rsid w:val="00E95E6B"/>
    <w:rsid w:val="00E95FCA"/>
    <w:rsid w:val="00E97D0B"/>
    <w:rsid w:val="00EA0C85"/>
    <w:rsid w:val="00EA4369"/>
    <w:rsid w:val="00EA4940"/>
    <w:rsid w:val="00EB020B"/>
    <w:rsid w:val="00EB3C3F"/>
    <w:rsid w:val="00EB66D0"/>
    <w:rsid w:val="00EC00ED"/>
    <w:rsid w:val="00EC5792"/>
    <w:rsid w:val="00EC58A6"/>
    <w:rsid w:val="00EC7849"/>
    <w:rsid w:val="00ED4175"/>
    <w:rsid w:val="00ED5484"/>
    <w:rsid w:val="00ED5A5F"/>
    <w:rsid w:val="00EE1D03"/>
    <w:rsid w:val="00EE3EEA"/>
    <w:rsid w:val="00EE52EF"/>
    <w:rsid w:val="00EE6B93"/>
    <w:rsid w:val="00EF267A"/>
    <w:rsid w:val="00EF6003"/>
    <w:rsid w:val="00F00091"/>
    <w:rsid w:val="00F00132"/>
    <w:rsid w:val="00F00766"/>
    <w:rsid w:val="00F04BBE"/>
    <w:rsid w:val="00F11BA6"/>
    <w:rsid w:val="00F123E8"/>
    <w:rsid w:val="00F13897"/>
    <w:rsid w:val="00F175C3"/>
    <w:rsid w:val="00F17BE4"/>
    <w:rsid w:val="00F20C31"/>
    <w:rsid w:val="00F246C3"/>
    <w:rsid w:val="00F27136"/>
    <w:rsid w:val="00F27950"/>
    <w:rsid w:val="00F3096B"/>
    <w:rsid w:val="00F32243"/>
    <w:rsid w:val="00F357E4"/>
    <w:rsid w:val="00F366E2"/>
    <w:rsid w:val="00F40C68"/>
    <w:rsid w:val="00F41D52"/>
    <w:rsid w:val="00F44656"/>
    <w:rsid w:val="00F52153"/>
    <w:rsid w:val="00F52788"/>
    <w:rsid w:val="00F53DBB"/>
    <w:rsid w:val="00F60382"/>
    <w:rsid w:val="00F62C00"/>
    <w:rsid w:val="00F65015"/>
    <w:rsid w:val="00F6589B"/>
    <w:rsid w:val="00F71BD8"/>
    <w:rsid w:val="00F71C9A"/>
    <w:rsid w:val="00F7251D"/>
    <w:rsid w:val="00F74061"/>
    <w:rsid w:val="00F83FEE"/>
    <w:rsid w:val="00F873D5"/>
    <w:rsid w:val="00F87649"/>
    <w:rsid w:val="00F918AF"/>
    <w:rsid w:val="00F931AE"/>
    <w:rsid w:val="00F948FA"/>
    <w:rsid w:val="00F97B92"/>
    <w:rsid w:val="00FA7125"/>
    <w:rsid w:val="00FB1F82"/>
    <w:rsid w:val="00FC2281"/>
    <w:rsid w:val="00FC406C"/>
    <w:rsid w:val="00FC7CE6"/>
    <w:rsid w:val="00FD0F63"/>
    <w:rsid w:val="00FE011C"/>
    <w:rsid w:val="00FE586B"/>
    <w:rsid w:val="00FE77EB"/>
    <w:rsid w:val="00FF6E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DBA232"/>
  <w15:docId w15:val="{D029286A-EF8B-4D48-AFB1-A6BD3C99D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6470A1"/>
  </w:style>
  <w:style w:type="paragraph" w:styleId="1">
    <w:name w:val="heading 1"/>
    <w:basedOn w:val="a"/>
    <w:next w:val="a"/>
    <w:link w:val="10"/>
    <w:uiPriority w:val="9"/>
    <w:qFormat/>
    <w:rsid w:val="0080393D"/>
    <w:pPr>
      <w:keepNext/>
      <w:keepLines/>
      <w:widowControl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4C5A1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C5A1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B72C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1B72C7"/>
    <w:pPr>
      <w:ind w:left="536"/>
    </w:pPr>
    <w:rPr>
      <w:rFonts w:ascii="Times New Roman" w:eastAsia="Times New Roman" w:hAnsi="Times New Roman"/>
      <w:sz w:val="28"/>
      <w:szCs w:val="28"/>
    </w:rPr>
  </w:style>
  <w:style w:type="paragraph" w:customStyle="1" w:styleId="21">
    <w:name w:val="Оглавление 21"/>
    <w:basedOn w:val="a"/>
    <w:uiPriority w:val="1"/>
    <w:qFormat/>
    <w:rsid w:val="001B72C7"/>
    <w:pPr>
      <w:ind w:left="557" w:hanging="281"/>
    </w:pPr>
    <w:rPr>
      <w:rFonts w:ascii="Times New Roman" w:eastAsia="Times New Roman" w:hAnsi="Times New Roman"/>
      <w:sz w:val="28"/>
      <w:szCs w:val="28"/>
    </w:rPr>
  </w:style>
  <w:style w:type="paragraph" w:customStyle="1" w:styleId="31">
    <w:name w:val="Оглавление 31"/>
    <w:basedOn w:val="a"/>
    <w:uiPriority w:val="1"/>
    <w:qFormat/>
    <w:rsid w:val="001B72C7"/>
    <w:pPr>
      <w:ind w:left="1395" w:hanging="492"/>
    </w:pPr>
    <w:rPr>
      <w:rFonts w:ascii="Times New Roman" w:eastAsia="Times New Roman" w:hAnsi="Times New Roman"/>
      <w:sz w:val="28"/>
      <w:szCs w:val="28"/>
    </w:rPr>
  </w:style>
  <w:style w:type="paragraph" w:styleId="a3">
    <w:name w:val="Body Text"/>
    <w:basedOn w:val="a"/>
    <w:uiPriority w:val="1"/>
    <w:qFormat/>
    <w:rsid w:val="001B72C7"/>
    <w:pPr>
      <w:ind w:left="101"/>
    </w:pPr>
    <w:rPr>
      <w:rFonts w:ascii="Times New Roman" w:eastAsia="Times New Roman" w:hAnsi="Times New Roman"/>
      <w:sz w:val="28"/>
      <w:szCs w:val="28"/>
    </w:rPr>
  </w:style>
  <w:style w:type="paragraph" w:customStyle="1" w:styleId="110">
    <w:name w:val="Заголовок 11"/>
    <w:basedOn w:val="a"/>
    <w:uiPriority w:val="1"/>
    <w:qFormat/>
    <w:rsid w:val="001B72C7"/>
    <w:pPr>
      <w:ind w:left="924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styleId="a4">
    <w:name w:val="List Paragraph"/>
    <w:basedOn w:val="a"/>
    <w:uiPriority w:val="34"/>
    <w:qFormat/>
    <w:rsid w:val="001B72C7"/>
  </w:style>
  <w:style w:type="paragraph" w:customStyle="1" w:styleId="TableParagraph">
    <w:name w:val="Table Paragraph"/>
    <w:basedOn w:val="a"/>
    <w:uiPriority w:val="1"/>
    <w:qFormat/>
    <w:rsid w:val="001B72C7"/>
  </w:style>
  <w:style w:type="paragraph" w:styleId="a5">
    <w:name w:val="Balloon Text"/>
    <w:basedOn w:val="a"/>
    <w:link w:val="a6"/>
    <w:uiPriority w:val="99"/>
    <w:semiHidden/>
    <w:unhideWhenUsed/>
    <w:rsid w:val="002332D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32D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80393D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ru-RU"/>
    </w:rPr>
  </w:style>
  <w:style w:type="paragraph" w:styleId="a7">
    <w:name w:val="TOC Heading"/>
    <w:basedOn w:val="1"/>
    <w:next w:val="a"/>
    <w:uiPriority w:val="39"/>
    <w:unhideWhenUsed/>
    <w:qFormat/>
    <w:rsid w:val="0080393D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80393D"/>
    <w:pPr>
      <w:widowControl/>
      <w:spacing w:after="100" w:line="259" w:lineRule="auto"/>
    </w:pPr>
    <w:rPr>
      <w:lang w:val="ru-RU"/>
    </w:rPr>
  </w:style>
  <w:style w:type="character" w:styleId="a8">
    <w:name w:val="Hyperlink"/>
    <w:basedOn w:val="a0"/>
    <w:uiPriority w:val="99"/>
    <w:unhideWhenUsed/>
    <w:rsid w:val="0080393D"/>
    <w:rPr>
      <w:color w:val="0000FF" w:themeColor="hyperlink"/>
      <w:u w:val="single"/>
    </w:rPr>
  </w:style>
  <w:style w:type="paragraph" w:styleId="a9">
    <w:name w:val="Body Text Indent"/>
    <w:basedOn w:val="a"/>
    <w:link w:val="aa"/>
    <w:uiPriority w:val="99"/>
    <w:semiHidden/>
    <w:unhideWhenUsed/>
    <w:rsid w:val="00B131F7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B131F7"/>
  </w:style>
  <w:style w:type="paragraph" w:customStyle="1" w:styleId="13">
    <w:name w:val="Обычный1"/>
    <w:rsid w:val="00B131F7"/>
    <w:pPr>
      <w:widowControl/>
      <w:spacing w:before="100" w:after="100"/>
    </w:pPr>
    <w:rPr>
      <w:rFonts w:ascii="Times New Roman" w:eastAsia="Times New Roman" w:hAnsi="Times New Roman" w:cs="Times New Roman"/>
      <w:snapToGrid w:val="0"/>
      <w:sz w:val="24"/>
      <w:szCs w:val="20"/>
      <w:lang w:val="ru-RU" w:eastAsia="ru-RU"/>
    </w:rPr>
  </w:style>
  <w:style w:type="paragraph" w:styleId="2">
    <w:name w:val="toc 2"/>
    <w:basedOn w:val="a"/>
    <w:next w:val="a"/>
    <w:autoRedefine/>
    <w:uiPriority w:val="39"/>
    <w:unhideWhenUsed/>
    <w:rsid w:val="00E95FCA"/>
    <w:pPr>
      <w:spacing w:after="100"/>
      <w:ind w:left="220"/>
    </w:pPr>
  </w:style>
  <w:style w:type="paragraph" w:customStyle="1" w:styleId="Style5">
    <w:name w:val="Style5"/>
    <w:basedOn w:val="a"/>
    <w:rsid w:val="00B9111A"/>
    <w:pPr>
      <w:autoSpaceDE w:val="0"/>
      <w:autoSpaceDN w:val="0"/>
      <w:adjustRightInd w:val="0"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6">
    <w:name w:val="Style6"/>
    <w:basedOn w:val="a"/>
    <w:rsid w:val="00B9111A"/>
    <w:pPr>
      <w:autoSpaceDE w:val="0"/>
      <w:autoSpaceDN w:val="0"/>
      <w:adjustRightInd w:val="0"/>
      <w:spacing w:line="274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1">
    <w:name w:val="Font Style11"/>
    <w:basedOn w:val="a0"/>
    <w:rsid w:val="00B9111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12">
    <w:name w:val="Font Style12"/>
    <w:basedOn w:val="a0"/>
    <w:rsid w:val="00B9111A"/>
    <w:rPr>
      <w:rFonts w:ascii="Times New Roman" w:hAnsi="Times New Roman" w:cs="Times New Roman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4C5A1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80">
    <w:name w:val="Заголовок 8 Знак"/>
    <w:basedOn w:val="a0"/>
    <w:link w:val="8"/>
    <w:uiPriority w:val="9"/>
    <w:semiHidden/>
    <w:rsid w:val="004C5A1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table" w:styleId="ab">
    <w:name w:val="Table Grid"/>
    <w:basedOn w:val="a1"/>
    <w:uiPriority w:val="39"/>
    <w:rsid w:val="004C5A15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2">
    <w:name w:val="Style2"/>
    <w:basedOn w:val="a"/>
    <w:rsid w:val="008B0FCB"/>
    <w:pPr>
      <w:autoSpaceDE w:val="0"/>
      <w:autoSpaceDN w:val="0"/>
      <w:adjustRightInd w:val="0"/>
      <w:spacing w:line="276" w:lineRule="exact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3">
    <w:name w:val="Style3"/>
    <w:basedOn w:val="a"/>
    <w:rsid w:val="008B0FCB"/>
    <w:pPr>
      <w:autoSpaceDE w:val="0"/>
      <w:autoSpaceDN w:val="0"/>
      <w:adjustRightInd w:val="0"/>
      <w:spacing w:line="274" w:lineRule="exact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Style4">
    <w:name w:val="Style4"/>
    <w:basedOn w:val="a"/>
    <w:rsid w:val="008B0FCB"/>
    <w:pPr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13">
    <w:name w:val="Font Style13"/>
    <w:rsid w:val="00D16D7E"/>
    <w:rPr>
      <w:rFonts w:ascii="Times New Roman" w:hAnsi="Times New Roman" w:cs="Times New Roman"/>
      <w:b/>
      <w:bCs/>
      <w:sz w:val="22"/>
      <w:szCs w:val="22"/>
    </w:rPr>
  </w:style>
  <w:style w:type="paragraph" w:customStyle="1" w:styleId="ConsPlusNormal">
    <w:name w:val="ConsPlusNormal"/>
    <w:rsid w:val="00B5209F"/>
    <w:pPr>
      <w:autoSpaceDE w:val="0"/>
      <w:autoSpaceDN w:val="0"/>
    </w:pPr>
    <w:rPr>
      <w:rFonts w:ascii="Calibri" w:eastAsia="Times New Roman" w:hAnsi="Calibri" w:cs="Calibri"/>
      <w:szCs w:val="20"/>
      <w:lang w:val="ru-RU" w:eastAsia="ru-RU"/>
    </w:rPr>
  </w:style>
  <w:style w:type="paragraph" w:styleId="ac">
    <w:name w:val="header"/>
    <w:basedOn w:val="a"/>
    <w:link w:val="ad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D6A3B"/>
  </w:style>
  <w:style w:type="paragraph" w:styleId="ae">
    <w:name w:val="footer"/>
    <w:basedOn w:val="a"/>
    <w:link w:val="af"/>
    <w:uiPriority w:val="99"/>
    <w:unhideWhenUsed/>
    <w:rsid w:val="003D6A3B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3D6A3B"/>
  </w:style>
  <w:style w:type="paragraph" w:styleId="af0">
    <w:name w:val="No Spacing"/>
    <w:link w:val="af1"/>
    <w:uiPriority w:val="1"/>
    <w:qFormat/>
    <w:rsid w:val="003566F0"/>
    <w:pPr>
      <w:widowControl/>
    </w:pPr>
    <w:rPr>
      <w:lang w:val="ru-RU"/>
    </w:rPr>
  </w:style>
  <w:style w:type="paragraph" w:styleId="af2">
    <w:name w:val="Normal (Web)"/>
    <w:basedOn w:val="a"/>
    <w:uiPriority w:val="99"/>
    <w:unhideWhenUsed/>
    <w:rsid w:val="0056175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3">
    <w:name w:val="Subtitle"/>
    <w:basedOn w:val="a"/>
    <w:next w:val="a"/>
    <w:link w:val="af4"/>
    <w:uiPriority w:val="99"/>
    <w:qFormat/>
    <w:rsid w:val="00B47BDE"/>
    <w:pPr>
      <w:widowControl/>
      <w:spacing w:after="60"/>
      <w:jc w:val="center"/>
      <w:outlineLvl w:val="1"/>
    </w:pPr>
    <w:rPr>
      <w:rFonts w:ascii="Cambria" w:eastAsia="Times New Roman" w:hAnsi="Cambria" w:cs="Times New Roman"/>
      <w:sz w:val="24"/>
      <w:szCs w:val="20"/>
      <w:lang w:val="ru-RU" w:eastAsia="ru-RU"/>
    </w:rPr>
  </w:style>
  <w:style w:type="character" w:customStyle="1" w:styleId="af4">
    <w:name w:val="Подзаголовок Знак"/>
    <w:basedOn w:val="a0"/>
    <w:link w:val="af3"/>
    <w:uiPriority w:val="99"/>
    <w:rsid w:val="00B47BDE"/>
    <w:rPr>
      <w:rFonts w:ascii="Cambria" w:eastAsia="Times New Roman" w:hAnsi="Cambria" w:cs="Times New Roman"/>
      <w:sz w:val="24"/>
      <w:szCs w:val="20"/>
      <w:lang w:val="ru-RU" w:eastAsia="ru-RU"/>
    </w:rPr>
  </w:style>
  <w:style w:type="character" w:styleId="af5">
    <w:name w:val="annotation reference"/>
    <w:basedOn w:val="a0"/>
    <w:uiPriority w:val="99"/>
    <w:semiHidden/>
    <w:unhideWhenUsed/>
    <w:rsid w:val="00485698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485698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485698"/>
    <w:rPr>
      <w:sz w:val="20"/>
      <w:szCs w:val="20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485698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485698"/>
    <w:rPr>
      <w:b/>
      <w:bCs/>
      <w:sz w:val="20"/>
      <w:szCs w:val="20"/>
    </w:rPr>
  </w:style>
  <w:style w:type="character" w:styleId="afa">
    <w:name w:val="Emphasis"/>
    <w:uiPriority w:val="99"/>
    <w:qFormat/>
    <w:rsid w:val="00E822BD"/>
    <w:rPr>
      <w:rFonts w:cs="Times New Roman"/>
      <w:i/>
    </w:rPr>
  </w:style>
  <w:style w:type="paragraph" w:customStyle="1" w:styleId="14">
    <w:name w:val="Абзац списка1"/>
    <w:basedOn w:val="a"/>
    <w:rsid w:val="00EC5792"/>
    <w:pPr>
      <w:widowControl/>
      <w:suppressAutoHyphens/>
      <w:ind w:left="720"/>
    </w:pPr>
    <w:rPr>
      <w:rFonts w:ascii="Times New Roman" w:eastAsia="Times New Roman" w:hAnsi="Times New Roman" w:cs="Times New Roman"/>
      <w:sz w:val="24"/>
      <w:szCs w:val="24"/>
      <w:lang w:val="ru-RU" w:eastAsia="ar-SA"/>
    </w:rPr>
  </w:style>
  <w:style w:type="character" w:customStyle="1" w:styleId="af1">
    <w:name w:val="Без интервала Знак"/>
    <w:basedOn w:val="a0"/>
    <w:link w:val="af0"/>
    <w:uiPriority w:val="1"/>
    <w:locked/>
    <w:rsid w:val="00BD3C22"/>
    <w:rPr>
      <w:lang w:val="ru-RU"/>
    </w:rPr>
  </w:style>
  <w:style w:type="paragraph" w:customStyle="1" w:styleId="b-share-popupi">
    <w:name w:val="b-share-popup__i"/>
    <w:basedOn w:val="a"/>
    <w:rsid w:val="00BD3C22"/>
    <w:pPr>
      <w:widowControl/>
      <w:shd w:val="clear" w:color="auto" w:fill="FFFFFF"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customStyle="1" w:styleId="TableGrid">
    <w:name w:val="TableGrid"/>
    <w:rsid w:val="00AB4612"/>
    <w:pPr>
      <w:widowControl/>
    </w:pPr>
    <w:rPr>
      <w:rFonts w:eastAsiaTheme="minorEastAsia"/>
      <w:lang w:val="ru-RU"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Сетка таблицы2"/>
    <w:basedOn w:val="a1"/>
    <w:next w:val="ab"/>
    <w:uiPriority w:val="39"/>
    <w:rsid w:val="0022334D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next w:val="ab"/>
    <w:uiPriority w:val="39"/>
    <w:rsid w:val="00813092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69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4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2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9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2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3DC14A-28C8-49A6-9BC8-803663BD3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25</Pages>
  <Words>5675</Words>
  <Characters>32352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Производственная практика_МЕТОДИЧКА</vt:lpstr>
    </vt:vector>
  </TitlesOfParts>
  <Company/>
  <LinksUpToDate>false</LinksUpToDate>
  <CharactersWithSpaces>37952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Производственная практика_МЕТОДИЧКА</dc:title>
  <dc:subject/>
  <dc:creator>zas</dc:creator>
  <cp:keywords>()</cp:keywords>
  <dc:description/>
  <cp:lastModifiedBy>Мирецкая Екатерина Алексеевна</cp:lastModifiedBy>
  <cp:revision>26</cp:revision>
  <cp:lastPrinted>2022-04-08T11:40:00Z</cp:lastPrinted>
  <dcterms:created xsi:type="dcterms:W3CDTF">2022-04-01T06:08:00Z</dcterms:created>
  <dcterms:modified xsi:type="dcterms:W3CDTF">2022-04-08T11:40:00Z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2011-02-14T00:00:00Z</vt:filetime>
  </property>
  <property fmtid="{D5CDD505-2E9C-101B-9397-08002B2CF9AE}" pid="3" name="Creator">
    <vt:lpwstr>PDFCreator Version 1.2.0</vt:lpwstr>
  </property>
  <property fmtid="{D5CDD505-2E9C-101B-9397-08002B2CF9AE}" pid="4" name="LastSaved">
    <vt:filetime>2014-11-29T00:00:00Z</vt:filetime>
  </property>
  <property fmtid="{D5CDD505-2E9C-101B-9397-08002B2CF9AE}" pid="5" name="_NewReviewCycle">
    <vt:lpwstr/>
  </property>
</Properties>
</file>